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3A94AC5D" w:rsidR="007C1229" w:rsidRPr="007C1229" w:rsidRDefault="007C1229" w:rsidP="007C1229">
      <w:pPr>
        <w:spacing w:after="0" w:line="240" w:lineRule="auto"/>
        <w:jc w:val="both"/>
        <w:rPr>
          <w:rFonts w:ascii="Sylfaen" w:hAnsi="Sylfaen" w:cs="Sylfaen"/>
          <w:b/>
        </w:rPr>
      </w:pPr>
      <w:proofErr w:type="spellStart"/>
      <w:r w:rsidRPr="007C1229">
        <w:rPr>
          <w:rFonts w:ascii="Sylfaen" w:hAnsi="Sylfaen" w:cs="Sylfaen"/>
          <w:b/>
        </w:rPr>
        <w:t>საგზაო</w:t>
      </w:r>
      <w:proofErr w:type="spell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w:t>
      </w:r>
      <w:proofErr w:type="spellStart"/>
      <w:r w:rsidRPr="007C1229">
        <w:rPr>
          <w:rFonts w:ascii="Sylfaen" w:hAnsi="Sylfaen" w:cs="Sylfaen"/>
          <w:b/>
        </w:rPr>
        <w:t>თხრილების</w:t>
      </w:r>
      <w:proofErr w:type="spellEnd"/>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0C13A9">
        <w:rPr>
          <w:rFonts w:ascii="Sylfaen" w:hAnsi="Sylfaen" w:cs="Sylfaen"/>
          <w:b/>
          <w:lang w:val="ka-GE"/>
        </w:rPr>
        <w:t>(რუსთავში</w:t>
      </w:r>
      <w:r w:rsidRPr="007C1229">
        <w:rPr>
          <w:rFonts w:ascii="Sylfaen" w:hAnsi="Sylfaen" w:cs="Sylfaen"/>
          <w:b/>
        </w:rPr>
        <w:t>)</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286F064B" w:rsidR="00665C42" w:rsidRDefault="00665C42" w:rsidP="005D0256">
      <w:pPr>
        <w:spacing w:after="0" w:line="360" w:lineRule="auto"/>
        <w:jc w:val="both"/>
        <w:rPr>
          <w:rFonts w:ascii="AcadNusx" w:hAnsi="AcadNusx"/>
          <w:b/>
        </w:rPr>
      </w:pPr>
    </w:p>
    <w:p w14:paraId="4651392C" w14:textId="6D45DEC8" w:rsidR="000C13A9" w:rsidRDefault="000C13A9"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7244A766" w:rsidR="006856E8" w:rsidRPr="006856E8" w:rsidRDefault="0012302C" w:rsidP="006856E8">
      <w:pPr>
        <w:spacing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0C13A9">
        <w:rPr>
          <w:rFonts w:ascii="Sylfaen" w:hAnsi="Sylfaen" w:cs="Sylfaen"/>
          <w:lang w:val="ka-GE"/>
        </w:rPr>
        <w:t>ქალაქ რუთავში</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7A231D9F" w:rsidR="00C854BC" w:rsidRPr="00C854BC" w:rsidRDefault="00951DF5" w:rsidP="005D0256">
      <w:pPr>
        <w:spacing w:after="0" w:line="240" w:lineRule="auto"/>
        <w:jc w:val="both"/>
        <w:rPr>
          <w:rFonts w:ascii="Sylfaen" w:hAnsi="Sylfaen" w:cs="Sylfaen"/>
          <w:b/>
        </w:rPr>
      </w:pPr>
      <w:r>
        <w:rPr>
          <w:rFonts w:ascii="Sylfaen" w:hAnsi="Sylfaen" w:cs="Sylfaen"/>
          <w:b/>
        </w:rPr>
        <w:object w:dxaOrig="1520" w:dyaOrig="988" w14:anchorId="30345F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6pt;height:49.5pt" o:ole="">
            <v:imagedata r:id="rId9" o:title=""/>
          </v:shape>
          <o:OLEObject Type="Embed" ProgID="Excel.Sheet.12" ShapeID="_x0000_i1031" DrawAspect="Icon" ObjectID="_1781934141"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E01D866" w:rsidR="000353F8" w:rsidRDefault="00D92FFE" w:rsidP="005D0256">
      <w:pPr>
        <w:spacing w:after="0" w:line="240" w:lineRule="auto"/>
        <w:jc w:val="both"/>
        <w:rPr>
          <w:rFonts w:ascii="Sylfaen" w:hAnsi="Sylfaen" w:cs="Sylfaen"/>
          <w:b/>
          <w:bCs/>
          <w:lang w:val="ka-GE"/>
        </w:rPr>
      </w:pPr>
      <w:r>
        <w:rPr>
          <w:rFonts w:ascii="Sylfaen" w:hAnsi="Sylfaen" w:cs="Sylfaen"/>
          <w:lang w:val="ka-GE"/>
        </w:rPr>
        <w:t>დიდუბე ჩუღურეთის</w:t>
      </w:r>
      <w:r w:rsidR="00546A46">
        <w:rPr>
          <w:rFonts w:ascii="Sylfaen" w:hAnsi="Sylfaen" w:cs="Sylfaen"/>
          <w:lang w:val="ka-GE"/>
        </w:rPr>
        <w:t xml:space="preserve"> 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39D13789"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57140B">
        <w:rPr>
          <w:rFonts w:ascii="Sylfaen" w:hAnsi="Sylfaen" w:cs="Sylfaen"/>
          <w:b/>
          <w:bCs/>
          <w:u w:val="single"/>
          <w:lang w:val="ka-GE"/>
        </w:rPr>
        <w:t>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16EAAAA6" w:rsidR="00926883" w:rsidRDefault="00951DF5" w:rsidP="005D0256">
      <w:pPr>
        <w:jc w:val="both"/>
        <w:rPr>
          <w:rFonts w:ascii="Sylfaen" w:hAnsi="Sylfaen" w:cs="Sylfaen"/>
          <w:b/>
          <w:bCs/>
          <w:u w:val="single"/>
        </w:rPr>
      </w:pPr>
      <w:r>
        <w:rPr>
          <w:rFonts w:ascii="Sylfaen" w:hAnsi="Sylfaen" w:cs="Sylfaen"/>
          <w:b/>
          <w:bCs/>
          <w:u w:val="single"/>
        </w:rPr>
        <w:object w:dxaOrig="1520" w:dyaOrig="988" w14:anchorId="43A157CE">
          <v:shape id="_x0000_i1033" type="#_x0000_t75" style="width:76pt;height:49.5pt" o:ole="">
            <v:imagedata r:id="rId9" o:title=""/>
          </v:shape>
          <o:OLEObject Type="Embed" ProgID="Excel.Sheet.12" ShapeID="_x0000_i1033" DrawAspect="Icon" ObjectID="_1781934142" r:id="rId11"/>
        </w:object>
      </w:r>
      <w:bookmarkStart w:id="0" w:name="_GoBack"/>
      <w:bookmarkEnd w:id="0"/>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532CBDF1"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A96971">
        <w:rPr>
          <w:rFonts w:ascii="Sylfaen" w:hAnsi="Sylfaen"/>
          <w:lang w:val="ka-GE"/>
        </w:rPr>
        <w:t>დიდუბე ჩუღურეთის</w:t>
      </w:r>
      <w:r w:rsidR="00C11E7E">
        <w:rPr>
          <w:rFonts w:ascii="Sylfaen" w:hAnsi="Sylfaen"/>
          <w:lang w:val="ka-GE"/>
        </w:rPr>
        <w:t xml:space="preserve"> </w:t>
      </w:r>
      <w:r w:rsidR="008219B3">
        <w:rPr>
          <w:rFonts w:ascii="Sylfaen" w:hAnsi="Sylfaen"/>
          <w:lang w:val="ka-GE"/>
        </w:rPr>
        <w:t>რაიონში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A213C86"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lastRenderedPageBreak/>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lastRenderedPageBreak/>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5pt;height:48pt" o:ole="">
            <v:imagedata r:id="rId13" o:title=""/>
          </v:shape>
          <o:OLEObject Type="Embed" ProgID="Acrobat.Document.DC" ShapeID="_x0000_i1027" DrawAspect="Icon" ObjectID="_1781934143" r:id="rId14"/>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lastRenderedPageBreak/>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523DE2" w14:textId="77777777" w:rsidR="008852A5" w:rsidRDefault="008852A5" w:rsidP="007902EA">
      <w:pPr>
        <w:spacing w:after="0" w:line="240" w:lineRule="auto"/>
      </w:pPr>
      <w:r>
        <w:separator/>
      </w:r>
    </w:p>
  </w:endnote>
  <w:endnote w:type="continuationSeparator" w:id="0">
    <w:p w14:paraId="38756925" w14:textId="77777777" w:rsidR="008852A5" w:rsidRDefault="008852A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9DB5FAC" w:rsidR="004A3BD8" w:rsidRDefault="004A3BD8">
        <w:pPr>
          <w:pStyle w:val="Footer"/>
          <w:jc w:val="right"/>
        </w:pPr>
        <w:r>
          <w:fldChar w:fldCharType="begin"/>
        </w:r>
        <w:r>
          <w:instrText xml:space="preserve"> PAGE   \* MERGEFORMAT </w:instrText>
        </w:r>
        <w:r>
          <w:fldChar w:fldCharType="separate"/>
        </w:r>
        <w:r w:rsidR="00951DF5">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4B27C9" w14:textId="77777777" w:rsidR="008852A5" w:rsidRDefault="008852A5" w:rsidP="007902EA">
      <w:pPr>
        <w:spacing w:after="0" w:line="240" w:lineRule="auto"/>
      </w:pPr>
      <w:r>
        <w:separator/>
      </w:r>
    </w:p>
  </w:footnote>
  <w:footnote w:type="continuationSeparator" w:id="0">
    <w:p w14:paraId="1E58213E" w14:textId="77777777" w:rsidR="008852A5" w:rsidRDefault="008852A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13A9"/>
    <w:rsid w:val="000C3223"/>
    <w:rsid w:val="000D5BB4"/>
    <w:rsid w:val="000D68A2"/>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11B8"/>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04BC7"/>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17237"/>
    <w:rsid w:val="0061742C"/>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856E8"/>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52A5"/>
    <w:rsid w:val="008872BD"/>
    <w:rsid w:val="00890026"/>
    <w:rsid w:val="008913DE"/>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1DF5"/>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96971"/>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72376"/>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289C"/>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2FF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D5774"/>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9D737D-71AE-4BF3-941B-F8694BE55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1940</TotalTime>
  <Pages>7</Pages>
  <Words>1529</Words>
  <Characters>8716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251</cp:revision>
  <cp:lastPrinted>2015-07-27T06:36:00Z</cp:lastPrinted>
  <dcterms:created xsi:type="dcterms:W3CDTF">2017-02-28T15:04:00Z</dcterms:created>
  <dcterms:modified xsi:type="dcterms:W3CDTF">2024-07-08T04:56:00Z</dcterms:modified>
</cp:coreProperties>
</file>