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3AC95CC" w:rsidR="009815C7" w:rsidRPr="007B0071" w:rsidRDefault="00D2144B" w:rsidP="00E9333B">
      <w:pPr>
        <w:spacing w:after="0" w:line="240" w:lineRule="auto"/>
        <w:jc w:val="center"/>
        <w:rPr>
          <w:rFonts w:ascii="Sylfaen" w:hAnsi="Sylfaen" w:cs="Sylfaen"/>
          <w:b/>
          <w:lang w:val="ka-GE"/>
        </w:rPr>
      </w:pPr>
      <w:r>
        <w:rPr>
          <w:rFonts w:ascii="Sylfaen" w:hAnsi="Sylfaen" w:cs="Sylfaen"/>
          <w:b/>
          <w:lang w:val="ka-GE"/>
        </w:rPr>
        <w:t>ისანი-სამგორის</w:t>
      </w:r>
      <w:r w:rsidR="00956665">
        <w:rPr>
          <w:rFonts w:ascii="Sylfaen" w:hAnsi="Sylfaen" w:cs="Sylfaen"/>
          <w:b/>
          <w:lang w:val="ka-GE"/>
        </w:rPr>
        <w:t xml:space="preserve"> რაიონში, </w:t>
      </w:r>
      <w:r w:rsidRPr="00D2144B">
        <w:rPr>
          <w:rFonts w:ascii="Sylfaen" w:hAnsi="Sylfaen" w:cs="Sylfaen"/>
          <w:b/>
          <w:lang w:val="ka-GE"/>
        </w:rPr>
        <w:t>საყრდენი კედლის მოწყო</w:t>
      </w:r>
      <w:r w:rsidR="00700072">
        <w:rPr>
          <w:rFonts w:ascii="Sylfaen" w:hAnsi="Sylfaen" w:cs="Sylfaen"/>
          <w:b/>
          <w:lang w:val="ka-GE"/>
        </w:rPr>
        <w:t>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7ACFE620" w:rsidR="001F6753" w:rsidRDefault="001F6753" w:rsidP="00665C42">
      <w:pPr>
        <w:spacing w:after="0" w:line="360" w:lineRule="auto"/>
        <w:jc w:val="center"/>
        <w:rPr>
          <w:rFonts w:asciiTheme="minorHAnsi" w:hAnsiTheme="minorHAnsi"/>
          <w:b/>
          <w:lang w:val="ka-GE"/>
        </w:rPr>
      </w:pPr>
    </w:p>
    <w:p w14:paraId="14BC46CC" w14:textId="77777777" w:rsidR="00855AE0" w:rsidRPr="00855AE0" w:rsidRDefault="00855AE0" w:rsidP="00665C42">
      <w:pPr>
        <w:spacing w:after="0" w:line="360" w:lineRule="auto"/>
        <w:jc w:val="center"/>
        <w:rPr>
          <w:rFonts w:asciiTheme="minorHAnsi" w:hAnsiTheme="minorHAnsi"/>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580D4E90" w14:textId="0575D651" w:rsidR="00665C42" w:rsidRDefault="00665C42" w:rsidP="00CA00CC">
      <w:pPr>
        <w:spacing w:after="0" w:line="360" w:lineRule="auto"/>
        <w:rPr>
          <w:rFonts w:asciiTheme="minorHAnsi" w:hAnsiTheme="minorHAnsi"/>
          <w:b/>
          <w:lang w:val="ka-GE"/>
        </w:rPr>
      </w:pPr>
    </w:p>
    <w:p w14:paraId="14ABA2B1" w14:textId="77777777" w:rsidR="003B23A9" w:rsidRDefault="003B23A9" w:rsidP="00CA00CC">
      <w:pPr>
        <w:spacing w:after="0" w:line="360" w:lineRule="auto"/>
        <w:rPr>
          <w:rFonts w:asciiTheme="minorHAnsi" w:hAnsiTheme="minorHAnsi"/>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011511C8"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D4001" w:rsidRPr="00ED4001">
        <w:rPr>
          <w:rFonts w:ascii="Sylfaen" w:hAnsi="Sylfaen" w:cs="Sylfaen"/>
          <w:lang w:val="ka-GE"/>
        </w:rPr>
        <w:t xml:space="preserve">ისანი-სამგორის რაიონში, საყრდენი კედლის </w:t>
      </w:r>
      <w:r w:rsidR="00700072" w:rsidRPr="00700072">
        <w:rPr>
          <w:rFonts w:ascii="Sylfaen" w:hAnsi="Sylfaen" w:cs="Sylfaen"/>
          <w:lang w:val="ka-GE"/>
        </w:rPr>
        <w:t xml:space="preserve">მოწყობის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C652F8" w:rsidRDefault="004A02D2" w:rsidP="00DE5EA9">
      <w:pPr>
        <w:spacing w:after="0" w:line="240" w:lineRule="auto"/>
        <w:jc w:val="both"/>
        <w:rPr>
          <w:rFonts w:ascii="Sylfaen" w:hAnsi="Sylfaen" w:cs="Sylfaen"/>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1FABF659" w:rsidR="00DB5C8D" w:rsidRDefault="00ED4001" w:rsidP="00DE5EA9">
      <w:pPr>
        <w:spacing w:after="0" w:line="240" w:lineRule="auto"/>
        <w:jc w:val="both"/>
        <w:rPr>
          <w:rFonts w:ascii="Sylfaen" w:hAnsi="Sylfaen" w:cs="Sylfaen"/>
          <w:lang w:val="ka-GE"/>
        </w:rPr>
      </w:pPr>
      <w:r w:rsidRPr="00ED4001">
        <w:rPr>
          <w:rFonts w:ascii="Sylfaen" w:hAnsi="Sylfaen" w:cs="Sylfaen"/>
          <w:lang w:val="ka-GE"/>
        </w:rPr>
        <w:t xml:space="preserve">ისანი-სამგორის რაიონში, ს/კ. 01.17.13.040.057 და ს/კ. 01.17.13.040.055 მიწებს შორის მდებარე ფერდობის დამჭერი საყრდენი კედლის მოწყობის </w:t>
      </w:r>
      <w:r w:rsidR="00C7542B">
        <w:rPr>
          <w:rFonts w:ascii="Sylfaen" w:hAnsi="Sylfaen" w:cs="Sylfaen"/>
          <w:lang w:val="ka-GE"/>
        </w:rPr>
        <w:t xml:space="preserve">სამუშაოების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481366EC" w:rsidR="00CE56EA" w:rsidRDefault="00591AFD" w:rsidP="00DE5EA9">
      <w:pPr>
        <w:spacing w:after="0" w:line="240" w:lineRule="auto"/>
        <w:jc w:val="both"/>
        <w:rPr>
          <w:rFonts w:ascii="Sylfaen" w:hAnsi="Sylfaen" w:cs="Sylfaen"/>
          <w:lang w:val="ka-GE"/>
        </w:rPr>
      </w:pPr>
      <w:bookmarkStart w:id="0" w:name="_Hlk170460367"/>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w:t>
      </w:r>
      <w:r w:rsidR="00527CCF" w:rsidRPr="00527CCF">
        <w:rPr>
          <w:rFonts w:ascii="Sylfaen" w:hAnsi="Sylfaen" w:cs="Sylfaen"/>
          <w:lang w:val="ka-GE"/>
        </w:rPr>
        <w:t xml:space="preserve">საჭიროების შემთხვევაში </w:t>
      </w:r>
      <w:r w:rsidR="00CE56EA">
        <w:rPr>
          <w:rFonts w:ascii="Sylfaen" w:hAnsi="Sylfaen" w:cs="Sylfaen"/>
          <w:lang w:val="ka-GE"/>
        </w:rPr>
        <w:t xml:space="preserve">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5FE382C5"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sidR="00527CCF">
        <w:rPr>
          <w:rFonts w:ascii="Sylfaen" w:hAnsi="Sylfaen" w:cs="Sylfaen"/>
          <w:b/>
          <w:lang w:val="ka-GE"/>
        </w:rPr>
        <w:t>,</w:t>
      </w:r>
      <w:r w:rsidRPr="001173C9">
        <w:rPr>
          <w:rFonts w:ascii="Sylfaen" w:hAnsi="Sylfaen" w:cs="Sylfaen"/>
          <w:b/>
          <w:lang w:val="ka-GE"/>
        </w:rPr>
        <w:t xml:space="preserve"> ფეიქრების ქ. N14</w:t>
      </w:r>
      <w:r w:rsidR="00527CCF">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69150FA6" w14:textId="426AC255"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bookmarkStart w:id="1" w:name="_Hlk170460383"/>
      <w:bookmarkEnd w:id="0"/>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bookmarkEnd w:id="1"/>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6DF6EADE" w14:textId="77777777" w:rsidR="00CA00CC" w:rsidRDefault="00CA00CC" w:rsidP="00CA00CC">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684B8604" w14:textId="033E1E3B" w:rsidR="00767CB0" w:rsidRDefault="00767CB0" w:rsidP="00DE5EA9">
      <w:pPr>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2094D2F" w:rsidR="00392707" w:rsidRDefault="00185431" w:rsidP="00DE5EA9">
      <w:pPr>
        <w:jc w:val="both"/>
        <w:rPr>
          <w:rFonts w:ascii="Sylfaen" w:hAnsi="Sylfaen"/>
          <w:lang w:val="ka-GE"/>
        </w:rPr>
      </w:pPr>
      <w:r>
        <w:rPr>
          <w:rFonts w:ascii="Sylfaen" w:hAnsi="Sylfaen"/>
          <w:lang w:val="ka-GE"/>
        </w:rPr>
        <w:t>-</w:t>
      </w:r>
      <w:r w:rsidR="00DE5EA9" w:rsidRPr="00ED4001">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ED4001">
        <w:rPr>
          <w:rFonts w:ascii="Sylfaen" w:hAnsi="Sylfaen"/>
          <w:lang w:val="ka-GE"/>
        </w:rPr>
        <w:t>ისანი-სამგორის</w:t>
      </w:r>
      <w:r w:rsidR="009E2F88">
        <w:rPr>
          <w:rFonts w:ascii="Sylfaen" w:hAnsi="Sylfaen"/>
          <w:lang w:val="ka-GE"/>
        </w:rPr>
        <w:t xml:space="preserve"> </w:t>
      </w:r>
      <w:r w:rsidR="00777DC3">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sidRPr="00ED4001">
        <w:rPr>
          <w:rFonts w:ascii="Sylfaen" w:hAnsi="Sylfaen"/>
          <w:lang w:val="ka-GE"/>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sidRPr="00ED4001">
        <w:rPr>
          <w:rFonts w:ascii="Sylfaen" w:hAnsi="Sylfaen"/>
          <w:b/>
          <w:lang w:val="ka-GE"/>
        </w:rPr>
        <w:t>1.5</w:t>
      </w:r>
      <w:r w:rsidR="0044376C" w:rsidRPr="00ED4001">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lastRenderedPageBreak/>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2" w:name="_Toc454818563"/>
    </w:p>
    <w:bookmarkEnd w:id="2"/>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ED4001">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ED4001" w:rsidRDefault="00777DC3" w:rsidP="001B055A">
      <w:pPr>
        <w:spacing w:after="0" w:line="240" w:lineRule="auto"/>
        <w:jc w:val="both"/>
        <w:rPr>
          <w:rFonts w:ascii="Sylfaen" w:hAnsi="Sylfaen"/>
          <w:sz w:val="10"/>
          <w:lang w:val="ka-GE"/>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ED4001">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ED4001">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sidRPr="00ED4001">
        <w:rPr>
          <w:rFonts w:ascii="Sylfaen" w:hAnsi="Sylfaen"/>
          <w:lang w:val="ka-GE"/>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ED4001" w:rsidRDefault="00C7542B" w:rsidP="00CF7A57">
      <w:pPr>
        <w:rPr>
          <w:rFonts w:ascii="Sylfaen" w:hAnsi="Sylfaen"/>
          <w:lang w:val="ka-GE"/>
        </w:rPr>
      </w:pPr>
      <w:r>
        <w:rPr>
          <w:rFonts w:ascii="Sylfaen" w:hAnsi="Sylfaen"/>
          <w:lang w:val="ka-GE"/>
        </w:rPr>
        <w:t>2</w:t>
      </w:r>
      <w:r w:rsidR="00A56EFE">
        <w:rPr>
          <w:rFonts w:ascii="Sylfaen" w:hAnsi="Sylfaen"/>
          <w:lang w:val="ka-GE"/>
        </w:rPr>
        <w:t>.</w:t>
      </w:r>
      <w:r w:rsidRPr="00ED4001">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sidRPr="00ED4001">
        <w:rPr>
          <w:rFonts w:ascii="Sylfaen" w:hAnsi="Sylfaen"/>
          <w:lang w:val="ka-GE"/>
        </w:rPr>
        <w:t>;</w:t>
      </w:r>
    </w:p>
    <w:p w14:paraId="0B414E8B" w14:textId="683D992B" w:rsidR="002C42C6" w:rsidRDefault="00C7542B" w:rsidP="00CF7A57">
      <w:pPr>
        <w:rPr>
          <w:rFonts w:ascii="Sylfaen" w:hAnsi="Sylfaen"/>
          <w:lang w:val="ka-GE"/>
        </w:rPr>
      </w:pPr>
      <w:r>
        <w:rPr>
          <w:rFonts w:ascii="Sylfaen" w:hAnsi="Sylfaen"/>
          <w:lang w:val="ka-GE"/>
        </w:rPr>
        <w:t>3.</w:t>
      </w:r>
      <w:r w:rsidR="00DE5EA9" w:rsidRPr="00ED400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A56EFE" w:rsidRPr="00ED4001">
        <w:rPr>
          <w:rFonts w:ascii="Sylfaen" w:hAnsi="Sylfaen"/>
          <w:lang w:val="ka-GE"/>
        </w:rPr>
        <w:t xml:space="preserve"> 1.6</w:t>
      </w:r>
      <w:r w:rsidR="00EA22AE" w:rsidRPr="00ED4001">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sidRPr="00ED4001">
        <w:rPr>
          <w:rFonts w:ascii="Sylfaen" w:hAnsi="Sylfaen"/>
          <w:lang w:val="ka-GE"/>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sidRPr="00ED4001">
        <w:rPr>
          <w:rFonts w:ascii="Sylfaen" w:hAnsi="Sylfaen"/>
          <w:lang w:val="ka-GE"/>
        </w:rPr>
        <w:t>5</w:t>
      </w:r>
      <w:r w:rsidR="00DB4B6C" w:rsidRPr="00ED4001">
        <w:rPr>
          <w:rFonts w:ascii="Sylfaen" w:hAnsi="Sylfaen"/>
          <w:lang w:val="ka-GE"/>
        </w:rPr>
        <w:t>.</w:t>
      </w:r>
      <w:r w:rsidR="00DE5EA9" w:rsidRPr="00ED4001">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lastRenderedPageBreak/>
        <w:t>6</w:t>
      </w:r>
      <w:r w:rsidR="00E07AEE">
        <w:rPr>
          <w:rFonts w:ascii="Sylfaen" w:hAnsi="Sylfaen"/>
          <w:lang w:val="ka-GE"/>
        </w:rPr>
        <w:t>.</w:t>
      </w:r>
      <w:r w:rsidR="00DE5EA9" w:rsidRPr="00ED4001">
        <w:rPr>
          <w:rFonts w:ascii="Sylfaen" w:hAnsi="Sylfaen"/>
          <w:lang w:val="ka-GE"/>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sidRPr="00ED4001">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5C7AD695"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700072">
        <w:rPr>
          <w:rFonts w:ascii="Sylfaen" w:hAnsi="Sylfaen"/>
          <w:b/>
          <w:color w:val="FF0000"/>
          <w:u w:val="single"/>
          <w:lang w:val="ka-GE"/>
        </w:rPr>
        <w:t>8</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464FB78E" w14:textId="11196BE9" w:rsidR="00700072" w:rsidRPr="005679EB" w:rsidRDefault="00700072" w:rsidP="00700072">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ED4001">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Pr>
          <w:rFonts w:ascii="Sylfaen" w:hAnsi="Sylfaen" w:cs="Sylfaen"/>
          <w:b/>
          <w:sz w:val="20"/>
          <w:szCs w:val="20"/>
          <w:lang w:val="ka-GE"/>
        </w:rPr>
        <w:t>202</w:t>
      </w:r>
      <w:r w:rsidRPr="00ED4001">
        <w:rPr>
          <w:rFonts w:ascii="Sylfaen" w:hAnsi="Sylfaen" w:cs="Sylfaen"/>
          <w:b/>
          <w:sz w:val="20"/>
          <w:szCs w:val="20"/>
          <w:lang w:val="ka-GE"/>
        </w:rPr>
        <w:t>4</w:t>
      </w:r>
      <w:r w:rsidRPr="00C32F5D">
        <w:rPr>
          <w:rFonts w:ascii="Sylfaen" w:hAnsi="Sylfaen" w:cs="Sylfaen"/>
          <w:b/>
          <w:sz w:val="20"/>
          <w:szCs w:val="20"/>
          <w:lang w:val="ka-GE"/>
        </w:rPr>
        <w:t xml:space="preserve"> </w:t>
      </w:r>
      <w:r w:rsidRPr="00CC0330">
        <w:rPr>
          <w:rFonts w:ascii="Sylfaen" w:hAnsi="Sylfaen" w:cs="Sylfaen"/>
          <w:b/>
          <w:sz w:val="20"/>
          <w:szCs w:val="20"/>
          <w:lang w:val="ka-GE"/>
        </w:rPr>
        <w:t xml:space="preserve">წლის </w:t>
      </w:r>
      <w:r w:rsidR="00682BED">
        <w:rPr>
          <w:rFonts w:ascii="Sylfaen" w:hAnsi="Sylfaen" w:cs="Sylfaen"/>
          <w:b/>
          <w:sz w:val="20"/>
          <w:szCs w:val="20"/>
          <w:lang w:val="ka-GE"/>
        </w:rPr>
        <w:t>26</w:t>
      </w:r>
      <w:r w:rsidR="00ED4001" w:rsidRPr="00CC0330">
        <w:rPr>
          <w:rFonts w:ascii="Sylfaen" w:hAnsi="Sylfaen" w:cs="Sylfaen"/>
          <w:b/>
          <w:sz w:val="20"/>
          <w:szCs w:val="20"/>
          <w:lang w:val="ka-GE"/>
        </w:rPr>
        <w:t xml:space="preserve"> ივლისი</w:t>
      </w:r>
      <w:r w:rsidRPr="00CC0330">
        <w:rPr>
          <w:rFonts w:ascii="Sylfaen" w:hAnsi="Sylfaen" w:cs="Sylfaen"/>
          <w:b/>
          <w:sz w:val="20"/>
          <w:szCs w:val="20"/>
          <w:lang w:val="ka-GE"/>
        </w:rPr>
        <w:t>, 15:00 საათი</w:t>
      </w:r>
    </w:p>
    <w:p w14:paraId="7B419F1E" w14:textId="77777777" w:rsidR="00700072" w:rsidRPr="00CF5912" w:rsidRDefault="00700072" w:rsidP="00700072">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F824E9E" w14:textId="77777777" w:rsidR="00700072" w:rsidRPr="00027059" w:rsidRDefault="00700072" w:rsidP="00700072">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33543568" w14:textId="77777777" w:rsidR="00700072" w:rsidRDefault="00700072" w:rsidP="00CF7A57">
      <w:pPr>
        <w:rPr>
          <w:rFonts w:ascii="Sylfaen" w:hAnsi="Sylfaen"/>
          <w:b/>
          <w:color w:val="FF0000"/>
          <w:u w:val="single"/>
          <w:lang w:val="ka-GE"/>
        </w:rPr>
      </w:pP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lastRenderedPageBreak/>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E87E18D" w14:textId="47733A71"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2082A5D0" w14:textId="77777777" w:rsidR="00811943" w:rsidRDefault="00811943" w:rsidP="00811943">
      <w:pPr>
        <w:jc w:val="both"/>
        <w:rPr>
          <w:rFonts w:ascii="Sylfaen" w:hAnsi="Sylfaen"/>
          <w:color w:val="000000"/>
          <w:lang w:val="ka-GE"/>
        </w:rPr>
      </w:pP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811943">
        <w:rPr>
          <w:rFonts w:ascii="Sylfaen" w:hAnsi="Sylfaen"/>
          <w:color w:val="000000"/>
          <w:lang w:val="es-MX"/>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811943">
        <w:rPr>
          <w:rFonts w:ascii="Sylfaen" w:hAnsi="Sylfaen"/>
          <w:color w:val="000000"/>
          <w:lang w:val="es-MX"/>
        </w:rPr>
        <w:t xml:space="preserve"> </w:t>
      </w:r>
      <w:r>
        <w:rPr>
          <w:rFonts w:ascii="Sylfaen" w:hAnsi="Sylfaen"/>
          <w:color w:val="000000"/>
          <w:lang w:val="ka-GE"/>
        </w:rPr>
        <w:t xml:space="preserve">საკონტაქტო ელ-ფოსტა: </w:t>
      </w:r>
      <w:hyperlink r:id="rId10" w:history="1">
        <w:r>
          <w:rPr>
            <w:rStyle w:val="Hyperlink"/>
            <w:rFonts w:ascii="Sylfaen" w:hAnsi="Sylfaen"/>
            <w:lang w:val="ka-GE"/>
          </w:rPr>
          <w:t>pdpo@gwp.ge</w:t>
        </w:r>
      </w:hyperlink>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811943">
        <w:rPr>
          <w:rFonts w:ascii="Sylfaen" w:hAnsi="Sylfaen"/>
          <w:color w:val="000000"/>
          <w:lang w:val="es-MX"/>
        </w:rPr>
        <w:t>,</w:t>
      </w:r>
      <w:r>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Pr>
            <w:rStyle w:val="Hyperlink"/>
            <w:rFonts w:ascii="Sylfaen" w:hAnsi="Sylfaen"/>
            <w:lang w:val="ka-GE"/>
          </w:rPr>
          <w:t>pdpo@gwp.ge</w:t>
        </w:r>
      </w:hyperlink>
      <w:r>
        <w:rPr>
          <w:rFonts w:ascii="Sylfaen" w:hAnsi="Sylfaen"/>
          <w:color w:val="000000"/>
          <w:lang w:val="ka-GE"/>
        </w:rPr>
        <w:t xml:space="preserv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w:t>
      </w:r>
      <w:r>
        <w:rPr>
          <w:rFonts w:ascii="Sylfaen" w:hAnsi="Sylfaen"/>
          <w:color w:val="000000"/>
          <w:lang w:val="ka-GE"/>
        </w:rPr>
        <w:lastRenderedPageBreak/>
        <w:t>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Pr>
            <w:rStyle w:val="Hyperlink"/>
            <w:rFonts w:ascii="Sylfaen" w:hAnsi="Sylfaen"/>
            <w:lang w:val="ka-GE"/>
          </w:rPr>
          <w:t>www.personaldata.ge)</w:t>
        </w:r>
      </w:hyperlink>
      <w:r>
        <w:rPr>
          <w:rFonts w:ascii="Sylfaen" w:hAnsi="Sylfaen"/>
          <w:color w:val="000000"/>
          <w:lang w:val="ka-GE"/>
        </w:rPr>
        <w:t>.</w:t>
      </w:r>
    </w:p>
    <w:p w14:paraId="4023A85A" w14:textId="77777777" w:rsidR="006B7B02" w:rsidRDefault="006B7B02" w:rsidP="006B7B02">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6F3D9636" w14:textId="77777777" w:rsidR="003A4E24" w:rsidRPr="005614FC" w:rsidRDefault="003A4E24" w:rsidP="006B7B02">
      <w:pPr>
        <w:jc w:val="both"/>
        <w:rPr>
          <w:rFonts w:ascii="Sylfaen" w:hAnsi="Sylfaen"/>
          <w:color w:val="000000"/>
          <w:lang w:val="ka-GE"/>
        </w:rPr>
      </w:pPr>
    </w:p>
    <w:p w14:paraId="1B160BBC" w14:textId="4A991B36" w:rsidR="00822939" w:rsidRPr="00822939" w:rsidRDefault="00CC4789" w:rsidP="004C3FAB">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705D5F45" w:rsidR="007E0304" w:rsidRPr="004C3FAB"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91CC6B6" w14:textId="77777777" w:rsidR="004C3FAB" w:rsidRDefault="004C3FAB" w:rsidP="004C3FAB">
      <w:pPr>
        <w:pStyle w:val="ListParagraph"/>
        <w:spacing w:after="0" w:line="360" w:lineRule="auto"/>
        <w:ind w:left="1440"/>
        <w:jc w:val="both"/>
        <w:rPr>
          <w:rFonts w:ascii="Sylfaen" w:hAnsi="Sylfaen"/>
          <w:b/>
          <w:lang w:val="ka-GE"/>
        </w:rPr>
      </w:pPr>
    </w:p>
    <w:p w14:paraId="2BD0A759" w14:textId="77777777" w:rsidR="006B7B02" w:rsidRDefault="006B7B02" w:rsidP="004C3FAB">
      <w:pPr>
        <w:pStyle w:val="ListParagraph"/>
        <w:spacing w:after="0" w:line="360" w:lineRule="auto"/>
        <w:ind w:left="1440"/>
        <w:jc w:val="both"/>
        <w:rPr>
          <w:rFonts w:ascii="Sylfaen" w:hAnsi="Sylfaen"/>
          <w:b/>
          <w:lang w:val="ka-GE"/>
        </w:rPr>
      </w:pPr>
    </w:p>
    <w:p w14:paraId="601D2C71" w14:textId="77777777" w:rsidR="006B7B02" w:rsidRDefault="006B7B02" w:rsidP="004C3FAB">
      <w:pPr>
        <w:pStyle w:val="ListParagraph"/>
        <w:spacing w:after="0" w:line="360" w:lineRule="auto"/>
        <w:ind w:left="1440"/>
        <w:jc w:val="both"/>
        <w:rPr>
          <w:rFonts w:ascii="Sylfaen" w:hAnsi="Sylfaen"/>
          <w:b/>
          <w:lang w:val="ka-GE"/>
        </w:rPr>
      </w:pPr>
    </w:p>
    <w:p w14:paraId="3786D44F" w14:textId="77777777" w:rsidR="006B7B02" w:rsidRDefault="006B7B02" w:rsidP="004C3FAB">
      <w:pPr>
        <w:pStyle w:val="ListParagraph"/>
        <w:spacing w:after="0" w:line="360" w:lineRule="auto"/>
        <w:ind w:left="1440"/>
        <w:jc w:val="both"/>
        <w:rPr>
          <w:rFonts w:ascii="Sylfaen" w:hAnsi="Sylfaen"/>
          <w:b/>
          <w:lang w:val="ka-GE"/>
        </w:rPr>
      </w:pPr>
    </w:p>
    <w:p w14:paraId="6A218041" w14:textId="77777777" w:rsidR="006B7B02" w:rsidRDefault="006B7B02" w:rsidP="004C3FAB">
      <w:pPr>
        <w:pStyle w:val="ListParagraph"/>
        <w:spacing w:after="0" w:line="360" w:lineRule="auto"/>
        <w:ind w:left="1440"/>
        <w:jc w:val="both"/>
        <w:rPr>
          <w:rFonts w:ascii="Sylfaen" w:hAnsi="Sylfaen"/>
          <w:b/>
          <w:lang w:val="ka-GE"/>
        </w:rPr>
      </w:pPr>
    </w:p>
    <w:p w14:paraId="601CA5AF" w14:textId="77777777" w:rsidR="006B7B02" w:rsidRDefault="006B7B02" w:rsidP="004C3FAB">
      <w:pPr>
        <w:pStyle w:val="ListParagraph"/>
        <w:spacing w:after="0" w:line="360" w:lineRule="auto"/>
        <w:ind w:left="1440"/>
        <w:jc w:val="both"/>
        <w:rPr>
          <w:rFonts w:ascii="Sylfaen" w:hAnsi="Sylfaen"/>
          <w:b/>
          <w:lang w:val="ka-GE"/>
        </w:rPr>
      </w:pPr>
    </w:p>
    <w:p w14:paraId="0131F15A" w14:textId="77777777" w:rsidR="006B7B02" w:rsidRDefault="006B7B02" w:rsidP="004C3FAB">
      <w:pPr>
        <w:pStyle w:val="ListParagraph"/>
        <w:spacing w:after="0" w:line="360" w:lineRule="auto"/>
        <w:ind w:left="1440"/>
        <w:jc w:val="both"/>
        <w:rPr>
          <w:rFonts w:ascii="Sylfaen" w:hAnsi="Sylfaen"/>
          <w:b/>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lastRenderedPageBreak/>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4"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(1147); 599 72 30 03</w:t>
      </w:r>
    </w:p>
    <w:p w14:paraId="4ADBB2D9" w14:textId="77777777" w:rsidR="006B7B02" w:rsidRDefault="006B7B02" w:rsidP="00D44B99">
      <w:pPr>
        <w:spacing w:after="0"/>
        <w:jc w:val="both"/>
        <w:rPr>
          <w:rFonts w:cs="Arial"/>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5"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Default="00D44B99" w:rsidP="00D44B99">
      <w:pPr>
        <w:spacing w:after="0"/>
        <w:jc w:val="both"/>
        <w:rPr>
          <w:rFonts w:ascii="Sylfaen" w:hAnsi="Sylfaen" w:cs="Arial"/>
          <w:lang w:val="ka-GE"/>
        </w:rPr>
      </w:pPr>
    </w:p>
    <w:p w14:paraId="1BCC5FA1" w14:textId="77777777" w:rsidR="006B7B02" w:rsidRDefault="006B7B02" w:rsidP="00D44B99">
      <w:pPr>
        <w:spacing w:after="0"/>
        <w:jc w:val="both"/>
        <w:rPr>
          <w:rFonts w:ascii="Sylfaen" w:hAnsi="Sylfaen" w:cs="Arial"/>
          <w:lang w:val="ka-GE"/>
        </w:rPr>
      </w:pPr>
    </w:p>
    <w:p w14:paraId="0883509E" w14:textId="77777777" w:rsidR="006B7B02" w:rsidRDefault="006B7B02" w:rsidP="00D44B99">
      <w:pPr>
        <w:spacing w:after="0"/>
        <w:jc w:val="both"/>
        <w:rPr>
          <w:rFonts w:ascii="Sylfaen" w:hAnsi="Sylfaen" w:cs="Arial"/>
          <w:lang w:val="ka-GE"/>
        </w:rPr>
      </w:pPr>
    </w:p>
    <w:p w14:paraId="2F562CF8" w14:textId="77777777" w:rsidR="006B7B02" w:rsidRPr="007B0071" w:rsidRDefault="006B7B02"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3" w:name="_Toc454818556"/>
      <w:bookmarkEnd w:id="3"/>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6"/>
      <w:footerReference w:type="default" r:id="rId17"/>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02502B" w14:textId="77777777" w:rsidR="00E6480E" w:rsidRDefault="00E6480E" w:rsidP="007902EA">
      <w:pPr>
        <w:spacing w:after="0" w:line="240" w:lineRule="auto"/>
      </w:pPr>
      <w:r>
        <w:separator/>
      </w:r>
    </w:p>
  </w:endnote>
  <w:endnote w:type="continuationSeparator" w:id="0">
    <w:p w14:paraId="39236408" w14:textId="77777777" w:rsidR="00E6480E" w:rsidRDefault="00E6480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charset w:val="00"/>
    <w:family w:val="auto"/>
    <w:pitch w:val="variable"/>
    <w:sig w:usb0="00000001"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46640"/>
      <w:docPartObj>
        <w:docPartGallery w:val="Page Numbers (Bottom of Page)"/>
        <w:docPartUnique/>
      </w:docPartObj>
    </w:sdtPr>
    <w:sdtContent>
      <w:p w14:paraId="78573FCC" w14:textId="58A0A606" w:rsidR="00A52D43" w:rsidRDefault="00A52D43">
        <w:pPr>
          <w:pStyle w:val="Footer"/>
          <w:jc w:val="right"/>
        </w:pPr>
        <w:r>
          <w:fldChar w:fldCharType="begin"/>
        </w:r>
        <w:r>
          <w:instrText xml:space="preserve"> PAGE   \* MERGEFORMAT </w:instrText>
        </w:r>
        <w:r>
          <w:fldChar w:fldCharType="separate"/>
        </w:r>
        <w:r w:rsidR="004C3FAB">
          <w:rPr>
            <w:noProof/>
          </w:rPr>
          <w:t>6</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B8066A" w14:textId="77777777" w:rsidR="00E6480E" w:rsidRDefault="00E6480E" w:rsidP="007902EA">
      <w:pPr>
        <w:spacing w:after="0" w:line="240" w:lineRule="auto"/>
      </w:pPr>
      <w:r>
        <w:separator/>
      </w:r>
    </w:p>
  </w:footnote>
  <w:footnote w:type="continuationSeparator" w:id="0">
    <w:p w14:paraId="142B4725" w14:textId="77777777" w:rsidR="00E6480E" w:rsidRDefault="00E6480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C1EBF"/>
    <w:multiLevelType w:val="hybridMultilevel"/>
    <w:tmpl w:val="6E564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5"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1758135461">
    <w:abstractNumId w:val="8"/>
  </w:num>
  <w:num w:numId="2" w16cid:durableId="333916698">
    <w:abstractNumId w:val="3"/>
  </w:num>
  <w:num w:numId="3" w16cid:durableId="410735648">
    <w:abstractNumId w:val="6"/>
  </w:num>
  <w:num w:numId="4" w16cid:durableId="1578124446">
    <w:abstractNumId w:val="7"/>
  </w:num>
  <w:num w:numId="5" w16cid:durableId="1669282391">
    <w:abstractNumId w:val="4"/>
  </w:num>
  <w:num w:numId="6" w16cid:durableId="1200361770">
    <w:abstractNumId w:val="0"/>
  </w:num>
  <w:num w:numId="7" w16cid:durableId="1835485068">
    <w:abstractNumId w:val="5"/>
  </w:num>
  <w:num w:numId="8" w16cid:durableId="403724407">
    <w:abstractNumId w:val="1"/>
  </w:num>
  <w:num w:numId="9" w16cid:durableId="84039566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07AD"/>
    <w:rsid w:val="00092A77"/>
    <w:rsid w:val="00092E77"/>
    <w:rsid w:val="000974B9"/>
    <w:rsid w:val="000A0D72"/>
    <w:rsid w:val="000B1C85"/>
    <w:rsid w:val="000B4C5E"/>
    <w:rsid w:val="000B5D0F"/>
    <w:rsid w:val="000C3223"/>
    <w:rsid w:val="000C49F9"/>
    <w:rsid w:val="000D2D81"/>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5431"/>
    <w:rsid w:val="00185C9D"/>
    <w:rsid w:val="00194044"/>
    <w:rsid w:val="001A47AF"/>
    <w:rsid w:val="001B055A"/>
    <w:rsid w:val="001B0D00"/>
    <w:rsid w:val="001B2260"/>
    <w:rsid w:val="001B6BD5"/>
    <w:rsid w:val="001B740A"/>
    <w:rsid w:val="001B75E0"/>
    <w:rsid w:val="001B7903"/>
    <w:rsid w:val="001C112D"/>
    <w:rsid w:val="001C2BF2"/>
    <w:rsid w:val="001C7577"/>
    <w:rsid w:val="001D01A3"/>
    <w:rsid w:val="001D3B12"/>
    <w:rsid w:val="001D5219"/>
    <w:rsid w:val="001D63C9"/>
    <w:rsid w:val="001E0606"/>
    <w:rsid w:val="001E4E05"/>
    <w:rsid w:val="001F6753"/>
    <w:rsid w:val="0020218B"/>
    <w:rsid w:val="00202451"/>
    <w:rsid w:val="00204210"/>
    <w:rsid w:val="002056E8"/>
    <w:rsid w:val="00207B93"/>
    <w:rsid w:val="00207CEA"/>
    <w:rsid w:val="0021119E"/>
    <w:rsid w:val="0021503D"/>
    <w:rsid w:val="00216B88"/>
    <w:rsid w:val="0022168D"/>
    <w:rsid w:val="002237DF"/>
    <w:rsid w:val="00223EF1"/>
    <w:rsid w:val="002319CA"/>
    <w:rsid w:val="00237416"/>
    <w:rsid w:val="00241768"/>
    <w:rsid w:val="002422D6"/>
    <w:rsid w:val="002468A9"/>
    <w:rsid w:val="00255EB0"/>
    <w:rsid w:val="0025658B"/>
    <w:rsid w:val="002568CE"/>
    <w:rsid w:val="00257F36"/>
    <w:rsid w:val="00266CA0"/>
    <w:rsid w:val="002706F1"/>
    <w:rsid w:val="00270BF2"/>
    <w:rsid w:val="00275958"/>
    <w:rsid w:val="00276F7A"/>
    <w:rsid w:val="002778A0"/>
    <w:rsid w:val="00277B37"/>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2B69"/>
    <w:rsid w:val="003233D9"/>
    <w:rsid w:val="0033101C"/>
    <w:rsid w:val="0033397E"/>
    <w:rsid w:val="00340CC3"/>
    <w:rsid w:val="00352B31"/>
    <w:rsid w:val="00353E4C"/>
    <w:rsid w:val="0035487E"/>
    <w:rsid w:val="00357317"/>
    <w:rsid w:val="003573F4"/>
    <w:rsid w:val="00360F11"/>
    <w:rsid w:val="003657A5"/>
    <w:rsid w:val="00373F3E"/>
    <w:rsid w:val="00377D43"/>
    <w:rsid w:val="00385373"/>
    <w:rsid w:val="003859BA"/>
    <w:rsid w:val="00387591"/>
    <w:rsid w:val="00387AB5"/>
    <w:rsid w:val="00391AB5"/>
    <w:rsid w:val="00392707"/>
    <w:rsid w:val="00392EFA"/>
    <w:rsid w:val="003A1901"/>
    <w:rsid w:val="003A4DAA"/>
    <w:rsid w:val="003A4E24"/>
    <w:rsid w:val="003A5D91"/>
    <w:rsid w:val="003B23A9"/>
    <w:rsid w:val="003B460D"/>
    <w:rsid w:val="003B5A5E"/>
    <w:rsid w:val="003C568B"/>
    <w:rsid w:val="003C66BD"/>
    <w:rsid w:val="003C6F22"/>
    <w:rsid w:val="003D6473"/>
    <w:rsid w:val="003E15FA"/>
    <w:rsid w:val="003F1BC9"/>
    <w:rsid w:val="003F370C"/>
    <w:rsid w:val="003F5521"/>
    <w:rsid w:val="003F699A"/>
    <w:rsid w:val="00410EC6"/>
    <w:rsid w:val="0041258C"/>
    <w:rsid w:val="00430AF7"/>
    <w:rsid w:val="00431665"/>
    <w:rsid w:val="00431B3C"/>
    <w:rsid w:val="0043481F"/>
    <w:rsid w:val="004375BF"/>
    <w:rsid w:val="00442F86"/>
    <w:rsid w:val="0044376C"/>
    <w:rsid w:val="00444205"/>
    <w:rsid w:val="004446E6"/>
    <w:rsid w:val="00446516"/>
    <w:rsid w:val="00452128"/>
    <w:rsid w:val="004533A4"/>
    <w:rsid w:val="0045529A"/>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486"/>
    <w:rsid w:val="004C1E0D"/>
    <w:rsid w:val="004C3FAB"/>
    <w:rsid w:val="004D3679"/>
    <w:rsid w:val="004D3D1C"/>
    <w:rsid w:val="004D747F"/>
    <w:rsid w:val="004E36F2"/>
    <w:rsid w:val="005111AB"/>
    <w:rsid w:val="005151FF"/>
    <w:rsid w:val="005208A4"/>
    <w:rsid w:val="00521801"/>
    <w:rsid w:val="00524CEE"/>
    <w:rsid w:val="0052656B"/>
    <w:rsid w:val="00527CCF"/>
    <w:rsid w:val="00540038"/>
    <w:rsid w:val="00544856"/>
    <w:rsid w:val="00546E82"/>
    <w:rsid w:val="005553C3"/>
    <w:rsid w:val="00567ACA"/>
    <w:rsid w:val="00570483"/>
    <w:rsid w:val="00574638"/>
    <w:rsid w:val="0057474B"/>
    <w:rsid w:val="00575D3E"/>
    <w:rsid w:val="00580531"/>
    <w:rsid w:val="005832A4"/>
    <w:rsid w:val="00583B48"/>
    <w:rsid w:val="00586056"/>
    <w:rsid w:val="00586C84"/>
    <w:rsid w:val="00591AFD"/>
    <w:rsid w:val="00595E4B"/>
    <w:rsid w:val="005A0827"/>
    <w:rsid w:val="005A755D"/>
    <w:rsid w:val="005C14A4"/>
    <w:rsid w:val="005D3B83"/>
    <w:rsid w:val="005D4AE2"/>
    <w:rsid w:val="005E05B1"/>
    <w:rsid w:val="005E130F"/>
    <w:rsid w:val="005F3357"/>
    <w:rsid w:val="005F3358"/>
    <w:rsid w:val="0061056A"/>
    <w:rsid w:val="00610FC8"/>
    <w:rsid w:val="006130A3"/>
    <w:rsid w:val="00613351"/>
    <w:rsid w:val="0061507C"/>
    <w:rsid w:val="00615BD2"/>
    <w:rsid w:val="006301DE"/>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2BED"/>
    <w:rsid w:val="00683946"/>
    <w:rsid w:val="00692B13"/>
    <w:rsid w:val="0069500B"/>
    <w:rsid w:val="006A256D"/>
    <w:rsid w:val="006A3D31"/>
    <w:rsid w:val="006A7B28"/>
    <w:rsid w:val="006B2B7F"/>
    <w:rsid w:val="006B7B02"/>
    <w:rsid w:val="006C1436"/>
    <w:rsid w:val="006C7D3F"/>
    <w:rsid w:val="006C7E00"/>
    <w:rsid w:val="006D054A"/>
    <w:rsid w:val="006E119F"/>
    <w:rsid w:val="006E1729"/>
    <w:rsid w:val="006E3640"/>
    <w:rsid w:val="006F056F"/>
    <w:rsid w:val="006F25BD"/>
    <w:rsid w:val="006F2EC3"/>
    <w:rsid w:val="006F3C44"/>
    <w:rsid w:val="006F7D8B"/>
    <w:rsid w:val="00700072"/>
    <w:rsid w:val="0071070E"/>
    <w:rsid w:val="00711C86"/>
    <w:rsid w:val="00712E16"/>
    <w:rsid w:val="00713EFC"/>
    <w:rsid w:val="007146D2"/>
    <w:rsid w:val="007151B6"/>
    <w:rsid w:val="00715A5D"/>
    <w:rsid w:val="00717D5F"/>
    <w:rsid w:val="00724BAF"/>
    <w:rsid w:val="007309AA"/>
    <w:rsid w:val="00734570"/>
    <w:rsid w:val="00735828"/>
    <w:rsid w:val="00740AE4"/>
    <w:rsid w:val="00760014"/>
    <w:rsid w:val="00764A65"/>
    <w:rsid w:val="00767CB0"/>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1943"/>
    <w:rsid w:val="0081634F"/>
    <w:rsid w:val="00822939"/>
    <w:rsid w:val="008246F4"/>
    <w:rsid w:val="00824EDA"/>
    <w:rsid w:val="00833770"/>
    <w:rsid w:val="0083614B"/>
    <w:rsid w:val="008374C0"/>
    <w:rsid w:val="008401B6"/>
    <w:rsid w:val="008421EC"/>
    <w:rsid w:val="008473E6"/>
    <w:rsid w:val="00855AE0"/>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8F47AC"/>
    <w:rsid w:val="0090279D"/>
    <w:rsid w:val="00904044"/>
    <w:rsid w:val="009113A9"/>
    <w:rsid w:val="00913646"/>
    <w:rsid w:val="009203F4"/>
    <w:rsid w:val="009214A6"/>
    <w:rsid w:val="00922889"/>
    <w:rsid w:val="00925DC2"/>
    <w:rsid w:val="009261B9"/>
    <w:rsid w:val="00931A9A"/>
    <w:rsid w:val="00932919"/>
    <w:rsid w:val="00940D2A"/>
    <w:rsid w:val="00950D10"/>
    <w:rsid w:val="00954423"/>
    <w:rsid w:val="00954527"/>
    <w:rsid w:val="00956665"/>
    <w:rsid w:val="009567A7"/>
    <w:rsid w:val="00957E8C"/>
    <w:rsid w:val="009621F5"/>
    <w:rsid w:val="009634B1"/>
    <w:rsid w:val="00965698"/>
    <w:rsid w:val="009667B4"/>
    <w:rsid w:val="00967702"/>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2F88"/>
    <w:rsid w:val="009E3DB8"/>
    <w:rsid w:val="009F003A"/>
    <w:rsid w:val="009F05A7"/>
    <w:rsid w:val="009F0B8A"/>
    <w:rsid w:val="009F3DE6"/>
    <w:rsid w:val="009F41E3"/>
    <w:rsid w:val="009F4DC4"/>
    <w:rsid w:val="009F51D1"/>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2612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306"/>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D3C5A"/>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48E3"/>
    <w:rsid w:val="00B156A3"/>
    <w:rsid w:val="00B23313"/>
    <w:rsid w:val="00B27B0B"/>
    <w:rsid w:val="00B30838"/>
    <w:rsid w:val="00B35065"/>
    <w:rsid w:val="00B409CA"/>
    <w:rsid w:val="00B42689"/>
    <w:rsid w:val="00B47896"/>
    <w:rsid w:val="00B47D4C"/>
    <w:rsid w:val="00B5249E"/>
    <w:rsid w:val="00B5452A"/>
    <w:rsid w:val="00B616CF"/>
    <w:rsid w:val="00B72860"/>
    <w:rsid w:val="00B806AE"/>
    <w:rsid w:val="00B830F8"/>
    <w:rsid w:val="00B84106"/>
    <w:rsid w:val="00B92B05"/>
    <w:rsid w:val="00B942E0"/>
    <w:rsid w:val="00B95A6F"/>
    <w:rsid w:val="00B97F4F"/>
    <w:rsid w:val="00BB0F01"/>
    <w:rsid w:val="00BB10E9"/>
    <w:rsid w:val="00BB3736"/>
    <w:rsid w:val="00BC2FA5"/>
    <w:rsid w:val="00BC364F"/>
    <w:rsid w:val="00BC7274"/>
    <w:rsid w:val="00BE0965"/>
    <w:rsid w:val="00BE187B"/>
    <w:rsid w:val="00BE1A34"/>
    <w:rsid w:val="00BE3060"/>
    <w:rsid w:val="00BE4678"/>
    <w:rsid w:val="00BF17DA"/>
    <w:rsid w:val="00BF5EFE"/>
    <w:rsid w:val="00C01CD2"/>
    <w:rsid w:val="00C021B6"/>
    <w:rsid w:val="00C04F30"/>
    <w:rsid w:val="00C06F22"/>
    <w:rsid w:val="00C113AE"/>
    <w:rsid w:val="00C12270"/>
    <w:rsid w:val="00C14986"/>
    <w:rsid w:val="00C14D7A"/>
    <w:rsid w:val="00C33D82"/>
    <w:rsid w:val="00C40C8C"/>
    <w:rsid w:val="00C41C03"/>
    <w:rsid w:val="00C55BCF"/>
    <w:rsid w:val="00C652F8"/>
    <w:rsid w:val="00C67999"/>
    <w:rsid w:val="00C73981"/>
    <w:rsid w:val="00C7542B"/>
    <w:rsid w:val="00C761CC"/>
    <w:rsid w:val="00C76391"/>
    <w:rsid w:val="00C83494"/>
    <w:rsid w:val="00C86CD0"/>
    <w:rsid w:val="00C91AFC"/>
    <w:rsid w:val="00C9205D"/>
    <w:rsid w:val="00CA00CC"/>
    <w:rsid w:val="00CA0ADA"/>
    <w:rsid w:val="00CA1443"/>
    <w:rsid w:val="00CA4A83"/>
    <w:rsid w:val="00CA54EE"/>
    <w:rsid w:val="00CA6D89"/>
    <w:rsid w:val="00CB2B75"/>
    <w:rsid w:val="00CB730B"/>
    <w:rsid w:val="00CB736E"/>
    <w:rsid w:val="00CC0330"/>
    <w:rsid w:val="00CC3C0A"/>
    <w:rsid w:val="00CC4789"/>
    <w:rsid w:val="00CC47D6"/>
    <w:rsid w:val="00CD207D"/>
    <w:rsid w:val="00CD295B"/>
    <w:rsid w:val="00CD3EA4"/>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4882"/>
    <w:rsid w:val="00D150F5"/>
    <w:rsid w:val="00D16A7A"/>
    <w:rsid w:val="00D16C12"/>
    <w:rsid w:val="00D20CC6"/>
    <w:rsid w:val="00D2144B"/>
    <w:rsid w:val="00D24184"/>
    <w:rsid w:val="00D2709F"/>
    <w:rsid w:val="00D27118"/>
    <w:rsid w:val="00D30223"/>
    <w:rsid w:val="00D32A75"/>
    <w:rsid w:val="00D3468A"/>
    <w:rsid w:val="00D374EE"/>
    <w:rsid w:val="00D42076"/>
    <w:rsid w:val="00D43A2F"/>
    <w:rsid w:val="00D44B99"/>
    <w:rsid w:val="00D47506"/>
    <w:rsid w:val="00D50B27"/>
    <w:rsid w:val="00D513C2"/>
    <w:rsid w:val="00D51D10"/>
    <w:rsid w:val="00D527CB"/>
    <w:rsid w:val="00D557E5"/>
    <w:rsid w:val="00D55C6F"/>
    <w:rsid w:val="00D57017"/>
    <w:rsid w:val="00D624C5"/>
    <w:rsid w:val="00D663A7"/>
    <w:rsid w:val="00D71337"/>
    <w:rsid w:val="00D76EA4"/>
    <w:rsid w:val="00D803E8"/>
    <w:rsid w:val="00D80CDB"/>
    <w:rsid w:val="00D8245F"/>
    <w:rsid w:val="00D86446"/>
    <w:rsid w:val="00D959AB"/>
    <w:rsid w:val="00D95A0F"/>
    <w:rsid w:val="00D96566"/>
    <w:rsid w:val="00D966C7"/>
    <w:rsid w:val="00DA4009"/>
    <w:rsid w:val="00DA5376"/>
    <w:rsid w:val="00DA78D3"/>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7AEE"/>
    <w:rsid w:val="00E123C2"/>
    <w:rsid w:val="00E1371C"/>
    <w:rsid w:val="00E14853"/>
    <w:rsid w:val="00E2134C"/>
    <w:rsid w:val="00E246D0"/>
    <w:rsid w:val="00E25748"/>
    <w:rsid w:val="00E262FC"/>
    <w:rsid w:val="00E272FF"/>
    <w:rsid w:val="00E3022B"/>
    <w:rsid w:val="00E33A8F"/>
    <w:rsid w:val="00E4143A"/>
    <w:rsid w:val="00E42B0C"/>
    <w:rsid w:val="00E440FD"/>
    <w:rsid w:val="00E45E7B"/>
    <w:rsid w:val="00E46395"/>
    <w:rsid w:val="00E46922"/>
    <w:rsid w:val="00E4761A"/>
    <w:rsid w:val="00E5014E"/>
    <w:rsid w:val="00E54795"/>
    <w:rsid w:val="00E57F10"/>
    <w:rsid w:val="00E6248F"/>
    <w:rsid w:val="00E6480E"/>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4001"/>
    <w:rsid w:val="00ED55AB"/>
    <w:rsid w:val="00EE0A2D"/>
    <w:rsid w:val="00EE612A"/>
    <w:rsid w:val="00EF34FE"/>
    <w:rsid w:val="00EF7D2E"/>
    <w:rsid w:val="00EF7F05"/>
    <w:rsid w:val="00F0297E"/>
    <w:rsid w:val="00F0659D"/>
    <w:rsid w:val="00F069C7"/>
    <w:rsid w:val="00F115A1"/>
    <w:rsid w:val="00F14024"/>
    <w:rsid w:val="00F17B32"/>
    <w:rsid w:val="00F20E56"/>
    <w:rsid w:val="00F22E5C"/>
    <w:rsid w:val="00F27A96"/>
    <w:rsid w:val="00F27D00"/>
    <w:rsid w:val="00F3389C"/>
    <w:rsid w:val="00F34574"/>
    <w:rsid w:val="00F36080"/>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16F9"/>
    <w:rsid w:val="00FB230D"/>
    <w:rsid w:val="00FB5478"/>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ikhvadagadze@gwp.ge" TargetMode="External"/><Relationship Id="rId10" Type="http://schemas.openxmlformats.org/officeDocument/2006/relationships/hyperlink" Target="mailto:pdpo@gwp.g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msilaga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B19F2-E5E1-4664-ABC9-1A9598CBC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1461</TotalTime>
  <Pages>7</Pages>
  <Words>1687</Words>
  <Characters>9619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95</cp:revision>
  <cp:lastPrinted>2024-06-28T05:10:00Z</cp:lastPrinted>
  <dcterms:created xsi:type="dcterms:W3CDTF">2020-11-03T14:15:00Z</dcterms:created>
  <dcterms:modified xsi:type="dcterms:W3CDTF">2024-07-19T05:59:00Z</dcterms:modified>
</cp:coreProperties>
</file>