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701FB870" w14:textId="1B086E13" w:rsidR="009815C7" w:rsidRPr="00E37C5C" w:rsidRDefault="0028539D" w:rsidP="002372DD">
      <w:pPr>
        <w:spacing w:after="0" w:line="240" w:lineRule="auto"/>
        <w:jc w:val="center"/>
        <w:rPr>
          <w:rFonts w:ascii="Sylfaen" w:hAnsi="Sylfaen" w:cs="Sylfaen"/>
          <w:b/>
        </w:rPr>
      </w:pPr>
      <w:r>
        <w:rPr>
          <w:noProof/>
        </w:rPr>
        <w:drawing>
          <wp:inline distT="0" distB="0" distL="0" distR="0" wp14:anchorId="64ACF567" wp14:editId="03FB5D57">
            <wp:extent cx="2461260" cy="1252766"/>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81550" cy="1263094"/>
                    </a:xfrm>
                    <a:prstGeom prst="rect">
                      <a:avLst/>
                    </a:prstGeom>
                  </pic:spPr>
                </pic:pic>
              </a:graphicData>
            </a:graphic>
          </wp:inline>
        </w:drawing>
      </w:r>
      <w:r w:rsidR="007B332D">
        <w:rPr>
          <w:noProof/>
        </w:rPr>
        <w:t xml:space="preserve">        </w:t>
      </w:r>
      <w:r w:rsidR="007B332D">
        <w:rPr>
          <w:noProof/>
        </w:rPr>
        <w:drawing>
          <wp:inline distT="0" distB="0" distL="0" distR="0" wp14:anchorId="6FD61851" wp14:editId="33A95D0D">
            <wp:extent cx="2905692" cy="1042035"/>
            <wp:effectExtent l="0" t="0" r="952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21032" cy="1047536"/>
                    </a:xfrm>
                    <a:prstGeom prst="rect">
                      <a:avLst/>
                    </a:prstGeom>
                  </pic:spPr>
                </pic:pic>
              </a:graphicData>
            </a:graphic>
          </wp:inline>
        </w:drawing>
      </w:r>
    </w:p>
    <w:p w14:paraId="7F37A681" w14:textId="77777777" w:rsidR="009815C7" w:rsidRPr="00E37C5C" w:rsidRDefault="009815C7" w:rsidP="00794191">
      <w:pPr>
        <w:spacing w:after="0" w:line="240" w:lineRule="auto"/>
        <w:jc w:val="center"/>
        <w:rPr>
          <w:rFonts w:ascii="Sylfaen" w:hAnsi="Sylfaen" w:cs="Sylfaen"/>
          <w:b/>
        </w:rPr>
      </w:pPr>
    </w:p>
    <w:p w14:paraId="5C5114A8" w14:textId="376208A2" w:rsidR="009815C7" w:rsidRDefault="009815C7" w:rsidP="00EB505F">
      <w:pPr>
        <w:spacing w:after="0" w:line="240" w:lineRule="auto"/>
        <w:jc w:val="center"/>
        <w:rPr>
          <w:rFonts w:ascii="Sylfaen" w:hAnsi="Sylfaen" w:cs="Sylfaen"/>
          <w:b/>
          <w:lang w:val="ka-GE"/>
        </w:rPr>
      </w:pPr>
    </w:p>
    <w:p w14:paraId="46F20B50" w14:textId="77777777" w:rsidR="005B6EC0" w:rsidRPr="00E37C5C" w:rsidRDefault="005B6EC0"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621B8C3" w14:textId="178DE226" w:rsidR="00A71E0B" w:rsidRPr="007B332D" w:rsidRDefault="005B6EC0" w:rsidP="00A71E0B">
      <w:pPr>
        <w:spacing w:after="0" w:line="240" w:lineRule="auto"/>
        <w:jc w:val="center"/>
        <w:rPr>
          <w:rFonts w:ascii="Sylfaen" w:hAnsi="Sylfaen" w:cs="Sylfaen"/>
          <w:b/>
        </w:rPr>
      </w:pPr>
      <w:r>
        <w:rPr>
          <w:rFonts w:ascii="Sylfaen" w:hAnsi="Sylfaen" w:cs="Sylfaen"/>
          <w:b/>
          <w:lang w:val="ka-GE"/>
        </w:rPr>
        <w:t xml:space="preserve">კონსოლიდირებული ტენდერი </w:t>
      </w:r>
      <w:r w:rsidR="007B332D">
        <w:rPr>
          <w:rFonts w:ascii="Sylfaen" w:hAnsi="Sylfaen" w:cs="Sylfaen"/>
          <w:b/>
          <w:lang w:val="ka-GE"/>
        </w:rPr>
        <w:t xml:space="preserve">სპეც ფეხსაცმელების შესყიდვასთან დაკავშირებით </w:t>
      </w: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63D529DE" w:rsidR="00FD0DCD" w:rsidRDefault="00FD0DCD" w:rsidP="00665C42">
      <w:pPr>
        <w:spacing w:after="0" w:line="360" w:lineRule="auto"/>
        <w:jc w:val="center"/>
        <w:rPr>
          <w:rFonts w:ascii="AcadNusx" w:hAnsi="AcadNusx"/>
          <w:b/>
        </w:rPr>
      </w:pPr>
    </w:p>
    <w:p w14:paraId="03B40F2E" w14:textId="2C9AE51A" w:rsidR="007B332D" w:rsidRDefault="007B332D" w:rsidP="00665C42">
      <w:pPr>
        <w:spacing w:after="0" w:line="360" w:lineRule="auto"/>
        <w:jc w:val="center"/>
        <w:rPr>
          <w:rFonts w:ascii="AcadNusx" w:hAnsi="AcadNusx"/>
          <w:b/>
        </w:rPr>
      </w:pPr>
    </w:p>
    <w:p w14:paraId="4D53D3F6" w14:textId="287C2F43" w:rsidR="007B332D" w:rsidRDefault="007B332D" w:rsidP="00665C42">
      <w:pPr>
        <w:spacing w:after="0" w:line="360" w:lineRule="auto"/>
        <w:jc w:val="center"/>
        <w:rPr>
          <w:rFonts w:ascii="AcadNusx" w:hAnsi="AcadNusx"/>
          <w:b/>
        </w:rPr>
      </w:pPr>
    </w:p>
    <w:p w14:paraId="3F2DE233" w14:textId="039C0C7F" w:rsidR="005B6EC0" w:rsidRDefault="005B6EC0" w:rsidP="00665C42">
      <w:pPr>
        <w:spacing w:after="0" w:line="360" w:lineRule="auto"/>
        <w:jc w:val="center"/>
        <w:rPr>
          <w:rFonts w:ascii="AcadNusx" w:hAnsi="AcadNusx"/>
          <w:b/>
        </w:rPr>
      </w:pPr>
    </w:p>
    <w:p w14:paraId="14981CC9" w14:textId="5A32AB3E" w:rsidR="005B6EC0" w:rsidRDefault="005B6EC0" w:rsidP="00665C42">
      <w:pPr>
        <w:spacing w:after="0" w:line="360" w:lineRule="auto"/>
        <w:jc w:val="center"/>
        <w:rPr>
          <w:rFonts w:ascii="AcadNusx" w:hAnsi="AcadNusx"/>
          <w:b/>
        </w:rPr>
      </w:pPr>
    </w:p>
    <w:p w14:paraId="64E05964" w14:textId="1A293248" w:rsidR="005B6EC0" w:rsidRDefault="005B6EC0" w:rsidP="00665C42">
      <w:pPr>
        <w:spacing w:after="0" w:line="360" w:lineRule="auto"/>
        <w:jc w:val="center"/>
        <w:rPr>
          <w:rFonts w:ascii="AcadNusx" w:hAnsi="AcadNusx"/>
          <w:b/>
        </w:rPr>
      </w:pPr>
    </w:p>
    <w:p w14:paraId="397AC2FB" w14:textId="5A4E4B74" w:rsidR="005B6EC0" w:rsidRDefault="005B6EC0" w:rsidP="00665C42">
      <w:pPr>
        <w:spacing w:after="0" w:line="360" w:lineRule="auto"/>
        <w:jc w:val="center"/>
        <w:rPr>
          <w:rFonts w:ascii="AcadNusx" w:hAnsi="AcadNusx"/>
          <w:b/>
        </w:rPr>
      </w:pPr>
    </w:p>
    <w:p w14:paraId="08B19A87" w14:textId="01F993AE" w:rsidR="005B6EC0" w:rsidRDefault="005B6EC0" w:rsidP="00665C42">
      <w:pPr>
        <w:spacing w:after="0" w:line="360" w:lineRule="auto"/>
        <w:jc w:val="center"/>
        <w:rPr>
          <w:rFonts w:ascii="AcadNusx" w:hAnsi="AcadNusx"/>
          <w:b/>
        </w:rPr>
      </w:pPr>
    </w:p>
    <w:p w14:paraId="5EA327C4" w14:textId="6F1084E0" w:rsidR="005B6EC0" w:rsidRDefault="005B6EC0" w:rsidP="00665C42">
      <w:pPr>
        <w:spacing w:after="0" w:line="360" w:lineRule="auto"/>
        <w:jc w:val="center"/>
        <w:rPr>
          <w:rFonts w:ascii="AcadNusx" w:hAnsi="AcadNusx"/>
          <w:b/>
        </w:rPr>
      </w:pPr>
    </w:p>
    <w:p w14:paraId="67C680B4" w14:textId="77777777" w:rsidR="005B6EC0" w:rsidRPr="00E37C5C" w:rsidRDefault="005B6EC0"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t>შესყიდვის ობიექტის დასახელება</w:t>
      </w:r>
    </w:p>
    <w:p w14:paraId="22D4CDF1" w14:textId="126EA976" w:rsidR="008647CD" w:rsidRDefault="00D30223" w:rsidP="0028539D">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DD1FDF">
        <w:rPr>
          <w:rFonts w:ascii="Sylfaen" w:hAnsi="Sylfaen" w:cs="Arial"/>
          <w:lang w:val="ka-GE"/>
        </w:rPr>
        <w:t xml:space="preserve">, შპს </w:t>
      </w:r>
      <w:r w:rsidR="0028539D">
        <w:rPr>
          <w:rFonts w:ascii="Sylfaen" w:hAnsi="Sylfaen" w:cs="Arial"/>
          <w:lang w:val="ka-GE"/>
        </w:rPr>
        <w:t>„</w:t>
      </w:r>
      <w:r w:rsidR="00DD1FDF">
        <w:rPr>
          <w:rFonts w:ascii="Sylfaen" w:hAnsi="Sylfaen" w:cs="Arial"/>
          <w:lang w:val="ka-GE"/>
        </w:rPr>
        <w:t>გარდაბნის გამწმენდი ნაგებობა</w:t>
      </w:r>
      <w:r w:rsidR="0028539D">
        <w:rPr>
          <w:rFonts w:ascii="Sylfaen" w:hAnsi="Sylfaen" w:cs="Arial"/>
          <w:lang w:val="ka-GE"/>
        </w:rPr>
        <w:t>“ (GST, ს/კ 203</w:t>
      </w:r>
      <w:r w:rsidR="0028539D" w:rsidRPr="0028539D">
        <w:rPr>
          <w:rFonts w:ascii="Sylfaen" w:hAnsi="Sylfaen" w:cs="Arial"/>
          <w:lang w:val="ka-GE"/>
        </w:rPr>
        <w:t>828313</w:t>
      </w:r>
      <w:r w:rsidR="0028539D">
        <w:rPr>
          <w:rFonts w:ascii="Sylfaen" w:hAnsi="Sylfaen" w:cs="Arial"/>
          <w:lang w:val="ka-GE"/>
        </w:rPr>
        <w:t>)</w:t>
      </w:r>
      <w:r w:rsidR="007B332D">
        <w:rPr>
          <w:rFonts w:ascii="Sylfaen" w:hAnsi="Sylfaen" w:cs="Arial"/>
        </w:rPr>
        <w:t xml:space="preserve"> </w:t>
      </w:r>
      <w:r w:rsidR="007B332D">
        <w:rPr>
          <w:rFonts w:ascii="Sylfaen" w:hAnsi="Sylfaen" w:cs="Arial"/>
          <w:lang w:val="ka-GE"/>
        </w:rPr>
        <w:t>და შპს „საგურამო ენერჯი“ (</w:t>
      </w:r>
      <w:r w:rsidR="007B332D">
        <w:rPr>
          <w:rFonts w:ascii="Sylfaen" w:hAnsi="Sylfaen" w:cs="Arial"/>
        </w:rPr>
        <w:t xml:space="preserve">SENG, </w:t>
      </w:r>
      <w:r w:rsidR="007B332D">
        <w:rPr>
          <w:rFonts w:ascii="Sylfaen" w:hAnsi="Sylfaen" w:cs="Arial"/>
          <w:lang w:val="ka-GE"/>
        </w:rPr>
        <w:t xml:space="preserve">ს/კ </w:t>
      </w:r>
      <w:r w:rsidR="007B332D" w:rsidRPr="007B332D">
        <w:rPr>
          <w:rFonts w:ascii="Sylfaen" w:hAnsi="Sylfaen" w:cs="Arial"/>
          <w:lang w:val="ka-GE"/>
        </w:rPr>
        <w:t>206337007</w:t>
      </w:r>
      <w:r w:rsidR="00713EFC" w:rsidRPr="0028539D">
        <w:rPr>
          <w:rFonts w:ascii="Arial" w:hAnsi="Arial" w:cs="Arial"/>
          <w:lang w:val="ka-GE"/>
        </w:rPr>
        <w:t xml:space="preserve"> </w:t>
      </w:r>
      <w:r w:rsidR="00A3171A">
        <w:rPr>
          <w:rFonts w:ascii="Sylfaen" w:hAnsi="Sylfaen" w:cs="Arial"/>
          <w:lang w:val="ka-GE"/>
        </w:rPr>
        <w:t xml:space="preserve"> (შემდგომში „შემსყიდველი) </w:t>
      </w:r>
      <w:r w:rsidR="00457067" w:rsidRPr="00C27890">
        <w:rPr>
          <w:rFonts w:ascii="Sylfaen" w:hAnsi="Sylfaen" w:cs="Sylfaen"/>
          <w:lang w:val="ka-GE"/>
        </w:rPr>
        <w:t>აცხადებს</w:t>
      </w:r>
      <w:r w:rsidR="0040587B">
        <w:rPr>
          <w:rFonts w:ascii="Sylfaen" w:hAnsi="Sylfaen" w:cs="Sylfaen"/>
          <w:lang w:val="ka-GE"/>
        </w:rPr>
        <w:t xml:space="preserve"> </w:t>
      </w:r>
      <w:r w:rsidR="00DF4131">
        <w:rPr>
          <w:rFonts w:ascii="Sylfaen" w:hAnsi="Sylfaen" w:cs="Sylfaen"/>
          <w:lang w:val="ka-GE"/>
        </w:rPr>
        <w:t>კონსოლიდირებულ</w:t>
      </w:r>
      <w:r w:rsidR="00DD1FDF">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7B332D">
        <w:rPr>
          <w:rFonts w:ascii="Sylfaen" w:hAnsi="Sylfaen" w:cs="Sylfaen"/>
          <w:b/>
          <w:lang w:val="ka-GE"/>
        </w:rPr>
        <w:t>სპეც ფეხსაცმელების შესყიდვასთან დაკავშირებით</w:t>
      </w:r>
    </w:p>
    <w:p w14:paraId="2C3457DE" w14:textId="35A2CC3A" w:rsidR="004272D2" w:rsidRDefault="004272D2" w:rsidP="00191803">
      <w:pPr>
        <w:spacing w:line="240" w:lineRule="auto"/>
        <w:rPr>
          <w:rFonts w:ascii="Sylfaen" w:hAnsi="Sylfaen" w:cs="Sylfaen"/>
          <w:lang w:val="ka-GE"/>
        </w:rPr>
      </w:pPr>
    </w:p>
    <w:p w14:paraId="4181A064" w14:textId="5E4406C2" w:rsidR="004272D2" w:rsidRDefault="004272D2" w:rsidP="00191803">
      <w:pPr>
        <w:spacing w:line="240" w:lineRule="auto"/>
        <w:rPr>
          <w:rFonts w:ascii="Sylfaen" w:hAnsi="Sylfaen" w:cs="Sylfaen"/>
          <w:b/>
          <w:lang w:val="ka-GE"/>
        </w:rPr>
      </w:pPr>
      <w:r w:rsidRPr="004272D2">
        <w:rPr>
          <w:rFonts w:ascii="Sylfaen" w:hAnsi="Sylfaen" w:cs="Sylfaen"/>
          <w:b/>
          <w:lang w:val="ka-GE"/>
        </w:rPr>
        <w:t>განსკათრებული მოთხოვნები:</w:t>
      </w:r>
    </w:p>
    <w:p w14:paraId="1F577F76" w14:textId="7323E8E4" w:rsidR="00F45EB8" w:rsidRDefault="005B1472" w:rsidP="005B1472">
      <w:pPr>
        <w:jc w:val="both"/>
        <w:rPr>
          <w:rFonts w:ascii="Sylfaen" w:hAnsi="Sylfaen"/>
          <w:lang w:val="ka-GE"/>
        </w:rPr>
      </w:pPr>
      <w:r w:rsidRPr="005B1472">
        <w:rPr>
          <w:rFonts w:ascii="Sylfaen" w:hAnsi="Sylfaen" w:cs="Sylfaen"/>
          <w:lang w:val="ka-GE"/>
        </w:rPr>
        <w:t>წინამდებარე ტენდერში გამარჯვებული კომპანი</w:t>
      </w:r>
      <w:r w:rsidR="007B332D">
        <w:rPr>
          <w:rFonts w:ascii="Sylfaen" w:hAnsi="Sylfaen" w:cs="Sylfaen"/>
          <w:lang w:val="ka-GE"/>
        </w:rPr>
        <w:t>(ებ)</w:t>
      </w:r>
      <w:r w:rsidRPr="005B1472">
        <w:rPr>
          <w:rFonts w:ascii="Sylfaen" w:hAnsi="Sylfaen" w:cs="Sylfaen"/>
          <w:lang w:val="ka-GE"/>
        </w:rPr>
        <w:t>ა ვალდებულია უზრუნველყოს დანართი N</w:t>
      </w:r>
      <w:r w:rsidR="00A3171A">
        <w:rPr>
          <w:rFonts w:ascii="Sylfaen" w:hAnsi="Sylfaen" w:cs="Sylfaen"/>
          <w:lang w:val="ka-GE"/>
        </w:rPr>
        <w:t>1</w:t>
      </w:r>
      <w:r w:rsidRPr="005B1472">
        <w:rPr>
          <w:rFonts w:ascii="Sylfaen" w:hAnsi="Sylfaen" w:cs="Sylfaen"/>
          <w:lang w:val="ka-GE"/>
        </w:rPr>
        <w:t>-ი</w:t>
      </w:r>
      <w:r w:rsidR="00A3171A">
        <w:rPr>
          <w:rFonts w:ascii="Sylfaen" w:hAnsi="Sylfaen" w:cs="Sylfaen"/>
          <w:lang w:val="ka-GE"/>
        </w:rPr>
        <w:t>თ განსაზღვრულ</w:t>
      </w:r>
      <w:r w:rsidR="007B332D">
        <w:rPr>
          <w:rFonts w:ascii="Sylfaen" w:hAnsi="Sylfaen" w:cs="Sylfaen"/>
          <w:lang w:val="ka-GE"/>
        </w:rPr>
        <w:t>ი</w:t>
      </w:r>
      <w:r w:rsidRPr="005B1472">
        <w:rPr>
          <w:rFonts w:ascii="Sylfaen" w:hAnsi="Sylfaen" w:cs="Sylfaen"/>
          <w:lang w:val="ka-GE"/>
        </w:rPr>
        <w:t xml:space="preserve"> </w:t>
      </w:r>
      <w:r w:rsidR="007B332D">
        <w:rPr>
          <w:rFonts w:ascii="Sylfaen" w:hAnsi="Sylfaen"/>
          <w:lang w:val="ka-GE"/>
        </w:rPr>
        <w:t xml:space="preserve">პოზიციების მოწოდება </w:t>
      </w:r>
    </w:p>
    <w:p w14:paraId="0353AF42" w14:textId="3AAE10D2" w:rsidR="001B055A" w:rsidRPr="00F45EB8" w:rsidRDefault="001B055A" w:rsidP="001B055A">
      <w:pPr>
        <w:spacing w:after="0" w:line="240" w:lineRule="auto"/>
        <w:jc w:val="both"/>
        <w:rPr>
          <w:rFonts w:ascii="Sylfaen" w:hAnsi="Sylfaen" w:cs="Sylfaen"/>
          <w:b/>
          <w:bCs/>
          <w:lang w:val="ka-GE"/>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0353F8">
      <w:pPr>
        <w:spacing w:after="0" w:line="240" w:lineRule="auto"/>
        <w:jc w:val="both"/>
        <w:rPr>
          <w:rFonts w:ascii="Sylfaen" w:hAnsi="Sylfaen" w:cs="Sylfaen"/>
          <w:lang w:val="ka-GE"/>
        </w:rPr>
      </w:pPr>
    </w:p>
    <w:p w14:paraId="036008C2" w14:textId="6CA0BCD0" w:rsidR="000353F8" w:rsidRDefault="007B332D" w:rsidP="00153785">
      <w:pPr>
        <w:spacing w:line="240" w:lineRule="auto"/>
        <w:rPr>
          <w:rFonts w:ascii="Sylfaen" w:hAnsi="Sylfaen" w:cs="Sylfaen"/>
          <w:lang w:val="ka-GE"/>
        </w:rPr>
      </w:pPr>
      <w:r>
        <w:rPr>
          <w:rFonts w:ascii="Sylfaen" w:hAnsi="Sylfaen" w:cs="Sylfaen"/>
          <w:lang w:val="ka-GE"/>
        </w:rPr>
        <w:t xml:space="preserve">სპეც ფეხსაცმელების რაოდენობა და სპეციფიკაცია მოცემულია დანართი N1-ის სახით. </w:t>
      </w:r>
    </w:p>
    <w:p w14:paraId="770C26CC" w14:textId="29946DA9" w:rsidR="000B1F3B" w:rsidRPr="00F45EB8" w:rsidRDefault="000B1F3B" w:rsidP="000353F8">
      <w:pPr>
        <w:spacing w:after="0" w:line="240" w:lineRule="auto"/>
        <w:jc w:val="both"/>
        <w:rPr>
          <w:rFonts w:ascii="Sylfaen" w:hAnsi="Sylfaen" w:cs="Sylfaen"/>
          <w:b/>
          <w:bCs/>
          <w:lang w:val="ka-GE"/>
        </w:rPr>
      </w:pPr>
    </w:p>
    <w:p w14:paraId="59174C02" w14:textId="77777777" w:rsidR="00A82C8B" w:rsidRDefault="000B1F3B" w:rsidP="000353F8">
      <w:pPr>
        <w:spacing w:after="0" w:line="240" w:lineRule="auto"/>
        <w:jc w:val="both"/>
        <w:rPr>
          <w:rFonts w:ascii="Sylfaen" w:hAnsi="Sylfaen" w:cs="Sylfaen"/>
          <w:b/>
          <w:bCs/>
          <w:i/>
          <w:lang w:val="ka-GE"/>
        </w:rPr>
      </w:pPr>
      <w:r w:rsidRPr="00A82C8B">
        <w:rPr>
          <w:rFonts w:ascii="Sylfaen" w:hAnsi="Sylfaen" w:cs="Sylfaen"/>
          <w:b/>
          <w:bCs/>
          <w:i/>
          <w:lang w:val="ka-GE"/>
        </w:rPr>
        <w:t xml:space="preserve">შენიშვნა: </w:t>
      </w:r>
    </w:p>
    <w:p w14:paraId="3E3FBEF7" w14:textId="4E3D56CE" w:rsidR="000B1F3B" w:rsidRDefault="007B332D" w:rsidP="00A82C8B">
      <w:pPr>
        <w:pStyle w:val="ListParagraph"/>
        <w:numPr>
          <w:ilvl w:val="0"/>
          <w:numId w:val="41"/>
        </w:numPr>
        <w:spacing w:after="0" w:line="240" w:lineRule="auto"/>
        <w:jc w:val="both"/>
        <w:rPr>
          <w:rFonts w:ascii="Sylfaen" w:hAnsi="Sylfaen" w:cs="Sylfaen"/>
          <w:bCs/>
          <w:i/>
          <w:lang w:val="ka-GE"/>
        </w:rPr>
      </w:pPr>
      <w:r w:rsidRPr="00A82C8B">
        <w:rPr>
          <w:rFonts w:ascii="Sylfaen" w:hAnsi="Sylfaen" w:cs="Sylfaen"/>
          <w:bCs/>
          <w:i/>
          <w:lang w:val="ka-GE"/>
        </w:rPr>
        <w:t xml:space="preserve">დანართ N1-ში წარმოდგენილი ფოტომასალა არის საორიენტაციო და არა კონკრეტული მოთხოვნა. </w:t>
      </w:r>
    </w:p>
    <w:p w14:paraId="2237FE8B" w14:textId="5B775516" w:rsidR="00A82C8B" w:rsidRPr="00A82C8B" w:rsidRDefault="00A82C8B" w:rsidP="00A82C8B">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 xml:space="preserve">შემსყიდველი იტოვებს უფლებას, რომ ტენდერის დასრულების შემდეგ საჭიროების შემთხვევაში, მოხდეს რაოდენობის ცვილილება-კორექტირება. </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5BAB1A1D" w:rsidR="004A4BC7" w:rsidRDefault="00D527CB" w:rsidP="00F90B03">
      <w:pPr>
        <w:rPr>
          <w:rFonts w:ascii="Sylfaen" w:hAnsi="Sylfaen" w:cs="Sylfaen"/>
          <w:b/>
          <w:color w:val="222222"/>
          <w:u w:val="single"/>
          <w:shd w:val="clear" w:color="auto" w:fill="FFFFFF"/>
          <w:lang w:val="ka-GE"/>
        </w:rPr>
      </w:pPr>
      <w:r w:rsidRPr="00F45EB8">
        <w:rPr>
          <w:rFonts w:ascii="Sylfaen" w:hAnsi="Sylfaen" w:cs="Sylfaen"/>
          <w:color w:val="222222"/>
          <w:shd w:val="clear" w:color="auto" w:fill="FFFFFF"/>
          <w:lang w:val="ka-GE"/>
        </w:rPr>
        <w:t>პრეტენდენტმა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უნდა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წარმოადგინოს</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w:t>
      </w:r>
      <w:r w:rsidR="005A535F">
        <w:rPr>
          <w:rFonts w:ascii="Sylfaen" w:hAnsi="Sylfaen" w:cs="Sylfaen"/>
          <w:color w:val="222222"/>
          <w:shd w:val="clear" w:color="auto" w:fill="FFFFFF"/>
        </w:rPr>
        <w:t>1</w:t>
      </w:r>
      <w:r w:rsidR="00D5623D">
        <w:rPr>
          <w:rFonts w:ascii="Sylfaen" w:hAnsi="Sylfaen" w:cs="Sylfaen"/>
          <w:color w:val="222222"/>
          <w:shd w:val="clear" w:color="auto" w:fill="FFFFFF"/>
          <w:lang w:val="ka-GE"/>
        </w:rPr>
        <w:t>-ის მიხედვით</w:t>
      </w:r>
      <w:r w:rsidR="00F45EB8">
        <w:rPr>
          <w:rFonts w:ascii="Sylfaen" w:hAnsi="Sylfaen" w:cs="Sylfaen"/>
          <w:color w:val="222222"/>
          <w:shd w:val="clear" w:color="auto" w:fill="FFFFFF"/>
          <w:lang w:val="ka-GE"/>
        </w:rPr>
        <w:t xml:space="preserve"> როგორც</w:t>
      </w:r>
      <w:r w:rsidR="004A4BC7">
        <w:rPr>
          <w:rFonts w:ascii="Sylfaen" w:hAnsi="Sylfaen" w:cs="Sylfaen"/>
          <w:color w:val="222222"/>
          <w:shd w:val="clear" w:color="auto" w:fill="FFFFFF"/>
          <w:lang w:val="ka-GE"/>
        </w:rPr>
        <w:t xml:space="preserve"> </w:t>
      </w:r>
      <w:r w:rsidR="00F45EB8">
        <w:rPr>
          <w:rFonts w:ascii="Sylfaen" w:hAnsi="Sylfaen" w:cs="Sylfaen"/>
          <w:b/>
          <w:color w:val="222222"/>
          <w:u w:val="single"/>
          <w:shd w:val="clear" w:color="auto" w:fill="FFFFFF"/>
          <w:lang w:val="ka-GE"/>
        </w:rPr>
        <w:t xml:space="preserve">ექსელის ფორმატში, </w:t>
      </w:r>
      <w:r w:rsidR="00F45EB8" w:rsidRPr="00F45EB8">
        <w:rPr>
          <w:rFonts w:ascii="Sylfaen" w:hAnsi="Sylfaen" w:cs="Sylfaen"/>
          <w:color w:val="222222"/>
          <w:shd w:val="clear" w:color="auto" w:fill="FFFFFF"/>
          <w:lang w:val="ka-GE"/>
        </w:rPr>
        <w:t xml:space="preserve">ასევე </w:t>
      </w:r>
      <w:r w:rsidR="00F45EB8" w:rsidRPr="00F45EB8">
        <w:rPr>
          <w:rFonts w:ascii="Sylfaen" w:hAnsi="Sylfaen" w:cs="Sylfaen"/>
          <w:color w:val="222222"/>
          <w:shd w:val="clear" w:color="auto" w:fill="FFFFFF"/>
        </w:rPr>
        <w:t xml:space="preserve">PDF </w:t>
      </w:r>
      <w:r w:rsidR="00F45EB8" w:rsidRPr="00F45EB8">
        <w:rPr>
          <w:rFonts w:ascii="Sylfaen" w:hAnsi="Sylfaen" w:cs="Sylfaen"/>
          <w:color w:val="222222"/>
          <w:shd w:val="clear" w:color="auto" w:fill="FFFFFF"/>
          <w:lang w:val="ka-GE"/>
        </w:rPr>
        <w:t>ფორმატში ხელმოწერილი.</w:t>
      </w:r>
      <w:r w:rsidR="00F45EB8">
        <w:rPr>
          <w:rFonts w:ascii="Sylfaen" w:hAnsi="Sylfaen" w:cs="Sylfaen"/>
          <w:b/>
          <w:color w:val="222222"/>
          <w:u w:val="single"/>
          <w:shd w:val="clear" w:color="auto" w:fill="FFFFFF"/>
          <w:lang w:val="ka-GE"/>
        </w:rPr>
        <w:t xml:space="preserve"> </w:t>
      </w:r>
    </w:p>
    <w:p w14:paraId="79CF3A38" w14:textId="1B5DAACB" w:rsidR="00AD226E" w:rsidRDefault="00AD226E" w:rsidP="00F90B03">
      <w:pPr>
        <w:rPr>
          <w:rFonts w:ascii="Sylfaen" w:hAnsi="Sylfaen" w:cs="Sylfaen"/>
          <w:b/>
          <w:lang w:val="ka-GE"/>
        </w:rPr>
      </w:pPr>
      <w:r>
        <w:rPr>
          <w:rFonts w:ascii="Sylfaen" w:hAnsi="Sylfaen" w:cs="Sylfaen"/>
          <w:color w:val="222222"/>
          <w:shd w:val="clear" w:color="auto" w:fill="FFFFFF"/>
          <w:lang w:val="ka-GE"/>
        </w:rPr>
        <w:t xml:space="preserve">შენიშვნა: პრეტენდერტმა კომპანიამ შეიძლება წარმოადგნილოს მთლიანი ლოტის განფასება, ასევე გაწილობრივი განფასება. </w:t>
      </w:r>
    </w:p>
    <w:p w14:paraId="5FEF6B21" w14:textId="63214193"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B04164">
        <w:rPr>
          <w:rFonts w:ascii="Sylfaen" w:hAnsi="Sylfaen"/>
          <w:b/>
          <w:lang w:val="ka-GE"/>
        </w:rPr>
        <w:t xml:space="preserve">/მომსახურების გაწევის/სამუშაოს შესრულების </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48788DCD" w:rsidR="001C6888" w:rsidRPr="004B7339" w:rsidRDefault="003657A5" w:rsidP="00FB230D">
      <w:pPr>
        <w:rPr>
          <w:rFonts w:ascii="Sylfaen" w:hAnsi="Sylfaen" w:cs="Sylfaen"/>
          <w:lang w:val="ka-GE"/>
        </w:rPr>
      </w:pPr>
      <w:r w:rsidRPr="00E37C5C">
        <w:rPr>
          <w:rFonts w:ascii="Sylfaen" w:hAnsi="Sylfaen" w:cs="Sylfaen"/>
          <w:lang w:val="ka-GE"/>
        </w:rPr>
        <w:t>ხელშეკრულების გაფორმებიდან</w:t>
      </w:r>
      <w:r w:rsidR="00F64D93">
        <w:rPr>
          <w:rFonts w:ascii="Sylfaen" w:hAnsi="Sylfaen" w:cs="Sylfaen"/>
          <w:lang w:val="ka-GE"/>
        </w:rPr>
        <w:t>,</w:t>
      </w:r>
      <w:r w:rsidRPr="00E37C5C">
        <w:rPr>
          <w:rFonts w:ascii="Sylfaen" w:hAnsi="Sylfaen" w:cs="Sylfaen"/>
          <w:lang w:val="ka-GE"/>
        </w:rPr>
        <w:t xml:space="preserve"> </w:t>
      </w:r>
      <w:r w:rsidR="00F64D93">
        <w:rPr>
          <w:rFonts w:ascii="Sylfaen" w:hAnsi="Sylfaen" w:cs="Sylfaen"/>
          <w:lang w:val="ka-GE"/>
        </w:rPr>
        <w:t xml:space="preserve">შეთანხმებისამებრ სატენდერო წინადადებაში დაფიქსირებული გონივრულ ვადაში. </w:t>
      </w:r>
    </w:p>
    <w:p w14:paraId="5AAAF0F3" w14:textId="2BC7FD25" w:rsidR="00FD0815" w:rsidRPr="00B04164" w:rsidRDefault="00056A31" w:rsidP="00FD35B5">
      <w:pPr>
        <w:rPr>
          <w:rFonts w:ascii="Sylfaen" w:hAnsi="Sylfaen"/>
          <w:b/>
          <w:lang w:val="ka-GE"/>
        </w:rPr>
      </w:pPr>
      <w:r w:rsidRPr="00F45EB8">
        <w:rPr>
          <w:rFonts w:ascii="Sylfaen" w:hAnsi="Sylfaen" w:cs="Sylfaen"/>
          <w:b/>
          <w:lang w:val="ka-GE"/>
        </w:rPr>
        <w:t>1</w:t>
      </w:r>
      <w:r w:rsidR="00CF7A57" w:rsidRPr="00F45EB8">
        <w:rPr>
          <w:rFonts w:ascii="Sylfaen" w:hAnsi="Sylfaen" w:cs="Sylfaen"/>
          <w:b/>
          <w:lang w:val="ka-GE"/>
        </w:rPr>
        <w:t>.5</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F45EB8">
        <w:rPr>
          <w:rFonts w:ascii="Sylfaen" w:hAnsi="Sylfaen"/>
          <w:b/>
          <w:lang w:val="ka-GE"/>
        </w:rPr>
        <w:t xml:space="preserve"> </w:t>
      </w:r>
      <w:r w:rsidR="00B04164">
        <w:rPr>
          <w:rFonts w:ascii="Sylfaen" w:hAnsi="Sylfaen"/>
          <w:b/>
          <w:lang w:val="ka-GE"/>
        </w:rPr>
        <w:t>ფორმა და ადგილი</w:t>
      </w:r>
    </w:p>
    <w:p w14:paraId="5F8843D0" w14:textId="3C011397" w:rsidR="00DC454F" w:rsidRDefault="00B04164" w:rsidP="001760C2">
      <w:pPr>
        <w:rPr>
          <w:rFonts w:ascii="Sylfaen" w:hAnsi="Sylfaen" w:cs="Sylfaen"/>
          <w:lang w:val="ka-GE"/>
        </w:rPr>
      </w:pPr>
      <w:r>
        <w:rPr>
          <w:rFonts w:ascii="Sylfaen" w:hAnsi="Sylfaen" w:cs="Sylfaen"/>
          <w:lang w:val="ka-GE"/>
        </w:rPr>
        <w:t xml:space="preserve">მისამართები </w:t>
      </w:r>
      <w:r w:rsidR="00F64D93">
        <w:rPr>
          <w:rFonts w:ascii="Sylfaen" w:hAnsi="Sylfaen" w:cs="Sylfaen"/>
          <w:lang w:val="ka-GE"/>
        </w:rPr>
        <w:t xml:space="preserve">კომპანიების მიხედვით: </w:t>
      </w:r>
    </w:p>
    <w:p w14:paraId="10596226" w14:textId="5952ED73" w:rsidR="00F64D93" w:rsidRDefault="00F64D93" w:rsidP="001760C2">
      <w:pPr>
        <w:rPr>
          <w:rFonts w:ascii="Sylfaen" w:hAnsi="Sylfaen" w:cs="Sylfaen"/>
          <w:lang w:val="ka-GE"/>
        </w:rPr>
      </w:pPr>
      <w:r>
        <w:rPr>
          <w:rFonts w:ascii="Sylfaen" w:hAnsi="Sylfaen" w:cs="Sylfaen"/>
          <w:lang w:val="ka-GE"/>
        </w:rPr>
        <w:t>შპს ჯორჯიან უოთერ ენდ ფაუერი“ - ქ თბილისი, წყალსადენის ქ 7</w:t>
      </w:r>
    </w:p>
    <w:p w14:paraId="2A4E22F5" w14:textId="2AE0218C" w:rsidR="005B6EC0" w:rsidRDefault="005B6EC0" w:rsidP="005B6EC0">
      <w:pPr>
        <w:rPr>
          <w:rFonts w:ascii="Sylfaen" w:hAnsi="Sylfaen" w:cs="Sylfaen"/>
          <w:lang w:val="ka-GE"/>
        </w:rPr>
      </w:pPr>
      <w:r>
        <w:rPr>
          <w:rFonts w:ascii="Sylfaen" w:hAnsi="Sylfaen" w:cs="Sylfaen"/>
          <w:lang w:val="ka-GE"/>
        </w:rPr>
        <w:lastRenderedPageBreak/>
        <w:t>შპს ჯორჯიან უოთერ ენდ ფაუერი“ - ქ. რუსთავი, წმ ნინოს ქ 5</w:t>
      </w:r>
    </w:p>
    <w:p w14:paraId="6524A5D3" w14:textId="12596107" w:rsidR="00F64D93" w:rsidRDefault="00F64D93" w:rsidP="001760C2">
      <w:pPr>
        <w:rPr>
          <w:rFonts w:ascii="Sylfaen" w:hAnsi="Sylfaen" w:cs="Sylfaen"/>
          <w:lang w:val="ka-GE"/>
        </w:rPr>
      </w:pPr>
      <w:r>
        <w:rPr>
          <w:rFonts w:ascii="Sylfaen" w:hAnsi="Sylfaen" w:cs="Sylfaen"/>
          <w:lang w:val="ka-GE"/>
        </w:rPr>
        <w:t xml:space="preserve">შპს „გარდაბნის გამწმენდი ნაგებობა“ - ქ. გარდაბანი, ყოფილი თბილსრესის მიმდებარე ტერიტორია </w:t>
      </w:r>
    </w:p>
    <w:p w14:paraId="09EC0AF6" w14:textId="485F50C4" w:rsidR="00F64D93" w:rsidRDefault="00F64D93" w:rsidP="001760C2">
      <w:pPr>
        <w:rPr>
          <w:rFonts w:ascii="Sylfaen" w:hAnsi="Sylfaen" w:cs="Sylfaen"/>
          <w:lang w:val="ka-GE"/>
        </w:rPr>
      </w:pPr>
      <w:r>
        <w:rPr>
          <w:rFonts w:ascii="Sylfaen" w:hAnsi="Sylfaen" w:cs="Sylfaen"/>
          <w:lang w:val="ka-GE"/>
        </w:rPr>
        <w:t xml:space="preserve">შპს „ საგურამო ენერჯი“ - საგურამო. </w:t>
      </w:r>
    </w:p>
    <w:p w14:paraId="235A0A28" w14:textId="77777777" w:rsidR="00F64D93" w:rsidRDefault="00F64D93" w:rsidP="001760C2">
      <w:pPr>
        <w:rPr>
          <w:rFonts w:ascii="Sylfaen" w:hAnsi="Sylfaen" w:cs="Sylfaen"/>
          <w:lang w:val="ka-GE"/>
        </w:rPr>
      </w:pPr>
    </w:p>
    <w:p w14:paraId="5938AB18" w14:textId="3D26BDFE" w:rsidR="001760C2" w:rsidRPr="00B11405" w:rsidRDefault="00DC454F" w:rsidP="00FD35B5">
      <w:pPr>
        <w:rPr>
          <w:rFonts w:ascii="Sylfaen" w:hAnsi="Sylfaen" w:cs="Arial"/>
          <w:lang w:val="ka-GE"/>
        </w:rPr>
      </w:pPr>
      <w:r w:rsidRPr="00DC454F">
        <w:rPr>
          <w:rFonts w:ascii="Sylfaen" w:hAnsi="Sylfaen" w:cs="Sylfaen"/>
          <w:b/>
          <w:lang w:val="ka-GE"/>
        </w:rPr>
        <w:t>შენიშვნა:</w:t>
      </w:r>
      <w:r>
        <w:rPr>
          <w:rFonts w:ascii="Sylfaen" w:hAnsi="Sylfaen" w:cs="Sylfaen"/>
          <w:b/>
          <w:lang w:val="ka-GE"/>
        </w:rPr>
        <w:t xml:space="preserve"> </w:t>
      </w:r>
      <w:r>
        <w:rPr>
          <w:rFonts w:ascii="Sylfaen" w:hAnsi="Sylfaen" w:cs="Sylfaen"/>
          <w:lang w:val="ka-GE"/>
        </w:rPr>
        <w:t>ცალკეულ შემთხვევებში შემს</w:t>
      </w:r>
      <w:r w:rsidR="00B04164">
        <w:rPr>
          <w:rFonts w:ascii="Sylfaen" w:hAnsi="Sylfaen" w:cs="Sylfaen"/>
          <w:lang w:val="ka-GE"/>
        </w:rPr>
        <w:t xml:space="preserve">ყიდველი იტოვებს უფლებას </w:t>
      </w:r>
      <w:r w:rsidR="00F64D93">
        <w:rPr>
          <w:rFonts w:ascii="Sylfaen" w:hAnsi="Sylfaen" w:cs="Sylfaen"/>
          <w:lang w:val="ka-GE"/>
        </w:rPr>
        <w:t>საქონლის</w:t>
      </w:r>
      <w:r>
        <w:rPr>
          <w:rFonts w:ascii="Sylfaen" w:hAnsi="Sylfaen" w:cs="Sylfaen"/>
          <w:lang w:val="ka-GE"/>
        </w:rPr>
        <w:t xml:space="preserve"> მიწოდება მოითხოვოს განსხვავებულ ლოკა</w:t>
      </w:r>
      <w:r w:rsidR="00B04164">
        <w:rPr>
          <w:rFonts w:ascii="Sylfaen" w:hAnsi="Sylfaen" w:cs="Sylfaen"/>
          <w:lang w:val="ka-GE"/>
        </w:rPr>
        <w:t>ცი</w:t>
      </w:r>
      <w:r w:rsidR="0028539D">
        <w:rPr>
          <w:rFonts w:ascii="Sylfaen" w:hAnsi="Sylfaen" w:cs="Sylfaen"/>
          <w:lang w:val="ka-GE"/>
        </w:rPr>
        <w:t>ა</w:t>
      </w:r>
      <w:r w:rsidR="00B04164">
        <w:rPr>
          <w:rFonts w:ascii="Sylfaen" w:hAnsi="Sylfaen" w:cs="Sylfaen"/>
          <w:lang w:val="ka-GE"/>
        </w:rPr>
        <w:t>ზე</w:t>
      </w:r>
    </w:p>
    <w:p w14:paraId="5C93B2EF" w14:textId="77777777" w:rsidR="00E711C6" w:rsidRDefault="00E711C6" w:rsidP="00E711C6">
      <w:pPr>
        <w:spacing w:after="0" w:line="240" w:lineRule="auto"/>
        <w:rPr>
          <w:rFonts w:ascii="Sylfaen" w:hAnsi="Sylfaen" w:cs="Sylfaen"/>
          <w:lang w:val="ka-GE"/>
        </w:rPr>
      </w:pPr>
    </w:p>
    <w:p w14:paraId="279FBE52" w14:textId="15492595" w:rsidR="00C86727" w:rsidRDefault="00E711C6" w:rsidP="00E711C6">
      <w:pPr>
        <w:spacing w:after="0" w:line="240" w:lineRule="auto"/>
        <w:rPr>
          <w:rFonts w:ascii="Sylfaen" w:hAnsi="Sylfaen" w:cs="Sylfaen"/>
          <w:b/>
          <w:lang w:val="ka-GE"/>
        </w:rPr>
      </w:pPr>
      <w:r w:rsidRPr="00AD71C5">
        <w:rPr>
          <w:rFonts w:ascii="Sylfaen" w:hAnsi="Sylfaen" w:cs="Sylfaen"/>
          <w:b/>
          <w:lang w:val="ka-GE"/>
        </w:rPr>
        <w:t>1.6</w:t>
      </w:r>
      <w:r>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323373A9" w14:textId="77777777" w:rsidR="005B6EC0" w:rsidRPr="00E711C6" w:rsidRDefault="005B6EC0" w:rsidP="00E711C6">
      <w:pPr>
        <w:spacing w:after="0" w:line="240" w:lineRule="auto"/>
        <w:rPr>
          <w:rFonts w:ascii="Sylfaen" w:hAnsi="Sylfaen"/>
          <w:lang w:val="ka-GE"/>
        </w:rPr>
      </w:pPr>
    </w:p>
    <w:p w14:paraId="5FE47302" w14:textId="77777777" w:rsidR="005B6EC0" w:rsidRDefault="005B6EC0" w:rsidP="005B6EC0">
      <w:pPr>
        <w:pStyle w:val="ListParagraph"/>
        <w:spacing w:after="0"/>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Pr>
          <w:rFonts w:ascii="Sylfaen" w:hAnsi="Sylfaen"/>
          <w:lang w:val="ka-GE"/>
        </w:rPr>
        <w:t>მომსახურების მიღებიდან</w:t>
      </w:r>
      <w:r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r>
        <w:rPr>
          <w:rFonts w:ascii="Sylfaen" w:hAnsi="Sylfaen"/>
          <w:lang w:val="ka-GE"/>
        </w:rPr>
        <w:t xml:space="preserve"> </w:t>
      </w:r>
    </w:p>
    <w:p w14:paraId="5A1D0372" w14:textId="77777777" w:rsidR="005B6EC0" w:rsidRDefault="005B6EC0" w:rsidP="005B6EC0">
      <w:pPr>
        <w:pStyle w:val="ListParagraph"/>
        <w:spacing w:after="0"/>
        <w:ind w:left="0"/>
        <w:jc w:val="both"/>
        <w:rPr>
          <w:rFonts w:ascii="Sylfaen" w:hAnsi="Sylfaen"/>
          <w:b/>
          <w:i/>
          <w:lang w:val="ka-GE"/>
        </w:rPr>
      </w:pPr>
    </w:p>
    <w:p w14:paraId="2619FF96" w14:textId="77777777" w:rsidR="005B6EC0" w:rsidRPr="00C86727" w:rsidRDefault="005B6EC0" w:rsidP="005B6EC0">
      <w:pPr>
        <w:pStyle w:val="ListParagraph"/>
        <w:spacing w:after="0"/>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მხოლოდ საბანკო გარანტიის საფუძველზე არაუმეტეს მთლიანი საკონტრაქტო ღირებულების 25 %-სა. </w:t>
      </w:r>
    </w:p>
    <w:p w14:paraId="2F0FD003" w14:textId="0EFD2759" w:rsidR="00F827AD" w:rsidRPr="00C86727" w:rsidRDefault="00F827AD" w:rsidP="005B6EC0">
      <w:pPr>
        <w:spacing w:after="0"/>
        <w:rPr>
          <w:rFonts w:ascii="Sylfaen" w:hAnsi="Sylfaen"/>
          <w:lang w:val="ka-GE"/>
        </w:rPr>
      </w:pPr>
    </w:p>
    <w:p w14:paraId="797FB3DD" w14:textId="64D16558" w:rsidR="008D04C5" w:rsidRDefault="00E711C6"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6E1A064" w14:textId="4E4436E9"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დანართი N</w:t>
      </w:r>
      <w:r w:rsidR="005A535F">
        <w:rPr>
          <w:rFonts w:ascii="Sylfaen" w:hAnsi="Sylfaen" w:cs="Sylfaen"/>
        </w:rPr>
        <w:t>1</w:t>
      </w:r>
      <w:r w:rsidRPr="00F64D93">
        <w:rPr>
          <w:rFonts w:ascii="Sylfaen" w:hAnsi="Sylfaen" w:cs="Sylfaen"/>
          <w:lang w:val="ka-GE"/>
        </w:rPr>
        <w:t>-ის მიხედვით შემოთავაზების სრულად შევსება - მწარმოებელი ქვეყანა, ბრენ</w:t>
      </w:r>
      <w:r>
        <w:rPr>
          <w:rFonts w:ascii="Sylfaen" w:hAnsi="Sylfaen" w:cs="Sylfaen"/>
          <w:lang w:val="ka-GE"/>
        </w:rPr>
        <w:t xml:space="preserve">დი/მოდელი, სპეციფიკაციები, ფასი (ეროვნულ ვალუტაში ყველა გადასახადის გათვალისწინებით), </w:t>
      </w:r>
      <w:r w:rsidRPr="00F64D93">
        <w:rPr>
          <w:rFonts w:ascii="Sylfaen" w:hAnsi="Sylfaen" w:cs="Sylfaen"/>
          <w:lang w:val="ka-GE"/>
        </w:rPr>
        <w:t>საგარანტიო პერიოდ</w:t>
      </w:r>
      <w:r>
        <w:rPr>
          <w:rFonts w:ascii="Sylfaen" w:hAnsi="Sylfaen" w:cs="Sylfaen"/>
          <w:lang w:val="ka-GE"/>
        </w:rPr>
        <w:t>ი (</w:t>
      </w:r>
      <w:r w:rsidRPr="00F64D93">
        <w:rPr>
          <w:rFonts w:ascii="Sylfaen" w:hAnsi="Sylfaen" w:cs="Sylfaen"/>
          <w:lang w:val="ka-GE"/>
        </w:rPr>
        <w:t>ასეთის არსებობის შემთხვევაში</w:t>
      </w:r>
      <w:r>
        <w:rPr>
          <w:rFonts w:ascii="Sylfaen" w:hAnsi="Sylfaen" w:cs="Sylfaen"/>
          <w:lang w:val="ka-GE"/>
        </w:rPr>
        <w:t>)</w:t>
      </w:r>
      <w:r w:rsidRPr="00F64D93">
        <w:rPr>
          <w:rFonts w:ascii="Sylfaen" w:hAnsi="Sylfaen" w:cs="Sylfaen"/>
          <w:lang w:val="ka-GE"/>
        </w:rPr>
        <w:t xml:space="preserve">, მოწოდების ვადა. </w:t>
      </w:r>
    </w:p>
    <w:p w14:paraId="1CA80C77" w14:textId="645DC1AF"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მწარმოებლის მიერ გაცემული ხარისხის დამ</w:t>
      </w:r>
      <w:r w:rsidR="00A82C8B">
        <w:rPr>
          <w:rFonts w:ascii="Sylfaen" w:hAnsi="Sylfaen" w:cs="Sylfaen"/>
          <w:lang w:val="ka-GE"/>
        </w:rPr>
        <w:t>ა</w:t>
      </w:r>
      <w:r w:rsidRPr="00F64D93">
        <w:rPr>
          <w:rFonts w:ascii="Sylfaen" w:hAnsi="Sylfaen" w:cs="Sylfaen"/>
          <w:lang w:val="ka-GE"/>
        </w:rPr>
        <w:t>დასტურებელი დოკუმენტი - სერტიფიკატი, შემოთავაზების ტექნიკური მახასიათებლები</w:t>
      </w:r>
      <w:r w:rsidR="005A535F">
        <w:rPr>
          <w:rFonts w:ascii="Sylfaen" w:hAnsi="Sylfaen" w:cs="Sylfaen"/>
          <w:lang w:val="ka-GE"/>
        </w:rPr>
        <w:t>ს დოკუმენტი შემოთავაზების სრული/დეტალური მონაცემებით</w:t>
      </w:r>
      <w:r w:rsidRPr="00F64D93">
        <w:rPr>
          <w:rFonts w:ascii="Sylfaen" w:hAnsi="Sylfaen" w:cs="Sylfaen"/>
          <w:lang w:val="ka-GE"/>
        </w:rPr>
        <w:t xml:space="preserve"> და ფოტომასალა. </w:t>
      </w:r>
    </w:p>
    <w:p w14:paraId="47B7B148"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კომპანიის სრული რეკვიზიტები;</w:t>
      </w:r>
    </w:p>
    <w:p w14:paraId="780B0CE7" w14:textId="174BD299"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ამონაწერი სამეწარმე</w:t>
      </w:r>
      <w:r w:rsidR="00A92F48">
        <w:rPr>
          <w:rFonts w:ascii="Sylfaen" w:hAnsi="Sylfaen" w:cs="Sylfaen"/>
          <w:lang w:val="ka-GE"/>
        </w:rPr>
        <w:t xml:space="preserve">ო რეესტრიდან, განახლებული </w:t>
      </w:r>
      <w:r w:rsidR="00A92F48" w:rsidRPr="005B6EC0">
        <w:rPr>
          <w:rFonts w:ascii="Sylfaen" w:hAnsi="Sylfaen" w:cs="Sylfaen"/>
          <w:b/>
          <w:lang w:val="ka-GE"/>
        </w:rPr>
        <w:t>ბოლო 3</w:t>
      </w:r>
      <w:r w:rsidRPr="005B6EC0">
        <w:rPr>
          <w:rFonts w:ascii="Sylfaen" w:hAnsi="Sylfaen" w:cs="Sylfaen"/>
          <w:b/>
          <w:lang w:val="ka-GE"/>
        </w:rPr>
        <w:t xml:space="preserve"> თვის განმავლობაში.</w:t>
      </w:r>
      <w:r w:rsidRPr="00F64D93">
        <w:rPr>
          <w:rFonts w:ascii="Sylfaen" w:hAnsi="Sylfaen" w:cs="Sylfaen"/>
          <w:lang w:val="ka-GE"/>
        </w:rPr>
        <w:t xml:space="preserve"> </w:t>
      </w:r>
    </w:p>
    <w:p w14:paraId="2F903EFC" w14:textId="65344DED" w:rsidR="00F64D93" w:rsidRP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ტენდერის დასრულების შემდეგ, ტექნიკური დოკუმენტაციის შესწავლის საფუძველზე</w:t>
      </w:r>
      <w:r>
        <w:rPr>
          <w:rFonts w:ascii="Sylfaen" w:hAnsi="Sylfaen" w:cs="Sylfaen"/>
          <w:lang w:val="ka-GE"/>
        </w:rPr>
        <w:t xml:space="preserve">, </w:t>
      </w:r>
      <w:r w:rsidRPr="00F64D93">
        <w:rPr>
          <w:rFonts w:ascii="Sylfaen" w:hAnsi="Sylfaen" w:cs="Sylfaen"/>
          <w:lang w:val="ka-GE"/>
        </w:rPr>
        <w:t xml:space="preserve">წერილობით მოწოდებული </w:t>
      </w:r>
      <w:r>
        <w:rPr>
          <w:rFonts w:ascii="Sylfaen" w:hAnsi="Sylfaen" w:cs="Sylfaen"/>
          <w:lang w:val="ka-GE"/>
        </w:rPr>
        <w:t xml:space="preserve">დადებითად შეფასებული </w:t>
      </w:r>
      <w:r w:rsidRPr="00F64D93">
        <w:rPr>
          <w:rFonts w:ascii="Sylfaen" w:hAnsi="Sylfaen" w:cs="Sylfaen"/>
          <w:lang w:val="ka-GE"/>
        </w:rPr>
        <w:t xml:space="preserve">შერჩეული პოზიციების სანიმუშოდ (უსასყიდლოდ) მოწოდება არაუგვიანეს </w:t>
      </w:r>
      <w:r>
        <w:rPr>
          <w:rFonts w:ascii="Sylfaen" w:hAnsi="Sylfaen" w:cs="Sylfaen"/>
          <w:lang w:val="ka-GE"/>
        </w:rPr>
        <w:t>წერილობითი შეტყობინებიდან</w:t>
      </w:r>
      <w:r w:rsidRPr="00F64D93">
        <w:rPr>
          <w:rFonts w:ascii="Sylfaen" w:hAnsi="Sylfaen" w:cs="Sylfaen"/>
          <w:lang w:val="ka-GE"/>
        </w:rPr>
        <w:t xml:space="preserve"> 5 (ხუთი) კალენდარული დღის განმავლობაში. შერჩევის ეტაპის დასრულების შ</w:t>
      </w:r>
      <w:r w:rsidR="005B6EC0">
        <w:rPr>
          <w:rFonts w:ascii="Sylfaen" w:hAnsi="Sylfaen" w:cs="Sylfaen"/>
          <w:lang w:val="ka-GE"/>
        </w:rPr>
        <w:t xml:space="preserve">ემდეგ ნიმუშები დაბრუნდება უკან ტენდერის შეფასების შემდეგ 1 (ერთი) თვის ვადაში. </w:t>
      </w:r>
    </w:p>
    <w:p w14:paraId="5029CA51" w14:textId="77777777" w:rsidR="00F64D93" w:rsidRPr="00E37C5C" w:rsidRDefault="00F64D93" w:rsidP="00AA511B">
      <w:pPr>
        <w:spacing w:before="240" w:after="160"/>
        <w:jc w:val="both"/>
        <w:rPr>
          <w:rFonts w:ascii="Sylfaen" w:hAnsi="Sylfaen"/>
          <w:b/>
          <w:lang w:val="ka-GE"/>
        </w:rPr>
      </w:pPr>
    </w:p>
    <w:p w14:paraId="762675D8" w14:textId="3E1624E1" w:rsidR="00E45EB8" w:rsidRDefault="008A2C7F" w:rsidP="00993D47">
      <w:pPr>
        <w:spacing w:after="0" w:line="360" w:lineRule="auto"/>
        <w:jc w:val="both"/>
        <w:rPr>
          <w:rFonts w:ascii="Sylfaen" w:hAnsi="Sylfaen"/>
          <w:b/>
          <w:lang w:val="ka-GE"/>
        </w:rPr>
      </w:pPr>
      <w:r>
        <w:rPr>
          <w:rFonts w:ascii="Sylfaen" w:hAnsi="Sylfaen" w:cs="Sylfaen"/>
          <w:b/>
          <w:lang w:val="ka-GE"/>
        </w:rPr>
        <w:t>1.9</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44EE84C"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p>
    <w:p w14:paraId="142B609F" w14:textId="77777777" w:rsidR="00E45EB8" w:rsidRPr="00E37C5C" w:rsidRDefault="00E45EB8" w:rsidP="00993D47">
      <w:pPr>
        <w:spacing w:after="0" w:line="360" w:lineRule="auto"/>
        <w:jc w:val="both"/>
        <w:rPr>
          <w:rFonts w:ascii="Sylfaen" w:hAnsi="Sylfaen"/>
          <w:b/>
          <w:lang w:val="ka-GE"/>
        </w:rPr>
      </w:pPr>
    </w:p>
    <w:p w14:paraId="7089A739" w14:textId="098DF745" w:rsidR="00CC4789" w:rsidRPr="00E90A78" w:rsidRDefault="008A2C7F" w:rsidP="00E90A78">
      <w:pPr>
        <w:spacing w:after="0" w:line="360" w:lineRule="auto"/>
        <w:jc w:val="both"/>
        <w:rPr>
          <w:rFonts w:ascii="Sylfaen" w:hAnsi="Sylfaen"/>
          <w:b/>
          <w:lang w:val="ka-GE"/>
        </w:rPr>
      </w:pPr>
      <w:r>
        <w:rPr>
          <w:rFonts w:ascii="Sylfaen" w:hAnsi="Sylfaen"/>
          <w:b/>
          <w:lang w:val="ka-GE"/>
        </w:rPr>
        <w:t>1.10</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4D6549CF"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8A2C7F">
        <w:rPr>
          <w:rFonts w:ascii="Sylfaen" w:hAnsi="Sylfaen"/>
          <w:lang w:val="ka-GE"/>
        </w:rPr>
        <w:t>.10</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04C0890D" w:rsidR="00CC4789" w:rsidRPr="00E90A78" w:rsidRDefault="00E90A78" w:rsidP="00E90A78">
      <w:pPr>
        <w:spacing w:after="0" w:line="360" w:lineRule="auto"/>
        <w:rPr>
          <w:b/>
          <w:lang w:val="ka-GE"/>
        </w:rPr>
      </w:pPr>
      <w:r>
        <w:rPr>
          <w:rFonts w:ascii="Sylfaen" w:hAnsi="Sylfaen" w:cs="Sylfaen"/>
          <w:lang w:val="ka-GE"/>
        </w:rPr>
        <w:t>1.1</w:t>
      </w:r>
      <w:r w:rsidR="008A2C7F">
        <w:rPr>
          <w:rFonts w:ascii="Sylfaen" w:hAnsi="Sylfaen" w:cs="Sylfaen"/>
          <w:lang w:val="ka-GE"/>
        </w:rPr>
        <w:t>0</w:t>
      </w:r>
      <w:r>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180834B3" w:rsidR="00CE7176" w:rsidRPr="00E90A78" w:rsidRDefault="008A2C7F" w:rsidP="00E90A78">
      <w:pPr>
        <w:rPr>
          <w:lang w:val="es-MX"/>
        </w:rPr>
      </w:pPr>
      <w:r>
        <w:rPr>
          <w:rFonts w:ascii="Sylfaen" w:hAnsi="Sylfaen" w:cs="Sylfaen"/>
          <w:lang w:val="ka-GE"/>
        </w:rPr>
        <w:t>1.10</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ს თარიღიდა</w:t>
      </w:r>
      <w:r w:rsidR="005B6EC0">
        <w:rPr>
          <w:rFonts w:ascii="Sylfaen" w:hAnsi="Sylfaen"/>
          <w:lang w:val="ka-GE"/>
        </w:rPr>
        <w:t>ნ 6</w:t>
      </w:r>
      <w:r w:rsidR="00CC4789" w:rsidRPr="00E90A78">
        <w:rPr>
          <w:rFonts w:ascii="Sylfaen" w:hAnsi="Sylfaen"/>
          <w:lang w:val="ka-GE"/>
        </w:rPr>
        <w:t xml:space="preserve">0 </w:t>
      </w:r>
      <w:r w:rsidR="00CC4789" w:rsidRPr="00E90A78">
        <w:rPr>
          <w:rFonts w:ascii="AcadNusx" w:hAnsi="AcadNusx"/>
          <w:lang w:val="ka-GE"/>
        </w:rPr>
        <w:t>(</w:t>
      </w:r>
      <w:r w:rsidR="005B6EC0">
        <w:rPr>
          <w:rFonts w:ascii="Sylfaen" w:hAnsi="Sylfaen"/>
          <w:lang w:val="ka-GE"/>
        </w:rPr>
        <w:t>სამოცი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248B9CE6" w:rsidR="00E90A78" w:rsidRPr="00BD74F8" w:rsidRDefault="00E90A78" w:rsidP="00BD74F8">
      <w:pPr>
        <w:jc w:val="both"/>
        <w:rPr>
          <w:lang w:val="es-MX"/>
        </w:rPr>
      </w:pPr>
      <w:r>
        <w:rPr>
          <w:rFonts w:ascii="Sylfaen" w:hAnsi="Sylfaen" w:cs="Sylfaen"/>
          <w:lang w:val="ka-GE"/>
        </w:rPr>
        <w:t>1.1</w:t>
      </w:r>
      <w:r w:rsidR="008A2C7F">
        <w:rPr>
          <w:rFonts w:ascii="Sylfaen" w:hAnsi="Sylfaen" w:cs="Sylfaen"/>
          <w:lang w:val="ka-GE"/>
        </w:rPr>
        <w:t>0</w:t>
      </w:r>
      <w:r>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57157A48" w:rsidR="008246F4" w:rsidRPr="00E90A78" w:rsidRDefault="00E90A78" w:rsidP="00E90A78">
      <w:pPr>
        <w:spacing w:after="0" w:line="360" w:lineRule="auto"/>
        <w:ind w:left="360"/>
        <w:jc w:val="both"/>
        <w:rPr>
          <w:rFonts w:ascii="Sylfaen" w:hAnsi="Sylfaen"/>
          <w:b/>
          <w:lang w:val="ka-GE"/>
        </w:rPr>
      </w:pPr>
      <w:r>
        <w:rPr>
          <w:rFonts w:ascii="Sylfaen" w:hAnsi="Sylfaen"/>
          <w:b/>
          <w:lang w:val="ka-GE"/>
        </w:rPr>
        <w:t>1.1</w:t>
      </w:r>
      <w:r w:rsidR="008A2C7F">
        <w:rPr>
          <w:rFonts w:ascii="Sylfaen" w:hAnsi="Sylfaen"/>
          <w:b/>
          <w:lang w:val="ka-GE"/>
        </w:rPr>
        <w:t>1</w:t>
      </w:r>
      <w:r>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3EAFFF2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8A2C7F">
        <w:rPr>
          <w:rFonts w:ascii="Sylfaen" w:hAnsi="Sylfaen"/>
          <w:lang w:val="ka-GE"/>
        </w:rPr>
        <w:t>.11</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50A1964C" w:rsidR="007E0304" w:rsidRPr="00E37C5C" w:rsidRDefault="008A2C7F" w:rsidP="00BD74F8">
      <w:pPr>
        <w:spacing w:after="0" w:line="360" w:lineRule="auto"/>
        <w:ind w:left="360"/>
        <w:rPr>
          <w:rFonts w:ascii="Sylfaen" w:hAnsi="Sylfaen"/>
          <w:lang w:val="ka-GE"/>
        </w:rPr>
      </w:pPr>
      <w:r>
        <w:rPr>
          <w:rFonts w:ascii="Sylfaen" w:hAnsi="Sylfaen"/>
          <w:lang w:val="ka-GE"/>
        </w:rPr>
        <w:t>1.11</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1" w:history="1">
        <w:r w:rsidR="007E0304" w:rsidRPr="00E37C5C">
          <w:rPr>
            <w:rStyle w:val="Hyperlink"/>
            <w:rFonts w:ascii="Sylfaen" w:hAnsi="Sylfaen"/>
            <w:lang w:val="ka-GE"/>
          </w:rPr>
          <w:t>www.tenders.ge</w:t>
        </w:r>
      </w:hyperlink>
    </w:p>
    <w:p w14:paraId="2EE38DE1" w14:textId="3ADDC6C0" w:rsidR="007E0304" w:rsidRDefault="008A2C7F" w:rsidP="00BD74F8">
      <w:pPr>
        <w:spacing w:after="0" w:line="360" w:lineRule="auto"/>
        <w:ind w:left="360"/>
        <w:rPr>
          <w:rFonts w:ascii="Sylfaen" w:hAnsi="Sylfaen"/>
          <w:lang w:val="ka-GE"/>
        </w:rPr>
      </w:pPr>
      <w:r>
        <w:rPr>
          <w:rFonts w:ascii="Sylfaen" w:hAnsi="Sylfaen"/>
          <w:lang w:val="ka-GE"/>
        </w:rPr>
        <w:t>1.11</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5EB58085" w14:textId="47FC1E37" w:rsidR="00A92F48" w:rsidRPr="00E37C5C" w:rsidRDefault="008A2C7F" w:rsidP="00BD74F8">
      <w:pPr>
        <w:spacing w:after="0" w:line="360" w:lineRule="auto"/>
        <w:ind w:left="360"/>
        <w:rPr>
          <w:rFonts w:ascii="Sylfaen" w:hAnsi="Sylfaen"/>
          <w:lang w:val="ka-GE"/>
        </w:rPr>
      </w:pPr>
      <w:r>
        <w:rPr>
          <w:rFonts w:ascii="Sylfaen" w:hAnsi="Sylfaen"/>
          <w:lang w:val="ka-GE"/>
        </w:rPr>
        <w:t>1.11</w:t>
      </w:r>
      <w:r w:rsidR="00A92F48">
        <w:rPr>
          <w:rFonts w:ascii="Sylfaen" w:hAnsi="Sylfaen"/>
          <w:lang w:val="ka-GE"/>
        </w:rPr>
        <w:t xml:space="preserve">.4 ელექტრონულ ტენდერში მონაწილეობა არის უფასო. </w:t>
      </w:r>
    </w:p>
    <w:p w14:paraId="0D36F30C" w14:textId="77777777" w:rsidR="00CD267E" w:rsidRDefault="00CD267E" w:rsidP="00CC4789">
      <w:pPr>
        <w:spacing w:after="0" w:line="360" w:lineRule="auto"/>
        <w:jc w:val="both"/>
        <w:rPr>
          <w:rFonts w:ascii="Sylfaen" w:hAnsi="Sylfaen" w:cs="Sylfaen"/>
          <w:b/>
          <w:u w:val="single"/>
          <w:lang w:val="ka-GE"/>
        </w:rPr>
      </w:pPr>
    </w:p>
    <w:p w14:paraId="23FCCCCA" w14:textId="10986EDE" w:rsidR="00615606" w:rsidRDefault="00615606" w:rsidP="00CC4789">
      <w:pPr>
        <w:spacing w:after="0" w:line="360" w:lineRule="auto"/>
        <w:jc w:val="both"/>
        <w:rPr>
          <w:rStyle w:val="Hyperlink"/>
          <w:rFonts w:ascii="Sylfaen" w:hAnsi="Sylfaen" w:cs="Sylfaen"/>
          <w:b/>
          <w:lang w:val="ka-GE"/>
        </w:rPr>
      </w:pP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0" w:name="_Toc454818556"/>
      <w:bookmarkStart w:id="1" w:name="_GoBack"/>
      <w:bookmarkEnd w:id="0"/>
      <w:bookmarkEnd w:id="1"/>
    </w:p>
    <w:sectPr w:rsidR="00237416" w:rsidRPr="00615606"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F8FC6" w14:textId="77777777" w:rsidR="00B72142" w:rsidRDefault="00B72142" w:rsidP="007902EA">
      <w:pPr>
        <w:spacing w:after="0" w:line="240" w:lineRule="auto"/>
      </w:pPr>
      <w:r>
        <w:separator/>
      </w:r>
    </w:p>
  </w:endnote>
  <w:endnote w:type="continuationSeparator" w:id="0">
    <w:p w14:paraId="65AB9D55" w14:textId="77777777" w:rsidR="00B72142" w:rsidRDefault="00B7214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D54C74E" w:rsidR="004A3BD8" w:rsidRDefault="004A3BD8">
        <w:pPr>
          <w:pStyle w:val="Footer"/>
          <w:jc w:val="right"/>
        </w:pPr>
        <w:r>
          <w:fldChar w:fldCharType="begin"/>
        </w:r>
        <w:r>
          <w:instrText xml:space="preserve"> PAGE   \* MERGEFORMAT </w:instrText>
        </w:r>
        <w:r>
          <w:fldChar w:fldCharType="separate"/>
        </w:r>
        <w:r w:rsidR="005A535F">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DF5B1" w14:textId="77777777" w:rsidR="00B72142" w:rsidRDefault="00B72142" w:rsidP="007902EA">
      <w:pPr>
        <w:spacing w:after="0" w:line="240" w:lineRule="auto"/>
      </w:pPr>
      <w:r>
        <w:separator/>
      </w:r>
    </w:p>
  </w:footnote>
  <w:footnote w:type="continuationSeparator" w:id="0">
    <w:p w14:paraId="2B8FD1F5" w14:textId="77777777" w:rsidR="00B72142" w:rsidRDefault="00B7214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1"/>
  </w:num>
  <w:num w:numId="4">
    <w:abstractNumId w:val="39"/>
  </w:num>
  <w:num w:numId="5">
    <w:abstractNumId w:val="17"/>
  </w:num>
  <w:num w:numId="6">
    <w:abstractNumId w:val="6"/>
  </w:num>
  <w:num w:numId="7">
    <w:abstractNumId w:val="5"/>
  </w:num>
  <w:num w:numId="8">
    <w:abstractNumId w:val="32"/>
  </w:num>
  <w:num w:numId="9">
    <w:abstractNumId w:val="36"/>
  </w:num>
  <w:num w:numId="10">
    <w:abstractNumId w:val="20"/>
  </w:num>
  <w:num w:numId="11">
    <w:abstractNumId w:val="10"/>
  </w:num>
  <w:num w:numId="12">
    <w:abstractNumId w:val="15"/>
  </w:num>
  <w:num w:numId="13">
    <w:abstractNumId w:val="28"/>
  </w:num>
  <w:num w:numId="14">
    <w:abstractNumId w:val="21"/>
  </w:num>
  <w:num w:numId="15">
    <w:abstractNumId w:val="13"/>
  </w:num>
  <w:num w:numId="16">
    <w:abstractNumId w:val="34"/>
  </w:num>
  <w:num w:numId="17">
    <w:abstractNumId w:val="26"/>
  </w:num>
  <w:num w:numId="18">
    <w:abstractNumId w:val="24"/>
  </w:num>
  <w:num w:numId="19">
    <w:abstractNumId w:val="9"/>
  </w:num>
  <w:num w:numId="20">
    <w:abstractNumId w:val="2"/>
  </w:num>
  <w:num w:numId="21">
    <w:abstractNumId w:val="38"/>
  </w:num>
  <w:num w:numId="22">
    <w:abstractNumId w:val="40"/>
  </w:num>
  <w:num w:numId="23">
    <w:abstractNumId w:val="16"/>
  </w:num>
  <w:num w:numId="24">
    <w:abstractNumId w:val="35"/>
  </w:num>
  <w:num w:numId="25">
    <w:abstractNumId w:val="12"/>
  </w:num>
  <w:num w:numId="26">
    <w:abstractNumId w:val="31"/>
  </w:num>
  <w:num w:numId="27">
    <w:abstractNumId w:val="4"/>
  </w:num>
  <w:num w:numId="28">
    <w:abstractNumId w:val="29"/>
  </w:num>
  <w:num w:numId="29">
    <w:abstractNumId w:val="27"/>
  </w:num>
  <w:num w:numId="30">
    <w:abstractNumId w:val="33"/>
  </w:num>
  <w:num w:numId="31">
    <w:abstractNumId w:val="37"/>
  </w:num>
  <w:num w:numId="32">
    <w:abstractNumId w:val="30"/>
  </w:num>
  <w:num w:numId="33">
    <w:abstractNumId w:val="14"/>
  </w:num>
  <w:num w:numId="34">
    <w:abstractNumId w:val="22"/>
  </w:num>
  <w:num w:numId="35">
    <w:abstractNumId w:val="23"/>
  </w:num>
  <w:num w:numId="36">
    <w:abstractNumId w:val="8"/>
  </w:num>
  <w:num w:numId="37">
    <w:abstractNumId w:val="3"/>
  </w:num>
  <w:num w:numId="38">
    <w:abstractNumId w:val="25"/>
  </w:num>
  <w:num w:numId="39">
    <w:abstractNumId w:val="18"/>
  </w:num>
  <w:num w:numId="40">
    <w:abstractNumId w:val="7"/>
  </w:num>
  <w:num w:numId="4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F36"/>
    <w:rsid w:val="00266CA0"/>
    <w:rsid w:val="00267D3F"/>
    <w:rsid w:val="00270BF2"/>
    <w:rsid w:val="00275958"/>
    <w:rsid w:val="00276895"/>
    <w:rsid w:val="00276F7A"/>
    <w:rsid w:val="002778A0"/>
    <w:rsid w:val="00277B37"/>
    <w:rsid w:val="00280200"/>
    <w:rsid w:val="002803E8"/>
    <w:rsid w:val="0028539D"/>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91B0E"/>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709DA"/>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C44FB"/>
    <w:rsid w:val="004D3679"/>
    <w:rsid w:val="004D3D1C"/>
    <w:rsid w:val="004D747F"/>
    <w:rsid w:val="005111AB"/>
    <w:rsid w:val="00515452"/>
    <w:rsid w:val="005203C0"/>
    <w:rsid w:val="0052656B"/>
    <w:rsid w:val="00536345"/>
    <w:rsid w:val="00540038"/>
    <w:rsid w:val="00544856"/>
    <w:rsid w:val="005553C3"/>
    <w:rsid w:val="00567ACA"/>
    <w:rsid w:val="0057474B"/>
    <w:rsid w:val="00575D3E"/>
    <w:rsid w:val="00580531"/>
    <w:rsid w:val="005832A4"/>
    <w:rsid w:val="00583B48"/>
    <w:rsid w:val="00586056"/>
    <w:rsid w:val="00586C84"/>
    <w:rsid w:val="00595E4B"/>
    <w:rsid w:val="005A0827"/>
    <w:rsid w:val="005A535F"/>
    <w:rsid w:val="005A7BA2"/>
    <w:rsid w:val="005B1472"/>
    <w:rsid w:val="005B44A2"/>
    <w:rsid w:val="005B5DE5"/>
    <w:rsid w:val="005B6EC0"/>
    <w:rsid w:val="005C14A4"/>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44803"/>
    <w:rsid w:val="00757527"/>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B2D"/>
    <w:rsid w:val="00876B9D"/>
    <w:rsid w:val="0088287D"/>
    <w:rsid w:val="00890026"/>
    <w:rsid w:val="008918CD"/>
    <w:rsid w:val="00894C67"/>
    <w:rsid w:val="00896274"/>
    <w:rsid w:val="008978B9"/>
    <w:rsid w:val="008A2C7F"/>
    <w:rsid w:val="008A5094"/>
    <w:rsid w:val="008A673F"/>
    <w:rsid w:val="008B04EA"/>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2F48"/>
    <w:rsid w:val="00A935AC"/>
    <w:rsid w:val="00A96330"/>
    <w:rsid w:val="00AA19E9"/>
    <w:rsid w:val="00AA2ABB"/>
    <w:rsid w:val="00AA511B"/>
    <w:rsid w:val="00AB6F7C"/>
    <w:rsid w:val="00AC32F5"/>
    <w:rsid w:val="00AC394F"/>
    <w:rsid w:val="00AC494C"/>
    <w:rsid w:val="00AD226E"/>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72142"/>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131"/>
    <w:rsid w:val="00DF4CB6"/>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DC5"/>
    <w:rsid w:val="00E94ED1"/>
    <w:rsid w:val="00E95292"/>
    <w:rsid w:val="00EA22AE"/>
    <w:rsid w:val="00EA344B"/>
    <w:rsid w:val="00EB217E"/>
    <w:rsid w:val="00EB505F"/>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921F3-A977-492C-8CAE-18BDF95B2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Pages>
  <Words>609</Words>
  <Characters>5049</Characters>
  <Application>Microsoft Office Word</Application>
  <DocSecurity>0</DocSecurity>
  <Lines>143</Lines>
  <Paragraphs>57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24</cp:revision>
  <cp:lastPrinted>2015-07-27T06:36:00Z</cp:lastPrinted>
  <dcterms:created xsi:type="dcterms:W3CDTF">2020-05-28T13:48:00Z</dcterms:created>
  <dcterms:modified xsi:type="dcterms:W3CDTF">2024-08-02T11:55:00Z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226e894bc3f29ad3bc7ea85adad594914ae5059cd5dde935e9309cb741d75fab</vt:lpwstr>
  </property>
</Properties>
</file>