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BF518F7" w:rsidR="009815C7" w:rsidRPr="007B0071" w:rsidRDefault="009752D9" w:rsidP="00E9333B">
      <w:pPr>
        <w:spacing w:after="0" w:line="240" w:lineRule="auto"/>
        <w:jc w:val="center"/>
        <w:rPr>
          <w:rFonts w:ascii="Sylfaen" w:hAnsi="Sylfaen" w:cs="Sylfaen"/>
          <w:b/>
          <w:lang w:val="ka-GE"/>
        </w:rPr>
      </w:pPr>
      <w:r>
        <w:rPr>
          <w:rFonts w:ascii="Sylfaen" w:hAnsi="Sylfaen" w:cs="Sylfaen"/>
          <w:b/>
          <w:lang w:val="ka-GE"/>
        </w:rPr>
        <w:t xml:space="preserve">ვაკე-საბურთალოს </w:t>
      </w:r>
      <w:r w:rsidR="00956665">
        <w:rPr>
          <w:rFonts w:ascii="Sylfaen" w:hAnsi="Sylfaen" w:cs="Sylfaen"/>
          <w:b/>
          <w:lang w:val="ka-GE"/>
        </w:rPr>
        <w:t xml:space="preserve">რაიონში, </w:t>
      </w:r>
      <w:r w:rsidRPr="009752D9">
        <w:rPr>
          <w:rFonts w:ascii="Sylfaen" w:hAnsi="Sylfaen" w:cs="Sylfaen"/>
          <w:b/>
          <w:lang w:val="ka-GE"/>
        </w:rPr>
        <w:t>სოფ</w:t>
      </w:r>
      <w:r>
        <w:rPr>
          <w:rFonts w:ascii="Sylfaen" w:hAnsi="Sylfaen" w:cs="Sylfaen"/>
          <w:b/>
          <w:lang w:val="ka-GE"/>
        </w:rPr>
        <w:t>ელი</w:t>
      </w:r>
      <w:r w:rsidRPr="009752D9">
        <w:rPr>
          <w:rFonts w:ascii="Sylfaen" w:hAnsi="Sylfaen" w:cs="Sylfaen"/>
          <w:b/>
          <w:lang w:val="ka-GE"/>
        </w:rPr>
        <w:t xml:space="preserve"> დიღომ</w:t>
      </w:r>
      <w:r>
        <w:rPr>
          <w:rFonts w:ascii="Sylfaen" w:hAnsi="Sylfaen" w:cs="Sylfaen"/>
          <w:b/>
          <w:lang w:val="ka-GE"/>
        </w:rPr>
        <w:t>შ</w:t>
      </w:r>
      <w:r w:rsidRPr="009752D9">
        <w:rPr>
          <w:rFonts w:ascii="Sylfaen" w:hAnsi="Sylfaen" w:cs="Sylfaen"/>
          <w:b/>
          <w:lang w:val="ka-GE"/>
        </w:rPr>
        <w:t xml:space="preserve">ი, აღმაშენებლის </w:t>
      </w:r>
      <w:r>
        <w:rPr>
          <w:rFonts w:ascii="Sylfaen" w:hAnsi="Sylfaen" w:cs="Sylfaen"/>
          <w:b/>
          <w:lang w:val="ka-GE"/>
        </w:rPr>
        <w:t>ქ. N</w:t>
      </w:r>
      <w:r w:rsidRPr="009752D9">
        <w:rPr>
          <w:rFonts w:ascii="Sylfaen" w:hAnsi="Sylfaen" w:cs="Sylfaen"/>
          <w:b/>
          <w:lang w:val="ka-GE"/>
        </w:rPr>
        <w:t>2</w:t>
      </w:r>
      <w:r>
        <w:rPr>
          <w:rFonts w:ascii="Sylfaen" w:hAnsi="Sylfaen" w:cs="Sylfaen"/>
          <w:b/>
          <w:lang w:val="ka-GE"/>
        </w:rPr>
        <w:t>-ში</w:t>
      </w:r>
      <w:r w:rsidRPr="009752D9">
        <w:rPr>
          <w:rFonts w:ascii="Sylfaen" w:hAnsi="Sylfaen" w:cs="Sylfaen"/>
          <w:b/>
          <w:lang w:val="ka-GE"/>
        </w:rPr>
        <w:t xml:space="preserve"> დაზიანებული მონაკვეთ</w:t>
      </w:r>
      <w:r>
        <w:rPr>
          <w:rFonts w:ascii="Sylfaen" w:hAnsi="Sylfaen" w:cs="Sylfaen"/>
          <w:b/>
          <w:lang w:val="ka-GE"/>
        </w:rPr>
        <w:t>ებ</w:t>
      </w:r>
      <w:r w:rsidRPr="009752D9">
        <w:rPr>
          <w:rFonts w:ascii="Sylfaen" w:hAnsi="Sylfaen" w:cs="Sylfaen"/>
          <w:b/>
          <w:lang w:val="ka-GE"/>
        </w:rPr>
        <w:t>ის აღდგენ</w:t>
      </w:r>
      <w:r w:rsidR="0044376C">
        <w:rPr>
          <w:rFonts w:ascii="Sylfaen" w:hAnsi="Sylfaen" w:cs="Sylfaen"/>
          <w:b/>
          <w:lang w:val="ka-GE"/>
        </w:rPr>
        <w:t xml:space="preserve">ის </w:t>
      </w:r>
      <w:r>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7ACFE620" w:rsidR="001F6753" w:rsidRDefault="001F6753" w:rsidP="00665C42">
      <w:pPr>
        <w:spacing w:after="0" w:line="360" w:lineRule="auto"/>
        <w:jc w:val="center"/>
        <w:rPr>
          <w:rFonts w:asciiTheme="minorHAnsi" w:hAnsiTheme="minorHAnsi"/>
          <w:b/>
          <w:lang w:val="ka-GE"/>
        </w:rPr>
      </w:pPr>
    </w:p>
    <w:p w14:paraId="14BC46CC" w14:textId="77777777" w:rsidR="00855AE0" w:rsidRPr="00855AE0" w:rsidRDefault="00855AE0" w:rsidP="00665C42">
      <w:pPr>
        <w:spacing w:after="0" w:line="360" w:lineRule="auto"/>
        <w:jc w:val="center"/>
        <w:rPr>
          <w:rFonts w:asciiTheme="minorHAnsi" w:hAnsiTheme="minorHAnsi"/>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580D4E90" w14:textId="0575D651" w:rsidR="00665C42" w:rsidRDefault="00665C42" w:rsidP="00CA00CC">
      <w:pPr>
        <w:spacing w:after="0" w:line="360" w:lineRule="auto"/>
        <w:rPr>
          <w:rFonts w:asciiTheme="minorHAnsi" w:hAnsiTheme="minorHAnsi"/>
          <w:b/>
          <w:lang w:val="ka-GE"/>
        </w:rPr>
      </w:pPr>
    </w:p>
    <w:p w14:paraId="14ABA2B1" w14:textId="77777777" w:rsidR="003B23A9" w:rsidRDefault="003B23A9" w:rsidP="00CA00CC">
      <w:pPr>
        <w:spacing w:after="0" w:line="360" w:lineRule="auto"/>
        <w:rPr>
          <w:rFonts w:asciiTheme="minorHAnsi" w:hAnsiTheme="minorHAnsi"/>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64BF1152"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752D9" w:rsidRPr="009752D9">
        <w:rPr>
          <w:rFonts w:ascii="Sylfaen" w:hAnsi="Sylfaen" w:cs="Sylfaen"/>
          <w:lang w:val="ka-GE"/>
        </w:rPr>
        <w:t xml:space="preserve">ვაკე-საბურთალოს რაიონში, სოფელი დიღომში, აღმაშენებლის ქ. N2-ში დაზიანებული მონაკვეთების აღდგენის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49915B9C" w:rsidR="00DB5C8D" w:rsidRDefault="009752D9" w:rsidP="00DE5EA9">
      <w:pPr>
        <w:spacing w:after="0" w:line="240" w:lineRule="auto"/>
        <w:jc w:val="both"/>
        <w:rPr>
          <w:rFonts w:ascii="Sylfaen" w:hAnsi="Sylfaen" w:cs="Sylfaen"/>
          <w:lang w:val="ka-GE"/>
        </w:rPr>
      </w:pPr>
      <w:r w:rsidRPr="009752D9">
        <w:rPr>
          <w:rFonts w:ascii="Sylfaen" w:hAnsi="Sylfaen" w:cs="Sylfaen"/>
          <w:lang w:val="ka-GE"/>
        </w:rPr>
        <w:t xml:space="preserve">ვაკე-საბურთალოს რაიონში, სოფელი დიღომში, აღმაშენებლის ქ. N2-ში დაზიანებული მონაკვეთების აღდგენის </w:t>
      </w:r>
      <w:r w:rsidR="00C7542B">
        <w:rPr>
          <w:rFonts w:ascii="Sylfaen" w:hAnsi="Sylfaen" w:cs="Sylfaen"/>
          <w:lang w:val="ka-GE"/>
        </w:rPr>
        <w:t xml:space="preserve">სამუშაოების </w:t>
      </w:r>
      <w:r w:rsidR="00185431">
        <w:rPr>
          <w:rFonts w:ascii="Sylfaen" w:hAnsi="Sylfaen" w:cs="Sylfaen"/>
          <w:lang w:val="ka-GE"/>
        </w:rPr>
        <w:t xml:space="preserve">შესყიდვა მოცემული </w:t>
      </w:r>
      <w:r>
        <w:rPr>
          <w:rFonts w:ascii="Sylfaen" w:hAnsi="Sylfaen" w:cs="Sylfaen"/>
          <w:lang w:val="ka-GE"/>
        </w:rPr>
        <w:t>განფასების</w:t>
      </w:r>
      <w:r w:rsidR="00185431">
        <w:rPr>
          <w:rFonts w:ascii="Sylfaen" w:hAnsi="Sylfaen" w:cs="Sylfaen"/>
          <w:lang w:val="ka-GE"/>
        </w:rPr>
        <w:t xml:space="preserve">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481366EC" w:rsidR="00CE56EA" w:rsidRDefault="00591AFD" w:rsidP="00DE5EA9">
      <w:pPr>
        <w:spacing w:after="0" w:line="240" w:lineRule="auto"/>
        <w:jc w:val="both"/>
        <w:rPr>
          <w:rFonts w:ascii="Sylfaen" w:hAnsi="Sylfaen" w:cs="Sylfaen"/>
          <w:lang w:val="ka-GE"/>
        </w:rPr>
      </w:pPr>
      <w:bookmarkStart w:id="0" w:name="_Hlk170460367"/>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w:t>
      </w:r>
      <w:r w:rsidR="00527CCF" w:rsidRPr="00527CCF">
        <w:rPr>
          <w:rFonts w:ascii="Sylfaen" w:hAnsi="Sylfaen" w:cs="Sylfaen"/>
          <w:lang w:val="ka-GE"/>
        </w:rPr>
        <w:t xml:space="preserve">საჭიროების შემთხვევაში </w:t>
      </w:r>
      <w:r w:rsidR="00CE56EA">
        <w:rPr>
          <w:rFonts w:ascii="Sylfaen" w:hAnsi="Sylfaen" w:cs="Sylfaen"/>
          <w:lang w:val="ka-GE"/>
        </w:rPr>
        <w:t xml:space="preserve">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5FE382C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sidR="00527CCF">
        <w:rPr>
          <w:rFonts w:ascii="Sylfaen" w:hAnsi="Sylfaen" w:cs="Sylfaen"/>
          <w:b/>
          <w:lang w:val="ka-GE"/>
        </w:rPr>
        <w:t>,</w:t>
      </w:r>
      <w:r w:rsidRPr="001173C9">
        <w:rPr>
          <w:rFonts w:ascii="Sylfaen" w:hAnsi="Sylfaen" w:cs="Sylfaen"/>
          <w:b/>
          <w:lang w:val="ka-GE"/>
        </w:rPr>
        <w:t xml:space="preserve"> ფეიქრების ქ. N14</w:t>
      </w:r>
      <w:r w:rsidR="00527CCF">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69150FA6" w14:textId="426AC25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bookmarkStart w:id="1" w:name="_Hlk170460383"/>
      <w:bookmarkEnd w:id="0"/>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bookmarkEnd w:id="1"/>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6DF6EADE" w14:textId="77777777" w:rsidR="00CA00CC" w:rsidRDefault="00CA00CC" w:rsidP="00CA00CC">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684B8604" w14:textId="033E1E3B" w:rsidR="00767CB0" w:rsidRDefault="00767CB0" w:rsidP="00DE5EA9">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D4311DE" w:rsidR="00392707" w:rsidRDefault="00185431" w:rsidP="00DE5EA9">
      <w:pPr>
        <w:jc w:val="both"/>
        <w:rPr>
          <w:rFonts w:ascii="Sylfaen" w:hAnsi="Sylfaen"/>
          <w:lang w:val="ka-GE"/>
        </w:rPr>
      </w:pPr>
      <w:r>
        <w:rPr>
          <w:rFonts w:ascii="Sylfaen" w:hAnsi="Sylfaen"/>
          <w:lang w:val="ka-GE"/>
        </w:rPr>
        <w:t>-</w:t>
      </w:r>
      <w:r w:rsidR="00DE5EA9" w:rsidRPr="00ED4001">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752D9">
        <w:rPr>
          <w:rFonts w:ascii="Sylfaen" w:hAnsi="Sylfaen"/>
          <w:lang w:val="ka-GE"/>
        </w:rPr>
        <w:t>ვაკე-საბურთალოს</w:t>
      </w:r>
      <w:r w:rsidR="009E2F88">
        <w:rPr>
          <w:rFonts w:ascii="Sylfaen" w:hAnsi="Sylfaen"/>
          <w:lang w:val="ka-GE"/>
        </w:rPr>
        <w:t xml:space="preserve">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sidRPr="00ED4001">
        <w:rPr>
          <w:rFonts w:ascii="Sylfaen" w:hAnsi="Sylfaen"/>
          <w:lang w:val="ka-GE"/>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sidRPr="00ED4001">
        <w:rPr>
          <w:rFonts w:ascii="Sylfaen" w:hAnsi="Sylfaen"/>
          <w:b/>
          <w:lang w:val="ka-GE"/>
        </w:rPr>
        <w:t>1.5</w:t>
      </w:r>
      <w:r w:rsidR="0044376C" w:rsidRPr="00ED4001">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2" w:name="_Toc454818563"/>
    </w:p>
    <w:bookmarkEnd w:id="2"/>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ED4001">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ED4001" w:rsidRDefault="00777DC3" w:rsidP="001B055A">
      <w:pPr>
        <w:spacing w:after="0" w:line="240" w:lineRule="auto"/>
        <w:jc w:val="both"/>
        <w:rPr>
          <w:rFonts w:ascii="Sylfaen" w:hAnsi="Sylfaen"/>
          <w:sz w:val="10"/>
          <w:lang w:val="ka-GE"/>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ED4001">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ED4001">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sidRPr="00ED4001">
        <w:rPr>
          <w:rFonts w:ascii="Sylfaen" w:hAnsi="Sylfaen"/>
          <w:lang w:val="ka-GE"/>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ED4001" w:rsidRDefault="00C7542B" w:rsidP="00CF7A57">
      <w:pPr>
        <w:rPr>
          <w:rFonts w:ascii="Sylfaen" w:hAnsi="Sylfaen"/>
          <w:lang w:val="ka-GE"/>
        </w:rPr>
      </w:pPr>
      <w:r>
        <w:rPr>
          <w:rFonts w:ascii="Sylfaen" w:hAnsi="Sylfaen"/>
          <w:lang w:val="ka-GE"/>
        </w:rPr>
        <w:t>2</w:t>
      </w:r>
      <w:r w:rsidR="00A56EFE">
        <w:rPr>
          <w:rFonts w:ascii="Sylfaen" w:hAnsi="Sylfaen"/>
          <w:lang w:val="ka-GE"/>
        </w:rPr>
        <w:t>.</w:t>
      </w:r>
      <w:r w:rsidRPr="00ED4001">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sidRPr="00ED4001">
        <w:rPr>
          <w:rFonts w:ascii="Sylfaen" w:hAnsi="Sylfaen"/>
          <w:lang w:val="ka-GE"/>
        </w:rPr>
        <w:t>;</w:t>
      </w:r>
    </w:p>
    <w:p w14:paraId="0B414E8B" w14:textId="683D992B" w:rsidR="002C42C6" w:rsidRDefault="00C7542B" w:rsidP="00CF7A57">
      <w:pPr>
        <w:rPr>
          <w:rFonts w:ascii="Sylfaen" w:hAnsi="Sylfaen"/>
          <w:lang w:val="ka-GE"/>
        </w:rPr>
      </w:pPr>
      <w:r>
        <w:rPr>
          <w:rFonts w:ascii="Sylfaen" w:hAnsi="Sylfaen"/>
          <w:lang w:val="ka-GE"/>
        </w:rPr>
        <w:t>3.</w:t>
      </w:r>
      <w:r w:rsidR="00DE5EA9" w:rsidRPr="00ED400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ED4001">
        <w:rPr>
          <w:rFonts w:ascii="Sylfaen" w:hAnsi="Sylfaen"/>
          <w:lang w:val="ka-GE"/>
        </w:rPr>
        <w:t xml:space="preserve"> 1.6</w:t>
      </w:r>
      <w:r w:rsidR="00EA22AE" w:rsidRPr="00ED4001">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sidRPr="00ED4001">
        <w:rPr>
          <w:rFonts w:ascii="Sylfaen" w:hAnsi="Sylfaen"/>
          <w:lang w:val="ka-GE"/>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sidRPr="00ED4001">
        <w:rPr>
          <w:rFonts w:ascii="Sylfaen" w:hAnsi="Sylfaen"/>
          <w:lang w:val="ka-GE"/>
        </w:rPr>
        <w:t>5</w:t>
      </w:r>
      <w:r w:rsidR="00DB4B6C" w:rsidRPr="00ED4001">
        <w:rPr>
          <w:rFonts w:ascii="Sylfaen" w:hAnsi="Sylfaen"/>
          <w:lang w:val="ka-GE"/>
        </w:rPr>
        <w:t>.</w:t>
      </w:r>
      <w:r w:rsidR="00DE5EA9" w:rsidRPr="00ED4001">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lastRenderedPageBreak/>
        <w:t>6</w:t>
      </w:r>
      <w:r w:rsidR="00E07AEE">
        <w:rPr>
          <w:rFonts w:ascii="Sylfaen" w:hAnsi="Sylfaen"/>
          <w:lang w:val="ka-GE"/>
        </w:rPr>
        <w:t>.</w:t>
      </w:r>
      <w:r w:rsidR="00DE5EA9" w:rsidRPr="00ED4001">
        <w:rPr>
          <w:rFonts w:ascii="Sylfaen" w:hAnsi="Sylfaen"/>
          <w:lang w:val="ka-GE"/>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sidRPr="00ED4001">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5C7AD695"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700072">
        <w:rPr>
          <w:rFonts w:ascii="Sylfaen" w:hAnsi="Sylfaen"/>
          <w:b/>
          <w:color w:val="FF0000"/>
          <w:u w:val="single"/>
          <w:lang w:val="ka-GE"/>
        </w:rPr>
        <w:t>8</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64FB78E" w14:textId="023A88E9" w:rsidR="00700072" w:rsidRPr="005679EB" w:rsidRDefault="00700072" w:rsidP="00700072">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ED4001">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Pr>
          <w:rFonts w:ascii="Sylfaen" w:hAnsi="Sylfaen" w:cs="Sylfaen"/>
          <w:b/>
          <w:sz w:val="20"/>
          <w:szCs w:val="20"/>
          <w:lang w:val="ka-GE"/>
        </w:rPr>
        <w:t>202</w:t>
      </w:r>
      <w:r w:rsidRPr="00ED4001">
        <w:rPr>
          <w:rFonts w:ascii="Sylfaen" w:hAnsi="Sylfaen" w:cs="Sylfaen"/>
          <w:b/>
          <w:sz w:val="20"/>
          <w:szCs w:val="20"/>
          <w:lang w:val="ka-GE"/>
        </w:rPr>
        <w:t>4</w:t>
      </w:r>
      <w:r w:rsidRPr="00C32F5D">
        <w:rPr>
          <w:rFonts w:ascii="Sylfaen" w:hAnsi="Sylfaen" w:cs="Sylfaen"/>
          <w:b/>
          <w:sz w:val="20"/>
          <w:szCs w:val="20"/>
          <w:lang w:val="ka-GE"/>
        </w:rPr>
        <w:t xml:space="preserve"> </w:t>
      </w:r>
      <w:r w:rsidRPr="00CC0330">
        <w:rPr>
          <w:rFonts w:ascii="Sylfaen" w:hAnsi="Sylfaen" w:cs="Sylfaen"/>
          <w:b/>
          <w:sz w:val="20"/>
          <w:szCs w:val="20"/>
          <w:lang w:val="ka-GE"/>
        </w:rPr>
        <w:t xml:space="preserve">წლის </w:t>
      </w:r>
      <w:r w:rsidR="009752D9">
        <w:rPr>
          <w:rFonts w:ascii="Sylfaen" w:hAnsi="Sylfaen" w:cs="Sylfaen"/>
          <w:b/>
          <w:sz w:val="20"/>
          <w:szCs w:val="20"/>
          <w:lang w:val="ka-GE"/>
        </w:rPr>
        <w:t>16 აგვისტო</w:t>
      </w:r>
      <w:r w:rsidRPr="00CC0330">
        <w:rPr>
          <w:rFonts w:ascii="Sylfaen" w:hAnsi="Sylfaen" w:cs="Sylfaen"/>
          <w:b/>
          <w:sz w:val="20"/>
          <w:szCs w:val="20"/>
          <w:lang w:val="ka-GE"/>
        </w:rPr>
        <w:t>, 15:00 საათი</w:t>
      </w:r>
    </w:p>
    <w:p w14:paraId="7B419F1E" w14:textId="77777777" w:rsidR="00700072" w:rsidRPr="00CF5912" w:rsidRDefault="00700072" w:rsidP="00700072">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F824E9E" w14:textId="77777777" w:rsidR="00700072" w:rsidRPr="00027059" w:rsidRDefault="00700072" w:rsidP="00700072">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3543568" w14:textId="77777777" w:rsidR="00700072" w:rsidRDefault="00700072" w:rsidP="00CF7A57">
      <w:pPr>
        <w:rPr>
          <w:rFonts w:ascii="Sylfaen" w:hAnsi="Sylfaen"/>
          <w:b/>
          <w:color w:val="FF0000"/>
          <w:u w:val="single"/>
          <w:lang w:val="ka-GE"/>
        </w:rPr>
      </w:pP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E87E18D" w14:textId="47733A71"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2082A5D0" w14:textId="77777777" w:rsidR="00811943" w:rsidRDefault="00811943" w:rsidP="00811943">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811943">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811943">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811943">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w:t>
      </w:r>
      <w:r>
        <w:rPr>
          <w:rFonts w:ascii="Sylfaen" w:hAnsi="Sylfaen"/>
          <w:color w:val="000000"/>
          <w:lang w:val="ka-GE"/>
        </w:rPr>
        <w:lastRenderedPageBreak/>
        <w:t>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r>
        <w:rPr>
          <w:rFonts w:ascii="Sylfaen" w:hAnsi="Sylfaen"/>
          <w:color w:val="000000"/>
          <w:lang w:val="ka-GE"/>
        </w:rPr>
        <w:t>.</w:t>
      </w:r>
    </w:p>
    <w:p w14:paraId="4023A85A" w14:textId="77777777" w:rsidR="006B7B02" w:rsidRDefault="006B7B02" w:rsidP="006B7B02">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6F3D9636" w14:textId="77777777" w:rsidR="003A4E24" w:rsidRPr="005614FC" w:rsidRDefault="003A4E24" w:rsidP="006B7B02">
      <w:pPr>
        <w:jc w:val="both"/>
        <w:rPr>
          <w:rFonts w:ascii="Sylfaen" w:hAnsi="Sylfaen"/>
          <w:color w:val="000000"/>
          <w:lang w:val="ka-GE"/>
        </w:rPr>
      </w:pPr>
    </w:p>
    <w:p w14:paraId="1B160BBC" w14:textId="4A991B36" w:rsidR="00822939" w:rsidRPr="00822939" w:rsidRDefault="00CC4789" w:rsidP="004C3FAB">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705D5F45" w:rsidR="007E0304" w:rsidRPr="004C3FAB"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91CC6B6" w14:textId="77777777" w:rsidR="004C3FAB" w:rsidRDefault="004C3FAB" w:rsidP="004C3FAB">
      <w:pPr>
        <w:pStyle w:val="ListParagraph"/>
        <w:spacing w:after="0" w:line="360" w:lineRule="auto"/>
        <w:ind w:left="1440"/>
        <w:jc w:val="both"/>
        <w:rPr>
          <w:rFonts w:ascii="Sylfaen" w:hAnsi="Sylfaen"/>
          <w:b/>
          <w:lang w:val="ka-GE"/>
        </w:rPr>
      </w:pPr>
    </w:p>
    <w:p w14:paraId="2BD0A759" w14:textId="77777777" w:rsidR="006B7B02" w:rsidRDefault="006B7B02" w:rsidP="004C3FAB">
      <w:pPr>
        <w:pStyle w:val="ListParagraph"/>
        <w:spacing w:after="0" w:line="360" w:lineRule="auto"/>
        <w:ind w:left="1440"/>
        <w:jc w:val="both"/>
        <w:rPr>
          <w:rFonts w:ascii="Sylfaen" w:hAnsi="Sylfaen"/>
          <w:b/>
          <w:lang w:val="ka-GE"/>
        </w:rPr>
      </w:pPr>
    </w:p>
    <w:p w14:paraId="601D2C71" w14:textId="77777777" w:rsidR="006B7B02" w:rsidRDefault="006B7B02" w:rsidP="004C3FAB">
      <w:pPr>
        <w:pStyle w:val="ListParagraph"/>
        <w:spacing w:after="0" w:line="360" w:lineRule="auto"/>
        <w:ind w:left="1440"/>
        <w:jc w:val="both"/>
        <w:rPr>
          <w:rFonts w:ascii="Sylfaen" w:hAnsi="Sylfaen"/>
          <w:b/>
          <w:lang w:val="ka-GE"/>
        </w:rPr>
      </w:pPr>
    </w:p>
    <w:p w14:paraId="3786D44F" w14:textId="77777777" w:rsidR="006B7B02" w:rsidRDefault="006B7B02" w:rsidP="004C3FAB">
      <w:pPr>
        <w:pStyle w:val="ListParagraph"/>
        <w:spacing w:after="0" w:line="360" w:lineRule="auto"/>
        <w:ind w:left="1440"/>
        <w:jc w:val="both"/>
        <w:rPr>
          <w:rFonts w:ascii="Sylfaen" w:hAnsi="Sylfaen"/>
          <w:b/>
          <w:lang w:val="ka-GE"/>
        </w:rPr>
      </w:pPr>
    </w:p>
    <w:p w14:paraId="6A218041" w14:textId="77777777" w:rsidR="006B7B02" w:rsidRDefault="006B7B02" w:rsidP="004C3FAB">
      <w:pPr>
        <w:pStyle w:val="ListParagraph"/>
        <w:spacing w:after="0" w:line="360" w:lineRule="auto"/>
        <w:ind w:left="1440"/>
        <w:jc w:val="both"/>
        <w:rPr>
          <w:rFonts w:ascii="Sylfaen" w:hAnsi="Sylfaen"/>
          <w:b/>
          <w:lang w:val="ka-GE"/>
        </w:rPr>
      </w:pPr>
    </w:p>
    <w:p w14:paraId="601CA5AF" w14:textId="77777777" w:rsidR="006B7B02" w:rsidRDefault="006B7B02" w:rsidP="004C3FAB">
      <w:pPr>
        <w:pStyle w:val="ListParagraph"/>
        <w:spacing w:after="0" w:line="360" w:lineRule="auto"/>
        <w:ind w:left="1440"/>
        <w:jc w:val="both"/>
        <w:rPr>
          <w:rFonts w:ascii="Sylfaen" w:hAnsi="Sylfaen"/>
          <w:b/>
          <w:lang w:val="ka-GE"/>
        </w:rPr>
      </w:pPr>
    </w:p>
    <w:p w14:paraId="0131F15A" w14:textId="77777777" w:rsidR="006B7B02" w:rsidRDefault="006B7B02" w:rsidP="004C3FAB">
      <w:pPr>
        <w:pStyle w:val="ListParagraph"/>
        <w:spacing w:after="0" w:line="360" w:lineRule="auto"/>
        <w:ind w:left="1440"/>
        <w:jc w:val="both"/>
        <w:rPr>
          <w:rFonts w:ascii="Sylfaen" w:hAnsi="Sylfaen"/>
          <w:b/>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4"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4ADBB2D9" w14:textId="77777777" w:rsidR="006B7B02" w:rsidRDefault="006B7B02" w:rsidP="00D44B99">
      <w:pPr>
        <w:spacing w:after="0"/>
        <w:jc w:val="both"/>
        <w:rPr>
          <w:rFonts w:cs="Arial"/>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5"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Default="00D44B99" w:rsidP="00D44B99">
      <w:pPr>
        <w:spacing w:after="0"/>
        <w:jc w:val="both"/>
        <w:rPr>
          <w:rFonts w:ascii="Sylfaen" w:hAnsi="Sylfaen" w:cs="Arial"/>
          <w:lang w:val="ka-GE"/>
        </w:rPr>
      </w:pPr>
    </w:p>
    <w:p w14:paraId="1BCC5FA1" w14:textId="77777777" w:rsidR="006B7B02" w:rsidRDefault="006B7B02" w:rsidP="00D44B99">
      <w:pPr>
        <w:spacing w:after="0"/>
        <w:jc w:val="both"/>
        <w:rPr>
          <w:rFonts w:ascii="Sylfaen" w:hAnsi="Sylfaen" w:cs="Arial"/>
          <w:lang w:val="ka-GE"/>
        </w:rPr>
      </w:pPr>
    </w:p>
    <w:p w14:paraId="0883509E" w14:textId="77777777" w:rsidR="006B7B02" w:rsidRDefault="006B7B02" w:rsidP="00D44B99">
      <w:pPr>
        <w:spacing w:after="0"/>
        <w:jc w:val="both"/>
        <w:rPr>
          <w:rFonts w:ascii="Sylfaen" w:hAnsi="Sylfaen" w:cs="Arial"/>
          <w:lang w:val="ka-GE"/>
        </w:rPr>
      </w:pPr>
    </w:p>
    <w:p w14:paraId="2F562CF8" w14:textId="77777777" w:rsidR="006B7B02" w:rsidRPr="007B0071" w:rsidRDefault="006B7B02"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3" w:name="_Toc454818556"/>
      <w:bookmarkEnd w:id="3"/>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2BFF3" w14:textId="77777777" w:rsidR="001754C8" w:rsidRDefault="001754C8" w:rsidP="007902EA">
      <w:pPr>
        <w:spacing w:after="0" w:line="240" w:lineRule="auto"/>
      </w:pPr>
      <w:r>
        <w:separator/>
      </w:r>
    </w:p>
  </w:endnote>
  <w:endnote w:type="continuationSeparator" w:id="0">
    <w:p w14:paraId="702E4C53" w14:textId="77777777" w:rsidR="001754C8" w:rsidRDefault="001754C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charset w:val="00"/>
    <w:family w:val="auto"/>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78573FCC" w14:textId="58A0A606" w:rsidR="00A52D43" w:rsidRDefault="00A52D43">
        <w:pPr>
          <w:pStyle w:val="Footer"/>
          <w:jc w:val="right"/>
        </w:pPr>
        <w:r>
          <w:fldChar w:fldCharType="begin"/>
        </w:r>
        <w:r>
          <w:instrText xml:space="preserve"> PAGE   \* MERGEFORMAT </w:instrText>
        </w:r>
        <w:r>
          <w:fldChar w:fldCharType="separate"/>
        </w:r>
        <w:r w:rsidR="004C3FAB">
          <w:rPr>
            <w:noProof/>
          </w:rPr>
          <w:t>6</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7AECD" w14:textId="77777777" w:rsidR="001754C8" w:rsidRDefault="001754C8" w:rsidP="007902EA">
      <w:pPr>
        <w:spacing w:after="0" w:line="240" w:lineRule="auto"/>
      </w:pPr>
      <w:r>
        <w:separator/>
      </w:r>
    </w:p>
  </w:footnote>
  <w:footnote w:type="continuationSeparator" w:id="0">
    <w:p w14:paraId="4CB4FB72" w14:textId="77777777" w:rsidR="001754C8" w:rsidRDefault="001754C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C1EBF"/>
    <w:multiLevelType w:val="hybridMultilevel"/>
    <w:tmpl w:val="6E564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5"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1758135461">
    <w:abstractNumId w:val="8"/>
  </w:num>
  <w:num w:numId="2" w16cid:durableId="333916698">
    <w:abstractNumId w:val="3"/>
  </w:num>
  <w:num w:numId="3" w16cid:durableId="410735648">
    <w:abstractNumId w:val="6"/>
  </w:num>
  <w:num w:numId="4" w16cid:durableId="1578124446">
    <w:abstractNumId w:val="7"/>
  </w:num>
  <w:num w:numId="5" w16cid:durableId="1669282391">
    <w:abstractNumId w:val="4"/>
  </w:num>
  <w:num w:numId="6" w16cid:durableId="1200361770">
    <w:abstractNumId w:val="0"/>
  </w:num>
  <w:num w:numId="7" w16cid:durableId="1835485068">
    <w:abstractNumId w:val="5"/>
  </w:num>
  <w:num w:numId="8" w16cid:durableId="403724407">
    <w:abstractNumId w:val="1"/>
  </w:num>
  <w:num w:numId="9" w16cid:durableId="84039566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2D81"/>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54C8"/>
    <w:rsid w:val="0017792E"/>
    <w:rsid w:val="00185431"/>
    <w:rsid w:val="00185C9D"/>
    <w:rsid w:val="00194044"/>
    <w:rsid w:val="001A47AF"/>
    <w:rsid w:val="001B055A"/>
    <w:rsid w:val="001B0D00"/>
    <w:rsid w:val="001B2260"/>
    <w:rsid w:val="001B6BD5"/>
    <w:rsid w:val="001B740A"/>
    <w:rsid w:val="001B75E0"/>
    <w:rsid w:val="001B7903"/>
    <w:rsid w:val="001C112D"/>
    <w:rsid w:val="001C2BF2"/>
    <w:rsid w:val="001C7577"/>
    <w:rsid w:val="001D01A3"/>
    <w:rsid w:val="001D3B12"/>
    <w:rsid w:val="001D5219"/>
    <w:rsid w:val="001D63C9"/>
    <w:rsid w:val="001E0606"/>
    <w:rsid w:val="001E4E05"/>
    <w:rsid w:val="001F6753"/>
    <w:rsid w:val="0020218B"/>
    <w:rsid w:val="00202451"/>
    <w:rsid w:val="00204210"/>
    <w:rsid w:val="002056E8"/>
    <w:rsid w:val="00207B93"/>
    <w:rsid w:val="00207CEA"/>
    <w:rsid w:val="0021119E"/>
    <w:rsid w:val="0021503D"/>
    <w:rsid w:val="00216B88"/>
    <w:rsid w:val="0022168D"/>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2B69"/>
    <w:rsid w:val="003233D9"/>
    <w:rsid w:val="0033101C"/>
    <w:rsid w:val="0033397E"/>
    <w:rsid w:val="00340CC3"/>
    <w:rsid w:val="00352B31"/>
    <w:rsid w:val="00353E4C"/>
    <w:rsid w:val="0035487E"/>
    <w:rsid w:val="00357317"/>
    <w:rsid w:val="003573F4"/>
    <w:rsid w:val="00360F11"/>
    <w:rsid w:val="003657A5"/>
    <w:rsid w:val="00373F3E"/>
    <w:rsid w:val="00377D43"/>
    <w:rsid w:val="00385373"/>
    <w:rsid w:val="003859BA"/>
    <w:rsid w:val="00387591"/>
    <w:rsid w:val="00387AB5"/>
    <w:rsid w:val="00391AB5"/>
    <w:rsid w:val="00392707"/>
    <w:rsid w:val="00392EFA"/>
    <w:rsid w:val="003A1901"/>
    <w:rsid w:val="003A4DAA"/>
    <w:rsid w:val="003A4E24"/>
    <w:rsid w:val="003A5D91"/>
    <w:rsid w:val="003B23A9"/>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481F"/>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486"/>
    <w:rsid w:val="004C1E0D"/>
    <w:rsid w:val="004C3FAB"/>
    <w:rsid w:val="004D3679"/>
    <w:rsid w:val="004D3D1C"/>
    <w:rsid w:val="004D747F"/>
    <w:rsid w:val="004E36F2"/>
    <w:rsid w:val="005111AB"/>
    <w:rsid w:val="005151FF"/>
    <w:rsid w:val="005208A4"/>
    <w:rsid w:val="00521801"/>
    <w:rsid w:val="00524CEE"/>
    <w:rsid w:val="0052656B"/>
    <w:rsid w:val="00527CCF"/>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C14A4"/>
    <w:rsid w:val="005D3B83"/>
    <w:rsid w:val="005D4AE2"/>
    <w:rsid w:val="005E05B1"/>
    <w:rsid w:val="005E130F"/>
    <w:rsid w:val="005F3357"/>
    <w:rsid w:val="005F3358"/>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2BED"/>
    <w:rsid w:val="00683946"/>
    <w:rsid w:val="00692B13"/>
    <w:rsid w:val="0069500B"/>
    <w:rsid w:val="006A256D"/>
    <w:rsid w:val="006A3D31"/>
    <w:rsid w:val="006A7B28"/>
    <w:rsid w:val="006B2B7F"/>
    <w:rsid w:val="006B7B02"/>
    <w:rsid w:val="006C1436"/>
    <w:rsid w:val="006C7D3F"/>
    <w:rsid w:val="006C7E00"/>
    <w:rsid w:val="006D054A"/>
    <w:rsid w:val="006E119F"/>
    <w:rsid w:val="006E1729"/>
    <w:rsid w:val="006E3640"/>
    <w:rsid w:val="006F056F"/>
    <w:rsid w:val="006F25BD"/>
    <w:rsid w:val="006F2EC3"/>
    <w:rsid w:val="006F3C44"/>
    <w:rsid w:val="006F7D8B"/>
    <w:rsid w:val="00700072"/>
    <w:rsid w:val="0071070E"/>
    <w:rsid w:val="00711C86"/>
    <w:rsid w:val="00712E16"/>
    <w:rsid w:val="00713EFC"/>
    <w:rsid w:val="007146D2"/>
    <w:rsid w:val="007151B6"/>
    <w:rsid w:val="00715A5D"/>
    <w:rsid w:val="00717D5F"/>
    <w:rsid w:val="00724BAF"/>
    <w:rsid w:val="00727121"/>
    <w:rsid w:val="007309AA"/>
    <w:rsid w:val="00734570"/>
    <w:rsid w:val="00735828"/>
    <w:rsid w:val="00740AE4"/>
    <w:rsid w:val="00760014"/>
    <w:rsid w:val="00764A65"/>
    <w:rsid w:val="00767CB0"/>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1943"/>
    <w:rsid w:val="0081634F"/>
    <w:rsid w:val="00822939"/>
    <w:rsid w:val="008246F4"/>
    <w:rsid w:val="00824EDA"/>
    <w:rsid w:val="00833770"/>
    <w:rsid w:val="0083614B"/>
    <w:rsid w:val="008374C0"/>
    <w:rsid w:val="008401B6"/>
    <w:rsid w:val="008421EC"/>
    <w:rsid w:val="008473E6"/>
    <w:rsid w:val="00855AE0"/>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8F47AC"/>
    <w:rsid w:val="0090279D"/>
    <w:rsid w:val="00904044"/>
    <w:rsid w:val="009113A9"/>
    <w:rsid w:val="00913646"/>
    <w:rsid w:val="009203F4"/>
    <w:rsid w:val="009214A6"/>
    <w:rsid w:val="00922889"/>
    <w:rsid w:val="00925DC2"/>
    <w:rsid w:val="009261B9"/>
    <w:rsid w:val="00931A9A"/>
    <w:rsid w:val="00932919"/>
    <w:rsid w:val="00940D2A"/>
    <w:rsid w:val="00950D10"/>
    <w:rsid w:val="00954423"/>
    <w:rsid w:val="00954527"/>
    <w:rsid w:val="00956665"/>
    <w:rsid w:val="009567A7"/>
    <w:rsid w:val="00957E8C"/>
    <w:rsid w:val="009621F5"/>
    <w:rsid w:val="009634B1"/>
    <w:rsid w:val="00965698"/>
    <w:rsid w:val="009667B4"/>
    <w:rsid w:val="00967702"/>
    <w:rsid w:val="009752D9"/>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2F88"/>
    <w:rsid w:val="009E3DB8"/>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2612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D3C5A"/>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616CF"/>
    <w:rsid w:val="00B72860"/>
    <w:rsid w:val="00B806AE"/>
    <w:rsid w:val="00B830F8"/>
    <w:rsid w:val="00B84106"/>
    <w:rsid w:val="00B92B05"/>
    <w:rsid w:val="00B942E0"/>
    <w:rsid w:val="00B95A6F"/>
    <w:rsid w:val="00B97F4F"/>
    <w:rsid w:val="00BB0F01"/>
    <w:rsid w:val="00BB10E9"/>
    <w:rsid w:val="00BB3736"/>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0CC"/>
    <w:rsid w:val="00CA0ADA"/>
    <w:rsid w:val="00CA1443"/>
    <w:rsid w:val="00CA4A83"/>
    <w:rsid w:val="00CA54EE"/>
    <w:rsid w:val="00CA6D89"/>
    <w:rsid w:val="00CB2B75"/>
    <w:rsid w:val="00CB730B"/>
    <w:rsid w:val="00CB736E"/>
    <w:rsid w:val="00CC0330"/>
    <w:rsid w:val="00CC3C0A"/>
    <w:rsid w:val="00CC4789"/>
    <w:rsid w:val="00CC47D6"/>
    <w:rsid w:val="00CD207D"/>
    <w:rsid w:val="00CD295B"/>
    <w:rsid w:val="00CD3EA4"/>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4882"/>
    <w:rsid w:val="00D150F5"/>
    <w:rsid w:val="00D16A7A"/>
    <w:rsid w:val="00D16C12"/>
    <w:rsid w:val="00D20CC6"/>
    <w:rsid w:val="00D2144B"/>
    <w:rsid w:val="00D24184"/>
    <w:rsid w:val="00D2709F"/>
    <w:rsid w:val="00D27118"/>
    <w:rsid w:val="00D30223"/>
    <w:rsid w:val="00D32A75"/>
    <w:rsid w:val="00D3468A"/>
    <w:rsid w:val="00D374EE"/>
    <w:rsid w:val="00D42076"/>
    <w:rsid w:val="00D43A2F"/>
    <w:rsid w:val="00D44B99"/>
    <w:rsid w:val="00D47506"/>
    <w:rsid w:val="00D50B27"/>
    <w:rsid w:val="00D513C2"/>
    <w:rsid w:val="00D51D10"/>
    <w:rsid w:val="00D527CB"/>
    <w:rsid w:val="00D557E5"/>
    <w:rsid w:val="00D55C6F"/>
    <w:rsid w:val="00D57017"/>
    <w:rsid w:val="00D624C5"/>
    <w:rsid w:val="00D663A7"/>
    <w:rsid w:val="00D7133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46D0"/>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480E"/>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4001"/>
    <w:rsid w:val="00ED55AB"/>
    <w:rsid w:val="00EE0A2D"/>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080"/>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0A29"/>
    <w:rsid w:val="00FB16F9"/>
    <w:rsid w:val="00FB230D"/>
    <w:rsid w:val="00FB5478"/>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ikhvadaga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msil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B19F2-E5E1-4664-ABC9-1A9598CBC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7</Pages>
  <Words>1696</Words>
  <Characters>9671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96</cp:revision>
  <cp:lastPrinted>2024-06-28T05:10:00Z</cp:lastPrinted>
  <dcterms:created xsi:type="dcterms:W3CDTF">2020-11-03T14:15:00Z</dcterms:created>
  <dcterms:modified xsi:type="dcterms:W3CDTF">2024-08-09T08:47:00Z</dcterms:modified>
</cp:coreProperties>
</file>