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5D0256">
      <w:pPr>
        <w:spacing w:after="0" w:line="240" w:lineRule="auto"/>
        <w:jc w:val="both"/>
        <w:rPr>
          <w:rFonts w:ascii="Sylfaen" w:hAnsi="Sylfaen" w:cs="Sylfaen"/>
          <w:b/>
        </w:rPr>
      </w:pPr>
    </w:p>
    <w:p w14:paraId="119DDE74" w14:textId="79C6AC45" w:rsidR="007C1229" w:rsidRDefault="007C1229" w:rsidP="005D0256">
      <w:pPr>
        <w:spacing w:after="0" w:line="240" w:lineRule="auto"/>
        <w:jc w:val="both"/>
        <w:rPr>
          <w:rFonts w:ascii="Sylfaen" w:hAnsi="Sylfaen" w:cs="Sylfaen"/>
          <w:b/>
        </w:rPr>
      </w:pPr>
    </w:p>
    <w:p w14:paraId="55CBB96B" w14:textId="543D9F1C" w:rsidR="007C1229" w:rsidRPr="00E37C5C" w:rsidRDefault="007C1229" w:rsidP="005D0256">
      <w:pPr>
        <w:spacing w:after="0" w:line="240" w:lineRule="auto"/>
        <w:jc w:val="both"/>
        <w:rPr>
          <w:rFonts w:ascii="Sylfaen" w:hAnsi="Sylfaen" w:cs="Sylfaen"/>
          <w:b/>
        </w:rPr>
      </w:pPr>
      <w:proofErr w:type="spellStart"/>
      <w:proofErr w:type="gramStart"/>
      <w:r w:rsidRPr="007C1229">
        <w:rPr>
          <w:rFonts w:ascii="Sylfaen" w:hAnsi="Sylfaen" w:cs="Sylfaen"/>
          <w:b/>
        </w:rPr>
        <w:t>საგზაო</w:t>
      </w:r>
      <w:proofErr w:type="spellEnd"/>
      <w:proofErr w:type="gramEnd"/>
      <w:r w:rsidRPr="007C1229">
        <w:rPr>
          <w:rFonts w:ascii="Sylfaen" w:hAnsi="Sylfaen" w:cs="Sylfaen"/>
          <w:b/>
        </w:rPr>
        <w:t xml:space="preserve"> </w:t>
      </w:r>
      <w:proofErr w:type="spellStart"/>
      <w:r w:rsidRPr="007C1229">
        <w:rPr>
          <w:rFonts w:ascii="Sylfaen" w:hAnsi="Sylfaen" w:cs="Sylfaen"/>
          <w:b/>
        </w:rPr>
        <w:t>საფარის</w:t>
      </w:r>
      <w:proofErr w:type="spellEnd"/>
      <w:r w:rsidRPr="007C1229">
        <w:rPr>
          <w:rFonts w:ascii="Sylfaen" w:hAnsi="Sylfaen" w:cs="Sylfaen"/>
          <w:b/>
        </w:rPr>
        <w:t xml:space="preserve"> (</w:t>
      </w:r>
      <w:proofErr w:type="spellStart"/>
      <w:r w:rsidRPr="007C1229">
        <w:rPr>
          <w:rFonts w:ascii="Sylfaen" w:hAnsi="Sylfaen" w:cs="Sylfaen"/>
          <w:b/>
        </w:rPr>
        <w:t>ასფალტის</w:t>
      </w:r>
      <w:proofErr w:type="spellEnd"/>
      <w:r w:rsidRPr="007C1229">
        <w:rPr>
          <w:rFonts w:ascii="Sylfaen" w:hAnsi="Sylfaen" w:cs="Sylfaen"/>
          <w:b/>
        </w:rPr>
        <w:t xml:space="preserve">) </w:t>
      </w:r>
      <w:r w:rsidR="00207AB0">
        <w:rPr>
          <w:rFonts w:ascii="Sylfaen" w:hAnsi="Sylfaen" w:cs="Sylfaen"/>
          <w:b/>
          <w:lang w:val="ka-GE"/>
        </w:rPr>
        <w:t xml:space="preserve">დაგების </w:t>
      </w:r>
      <w:proofErr w:type="spellStart"/>
      <w:r w:rsidR="009819C6">
        <w:rPr>
          <w:rFonts w:ascii="Sylfaen" w:hAnsi="Sylfaen" w:cs="Sylfaen"/>
          <w:b/>
        </w:rPr>
        <w:t>სამუშაოების</w:t>
      </w:r>
      <w:proofErr w:type="spellEnd"/>
      <w:r w:rsidR="009819C6">
        <w:rPr>
          <w:rFonts w:ascii="Sylfaen" w:hAnsi="Sylfaen" w:cs="Sylfaen"/>
          <w:b/>
        </w:rPr>
        <w:t xml:space="preserve"> </w:t>
      </w:r>
      <w:proofErr w:type="spellStart"/>
      <w:r w:rsidR="009819C6">
        <w:rPr>
          <w:rFonts w:ascii="Sylfaen" w:hAnsi="Sylfaen" w:cs="Sylfaen"/>
          <w:b/>
        </w:rPr>
        <w:t>შესყიდვაზე</w:t>
      </w:r>
      <w:proofErr w:type="spellEnd"/>
      <w:r w:rsidR="009819C6">
        <w:rPr>
          <w:rFonts w:ascii="Sylfaen" w:hAnsi="Sylfaen" w:cs="Sylfaen"/>
          <w:b/>
        </w:rPr>
        <w:t> </w:t>
      </w:r>
      <w:r w:rsidR="009819C6">
        <w:rPr>
          <w:rFonts w:ascii="Sylfaen" w:hAnsi="Sylfaen" w:cs="Sylfaen"/>
          <w:b/>
          <w:lang w:val="ka-GE"/>
        </w:rPr>
        <w:t xml:space="preserve">ქ. </w:t>
      </w:r>
      <w:r w:rsidR="00691556">
        <w:rPr>
          <w:rFonts w:ascii="Sylfaen" w:hAnsi="Sylfaen" w:cs="Sylfaen"/>
          <w:b/>
          <w:lang w:val="ka-GE"/>
        </w:rPr>
        <w:t>თბილისში</w:t>
      </w:r>
      <w:r w:rsidR="009819C6">
        <w:rPr>
          <w:rFonts w:ascii="Sylfaen" w:hAnsi="Sylfaen" w:cs="Sylfaen"/>
          <w:b/>
          <w:lang w:val="ka-GE"/>
        </w:rPr>
        <w:t xml:space="preserve">, </w:t>
      </w:r>
      <w:r w:rsidR="00691556" w:rsidRPr="00691556">
        <w:rPr>
          <w:rFonts w:ascii="Sylfaen" w:hAnsi="Sylfaen" w:cs="Sylfaen"/>
          <w:b/>
          <w:lang w:val="ka-GE"/>
        </w:rPr>
        <w:t xml:space="preserve">ისანი-სამგორის რაიონი, ვაზისუბნის დასახლება №19ა-ს მიმდებარედ </w:t>
      </w: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73FE9174" w:rsidR="00665C42" w:rsidRDefault="00665C42" w:rsidP="005D0256">
      <w:pPr>
        <w:spacing w:after="0" w:line="360" w:lineRule="auto"/>
        <w:jc w:val="both"/>
        <w:rPr>
          <w:rFonts w:ascii="AcadNusx" w:hAnsi="AcadNusx"/>
          <w:b/>
        </w:rPr>
      </w:pPr>
    </w:p>
    <w:p w14:paraId="081F0934" w14:textId="286A5C04" w:rsidR="00207AB0" w:rsidRDefault="00207AB0" w:rsidP="005D0256">
      <w:pPr>
        <w:spacing w:after="0" w:line="360" w:lineRule="auto"/>
        <w:jc w:val="both"/>
        <w:rPr>
          <w:rFonts w:ascii="AcadNusx" w:hAnsi="AcadNusx"/>
          <w:b/>
        </w:rPr>
      </w:pPr>
    </w:p>
    <w:p w14:paraId="1358DB8C" w14:textId="77777777" w:rsidR="00207AB0" w:rsidRPr="00E37C5C" w:rsidRDefault="00207AB0"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713C0BB0" w14:textId="77777777" w:rsidR="00691556" w:rsidRPr="00691556" w:rsidRDefault="0012302C" w:rsidP="00691556">
      <w:pPr>
        <w:spacing w:after="0" w:line="240" w:lineRule="auto"/>
        <w:jc w:val="both"/>
        <w:rPr>
          <w:rFonts w:ascii="Sylfaen" w:hAnsi="Sylfaen" w:cs="Sylfaen"/>
          <w:lang w:val="ka-GE"/>
        </w:rPr>
      </w:pPr>
      <w:r w:rsidRPr="0012302C">
        <w:rPr>
          <w:rFonts w:ascii="Sylfaen" w:hAnsi="Sylfaen" w:cs="Sylfaen"/>
          <w:lang w:val="ka-GE"/>
        </w:rPr>
        <w:t xml:space="preserve">შპს „ჯორჯიან უოთერ ენდ ფაუერი“ (GWP) აცხადებს ელექტრონულ ტენდერს საგზაო საფარის (ასფალტის) </w:t>
      </w:r>
      <w:r w:rsidR="00207AB0">
        <w:rPr>
          <w:rFonts w:ascii="Sylfaen" w:hAnsi="Sylfaen" w:cs="Sylfaen"/>
          <w:lang w:val="ka-GE"/>
        </w:rPr>
        <w:t>დაგების სამუშაოების</w:t>
      </w:r>
      <w:r w:rsidRPr="0012302C">
        <w:rPr>
          <w:rFonts w:ascii="Sylfaen" w:hAnsi="Sylfaen" w:cs="Sylfaen"/>
          <w:lang w:val="ka-GE"/>
        </w:rPr>
        <w:t xml:space="preserve"> შესყიდვაზე</w:t>
      </w:r>
      <w:r w:rsidR="009819C6">
        <w:rPr>
          <w:rFonts w:ascii="Sylfaen" w:hAnsi="Sylfaen" w:cs="Sylfaen"/>
          <w:lang w:val="ka-GE"/>
        </w:rPr>
        <w:t xml:space="preserve"> ქ. </w:t>
      </w:r>
      <w:r w:rsidR="00691556">
        <w:rPr>
          <w:rFonts w:ascii="Sylfaen" w:hAnsi="Sylfaen" w:cs="Sylfaen"/>
          <w:lang w:val="ka-GE"/>
        </w:rPr>
        <w:t xml:space="preserve">თბილისში, </w:t>
      </w:r>
      <w:r w:rsidR="009819C6">
        <w:rPr>
          <w:rFonts w:ascii="Sylfaen" w:hAnsi="Sylfaen" w:cs="Sylfaen"/>
          <w:lang w:val="ka-GE"/>
        </w:rPr>
        <w:t xml:space="preserve"> </w:t>
      </w:r>
      <w:r w:rsidR="00691556" w:rsidRPr="00691556">
        <w:rPr>
          <w:rFonts w:ascii="Sylfaen" w:hAnsi="Sylfaen" w:cs="Sylfaen"/>
          <w:lang w:val="ka-GE"/>
        </w:rPr>
        <w:t xml:space="preserve">ისანი-სამგორის რაიონი, ვაზისუბნის დასახლება №19ა-ს მიმდებარედ </w:t>
      </w:r>
    </w:p>
    <w:p w14:paraId="2F787BB4" w14:textId="71C016EA" w:rsidR="0012302C" w:rsidRPr="00492C00" w:rsidRDefault="0012302C" w:rsidP="005D0256">
      <w:pPr>
        <w:spacing w:after="0" w:line="240" w:lineRule="auto"/>
        <w:jc w:val="both"/>
        <w:rPr>
          <w:rFonts w:ascii="Sylfaen" w:hAnsi="Sylfaen" w:cs="Sylfaen"/>
        </w:rPr>
      </w:pPr>
    </w:p>
    <w:p w14:paraId="53B2F051" w14:textId="22B5FA97" w:rsidR="00000982" w:rsidRDefault="00000982" w:rsidP="005D0256">
      <w:pPr>
        <w:spacing w:after="0" w:line="240" w:lineRule="auto"/>
        <w:jc w:val="both"/>
        <w:rPr>
          <w:rFonts w:ascii="Sylfaen" w:hAnsi="Sylfaen" w:cs="Sylfaen"/>
          <w:lang w:val="ka-GE"/>
        </w:rPr>
      </w:pPr>
    </w:p>
    <w:p w14:paraId="3A5B2F2C" w14:textId="5C7F36C3"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 </w:t>
      </w:r>
      <w:r w:rsidR="008B394A">
        <w:rPr>
          <w:rFonts w:ascii="Sylfaen" w:hAnsi="Sylfaen" w:cs="Sylfaen"/>
          <w:b/>
          <w:lang w:val="ka-GE"/>
        </w:rPr>
        <w:t>„დანართ N1“-ში</w:t>
      </w:r>
      <w:r w:rsidR="000E0AC1">
        <w:rPr>
          <w:rFonts w:ascii="Sylfaen" w:hAnsi="Sylfaen" w:cs="Sylfaen"/>
          <w:b/>
          <w:lang w:val="ka-GE"/>
        </w:rPr>
        <w:t xml:space="preserve"> მოცემულია შესასრულებელი სამუშაოების ჩამონთვალი მოცულობების ჩათვლით. </w:t>
      </w:r>
    </w:p>
    <w:p w14:paraId="1764B0FB" w14:textId="3382795D" w:rsidR="000E0AC1" w:rsidRDefault="000E0AC1" w:rsidP="005D0256">
      <w:pPr>
        <w:spacing w:after="0" w:line="240" w:lineRule="auto"/>
        <w:jc w:val="both"/>
        <w:rPr>
          <w:rFonts w:ascii="Sylfaen" w:hAnsi="Sylfaen" w:cs="Sylfaen"/>
          <w:b/>
          <w:lang w:val="ka-GE"/>
        </w:rPr>
      </w:pPr>
    </w:p>
    <w:p w14:paraId="46E7FEA8" w14:textId="77777777" w:rsidR="000E0AC1" w:rsidRDefault="000E0AC1" w:rsidP="005D0256">
      <w:pPr>
        <w:spacing w:after="0" w:line="240" w:lineRule="auto"/>
        <w:jc w:val="both"/>
        <w:rPr>
          <w:rFonts w:ascii="Sylfaen" w:hAnsi="Sylfaen" w:cs="Sylfaen"/>
          <w:b/>
          <w:lang w:val="ka-GE"/>
        </w:rPr>
      </w:pPr>
    </w:p>
    <w:p w14:paraId="5CD1D576" w14:textId="49316AAD" w:rsidR="00207AB0" w:rsidRDefault="00691556" w:rsidP="005D0256">
      <w:pPr>
        <w:spacing w:after="0" w:line="240" w:lineRule="auto"/>
        <w:jc w:val="both"/>
        <w:rPr>
          <w:rFonts w:ascii="Sylfaen" w:hAnsi="Sylfaen" w:cs="Sylfaen"/>
          <w:b/>
          <w:lang w:val="ka-GE"/>
        </w:rPr>
      </w:pPr>
      <w:r>
        <w:rPr>
          <w:rFonts w:ascii="Sylfaen" w:hAnsi="Sylfaen" w:cs="Sylfaen"/>
          <w:b/>
          <w:lang w:val="ka-GE"/>
        </w:rPr>
        <w:object w:dxaOrig="1166" w:dyaOrig="754" w14:anchorId="07D64C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58.25pt;height:37.55pt" o:ole="">
            <v:imagedata r:id="rId9" o:title=""/>
          </v:shape>
          <o:OLEObject Type="Embed" ProgID="Excel.Sheet.12" ShapeID="_x0000_i1028" DrawAspect="Icon" ObjectID="_1784980121" r:id="rId10"/>
        </w:object>
      </w:r>
    </w:p>
    <w:p w14:paraId="60E8206A" w14:textId="51713E93" w:rsidR="005A427F" w:rsidRDefault="005A427F" w:rsidP="005D0256">
      <w:pPr>
        <w:spacing w:after="0" w:line="240" w:lineRule="auto"/>
        <w:jc w:val="both"/>
        <w:rPr>
          <w:rFonts w:ascii="Sylfaen" w:hAnsi="Sylfaen" w:cs="Sylfaen"/>
          <w:b/>
          <w:lang w:val="ka-GE"/>
        </w:rPr>
      </w:pPr>
    </w:p>
    <w:p w14:paraId="0353AF42" w14:textId="3AAE10D2" w:rsidR="001B055A" w:rsidRPr="00E37C5C" w:rsidRDefault="001B055A" w:rsidP="005D0256">
      <w:pPr>
        <w:spacing w:after="0" w:line="240" w:lineRule="auto"/>
        <w:jc w:val="both"/>
        <w:rPr>
          <w:rFonts w:ascii="Sylfaen" w:hAnsi="Sylfaen" w:cs="Sylfaen"/>
          <w:b/>
          <w:bCs/>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42724629" w:rsidR="000353F8" w:rsidRDefault="00F209C5" w:rsidP="005D0256">
      <w:pPr>
        <w:spacing w:after="0" w:line="240" w:lineRule="auto"/>
        <w:jc w:val="both"/>
        <w:rPr>
          <w:rFonts w:ascii="Sylfaen" w:hAnsi="Sylfaen" w:cs="Sylfaen"/>
          <w:b/>
          <w:bCs/>
          <w:lang w:val="ka-GE"/>
        </w:rPr>
      </w:pPr>
      <w:r w:rsidRPr="00F209C5">
        <w:rPr>
          <w:rFonts w:ascii="Sylfaen" w:hAnsi="Sylfaen" w:cs="Sylfaen"/>
          <w:lang w:val="ka-GE"/>
        </w:rPr>
        <w:t xml:space="preserve">საგზაო საფარის (ასფალტის) დაგების </w:t>
      </w:r>
      <w:r w:rsidR="00FC68DD" w:rsidRPr="00FC68DD">
        <w:rPr>
          <w:rFonts w:ascii="Sylfaen" w:hAnsi="Sylfaen" w:cs="Sylfaen"/>
          <w:lang w:val="ka-GE"/>
        </w:rPr>
        <w:t xml:space="preserve">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w:t>
      </w:r>
      <w:r>
        <w:rPr>
          <w:rFonts w:ascii="Sylfaen" w:hAnsi="Sylfaen" w:cs="Sylfaen"/>
          <w:lang w:val="ka-GE"/>
        </w:rPr>
        <w:t xml:space="preserve">თანდართული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1F83E6BA" w14:textId="77777777" w:rsidR="008649A8" w:rsidRDefault="008649A8" w:rsidP="005D0256">
      <w:pPr>
        <w:spacing w:after="0" w:line="240" w:lineRule="auto"/>
        <w:jc w:val="both"/>
        <w:rPr>
          <w:rFonts w:ascii="Sylfaen" w:hAnsi="Sylfaen" w:cs="Sylfaen"/>
          <w:b/>
          <w:bCs/>
          <w:lang w:val="ka-GE"/>
        </w:rPr>
      </w:pP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5A427F" w:rsidRDefault="00B25981" w:rsidP="005D0256">
      <w:pPr>
        <w:jc w:val="both"/>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5D0256">
      <w:pPr>
        <w:spacing w:after="0" w:line="240" w:lineRule="auto"/>
        <w:jc w:val="both"/>
        <w:rPr>
          <w:rFonts w:ascii="Sylfaen" w:hAnsi="Sylfaen"/>
          <w:b/>
          <w:lang w:val="ka-GE"/>
        </w:rPr>
      </w:pP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71D56736" w14:textId="0A2393E5" w:rsidR="00D251BD" w:rsidRPr="00D251BD" w:rsidRDefault="00D251BD" w:rsidP="005D0256">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482CB40D" w:rsidR="00D251BD" w:rsidRPr="00000982" w:rsidRDefault="009712C3" w:rsidP="005D0256">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691556">
        <w:rPr>
          <w:rFonts w:ascii="Sylfaen" w:hAnsi="Sylfaen" w:cs="Sylfaen"/>
          <w:lang w:val="ka-GE"/>
        </w:rPr>
        <w:t xml:space="preserve"> N</w:t>
      </w:r>
      <w:r w:rsidR="00205330">
        <w:rPr>
          <w:rFonts w:ascii="Sylfaen" w:hAnsi="Sylfaen" w:cs="Sylfaen"/>
          <w:lang w:val="ka-GE"/>
        </w:rPr>
        <w:t>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5D0256">
      <w:pPr>
        <w:spacing w:after="0" w:line="240" w:lineRule="auto"/>
        <w:jc w:val="both"/>
        <w:rPr>
          <w:rFonts w:ascii="Sylfaen" w:hAnsi="Sylfaen"/>
          <w:b/>
          <w:sz w:val="20"/>
          <w:szCs w:val="20"/>
        </w:rPr>
      </w:pPr>
    </w:p>
    <w:p w14:paraId="0D1A00C0" w14:textId="19C04EA0" w:rsidR="008C04FA"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ილსადენის მოწყობისას თხრილის (ტრანშეას) შევსება და ტკეპვნა</w:t>
      </w:r>
      <w:r w:rsidR="00F209C5">
        <w:rPr>
          <w:rFonts w:ascii="Sylfaen" w:hAnsi="Sylfaen" w:cs="Sylfaen"/>
          <w:lang w:val="ka-GE"/>
        </w:rPr>
        <w:t xml:space="preserve"> ( ასეთის არსებობის შემთხვევაში)</w:t>
      </w:r>
      <w:r w:rsidR="00117A87" w:rsidRPr="00117A87">
        <w:rPr>
          <w:rFonts w:ascii="Sylfaen" w:hAnsi="Sylfaen" w:cs="Sylfaen"/>
          <w:lang w:val="ka-GE"/>
        </w:rPr>
        <w:t xml:space="preserve">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lastRenderedPageBreak/>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r w:rsidRPr="00E37C5C">
        <w:rPr>
          <w:rFonts w:ascii="Sylfaen" w:hAnsi="Sylfaen" w:cs="Sylfaen"/>
          <w:color w:val="222222"/>
          <w:shd w:val="clear" w:color="auto" w:fill="FFFFFF"/>
        </w:rPr>
        <w:t>განსაზღვრულ</w:t>
      </w:r>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282A25B1" w14:textId="18E3A6A9" w:rsidR="00926883" w:rsidRDefault="00926883" w:rsidP="005D0256">
      <w:pPr>
        <w:jc w:val="both"/>
        <w:rPr>
          <w:rFonts w:ascii="Sylfaen" w:hAnsi="Sylfaen" w:cs="Sylfaen"/>
          <w:b/>
          <w:bCs/>
          <w:u w:val="single"/>
        </w:rPr>
      </w:pP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68FF6734"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48DD9840"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w:t>
      </w:r>
      <w:r w:rsidR="00691556">
        <w:rPr>
          <w:rFonts w:ascii="Sylfaen" w:hAnsi="Sylfaen" w:cs="Sylfaen"/>
          <w:lang w:val="ka-GE"/>
        </w:rPr>
        <w:t xml:space="preserve"> ხელშეკრულების გაფორმებისა და დავალების მიცემიდან 15 კალენდარულ დღეში. </w:t>
      </w:r>
      <w:r w:rsidR="00F209C5">
        <w:rPr>
          <w:rFonts w:ascii="Sylfaen" w:hAnsi="Sylfaen" w:cs="Sylfaen"/>
          <w:lang w:val="ka-GE"/>
        </w:rPr>
        <w:t xml:space="preserve"> </w:t>
      </w:r>
    </w:p>
    <w:p w14:paraId="5AAAF0F3" w14:textId="14EA79B0" w:rsidR="00FD0815" w:rsidRPr="00E37C5C" w:rsidRDefault="00056A31" w:rsidP="005D0256">
      <w:pPr>
        <w:jc w:val="both"/>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0E8FB743" w:rsidR="00D16A7A" w:rsidRPr="00691556" w:rsidRDefault="00BD1501" w:rsidP="005D0256">
      <w:pPr>
        <w:jc w:val="both"/>
        <w:rPr>
          <w:rFonts w:ascii="Sylfaen" w:hAnsi="Sylfaen"/>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691556">
        <w:rPr>
          <w:rFonts w:ascii="Sylfaen" w:hAnsi="Sylfaen"/>
          <w:lang w:val="ka-GE"/>
        </w:rPr>
        <w:t xml:space="preserve">დეს ქ. თბილისში, </w:t>
      </w:r>
      <w:r w:rsidR="00691556" w:rsidRPr="00691556">
        <w:rPr>
          <w:rFonts w:ascii="Sylfaen" w:hAnsi="Sylfaen"/>
          <w:lang w:val="ka-GE"/>
        </w:rPr>
        <w:t>ისანი-სამგორის რაიონი, ვაზისუბნის დასახლება №19ა-ს მიმდებარედ</w:t>
      </w:r>
      <w:r w:rsidR="00691556">
        <w:rPr>
          <w:rFonts w:ascii="Sylfaen" w:hAnsi="Sylfaen"/>
          <w:lang w:val="ka-GE"/>
        </w:rPr>
        <w:t>.</w:t>
      </w:r>
      <w:r w:rsidR="00691556" w:rsidRPr="00691556">
        <w:rPr>
          <w:rFonts w:ascii="Sylfaen" w:hAnsi="Sylfaen"/>
          <w:lang w:val="ka-GE"/>
        </w:rPr>
        <w:t xml:space="preserve"> </w:t>
      </w:r>
    </w:p>
    <w:p w14:paraId="1B224802" w14:textId="083059DF" w:rsidR="008C0A74" w:rsidRPr="00E37C5C" w:rsidRDefault="00CF7A57" w:rsidP="005D0256">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5D0256">
      <w:pPr>
        <w:pStyle w:val="ListParagraph"/>
        <w:spacing w:after="0" w:line="360" w:lineRule="auto"/>
        <w:ind w:left="0"/>
        <w:jc w:val="both"/>
        <w:rPr>
          <w:rFonts w:ascii="Sylfaen" w:hAnsi="Sylfaen"/>
          <w:lang w:val="ka-GE"/>
        </w:rPr>
      </w:pP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41A4DEC3" w14:textId="00235DF2" w:rsidR="00F516B6" w:rsidRPr="00F516B6" w:rsidRDefault="00F516B6" w:rsidP="005D0256">
      <w:pPr>
        <w:spacing w:after="0" w:line="240" w:lineRule="auto"/>
        <w:jc w:val="both"/>
        <w:rPr>
          <w:rFonts w:ascii="Sylfaen" w:hAnsi="Sylfaen"/>
          <w:b/>
          <w:lang w:val="ka-GE"/>
        </w:rPr>
      </w:pPr>
    </w:p>
    <w:p w14:paraId="7B2C5B85" w14:textId="45F6C200" w:rsidR="00CF7A57" w:rsidRPr="00E37C5C" w:rsidRDefault="00CF7A57" w:rsidP="005D0256">
      <w:pPr>
        <w:spacing w:after="0" w:line="240" w:lineRule="auto"/>
        <w:jc w:val="both"/>
        <w:rPr>
          <w:rFonts w:ascii="Sylfaen" w:hAnsi="Sylfaen"/>
          <w:lang w:val="ka-GE"/>
        </w:rPr>
      </w:pPr>
    </w:p>
    <w:p w14:paraId="267D4EF8" w14:textId="18000FE0" w:rsidR="00CF7A57" w:rsidRPr="00E37C5C" w:rsidRDefault="00CF7A57" w:rsidP="005D0256">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 xml:space="preserve">„მხარეთა“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w:t>
      </w:r>
      <w:r w:rsidR="00D03900" w:rsidRPr="00D03900">
        <w:rPr>
          <w:rFonts w:ascii="Sylfaen" w:hAnsi="Sylfaen"/>
          <w:lang w:val="ka-GE"/>
        </w:rPr>
        <w:lastRenderedPageBreak/>
        <w:t>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5128CDDD"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w:t>
      </w:r>
      <w:bookmarkStart w:id="0" w:name="_GoBack"/>
      <w:bookmarkEnd w:id="0"/>
      <w:r w:rsidR="00705C72" w:rsidRPr="00705C72">
        <w:rPr>
          <w:rFonts w:ascii="Sylfaen" w:hAnsi="Sylfaen"/>
          <w:lang w:val="ka-GE"/>
        </w:rPr>
        <w:t>12</w:t>
      </w:r>
      <w:r w:rsidR="00705C72">
        <w:rPr>
          <w:rFonts w:ascii="Sylfaen" w:hAnsi="Sylfaen"/>
          <w:lang w:val="ka-GE"/>
        </w:rPr>
        <w:t>,</w:t>
      </w:r>
      <w:r w:rsidR="00705C72" w:rsidRPr="00705C72">
        <w:rPr>
          <w:rFonts w:ascii="Sylfaen" w:hAnsi="Sylfaen"/>
          <w:lang w:val="ka-GE"/>
        </w:rPr>
        <w:t>000</w:t>
      </w:r>
      <w:r w:rsidR="00705C72">
        <w:rPr>
          <w:rFonts w:ascii="Sylfaen" w:hAnsi="Sylfaen"/>
          <w:lang w:val="ka-GE"/>
        </w:rPr>
        <w:t xml:space="preserve"> ლარის</w:t>
      </w:r>
      <w:r w:rsidR="00EB217E" w:rsidRPr="00E37C5C">
        <w:rPr>
          <w:rFonts w:ascii="Sylfaen" w:hAnsi="Sylfaen"/>
          <w:lang w:val="ka-GE"/>
        </w:rPr>
        <w:t xml:space="preserve">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D0256">
      <w:pPr>
        <w:spacing w:before="240" w:after="160"/>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D0256">
      <w:pPr>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5D0256">
      <w:pPr>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D0256">
      <w:pPr>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5D0256">
      <w:pPr>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67D71BD4" w:rsidR="00044E70" w:rsidRDefault="00044E70" w:rsidP="005D0256">
      <w:pPr>
        <w:jc w:val="both"/>
        <w:rPr>
          <w:rFonts w:ascii="Sylfaen" w:hAnsi="Sylfaen"/>
          <w:lang w:val="ka-GE"/>
        </w:rPr>
      </w:pPr>
      <w:r>
        <w:rPr>
          <w:rFonts w:ascii="Sylfaen" w:hAnsi="Sylfaen"/>
          <w:lang w:val="ka-GE"/>
        </w:rPr>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ჩამონათვალი, რაოდენობა, ა.შ...) და შესაბამისი დამადასტურებელი ( 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w:t>
      </w:r>
      <w:r w:rsidRPr="00E37C5C">
        <w:rPr>
          <w:rFonts w:ascii="Sylfaen" w:hAnsi="Sylfaen"/>
          <w:lang w:val="ka-GE"/>
        </w:rPr>
        <w:lastRenderedPageBreak/>
        <w:t>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D0256">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75441997" w:rsidR="00B049C5" w:rsidRPr="00E37C5C" w:rsidRDefault="00B049C5" w:rsidP="005D0256">
      <w:pPr>
        <w:spacing w:after="0" w:line="360" w:lineRule="auto"/>
        <w:jc w:val="both"/>
        <w:rPr>
          <w:rFonts w:ascii="Sylfaen" w:hAnsi="Sylfaen"/>
          <w:lang w:val="ka-GE"/>
        </w:rPr>
      </w:pPr>
    </w:p>
    <w:p w14:paraId="7089A739" w14:textId="71386AD5" w:rsidR="00CC4789" w:rsidRPr="00A81360" w:rsidRDefault="00A81360" w:rsidP="005D0256">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D0256">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D0256">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D0256">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D0256">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lastRenderedPageBreak/>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D0256">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D0256">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D0256">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1" w:history="1">
        <w:r w:rsidR="007E0304" w:rsidRPr="00E37C5C">
          <w:rPr>
            <w:rStyle w:val="Hyperlink"/>
            <w:rFonts w:ascii="Sylfaen" w:hAnsi="Sylfaen"/>
            <w:lang w:val="ka-GE"/>
          </w:rPr>
          <w:t>www.tenders.ge</w:t>
        </w:r>
      </w:hyperlink>
    </w:p>
    <w:p w14:paraId="2EE38DE1" w14:textId="00C600E7" w:rsidR="007E0304" w:rsidRPr="00E37C5C" w:rsidRDefault="007E0304" w:rsidP="005D0256">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6" type="#_x0000_t75" style="width:75.75pt;height:48.2pt" o:ole="">
            <v:imagedata r:id="rId12" o:title=""/>
          </v:shape>
          <o:OLEObject Type="Embed" ProgID="Acrobat.Document.DC" ShapeID="_x0000_i1026" DrawAspect="Icon" ObjectID="_1784980122" r:id="rId13"/>
        </w:object>
      </w:r>
    </w:p>
    <w:p w14:paraId="3B7F205D" w14:textId="4C53C6EE" w:rsidR="00580531" w:rsidRPr="00E37C5C" w:rsidRDefault="00580531" w:rsidP="005D0256">
      <w:pPr>
        <w:pStyle w:val="ListParagraph"/>
        <w:spacing w:after="0" w:line="360" w:lineRule="auto"/>
        <w:ind w:left="1080"/>
        <w:jc w:val="both"/>
        <w:rPr>
          <w:rFonts w:ascii="Sylfaen" w:hAnsi="Sylfaen"/>
          <w:lang w:val="ka-GE"/>
        </w:rPr>
      </w:pP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D0256">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5D0256">
      <w:pPr>
        <w:spacing w:after="0" w:line="240" w:lineRule="auto"/>
        <w:jc w:val="both"/>
        <w:rPr>
          <w:rFonts w:ascii="Sylfaen" w:hAnsi="Sylfaen"/>
          <w:b/>
          <w:lang w:val="ka-GE"/>
        </w:rPr>
      </w:pPr>
    </w:p>
    <w:p w14:paraId="4EFAD2AB" w14:textId="6274D91C" w:rsidR="00F827AD" w:rsidRPr="004B7C5D" w:rsidRDefault="00F827AD" w:rsidP="005D0256">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5D0256">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8649A8" w:rsidRDefault="00F827AD" w:rsidP="005D0256">
      <w:pPr>
        <w:spacing w:after="0"/>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4" w:history="1">
        <w:r w:rsidR="00FA263E" w:rsidRPr="008649A8">
          <w:rPr>
            <w:rStyle w:val="Hyperlink"/>
            <w:rFonts w:ascii="Sylfaen" w:hAnsi="Sylfaen" w:cs="Sylfaen"/>
            <w:lang w:val="ka-GE"/>
          </w:rPr>
          <w:t>ikhvadagadze@gwp.ge</w:t>
        </w:r>
      </w:hyperlink>
      <w:r w:rsidR="00FA263E" w:rsidRPr="008649A8">
        <w:rPr>
          <w:rFonts w:ascii="Sylfaen" w:hAnsi="Sylfaen" w:cs="Sylfaen"/>
          <w:lang w:val="ka-GE"/>
        </w:rPr>
        <w:t xml:space="preserve"> </w:t>
      </w:r>
    </w:p>
    <w:p w14:paraId="683EC820" w14:textId="0072950D" w:rsidR="00F827AD" w:rsidRPr="008649A8" w:rsidRDefault="00F827AD" w:rsidP="005D0256">
      <w:pPr>
        <w:spacing w:after="0"/>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p>
    <w:p w14:paraId="4B905149" w14:textId="77777777" w:rsidR="00F827AD" w:rsidRPr="00E37C5C" w:rsidRDefault="00F827AD" w:rsidP="005D0256">
      <w:pPr>
        <w:spacing w:after="0"/>
        <w:jc w:val="both"/>
        <w:rPr>
          <w:rFonts w:ascii="Sylfaen" w:hAnsi="Sylfaen" w:cs="Sylfaen"/>
          <w:lang w:val="ka-GE"/>
        </w:rPr>
      </w:pPr>
    </w:p>
    <w:p w14:paraId="226F626E" w14:textId="39A2732D" w:rsidR="005E130F" w:rsidRPr="00E37C5C" w:rsidRDefault="005E130F" w:rsidP="005D0256">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D0256">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D0256">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5"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D0256">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58D236C0" w14:textId="770DFB0E" w:rsidR="00237416" w:rsidRPr="00CC583D"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sectPr w:rsidR="00237416" w:rsidRPr="00CC583D"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52B644" w14:textId="77777777" w:rsidR="00864CFC" w:rsidRDefault="00864CFC" w:rsidP="007902EA">
      <w:pPr>
        <w:spacing w:after="0" w:line="240" w:lineRule="auto"/>
      </w:pPr>
      <w:r>
        <w:separator/>
      </w:r>
    </w:p>
  </w:endnote>
  <w:endnote w:type="continuationSeparator" w:id="0">
    <w:p w14:paraId="5C91301F" w14:textId="77777777" w:rsidR="00864CFC" w:rsidRDefault="00864CFC"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8D696CD" w:rsidR="004A3BD8" w:rsidRDefault="004A3BD8">
        <w:pPr>
          <w:pStyle w:val="Footer"/>
          <w:jc w:val="right"/>
        </w:pPr>
        <w:r>
          <w:fldChar w:fldCharType="begin"/>
        </w:r>
        <w:r>
          <w:instrText xml:space="preserve"> PAGE   \* MERGEFORMAT </w:instrText>
        </w:r>
        <w:r>
          <w:fldChar w:fldCharType="separate"/>
        </w:r>
        <w:r w:rsidR="00691556">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0518B7" w14:textId="77777777" w:rsidR="00864CFC" w:rsidRDefault="00864CFC" w:rsidP="007902EA">
      <w:pPr>
        <w:spacing w:after="0" w:line="240" w:lineRule="auto"/>
      </w:pPr>
      <w:r>
        <w:separator/>
      </w:r>
    </w:p>
  </w:footnote>
  <w:footnote w:type="continuationSeparator" w:id="0">
    <w:p w14:paraId="1AE4954F" w14:textId="77777777" w:rsidR="00864CFC" w:rsidRDefault="00864CFC"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3EAB"/>
    <w:rsid w:val="0005435C"/>
    <w:rsid w:val="00055E1E"/>
    <w:rsid w:val="00056A31"/>
    <w:rsid w:val="00064AB9"/>
    <w:rsid w:val="0006542B"/>
    <w:rsid w:val="00081D42"/>
    <w:rsid w:val="00082939"/>
    <w:rsid w:val="000839D9"/>
    <w:rsid w:val="00092A77"/>
    <w:rsid w:val="00092E77"/>
    <w:rsid w:val="000974B9"/>
    <w:rsid w:val="000A0D72"/>
    <w:rsid w:val="000B1C85"/>
    <w:rsid w:val="000B1F4E"/>
    <w:rsid w:val="000B4C5E"/>
    <w:rsid w:val="000B5D0F"/>
    <w:rsid w:val="000C3223"/>
    <w:rsid w:val="000D5BB4"/>
    <w:rsid w:val="000D68A2"/>
    <w:rsid w:val="000E0AC1"/>
    <w:rsid w:val="000E5617"/>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792E"/>
    <w:rsid w:val="00185C9D"/>
    <w:rsid w:val="001921BE"/>
    <w:rsid w:val="00194044"/>
    <w:rsid w:val="001A0977"/>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2451"/>
    <w:rsid w:val="00205330"/>
    <w:rsid w:val="002056E8"/>
    <w:rsid w:val="00207AB0"/>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2970"/>
    <w:rsid w:val="002B6F69"/>
    <w:rsid w:val="002C05F5"/>
    <w:rsid w:val="002C066E"/>
    <w:rsid w:val="002C21C7"/>
    <w:rsid w:val="002C42C6"/>
    <w:rsid w:val="002D06EE"/>
    <w:rsid w:val="002D1E74"/>
    <w:rsid w:val="002D2F27"/>
    <w:rsid w:val="002D611B"/>
    <w:rsid w:val="002D6828"/>
    <w:rsid w:val="002E0E5E"/>
    <w:rsid w:val="002F1C09"/>
    <w:rsid w:val="002F57F1"/>
    <w:rsid w:val="003011B3"/>
    <w:rsid w:val="00302948"/>
    <w:rsid w:val="00303697"/>
    <w:rsid w:val="00303E82"/>
    <w:rsid w:val="00305795"/>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A753A"/>
    <w:rsid w:val="003B460D"/>
    <w:rsid w:val="003B5A5E"/>
    <w:rsid w:val="003C568B"/>
    <w:rsid w:val="003C6F22"/>
    <w:rsid w:val="003D04D5"/>
    <w:rsid w:val="003D6473"/>
    <w:rsid w:val="003E024B"/>
    <w:rsid w:val="003E15FA"/>
    <w:rsid w:val="003F370C"/>
    <w:rsid w:val="003F5521"/>
    <w:rsid w:val="003F699A"/>
    <w:rsid w:val="00410EC6"/>
    <w:rsid w:val="0041258C"/>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2C00"/>
    <w:rsid w:val="00497393"/>
    <w:rsid w:val="004A0871"/>
    <w:rsid w:val="004A3BD8"/>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0256"/>
    <w:rsid w:val="005D25DA"/>
    <w:rsid w:val="005D3B83"/>
    <w:rsid w:val="005E05B1"/>
    <w:rsid w:val="005E130F"/>
    <w:rsid w:val="005F3357"/>
    <w:rsid w:val="00610FC8"/>
    <w:rsid w:val="0061327C"/>
    <w:rsid w:val="00615BD2"/>
    <w:rsid w:val="00615DED"/>
    <w:rsid w:val="00632910"/>
    <w:rsid w:val="00633210"/>
    <w:rsid w:val="00634B58"/>
    <w:rsid w:val="00643E20"/>
    <w:rsid w:val="006447A4"/>
    <w:rsid w:val="006531A9"/>
    <w:rsid w:val="00661B3E"/>
    <w:rsid w:val="00665219"/>
    <w:rsid w:val="00665C42"/>
    <w:rsid w:val="00667B1F"/>
    <w:rsid w:val="00670159"/>
    <w:rsid w:val="00670B37"/>
    <w:rsid w:val="00674470"/>
    <w:rsid w:val="0067481E"/>
    <w:rsid w:val="00674F71"/>
    <w:rsid w:val="00680844"/>
    <w:rsid w:val="00681B23"/>
    <w:rsid w:val="00691556"/>
    <w:rsid w:val="00692B13"/>
    <w:rsid w:val="0069500B"/>
    <w:rsid w:val="006A256D"/>
    <w:rsid w:val="006A3D31"/>
    <w:rsid w:val="006A7B28"/>
    <w:rsid w:val="006B0A4D"/>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05C72"/>
    <w:rsid w:val="00711C86"/>
    <w:rsid w:val="00712E16"/>
    <w:rsid w:val="00713E6E"/>
    <w:rsid w:val="00713EFC"/>
    <w:rsid w:val="007146D2"/>
    <w:rsid w:val="007151B6"/>
    <w:rsid w:val="00715A5D"/>
    <w:rsid w:val="00717D5F"/>
    <w:rsid w:val="007309AA"/>
    <w:rsid w:val="00730DF3"/>
    <w:rsid w:val="00734570"/>
    <w:rsid w:val="00735828"/>
    <w:rsid w:val="0074540C"/>
    <w:rsid w:val="0076434C"/>
    <w:rsid w:val="00764A65"/>
    <w:rsid w:val="00772078"/>
    <w:rsid w:val="007778CE"/>
    <w:rsid w:val="007850DE"/>
    <w:rsid w:val="007902EA"/>
    <w:rsid w:val="0079252D"/>
    <w:rsid w:val="00793C76"/>
    <w:rsid w:val="00794191"/>
    <w:rsid w:val="00796BF5"/>
    <w:rsid w:val="007A28C4"/>
    <w:rsid w:val="007A5CB0"/>
    <w:rsid w:val="007A6E1A"/>
    <w:rsid w:val="007A7424"/>
    <w:rsid w:val="007B0E18"/>
    <w:rsid w:val="007B4C58"/>
    <w:rsid w:val="007B7D53"/>
    <w:rsid w:val="007C11E0"/>
    <w:rsid w:val="007C1229"/>
    <w:rsid w:val="007C3107"/>
    <w:rsid w:val="007C482E"/>
    <w:rsid w:val="007C4D48"/>
    <w:rsid w:val="007D3F97"/>
    <w:rsid w:val="007D605A"/>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49A8"/>
    <w:rsid w:val="00864CFC"/>
    <w:rsid w:val="00865556"/>
    <w:rsid w:val="00865E22"/>
    <w:rsid w:val="00867825"/>
    <w:rsid w:val="008751D7"/>
    <w:rsid w:val="00875254"/>
    <w:rsid w:val="00876B2D"/>
    <w:rsid w:val="00876B9D"/>
    <w:rsid w:val="0088287D"/>
    <w:rsid w:val="008872BD"/>
    <w:rsid w:val="00890026"/>
    <w:rsid w:val="008918CD"/>
    <w:rsid w:val="00894218"/>
    <w:rsid w:val="00894C67"/>
    <w:rsid w:val="00896274"/>
    <w:rsid w:val="008978B9"/>
    <w:rsid w:val="008A02A1"/>
    <w:rsid w:val="008A3D28"/>
    <w:rsid w:val="008A5094"/>
    <w:rsid w:val="008A673F"/>
    <w:rsid w:val="008B04EA"/>
    <w:rsid w:val="008B394A"/>
    <w:rsid w:val="008B67F1"/>
    <w:rsid w:val="008C04FA"/>
    <w:rsid w:val="008C0A74"/>
    <w:rsid w:val="008C35CC"/>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19C6"/>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D31FD"/>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806AE"/>
    <w:rsid w:val="00B830F8"/>
    <w:rsid w:val="00B83F1F"/>
    <w:rsid w:val="00B84106"/>
    <w:rsid w:val="00B92B05"/>
    <w:rsid w:val="00B92FBE"/>
    <w:rsid w:val="00B942E0"/>
    <w:rsid w:val="00B97F4F"/>
    <w:rsid w:val="00BA4CC6"/>
    <w:rsid w:val="00BB0F01"/>
    <w:rsid w:val="00BB1ACD"/>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C583D"/>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1793"/>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9C5"/>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9541F"/>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enders.ge" TargetMode="External"/><Relationship Id="rId5" Type="http://schemas.openxmlformats.org/officeDocument/2006/relationships/webSettings" Target="webSettings.xml"/><Relationship Id="rId15" Type="http://schemas.openxmlformats.org/officeDocument/2006/relationships/hyperlink" Target="mailto:nkoberidze@gwp.ge" TargetMode="External"/><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ikhvadaga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415CD5-5750-422D-8021-AE01067085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TotalTime>
  <Pages>6</Pages>
  <Words>1387</Words>
  <Characters>7911</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Nino Koberidze</cp:lastModifiedBy>
  <cp:revision>5</cp:revision>
  <cp:lastPrinted>2015-07-27T06:36:00Z</cp:lastPrinted>
  <dcterms:created xsi:type="dcterms:W3CDTF">2023-05-25T16:28:00Z</dcterms:created>
  <dcterms:modified xsi:type="dcterms:W3CDTF">2024-08-12T11:01:00Z</dcterms:modified>
</cp:coreProperties>
</file>