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485BBADA" w:rsidR="009815C7" w:rsidRPr="007B0071" w:rsidRDefault="00446ED9" w:rsidP="00E9333B">
      <w:pPr>
        <w:spacing w:after="0" w:line="240" w:lineRule="auto"/>
        <w:jc w:val="center"/>
        <w:rPr>
          <w:rFonts w:ascii="Sylfaen" w:hAnsi="Sylfaen" w:cs="Sylfaen"/>
          <w:b/>
          <w:lang w:val="ka-GE"/>
        </w:rPr>
      </w:pPr>
      <w:r>
        <w:rPr>
          <w:rFonts w:ascii="Sylfaen" w:hAnsi="Sylfaen" w:cs="Sylfaen"/>
          <w:b/>
          <w:lang w:val="ka-GE"/>
        </w:rPr>
        <w:t>ისანი სამგორის</w:t>
      </w:r>
      <w:r w:rsidR="00B81448">
        <w:rPr>
          <w:rFonts w:ascii="Sylfaen" w:hAnsi="Sylfaen" w:cs="Sylfaen"/>
          <w:b/>
          <w:lang w:val="ka-GE"/>
        </w:rPr>
        <w:t xml:space="preserve"> </w:t>
      </w:r>
      <w:r w:rsidR="00F57244">
        <w:rPr>
          <w:rFonts w:ascii="Sylfaen" w:hAnsi="Sylfaen" w:cs="Sylfaen"/>
          <w:b/>
          <w:lang w:val="ka-GE"/>
        </w:rPr>
        <w:t>რაიონში,</w:t>
      </w:r>
      <w:r w:rsidR="00E1371C">
        <w:rPr>
          <w:rFonts w:ascii="Sylfaen" w:hAnsi="Sylfaen" w:cs="Sylfaen"/>
          <w:b/>
          <w:lang w:val="ka-GE"/>
        </w:rPr>
        <w:t xml:space="preserve"> </w:t>
      </w:r>
      <w:r>
        <w:rPr>
          <w:rFonts w:ascii="Sylfaen" w:hAnsi="Sylfaen" w:cs="Sylfaen"/>
          <w:b/>
          <w:lang w:val="ka-GE"/>
        </w:rPr>
        <w:t xml:space="preserve">სერგო წულაძის </w:t>
      </w:r>
      <w:r>
        <w:rPr>
          <w:rFonts w:ascii="Sylfaen" w:hAnsi="Sylfaen" w:cs="Sylfaen"/>
          <w:b/>
        </w:rPr>
        <w:t xml:space="preserve">III </w:t>
      </w:r>
      <w:r>
        <w:rPr>
          <w:rFonts w:ascii="Sylfaen" w:hAnsi="Sylfaen" w:cs="Sylfaen"/>
          <w:b/>
          <w:lang w:val="ka-GE"/>
        </w:rPr>
        <w:t xml:space="preserve">გასასვლელი N9-11 </w:t>
      </w:r>
      <w:r w:rsidR="00F57244">
        <w:rPr>
          <w:rFonts w:ascii="Sylfaen" w:hAnsi="Sylfaen" w:cs="Sylfaen"/>
          <w:b/>
          <w:lang w:val="ka-GE"/>
        </w:rPr>
        <w:t>ქუჩის</w:t>
      </w:r>
      <w:r w:rsidR="008871EF">
        <w:rPr>
          <w:rFonts w:ascii="Sylfaen" w:hAnsi="Sylfaen" w:cs="Sylfaen"/>
          <w:b/>
          <w:lang w:val="ka-GE"/>
        </w:rPr>
        <w:t xml:space="preserve"> </w:t>
      </w:r>
      <w:r w:rsidR="001E2FB5">
        <w:rPr>
          <w:rFonts w:ascii="Sylfaen" w:hAnsi="Sylfaen" w:cs="Sylfaen"/>
          <w:b/>
          <w:lang w:val="ka-GE"/>
        </w:rPr>
        <w:t>წყალსადენის</w:t>
      </w:r>
      <w:r w:rsidR="00F60BDF">
        <w:rPr>
          <w:rFonts w:ascii="Sylfaen" w:hAnsi="Sylfaen" w:cs="Sylfaen"/>
          <w:b/>
          <w:lang w:val="ka-GE"/>
        </w:rPr>
        <w:t xml:space="preserve"> </w:t>
      </w:r>
      <w:r w:rsidR="00F57244">
        <w:rPr>
          <w:rFonts w:ascii="Sylfaen" w:hAnsi="Sylfaen" w:cs="Sylfaen"/>
          <w:b/>
          <w:lang w:val="ka-GE"/>
        </w:rPr>
        <w:t>ქსელ</w:t>
      </w:r>
      <w:r w:rsidR="004A02D2">
        <w:rPr>
          <w:rFonts w:ascii="Sylfaen" w:hAnsi="Sylfaen" w:cs="Sylfaen"/>
          <w:b/>
          <w:lang w:val="ka-GE"/>
        </w:rPr>
        <w:t xml:space="preserve">ის </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sidR="004C1486">
        <w:rPr>
          <w:rFonts w:ascii="Sylfaen" w:hAnsi="Sylfaen" w:cs="Sylfaen"/>
          <w:b/>
          <w:lang w:val="ka-GE"/>
        </w:rPr>
        <w:t xml:space="preserve"> </w:t>
      </w:r>
    </w:p>
    <w:p w14:paraId="0C0E685F" w14:textId="77777777" w:rsidR="001B055A" w:rsidRPr="00F94013" w:rsidRDefault="001B055A" w:rsidP="00794191">
      <w:pPr>
        <w:spacing w:after="0" w:line="240" w:lineRule="auto"/>
        <w:jc w:val="center"/>
        <w:rPr>
          <w:rFonts w:ascii="Sylfaen" w:hAnsi="Sylfaen" w:cs="Sylfaen"/>
          <w:b/>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1D2B4EB4" w:rsidR="001F6753" w:rsidRDefault="001F6753" w:rsidP="00665C42">
      <w:pPr>
        <w:spacing w:after="0" w:line="360" w:lineRule="auto"/>
        <w:jc w:val="center"/>
        <w:rPr>
          <w:rFonts w:asciiTheme="minorHAnsi" w:hAnsiTheme="minorHAnsi"/>
          <w:b/>
          <w:lang w:val="ka-GE"/>
        </w:rPr>
      </w:pPr>
    </w:p>
    <w:p w14:paraId="21770D35" w14:textId="5859F82F" w:rsidR="00D47506" w:rsidRDefault="00D47506" w:rsidP="00665C42">
      <w:pPr>
        <w:spacing w:after="0" w:line="360" w:lineRule="auto"/>
        <w:jc w:val="center"/>
        <w:rPr>
          <w:rFonts w:asciiTheme="minorHAnsi" w:hAnsiTheme="minorHAnsi"/>
          <w:b/>
          <w:lang w:val="ka-GE"/>
        </w:rPr>
      </w:pPr>
    </w:p>
    <w:p w14:paraId="0E930FE0" w14:textId="717D0452" w:rsidR="00F57244" w:rsidRDefault="00F57244" w:rsidP="00665C42">
      <w:pPr>
        <w:spacing w:after="0" w:line="360" w:lineRule="auto"/>
        <w:jc w:val="center"/>
        <w:rPr>
          <w:rFonts w:asciiTheme="minorHAnsi" w:hAnsiTheme="minorHAnsi"/>
          <w:b/>
          <w:lang w:val="ka-GE"/>
        </w:rPr>
      </w:pPr>
    </w:p>
    <w:p w14:paraId="641B9FDE" w14:textId="77777777" w:rsidR="00446ED9" w:rsidRPr="00D47506" w:rsidRDefault="00446ED9"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50A18009"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446ED9">
        <w:rPr>
          <w:rFonts w:ascii="Sylfaen" w:hAnsi="Sylfaen" w:cs="Sylfaen"/>
          <w:lang w:val="ka-GE"/>
        </w:rPr>
        <w:t>ისან -სამგორის</w:t>
      </w:r>
      <w:r w:rsidR="001E2FB5" w:rsidRPr="001E2FB5">
        <w:rPr>
          <w:rFonts w:ascii="Sylfaen" w:hAnsi="Sylfaen" w:cs="Sylfaen"/>
          <w:lang w:val="ka-GE"/>
        </w:rPr>
        <w:t xml:space="preserve"> რაიონში, </w:t>
      </w:r>
      <w:r w:rsidR="00446ED9">
        <w:rPr>
          <w:rFonts w:ascii="Sylfaen" w:hAnsi="Sylfaen" w:cs="Sylfaen"/>
          <w:lang w:val="ka-GE"/>
        </w:rPr>
        <w:t xml:space="preserve">სერგი წულაძის </w:t>
      </w:r>
      <w:r w:rsidR="00446ED9" w:rsidRPr="00446ED9">
        <w:rPr>
          <w:rFonts w:ascii="Sylfaen" w:hAnsi="Sylfaen" w:cs="Sylfaen"/>
          <w:lang w:val="ka-GE"/>
        </w:rPr>
        <w:t>III გასასვლელი N9-11</w:t>
      </w:r>
      <w:r w:rsidR="00446ED9">
        <w:rPr>
          <w:rFonts w:ascii="Sylfaen" w:hAnsi="Sylfaen" w:cs="Sylfaen"/>
          <w:b/>
          <w:lang w:val="ka-GE"/>
        </w:rPr>
        <w:t xml:space="preserve"> </w:t>
      </w:r>
      <w:r w:rsidR="001E2FB5" w:rsidRPr="001E2FB5">
        <w:rPr>
          <w:rFonts w:ascii="Sylfaen" w:hAnsi="Sylfaen" w:cs="Sylfaen"/>
          <w:lang w:val="ka-GE"/>
        </w:rPr>
        <w:t xml:space="preserve"> ქუჩის წყალსადენის ქსელის სარეაბილიტაციო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7E291543" w14:textId="77777777" w:rsidR="00A56306" w:rsidRPr="004A02D2" w:rsidRDefault="00A56306" w:rsidP="00A56306">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0CEEBC4A" w:rsidR="00DB5C8D" w:rsidRDefault="00446ED9" w:rsidP="00DE5EA9">
      <w:pPr>
        <w:spacing w:after="0" w:line="240" w:lineRule="auto"/>
        <w:jc w:val="both"/>
        <w:rPr>
          <w:rFonts w:ascii="Sylfaen" w:hAnsi="Sylfaen" w:cs="Sylfaen"/>
          <w:lang w:val="ka-GE"/>
        </w:rPr>
      </w:pPr>
      <w:r>
        <w:rPr>
          <w:rFonts w:ascii="Sylfaen" w:hAnsi="Sylfaen" w:cs="Sylfaen"/>
          <w:lang w:val="ka-GE"/>
        </w:rPr>
        <w:t>ისან -სამგორის</w:t>
      </w:r>
      <w:r w:rsidRPr="001E2FB5">
        <w:rPr>
          <w:rFonts w:ascii="Sylfaen" w:hAnsi="Sylfaen" w:cs="Sylfaen"/>
          <w:lang w:val="ka-GE"/>
        </w:rPr>
        <w:t xml:space="preserve"> რაიონში, </w:t>
      </w:r>
      <w:r>
        <w:rPr>
          <w:rFonts w:ascii="Sylfaen" w:hAnsi="Sylfaen" w:cs="Sylfaen"/>
          <w:lang w:val="ka-GE"/>
        </w:rPr>
        <w:t xml:space="preserve">სერგი წულაძის </w:t>
      </w:r>
      <w:r w:rsidRPr="00446ED9">
        <w:rPr>
          <w:rFonts w:ascii="Sylfaen" w:hAnsi="Sylfaen" w:cs="Sylfaen"/>
          <w:lang w:val="ka-GE"/>
        </w:rPr>
        <w:t>III გასასვლელი N9-11</w:t>
      </w:r>
      <w:r>
        <w:rPr>
          <w:rFonts w:ascii="Sylfaen" w:hAnsi="Sylfaen" w:cs="Sylfaen"/>
          <w:b/>
          <w:lang w:val="ka-GE"/>
        </w:rPr>
        <w:t xml:space="preserve"> </w:t>
      </w:r>
      <w:r w:rsidRPr="001E2FB5">
        <w:rPr>
          <w:rFonts w:ascii="Sylfaen" w:hAnsi="Sylfaen" w:cs="Sylfaen"/>
          <w:lang w:val="ka-GE"/>
        </w:rPr>
        <w:t xml:space="preserve"> ქუჩის წყალსადენის</w:t>
      </w:r>
      <w:r>
        <w:rPr>
          <w:rFonts w:ascii="Sylfaen" w:hAnsi="Sylfaen" w:cs="Sylfaen"/>
          <w:lang w:val="ka-GE"/>
        </w:rPr>
        <w:t xml:space="preserve"> </w:t>
      </w:r>
      <w:r w:rsidR="001E2FB5" w:rsidRPr="001E2FB5">
        <w:rPr>
          <w:rFonts w:ascii="Sylfaen" w:hAnsi="Sylfaen" w:cs="Sylfaen"/>
          <w:lang w:val="ka-GE"/>
        </w:rPr>
        <w:t xml:space="preserve">სარეაბილიტაციო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2D5468FE" w14:textId="77777777" w:rsidR="00F36706" w:rsidRDefault="00F36706" w:rsidP="00F36706">
      <w:pPr>
        <w:jc w:val="both"/>
        <w:rPr>
          <w:rFonts w:ascii="Sylfaen" w:hAnsi="Sylfaen" w:cs="Sylfaen"/>
          <w:lang w:val="ka-GE"/>
        </w:rPr>
      </w:pPr>
      <w:r>
        <w:rPr>
          <w:rFonts w:ascii="Sylfaen" w:hAnsi="Sylfaen" w:cs="Sylfaen"/>
          <w:lang w:val="ka-GE"/>
        </w:rPr>
        <w:t>- ტენდერში გამარჯვებულმა კომპნიამ საჭიროების შემთხვევაში უნდა უზრუნველყოს მასალების გატანა ქვემოთ დასახელებული „დამკვეთის“ საწყობ(ებ)ის მისამართებიდან</w:t>
      </w:r>
    </w:p>
    <w:p w14:paraId="0ACA1AA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w:t>
      </w:r>
      <w:r>
        <w:rPr>
          <w:rFonts w:ascii="Sylfaen" w:hAnsi="Sylfaen" w:cs="Sylfaen"/>
          <w:b/>
          <w:lang w:val="ka-GE"/>
        </w:rPr>
        <w:t>,</w:t>
      </w:r>
      <w:r w:rsidRPr="001173C9">
        <w:rPr>
          <w:rFonts w:ascii="Sylfaen" w:hAnsi="Sylfaen" w:cs="Sylfaen"/>
          <w:b/>
          <w:lang w:val="ka-GE"/>
        </w:rPr>
        <w:t xml:space="preserve"> ფეიქრების ქ. N14</w:t>
      </w:r>
      <w:r>
        <w:rPr>
          <w:rFonts w:ascii="Sylfaen" w:hAnsi="Sylfaen" w:cs="Sylfaen"/>
          <w:b/>
          <w:lang w:val="ka-GE"/>
        </w:rPr>
        <w:t xml:space="preserve"> და მარიამ ორახელაშვილის ქ. N30/35 (ლილო)</w:t>
      </w:r>
      <w:r w:rsidRPr="001173C9">
        <w:rPr>
          <w:rFonts w:ascii="Sylfaen" w:hAnsi="Sylfaen" w:cs="Sylfaen"/>
          <w:b/>
          <w:lang w:val="ka-GE"/>
        </w:rPr>
        <w:t>;</w:t>
      </w:r>
    </w:p>
    <w:p w14:paraId="066E201D" w14:textId="77777777" w:rsidR="00F36706" w:rsidRPr="001173C9" w:rsidRDefault="00F36706" w:rsidP="00F36706">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 და ნატახტარი (მცხეთა-კობის ტრასა, 200 მეტრი);</w:t>
      </w:r>
    </w:p>
    <w:p w14:paraId="49D2B407" w14:textId="77777777" w:rsidR="00F36706" w:rsidRPr="002709D5" w:rsidRDefault="00F36706" w:rsidP="00F36706">
      <w:pPr>
        <w:rPr>
          <w:rFonts w:ascii="Sylfaen" w:hAnsi="Sylfaen"/>
          <w:lang w:val="ka-GE"/>
        </w:rPr>
      </w:pPr>
      <w:r w:rsidRPr="00F65DA9">
        <w:rPr>
          <w:rFonts w:ascii="Sylfaen" w:hAnsi="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w:t>
      </w:r>
      <w:r w:rsidRPr="00B81448">
        <w:rPr>
          <w:rFonts w:ascii="Sylfaen" w:hAnsi="Sylfaen" w:cs="Sylfaen"/>
          <w:b/>
          <w:lang w:val="ka-GE"/>
        </w:rPr>
        <w:t>საშემსრულებლო დოკუმენტაციის ნიმუშების შესაბამისად</w:t>
      </w:r>
      <w:r>
        <w:rPr>
          <w:rFonts w:ascii="Sylfaen" w:hAnsi="Sylfaen" w:cs="Sylfaen"/>
          <w:lang w:val="ka-GE"/>
        </w:rPr>
        <w:t>, რომელთა ცვლ</w:t>
      </w:r>
      <w:r w:rsidR="007E2772">
        <w:rPr>
          <w:rFonts w:ascii="Sylfaen" w:hAnsi="Sylfaen" w:cs="Sylfaen"/>
          <w:lang w:val="ka-GE"/>
        </w:rPr>
        <w:t>ილება დაუშვებელია;</w:t>
      </w:r>
    </w:p>
    <w:p w14:paraId="2DF8DDE9" w14:textId="0CA6710C" w:rsidR="007E2772"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r w:rsidR="00767CB0">
        <w:rPr>
          <w:rFonts w:ascii="Sylfaen" w:hAnsi="Sylfaen" w:cs="Sylfaen"/>
          <w:lang w:val="ka-GE"/>
        </w:rPr>
        <w:t>.</w:t>
      </w:r>
    </w:p>
    <w:p w14:paraId="7621E800"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xml:space="preserve">-  </w:t>
      </w:r>
      <w:r w:rsidRPr="00A17CAF">
        <w:rPr>
          <w:rFonts w:ascii="Sylfaen" w:hAnsi="Sylfaen" w:cs="Sylfaen"/>
          <w:lang w:val="ka-GE"/>
        </w:rPr>
        <w:t xml:space="preserve">ტენდერში მონაწილე კომპანია ვალდებულია </w:t>
      </w:r>
      <w:r>
        <w:rPr>
          <w:rFonts w:ascii="Sylfaen" w:hAnsi="Sylfaen" w:cs="Sylfaen"/>
          <w:lang w:val="ka-GE"/>
        </w:rPr>
        <w:t xml:space="preserve">სამუშაო ობიექტზე </w:t>
      </w:r>
      <w:r w:rsidRPr="00A17CAF">
        <w:rPr>
          <w:rFonts w:ascii="Sylfaen" w:hAnsi="Sylfaen" w:cs="Sylfaen"/>
        </w:rPr>
        <w:t>GWP-</w:t>
      </w:r>
      <w:r w:rsidRPr="00A17CAF">
        <w:rPr>
          <w:rFonts w:ascii="Sylfaen" w:hAnsi="Sylfaen" w:cs="Sylfaen"/>
          <w:lang w:val="ka-GE"/>
        </w:rPr>
        <w:t>ისთვის უზრუნველყოს საოფისე კონტეინერის მოწყობა;</w:t>
      </w:r>
    </w:p>
    <w:p w14:paraId="0DCE31F4" w14:textId="77777777" w:rsidR="00591447" w:rsidRDefault="00591447" w:rsidP="00591447">
      <w:pPr>
        <w:spacing w:after="0" w:line="240" w:lineRule="auto"/>
        <w:jc w:val="both"/>
        <w:rPr>
          <w:rFonts w:ascii="Sylfaen" w:hAnsi="Sylfaen" w:cs="Sylfaen"/>
          <w:lang w:val="ka-GE"/>
        </w:rPr>
      </w:pPr>
      <w:r>
        <w:rPr>
          <w:rFonts w:ascii="Sylfaen" w:hAnsi="Sylfaen" w:cs="Sylfaen"/>
          <w:lang w:val="ka-GE"/>
        </w:rPr>
        <w:t>- სამშენებლო სამუშაოების</w:t>
      </w:r>
      <w:r w:rsidRPr="00E061F8">
        <w:rPr>
          <w:rFonts w:ascii="Sylfaen" w:hAnsi="Sylfaen" w:cs="Sylfaen"/>
          <w:lang w:val="ka-GE"/>
        </w:rPr>
        <w:t xml:space="preserve"> გაწევის ყველა ეტაპზე, სამუშაო ადგილზე </w:t>
      </w:r>
      <w:r>
        <w:rPr>
          <w:rFonts w:ascii="Sylfaen" w:hAnsi="Sylfaen" w:cs="Sylfaen"/>
          <w:lang w:val="ka-GE"/>
        </w:rPr>
        <w:t>გამარჯვებულ კომპანიას წარმოდგენილი უნდა ჰ</w:t>
      </w:r>
      <w:r w:rsidRPr="00E061F8">
        <w:rPr>
          <w:rFonts w:ascii="Sylfaen" w:hAnsi="Sylfaen" w:cs="Sylfaen"/>
          <w:lang w:val="ka-GE"/>
        </w:rPr>
        <w:t>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46A65727" w14:textId="5E50E930" w:rsidR="00591447" w:rsidRPr="008B5700" w:rsidRDefault="00591447" w:rsidP="008B5700">
      <w:pPr>
        <w:spacing w:after="0" w:line="240" w:lineRule="auto"/>
        <w:jc w:val="both"/>
        <w:rPr>
          <w:rFonts w:ascii="Sylfaen" w:hAnsi="Sylfaen" w:cs="Sylfaen"/>
          <w:lang w:val="ka-GE"/>
        </w:rPr>
      </w:pPr>
    </w:p>
    <w:p w14:paraId="40472014" w14:textId="77777777" w:rsidR="00F57244" w:rsidRPr="00795B48" w:rsidRDefault="00F57244" w:rsidP="00F57244">
      <w:pPr>
        <w:pStyle w:val="ListParagraph"/>
        <w:spacing w:after="0" w:line="240" w:lineRule="auto"/>
        <w:jc w:val="both"/>
        <w:rPr>
          <w:rFonts w:ascii="Sylfaen" w:hAnsi="Sylfaen" w:cs="Sylfaen"/>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AB47EE3"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446ED9">
        <w:rPr>
          <w:rFonts w:ascii="Sylfaen" w:hAnsi="Sylfaen"/>
          <w:lang w:val="ka-GE"/>
        </w:rPr>
        <w:t>ისან სამგორის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lastRenderedPageBreak/>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w:t>
      </w:r>
      <w:r w:rsidR="0044376C" w:rsidRPr="008B5700">
        <w:rPr>
          <w:rFonts w:ascii="Sylfaen" w:hAnsi="Sylfaen" w:cs="Sylfaen"/>
          <w:lang w:val="ka-GE"/>
        </w:rPr>
        <w:t>დასრულებიდან 60</w:t>
      </w:r>
      <w:r w:rsidR="0044376C" w:rsidRPr="0044376C">
        <w:rPr>
          <w:rFonts w:ascii="Sylfaen" w:hAnsi="Sylfaen" w:cs="Sylfaen"/>
          <w:lang w:val="ka-GE"/>
        </w:rPr>
        <w:t xml:space="preserve">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67DFF11D"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w:t>
      </w:r>
      <w:r w:rsidR="00B81448">
        <w:rPr>
          <w:rFonts w:ascii="Sylfaen" w:hAnsi="Sylfaen"/>
          <w:lang w:val="ka-GE"/>
        </w:rPr>
        <w:t xml:space="preserve"> </w:t>
      </w:r>
      <w:r w:rsidR="009D5E96" w:rsidRPr="007B0071">
        <w:rPr>
          <w:rFonts w:ascii="Sylfaen" w:hAnsi="Sylfaen"/>
          <w:lang w:val="ka-GE"/>
        </w:rPr>
        <w:t xml:space="preserve">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lastRenderedPageBreak/>
        <w:t>5</w:t>
      </w:r>
      <w:r w:rsidR="00DB4B6C">
        <w:rPr>
          <w:rFonts w:ascii="Sylfaen" w:hAnsi="Sylfaen"/>
        </w:rPr>
        <w:t>.</w:t>
      </w:r>
      <w:r w:rsidR="00DE5EA9">
        <w:rPr>
          <w:rFonts w:ascii="Sylfaen" w:hAnsi="Sylfaen"/>
        </w:rPr>
        <w:t xml:space="preserve"> </w:t>
      </w:r>
      <w:proofErr w:type="gramStart"/>
      <w:r w:rsidR="004717AB" w:rsidRPr="007B0071">
        <w:rPr>
          <w:rFonts w:ascii="Sylfaen" w:hAnsi="Sylfaen"/>
          <w:lang w:val="ka-GE"/>
        </w:rPr>
        <w:t>ამონაწერი</w:t>
      </w:r>
      <w:proofErr w:type="gramEnd"/>
      <w:r w:rsidR="004717AB" w:rsidRPr="007B0071">
        <w:rPr>
          <w:rFonts w:ascii="Sylfaen" w:hAnsi="Sylfaen"/>
          <w:lang w:val="ka-GE"/>
        </w:rPr>
        <w:t xml:space="preserve">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BF70454"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3E75CE45" w14:textId="3EC87889" w:rsidR="00591447" w:rsidRPr="005679EB" w:rsidRDefault="00591447" w:rsidP="00591447">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BE32FB">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E04D35">
        <w:rPr>
          <w:rFonts w:ascii="Sylfaen" w:hAnsi="Sylfaen" w:cs="Sylfaen"/>
          <w:b/>
          <w:sz w:val="20"/>
          <w:szCs w:val="20"/>
          <w:lang w:val="ka-GE"/>
        </w:rPr>
        <w:t>2024</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446ED9">
        <w:rPr>
          <w:rFonts w:ascii="Sylfaen" w:hAnsi="Sylfaen" w:cs="Sylfaen"/>
          <w:b/>
          <w:sz w:val="20"/>
          <w:szCs w:val="20"/>
          <w:lang w:val="ka-GE"/>
        </w:rPr>
        <w:t>22</w:t>
      </w:r>
      <w:r w:rsidR="001E2FB5" w:rsidRPr="003352A3">
        <w:rPr>
          <w:rFonts w:ascii="Sylfaen" w:hAnsi="Sylfaen" w:cs="Sylfaen"/>
          <w:b/>
          <w:sz w:val="20"/>
          <w:szCs w:val="20"/>
          <w:lang w:val="ka-GE"/>
        </w:rPr>
        <w:t xml:space="preserve"> </w:t>
      </w:r>
      <w:r w:rsidR="00446ED9">
        <w:rPr>
          <w:rFonts w:ascii="Sylfaen" w:hAnsi="Sylfaen" w:cs="Sylfaen"/>
          <w:b/>
          <w:sz w:val="20"/>
          <w:szCs w:val="20"/>
          <w:lang w:val="ka-GE"/>
        </w:rPr>
        <w:t>ოქტომბერი</w:t>
      </w:r>
      <w:r w:rsidR="001E2FB5" w:rsidRPr="003352A3">
        <w:rPr>
          <w:rFonts w:ascii="Sylfaen" w:hAnsi="Sylfaen" w:cs="Sylfaen"/>
          <w:b/>
          <w:sz w:val="20"/>
          <w:szCs w:val="20"/>
          <w:lang w:val="ka-GE"/>
        </w:rPr>
        <w:t>,</w:t>
      </w:r>
      <w:r w:rsidRPr="003352A3">
        <w:rPr>
          <w:rFonts w:ascii="Sylfaen" w:hAnsi="Sylfaen" w:cs="Sylfaen"/>
          <w:b/>
          <w:sz w:val="20"/>
          <w:szCs w:val="20"/>
          <w:lang w:val="ka-GE"/>
        </w:rPr>
        <w:t xml:space="preserve"> </w:t>
      </w:r>
      <w:r w:rsidR="00B81448">
        <w:rPr>
          <w:rFonts w:ascii="Sylfaen" w:hAnsi="Sylfaen" w:cs="Sylfaen"/>
          <w:b/>
          <w:sz w:val="20"/>
          <w:szCs w:val="20"/>
          <w:lang w:val="ka-GE"/>
        </w:rPr>
        <w:t>18</w:t>
      </w:r>
      <w:r w:rsidRPr="003352A3">
        <w:rPr>
          <w:rFonts w:ascii="Sylfaen" w:hAnsi="Sylfaen" w:cs="Sylfaen"/>
          <w:b/>
          <w:sz w:val="20"/>
          <w:szCs w:val="20"/>
          <w:lang w:val="ka-GE"/>
        </w:rPr>
        <w:t>:00 საათი</w:t>
      </w:r>
    </w:p>
    <w:p w14:paraId="487713CB" w14:textId="77777777" w:rsidR="00591447" w:rsidRPr="00CF5912" w:rsidRDefault="00591447" w:rsidP="00591447">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1B3F2DB6" w14:textId="77777777" w:rsidR="00591447" w:rsidRPr="00027059" w:rsidRDefault="00591447" w:rsidP="00591447">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proofErr w:type="gramStart"/>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w:t>
      </w:r>
      <w:proofErr w:type="gramEnd"/>
      <w:r w:rsidR="00CC4789" w:rsidRPr="00F60BDF">
        <w:rPr>
          <w:rFonts w:ascii="Sylfaen" w:hAnsi="Sylfaen"/>
          <w:b/>
          <w:lang w:val="ka-GE"/>
        </w:rPr>
        <w:t xml:space="preserve">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1C919F2F" w14:textId="7377C655" w:rsidR="00822939" w:rsidRPr="00B81448" w:rsidRDefault="00CC4789" w:rsidP="00822939">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lastRenderedPageBreak/>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5689BB05" w:rsidR="00CC4789" w:rsidRDefault="00CC4789" w:rsidP="00CC4789">
      <w:pPr>
        <w:spacing w:after="0" w:line="360" w:lineRule="auto"/>
        <w:ind w:firstLine="426"/>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7CD883EE" w14:textId="77777777" w:rsidR="00C55160" w:rsidRPr="007B0071" w:rsidRDefault="00C55160" w:rsidP="00CC4789">
      <w:pPr>
        <w:spacing w:after="0" w:line="360" w:lineRule="auto"/>
        <w:ind w:firstLine="426"/>
        <w:jc w:val="both"/>
        <w:rPr>
          <w:rFonts w:ascii="AcadNusx" w:hAnsi="AcadNusx"/>
          <w:b/>
          <w:i/>
          <w:lang w:val="es-MX"/>
        </w:rPr>
      </w:pPr>
    </w:p>
    <w:p w14:paraId="72BDFF6F" w14:textId="4B863B1C" w:rsidR="00C55160" w:rsidRDefault="00CC4789" w:rsidP="00C55160">
      <w:pPr>
        <w:jc w:val="both"/>
        <w:rPr>
          <w:rFonts w:ascii="Sylfaen" w:hAnsi="Sylfaen"/>
          <w:color w:val="000000"/>
          <w:lang w:val="ka-GE"/>
        </w:rPr>
      </w:pPr>
      <w:r w:rsidRPr="007B0071">
        <w:rPr>
          <w:rFonts w:ascii="Sylfaen" w:hAnsi="Sylfaen"/>
          <w:lang w:val="ka-GE"/>
        </w:rPr>
        <w:t xml:space="preserve"> </w:t>
      </w:r>
      <w:r w:rsidR="00C55160" w:rsidRPr="00765D44">
        <w:rPr>
          <w:rFonts w:ascii="Sylfaen" w:hAnsi="Sylfaen"/>
          <w:b/>
          <w:color w:val="000000"/>
          <w:lang w:val="ka-GE"/>
        </w:rPr>
        <w:t>პასუხისმგებელი პირი</w:t>
      </w:r>
      <w:r w:rsidR="00C55160">
        <w:rPr>
          <w:rFonts w:ascii="Sylfaen" w:hAnsi="Sylfaen"/>
          <w:color w:val="000000"/>
          <w:lang w:val="ka-GE"/>
        </w:rPr>
        <w:t>: შპს „ჯორჯიან უოთერ ენდ ფაუერი“ (GWP), საიდენტიფიკაციო ნომერი 203826002, პერსონალურ მონაცემთა დაცვის მიზნებისთვის</w:t>
      </w:r>
      <w:r w:rsidR="00C55160" w:rsidRPr="00C55160">
        <w:rPr>
          <w:rFonts w:ascii="Sylfaen" w:hAnsi="Sylfaen"/>
          <w:color w:val="000000"/>
          <w:lang w:val="es-MX"/>
        </w:rPr>
        <w:t xml:space="preserve"> -</w:t>
      </w:r>
      <w:r w:rsidR="00C55160">
        <w:rPr>
          <w:rFonts w:ascii="Sylfaen" w:hAnsi="Sylfaen"/>
          <w:color w:val="000000"/>
          <w:lang w:val="ka-GE"/>
        </w:rPr>
        <w:t xml:space="preserve"> პერსონალურ მონაცემთა დაცვის ოფიცერი, სათავო ოფისი, მედეა (მზია) ჯუღელის ქ. N10, თბილისი 0179, საქართველო;</w:t>
      </w:r>
      <w:r w:rsidR="00C55160" w:rsidRPr="00C55160">
        <w:rPr>
          <w:rFonts w:ascii="Sylfaen" w:hAnsi="Sylfaen"/>
          <w:color w:val="000000"/>
          <w:lang w:val="es-MX"/>
        </w:rPr>
        <w:t xml:space="preserve"> </w:t>
      </w:r>
      <w:r w:rsidR="00C55160">
        <w:rPr>
          <w:rFonts w:ascii="Sylfaen" w:hAnsi="Sylfaen"/>
          <w:color w:val="000000"/>
          <w:lang w:val="ka-GE"/>
        </w:rPr>
        <w:t xml:space="preserve">საკონტაქტო ელ-ფოსტა: </w:t>
      </w:r>
      <w:r w:rsidR="00FC3408">
        <w:fldChar w:fldCharType="begin"/>
      </w:r>
      <w:r w:rsidR="00FC3408" w:rsidRPr="00446ED9">
        <w:rPr>
          <w:lang w:val="es-MX"/>
        </w:rPr>
        <w:instrText xml:space="preserve"> HYPERLINK "mailto:pdpo@gwp.ge" </w:instrText>
      </w:r>
      <w:r w:rsidR="00FC3408">
        <w:fldChar w:fldCharType="separate"/>
      </w:r>
      <w:r w:rsidR="00C55160">
        <w:rPr>
          <w:rStyle w:val="Hyperlink"/>
          <w:rFonts w:ascii="Sylfaen" w:hAnsi="Sylfaen"/>
          <w:lang w:val="ka-GE"/>
        </w:rPr>
        <w:t>pdpo@gwp.ge</w:t>
      </w:r>
      <w:r w:rsidR="00FC3408">
        <w:rPr>
          <w:rStyle w:val="Hyperlink"/>
          <w:rFonts w:ascii="Sylfaen" w:hAnsi="Sylfaen"/>
          <w:lang w:val="ka-GE"/>
        </w:rPr>
        <w:fldChar w:fldCharType="end"/>
      </w:r>
      <w:r w:rsidR="00C55160">
        <w:rPr>
          <w:rFonts w:ascii="Sylfaen" w:hAnsi="Sylfaen"/>
          <w:color w:val="000000"/>
          <w:lang w:val="ka-GE"/>
        </w:rPr>
        <w:t xml:space="preserve">. </w:t>
      </w:r>
      <w:r w:rsidR="00C55160" w:rsidRPr="00765D44">
        <w:rPr>
          <w:rFonts w:ascii="Sylfaen" w:hAnsi="Sylfaen"/>
          <w:b/>
          <w:color w:val="000000"/>
          <w:lang w:val="ka-GE"/>
        </w:rPr>
        <w:t>მონაცემთა დამუშავების მიზანი</w:t>
      </w:r>
      <w:r w:rsidR="00C55160">
        <w:rPr>
          <w:rFonts w:ascii="Sylfaen" w:hAnsi="Sylfaen"/>
          <w:color w:val="000000"/>
          <w:lang w:val="ka-GE"/>
        </w:rPr>
        <w:t xml:space="preserve">: მესამე მხარის შესახებ ღია-წყაროებზე დაყრდნობით ანალიზის ჩატარება, რათა შეფასდეს მესამე მხარესთან პოტენციური ურთიერთობისას შესაბამისობის რისკები. </w:t>
      </w:r>
      <w:r w:rsidR="00C55160" w:rsidRPr="00377DE1">
        <w:rPr>
          <w:rFonts w:ascii="Sylfaen" w:hAnsi="Sylfaen"/>
          <w:b/>
          <w:color w:val="000000"/>
          <w:lang w:val="ka-GE"/>
        </w:rPr>
        <w:t>ლეგიტიმაცია</w:t>
      </w:r>
      <w:r w:rsidR="00C55160">
        <w:rPr>
          <w:rFonts w:ascii="Sylfaen" w:hAnsi="Sylfaen"/>
          <w:color w:val="000000"/>
          <w:lang w:val="ka-GE"/>
        </w:rPr>
        <w:t xml:space="preserve">: პროფესიული ან/და კომერციული ურთიერთობა. </w:t>
      </w:r>
      <w:r w:rsidR="00C55160" w:rsidRPr="00377DE1">
        <w:rPr>
          <w:rFonts w:ascii="Sylfaen" w:hAnsi="Sylfaen"/>
          <w:b/>
          <w:color w:val="000000"/>
          <w:lang w:val="ka-GE"/>
        </w:rPr>
        <w:t>მიმღებ</w:t>
      </w:r>
      <w:r w:rsidR="00C55160">
        <w:rPr>
          <w:rFonts w:ascii="Sylfaen" w:hAnsi="Sylfaen"/>
          <w:b/>
          <w:color w:val="000000"/>
          <w:lang w:val="ka-GE"/>
        </w:rPr>
        <w:t>ებ</w:t>
      </w:r>
      <w:r w:rsidR="00C55160" w:rsidRPr="00377DE1">
        <w:rPr>
          <w:rFonts w:ascii="Sylfaen" w:hAnsi="Sylfaen"/>
          <w:b/>
          <w:color w:val="000000"/>
          <w:lang w:val="ka-GE"/>
        </w:rPr>
        <w:t>ი</w:t>
      </w:r>
      <w:r w:rsidR="00C55160">
        <w:rPr>
          <w:rFonts w:ascii="Sylfaen" w:hAnsi="Sylfaen"/>
          <w:color w:val="000000"/>
          <w:lang w:val="ka-GE"/>
        </w:rPr>
        <w:t xml:space="preserve">: თქვენი მონაცემები არ გადაეცემა რომელიმე მესამე მხარეს, გარდა კანონიერი ვალდებულების ან უფლების შემთხვევისა. </w:t>
      </w:r>
      <w:r w:rsidR="00C55160" w:rsidRPr="00243A46">
        <w:rPr>
          <w:rFonts w:ascii="Sylfaen" w:hAnsi="Sylfaen"/>
          <w:b/>
          <w:color w:val="000000"/>
          <w:lang w:val="ka-GE"/>
        </w:rPr>
        <w:t>შენახვა</w:t>
      </w:r>
      <w:r w:rsidR="00C55160">
        <w:rPr>
          <w:rFonts w:ascii="Sylfaen" w:hAnsi="Sylfaen"/>
          <w:color w:val="000000"/>
          <w:lang w:val="ka-GE"/>
        </w:rPr>
        <w:t xml:space="preserve">: თქვენი მონაცემები ინახება კომპანიის შეფასებისთვის საჭირო დროის და სახელშეკრულებო ურთიერთობის განმავლობაში. აღნიშნული დროის გასვლის შემდეგ თქვენი პერსონალური მონაცემები დაიბლოკება კანონმდებლობით დაშვებული ვადით. როგორც კი ხსენებული ვადები ამოიწურება, არსებული ინფორმაცია განადგურდება. </w:t>
      </w:r>
      <w:r w:rsidR="00C55160" w:rsidRPr="00067BCE">
        <w:rPr>
          <w:rFonts w:ascii="Sylfaen" w:hAnsi="Sylfaen"/>
          <w:b/>
          <w:color w:val="000000"/>
          <w:lang w:val="ka-GE"/>
        </w:rPr>
        <w:t>უფლებები</w:t>
      </w:r>
      <w:r w:rsidR="00C55160">
        <w:rPr>
          <w:rFonts w:ascii="Sylfaen" w:hAnsi="Sylfaen"/>
          <w:color w:val="000000"/>
          <w:lang w:val="ka-GE"/>
        </w:rPr>
        <w:t>: თქვენ შეგიძლიათ ისარგებლოთ მონაცემებზე წვდომის, მონაცემთა გასწორების, განახლების, წაშლის</w:t>
      </w:r>
      <w:r w:rsidR="00C55160" w:rsidRPr="00C55160">
        <w:rPr>
          <w:rFonts w:ascii="Sylfaen" w:hAnsi="Sylfaen"/>
          <w:color w:val="000000"/>
          <w:lang w:val="es-MX"/>
        </w:rPr>
        <w:t>,</w:t>
      </w:r>
      <w:r w:rsidR="00C55160">
        <w:rPr>
          <w:rFonts w:ascii="Sylfaen" w:hAnsi="Sylfaen"/>
          <w:color w:val="000000"/>
          <w:lang w:val="ka-GE"/>
        </w:rPr>
        <w:t xml:space="preserve"> დამუშავების შეზღუდვის ან </w:t>
      </w:r>
      <w:r w:rsidR="00C55160">
        <w:rPr>
          <w:rFonts w:ascii="Sylfaen" w:hAnsi="Sylfaen"/>
          <w:color w:val="000000"/>
          <w:lang w:val="ka-GE"/>
        </w:rPr>
        <w:lastRenderedPageBreak/>
        <w:t xml:space="preserve">აკრძალვის უფლებით,  ასევე გააუქმოთ გაცემული თანხმობა წერილობითი მიმართვის მაიდენტიფიცირებელი გრიფით „მონაცემთა დაცვა“ გაგზავნით პერსონალურ მონაცემთა დაცვის ოფიცერთან, შპს „ჯორჯიან უოთერ ენდ ფაუერი“, მედეა (მზია) ჯუღელის ქუჩა N10, თბილისი 0179, საქართველო, ან ელექტრონული ფოსტის გაგზავნით შემდეგ მისამართზე: </w:t>
      </w:r>
      <w:r w:rsidR="00FC3408">
        <w:fldChar w:fldCharType="begin"/>
      </w:r>
      <w:r w:rsidR="00FC3408" w:rsidRPr="00446ED9">
        <w:rPr>
          <w:lang w:val="es-MX"/>
        </w:rPr>
        <w:instrText xml:space="preserve"> HYPERLINK "mailto:pdpo@gwp.ge" </w:instrText>
      </w:r>
      <w:r w:rsidR="00FC3408">
        <w:fldChar w:fldCharType="separate"/>
      </w:r>
      <w:r w:rsidR="00C55160">
        <w:rPr>
          <w:rStyle w:val="Hyperlink"/>
          <w:rFonts w:ascii="Sylfaen" w:hAnsi="Sylfaen"/>
          <w:lang w:val="ka-GE"/>
        </w:rPr>
        <w:t>pdpo@gwp.ge</w:t>
      </w:r>
      <w:r w:rsidR="00FC3408">
        <w:rPr>
          <w:rStyle w:val="Hyperlink"/>
          <w:rFonts w:ascii="Sylfaen" w:hAnsi="Sylfaen"/>
          <w:lang w:val="ka-GE"/>
        </w:rPr>
        <w:fldChar w:fldCharType="end"/>
      </w:r>
      <w:r w:rsidR="00C55160">
        <w:rPr>
          <w:rFonts w:ascii="Sylfaen" w:hAnsi="Sylfaen"/>
          <w:color w:val="000000"/>
          <w:lang w:val="ka-GE"/>
        </w:rPr>
        <w:t>, რომელშიც უნდა მიუთითოთ ის უფლება, რომელსაც ახორციელებთ და რომელიც ხელმოწერილი უნდა იყოს თქვენ მიერ (ფიზიკურად ან ელექტრონულად). თუ ვერ ხერხდება თქვენი ვინაობის დადგენა, შეიძლება ჩვენი მხრიდან დამატებით მოთხოვნილ იქნას ინფორმაცია, მათ შორის, და არა მხოლოდ თქვენი პირადობის მოწმობის ასლი. პრეტეზნიის შემთხვევაში, დაინტერესებულ პირებს უფლება აქვთ მიმართონ საქართველოს პერსონალურ მონაცემთა დაცვის სამსახურს (</w:t>
      </w:r>
      <w:r w:rsidR="00FC3408">
        <w:fldChar w:fldCharType="begin"/>
      </w:r>
      <w:r w:rsidR="00FC3408" w:rsidRPr="00446ED9">
        <w:rPr>
          <w:lang w:val="es-MX"/>
        </w:rPr>
        <w:instrText xml:space="preserve"> HYPERLINK "http://www.personaldata.ge)" </w:instrText>
      </w:r>
      <w:r w:rsidR="00FC3408">
        <w:fldChar w:fldCharType="separate"/>
      </w:r>
      <w:r w:rsidR="00C55160">
        <w:rPr>
          <w:rStyle w:val="Hyperlink"/>
          <w:rFonts w:ascii="Sylfaen" w:hAnsi="Sylfaen"/>
          <w:lang w:val="ka-GE"/>
        </w:rPr>
        <w:t>www.personaldata.ge)</w:t>
      </w:r>
      <w:r w:rsidR="00FC3408">
        <w:rPr>
          <w:rStyle w:val="Hyperlink"/>
          <w:rFonts w:ascii="Sylfaen" w:hAnsi="Sylfaen"/>
          <w:lang w:val="ka-GE"/>
        </w:rPr>
        <w:fldChar w:fldCharType="end"/>
      </w:r>
      <w:r w:rsidR="00C55160">
        <w:rPr>
          <w:rFonts w:ascii="Sylfaen" w:hAnsi="Sylfaen"/>
          <w:color w:val="000000"/>
          <w:lang w:val="ka-GE"/>
        </w:rPr>
        <w:t>.</w:t>
      </w:r>
    </w:p>
    <w:p w14:paraId="19FF2AC1" w14:textId="1926223A" w:rsidR="00710359" w:rsidRDefault="00710359" w:rsidP="00710359">
      <w:pPr>
        <w:jc w:val="both"/>
        <w:rPr>
          <w:rFonts w:ascii="Sylfaen" w:hAnsi="Sylfaen"/>
          <w:color w:val="000000"/>
          <w:lang w:val="ka-GE"/>
        </w:rPr>
      </w:pPr>
      <w:r w:rsidRPr="005614FC">
        <w:rPr>
          <w:rFonts w:ascii="Sylfaen" w:hAnsi="Sylfaen"/>
          <w:color w:val="000000"/>
          <w:lang w:val="ka-GE"/>
        </w:rPr>
        <w:t>ყოველგვარი ეჭვის გამოსარიცხად შპს „ჯორჯიან უოთერ ენდ ფაუერი“ ხაზგასმით აღნიშნავს საორიენტაციო ჯამური მოცულობა არის სავარაუდო და მისი მითითება არც ერთ შემთხვევაში არ შეიძლება განიმარტოს როგორც შპს „ჯორჯიან უოთერ ენდ ფაუერის“ ვალდებულება შეისყიდოს საქონელი/მომსახურება  საორიენტაციო ჯამური მოცულობით. საორიენტაციო ჯამური მოცულობა არ წარმოადგენს ხელშეკრულების გაფორმების შემთხვევაში ხელშეკრულების მოქმედების ვადის განმავლობაში შესასყიდი საქონლის/მომსახურების ზუსტ მოცულობას, ფაქტობრივად შესყიდული საქონლის/მომსახურების მოცულობა შესაძლოა მნიშვნელოვნად განსხვავდებოდეს (იყოს მეტი ან ნაკლები) საორიენტაციო ჯამური მოცულობისგან, ასეთ შემთხვევაში: (ა) ტენდერში მონაწილე გარანტიას იძლევა, რომ იგი ამ საფუძვლით არ მოითხოვს ზიანის ანაზღაურებას და  აცხადებს უარს ამ საფუძვლით რაიმე სახის ზიანის/ზარალის ანაზღაურების მოთხოვნაზე,  (ბ) ეს გარემოება არ შეიძლება გახდეს ტენდერში მონაწილე პირის მიერ შპს „ჯორჯიან უოთერ ენდ ფაუერთან“ ხელშეკრულების შეწყვეტის ან სახელშეკრულებო პირობების ცვლილების მოთხოვნის საფუძველი. ტენდერში მონაწილეობით ტენდერში მონაწილე ეთანხმება ამ პირობებს და მათ მიმართ პრეტენზიები არ გააჩნია.</w:t>
      </w:r>
    </w:p>
    <w:p w14:paraId="66FBCF1A" w14:textId="5186A6DC" w:rsidR="00FC526C" w:rsidRDefault="00FC526C" w:rsidP="00710359">
      <w:pPr>
        <w:jc w:val="both"/>
        <w:rPr>
          <w:rStyle w:val="Strong"/>
          <w:rFonts w:asciiTheme="minorHAnsi" w:hAnsiTheme="minorHAnsi" w:cs="Arial"/>
          <w:color w:val="E03E2D"/>
          <w:sz w:val="20"/>
          <w:szCs w:val="20"/>
          <w:shd w:val="clear" w:color="auto" w:fill="FFFFFF"/>
          <w:lang w:val="ka-GE"/>
        </w:rPr>
      </w:pPr>
      <w:r>
        <w:rPr>
          <w:rStyle w:val="Strong"/>
          <w:rFonts w:ascii="Sylfaen" w:hAnsi="Sylfaen" w:cs="Sylfaen"/>
          <w:color w:val="E03E2D"/>
          <w:sz w:val="20"/>
          <w:szCs w:val="20"/>
          <w:shd w:val="clear" w:color="auto" w:fill="FFFFFF"/>
          <w:lang w:val="ka-GE"/>
        </w:rPr>
        <w:t>სრული</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დოკუმენტაცია</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იხილეთ</w:t>
      </w:r>
      <w:r>
        <w:rPr>
          <w:rStyle w:val="Strong"/>
          <w:rFonts w:ascii="Arial" w:hAnsi="Arial" w:cs="Arial"/>
          <w:color w:val="E03E2D"/>
          <w:sz w:val="20"/>
          <w:szCs w:val="20"/>
          <w:shd w:val="clear" w:color="auto" w:fill="FFFFFF"/>
          <w:lang w:val="ka-GE"/>
        </w:rPr>
        <w:t xml:space="preserve"> </w:t>
      </w:r>
      <w:r>
        <w:rPr>
          <w:rStyle w:val="Strong"/>
          <w:rFonts w:ascii="Sylfaen" w:hAnsi="Sylfaen" w:cs="Sylfaen"/>
          <w:color w:val="E03E2D"/>
          <w:sz w:val="20"/>
          <w:szCs w:val="20"/>
          <w:shd w:val="clear" w:color="auto" w:fill="FFFFFF"/>
          <w:lang w:val="ka-GE"/>
        </w:rPr>
        <w:t>ბმულზე</w:t>
      </w:r>
      <w:r>
        <w:rPr>
          <w:rStyle w:val="Strong"/>
          <w:rFonts w:ascii="Arial" w:hAnsi="Arial" w:cs="Arial"/>
          <w:color w:val="E03E2D"/>
          <w:sz w:val="20"/>
          <w:szCs w:val="20"/>
          <w:shd w:val="clear" w:color="auto" w:fill="FFFFFF"/>
          <w:lang w:val="ka-GE"/>
        </w:rPr>
        <w:t>:</w:t>
      </w:r>
    </w:p>
    <w:p w14:paraId="2374676E" w14:textId="77777777" w:rsidR="00446ED9" w:rsidRDefault="00446ED9" w:rsidP="00446ED9">
      <w:pPr>
        <w:spacing w:after="0" w:line="240" w:lineRule="auto"/>
      </w:pPr>
      <w:hyperlink r:id="rId10" w:history="1">
        <w:proofErr w:type="spellStart"/>
        <w:proofErr w:type="gramStart"/>
        <w:r>
          <w:rPr>
            <w:rStyle w:val="Hyperlink"/>
          </w:rPr>
          <w:t>სატენდერო_წულაძის</w:t>
        </w:r>
        <w:proofErr w:type="spellEnd"/>
        <w:proofErr w:type="gramEnd"/>
        <w:r>
          <w:rPr>
            <w:rStyle w:val="Hyperlink"/>
          </w:rPr>
          <w:t xml:space="preserve"> </w:t>
        </w:r>
        <w:proofErr w:type="spellStart"/>
        <w:r>
          <w:rPr>
            <w:rStyle w:val="Hyperlink"/>
          </w:rPr>
          <w:t>ქუჩის</w:t>
        </w:r>
        <w:proofErr w:type="spellEnd"/>
        <w:r>
          <w:rPr>
            <w:rStyle w:val="Hyperlink"/>
          </w:rPr>
          <w:t xml:space="preserve"> </w:t>
        </w:r>
        <w:proofErr w:type="spellStart"/>
        <w:r>
          <w:rPr>
            <w:rStyle w:val="Hyperlink"/>
          </w:rPr>
          <w:t>წყალარინების</w:t>
        </w:r>
        <w:proofErr w:type="spellEnd"/>
        <w:r>
          <w:rPr>
            <w:rStyle w:val="Hyperlink"/>
          </w:rPr>
          <w:t xml:space="preserve"> </w:t>
        </w:r>
        <w:proofErr w:type="spellStart"/>
        <w:r>
          <w:rPr>
            <w:rStyle w:val="Hyperlink"/>
          </w:rPr>
          <w:t>ქსელის</w:t>
        </w:r>
        <w:proofErr w:type="spellEnd"/>
        <w:r>
          <w:rPr>
            <w:rStyle w:val="Hyperlink"/>
          </w:rPr>
          <w:t xml:space="preserve"> </w:t>
        </w:r>
        <w:proofErr w:type="spellStart"/>
        <w:r>
          <w:rPr>
            <w:rStyle w:val="Hyperlink"/>
          </w:rPr>
          <w:t>რეაბილიტაცია</w:t>
        </w:r>
        <w:proofErr w:type="spellEnd"/>
      </w:hyperlink>
    </w:p>
    <w:p w14:paraId="35BC1E0A" w14:textId="10A378FC" w:rsidR="00446ED9" w:rsidRPr="00446ED9" w:rsidRDefault="00446ED9" w:rsidP="00710359">
      <w:pPr>
        <w:jc w:val="both"/>
        <w:rPr>
          <w:rStyle w:val="Strong"/>
          <w:rFonts w:asciiTheme="minorHAnsi" w:hAnsiTheme="minorHAnsi" w:cs="Arial"/>
          <w:color w:val="E03E2D"/>
          <w:sz w:val="20"/>
          <w:szCs w:val="20"/>
          <w:shd w:val="clear" w:color="auto" w:fill="FFFFFF"/>
        </w:rPr>
      </w:pPr>
      <w:r>
        <w:rPr>
          <w:rStyle w:val="Strong"/>
          <w:rFonts w:asciiTheme="minorHAnsi" w:hAnsiTheme="minorHAnsi" w:cs="Arial"/>
          <w:color w:val="E03E2D"/>
          <w:sz w:val="20"/>
          <w:szCs w:val="20"/>
          <w:shd w:val="clear" w:color="auto" w:fill="FFFFFF"/>
          <w:lang w:val="ka-GE"/>
        </w:rPr>
        <w:t>პაროლი:</w:t>
      </w:r>
      <w:r>
        <w:rPr>
          <w:rStyle w:val="Strong"/>
          <w:rFonts w:asciiTheme="minorHAnsi" w:hAnsiTheme="minorHAnsi" w:cs="Arial"/>
          <w:color w:val="E03E2D"/>
          <w:sz w:val="20"/>
          <w:szCs w:val="20"/>
          <w:shd w:val="clear" w:color="auto" w:fill="FFFFFF"/>
        </w:rPr>
        <w:t>GWP123456</w:t>
      </w:r>
      <w:bookmarkStart w:id="1" w:name="_GoBack"/>
      <w:bookmarkEnd w:id="1"/>
    </w:p>
    <w:p w14:paraId="12C92F6B" w14:textId="77777777" w:rsidR="00FC526C" w:rsidRPr="00FC526C" w:rsidRDefault="00FC526C" w:rsidP="00710359">
      <w:pPr>
        <w:jc w:val="both"/>
        <w:rPr>
          <w:rFonts w:asciiTheme="minorHAnsi" w:hAnsiTheme="minorHAnsi"/>
          <w:color w:val="000000"/>
        </w:rPr>
      </w:pP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057E51D" w:rsidR="007E0304" w:rsidRPr="00D47506"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C53C6EE" w:rsidR="00580531" w:rsidRPr="007B0071" w:rsidRDefault="00580531" w:rsidP="00580531">
      <w:pPr>
        <w:pStyle w:val="ListParagraph"/>
        <w:spacing w:after="0" w:line="360" w:lineRule="auto"/>
        <w:ind w:left="1080"/>
        <w:jc w:val="both"/>
        <w:rPr>
          <w:rFonts w:ascii="Sylfaen" w:hAnsi="Sylfaen"/>
          <w:lang w:val="ka-GE"/>
        </w:rPr>
      </w:pPr>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2"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275ACBA9" w:rsidR="00D44B99" w:rsidRDefault="00D44B99" w:rsidP="00D44B99">
      <w:pPr>
        <w:spacing w:after="0" w:line="240" w:lineRule="auto"/>
        <w:jc w:val="both"/>
        <w:rPr>
          <w:rFonts w:ascii="Sylfaen" w:hAnsi="Sylfaen"/>
          <w:b/>
          <w:lang w:val="ka-GE"/>
        </w:rPr>
      </w:pPr>
    </w:p>
    <w:p w14:paraId="6143E5F0" w14:textId="1CEDA6C8" w:rsidR="00C55160" w:rsidRDefault="00C55160" w:rsidP="00D44B99">
      <w:pPr>
        <w:spacing w:after="0" w:line="240" w:lineRule="auto"/>
        <w:jc w:val="both"/>
        <w:rPr>
          <w:rFonts w:ascii="Sylfaen" w:hAnsi="Sylfaen"/>
          <w:b/>
          <w:lang w:val="ka-GE"/>
        </w:rPr>
      </w:pPr>
    </w:p>
    <w:p w14:paraId="3E6D8A4F" w14:textId="77777777" w:rsidR="00C55160" w:rsidRPr="007B0071" w:rsidRDefault="00C55160" w:rsidP="00D44B99">
      <w:pPr>
        <w:spacing w:after="0" w:line="240" w:lineRule="auto"/>
        <w:jc w:val="both"/>
        <w:rPr>
          <w:rFonts w:ascii="Sylfaen" w:hAnsi="Sylfaen"/>
          <w:b/>
          <w:lang w:val="ka-GE"/>
        </w:rPr>
      </w:pPr>
    </w:p>
    <w:p w14:paraId="687DE421" w14:textId="75E95440"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sidR="00B81448">
        <w:rPr>
          <w:rFonts w:ascii="Sylfaen" w:hAnsi="Sylfaen"/>
          <w:lang w:val="ka-GE"/>
        </w:rPr>
        <w:t>ნინო კობერიძე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3469DAC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3" w:history="1">
        <w:r w:rsidR="00B81448" w:rsidRPr="00446ED9">
          <w:rPr>
            <w:rStyle w:val="Hyperlink"/>
            <w:rFonts w:ascii="Sylfaen" w:hAnsi="Sylfaen"/>
            <w:lang w:val="ka-GE"/>
          </w:rPr>
          <w:t>nkoberidze@gwp.ge</w:t>
        </w:r>
      </w:hyperlink>
      <w:r w:rsidR="00A81E52">
        <w:rPr>
          <w:rFonts w:ascii="Sylfaen" w:hAnsi="Sylfaen"/>
          <w:lang w:val="ka-GE"/>
        </w:rPr>
        <w:t xml:space="preserve"> </w:t>
      </w:r>
    </w:p>
    <w:p w14:paraId="2838F389" w14:textId="5F26D42B" w:rsidR="00D44B99" w:rsidRPr="00446ED9"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w:t>
      </w:r>
      <w:r w:rsidR="00B81448" w:rsidRPr="00446ED9">
        <w:rPr>
          <w:rFonts w:cs="Arial"/>
          <w:lang w:val="ka-GE"/>
        </w:rPr>
        <w:t>11</w:t>
      </w:r>
      <w:r w:rsidRPr="002237DF">
        <w:rPr>
          <w:rFonts w:cs="Arial"/>
          <w:lang w:val="ka-GE"/>
        </w:rPr>
        <w:t>4</w:t>
      </w:r>
      <w:r w:rsidR="00B81448" w:rsidRPr="00446ED9">
        <w:rPr>
          <w:rFonts w:cs="Arial"/>
          <w:lang w:val="ka-GE"/>
        </w:rPr>
        <w:t>6</w:t>
      </w:r>
      <w:r w:rsidRPr="002237DF">
        <w:rPr>
          <w:rFonts w:cs="Arial"/>
          <w:lang w:val="ka-GE"/>
        </w:rPr>
        <w:t>); 5</w:t>
      </w:r>
      <w:r w:rsidR="00B81448" w:rsidRPr="00446ED9">
        <w:rPr>
          <w:rFonts w:cs="Arial"/>
          <w:lang w:val="ka-GE"/>
        </w:rPr>
        <w:t>55</w:t>
      </w:r>
      <w:r w:rsidRPr="002237DF">
        <w:rPr>
          <w:rFonts w:cs="Arial"/>
          <w:lang w:val="ka-GE"/>
        </w:rPr>
        <w:t xml:space="preserve"> </w:t>
      </w:r>
      <w:r w:rsidR="00B81448" w:rsidRPr="00446ED9">
        <w:rPr>
          <w:rFonts w:cs="Arial"/>
          <w:lang w:val="ka-GE"/>
        </w:rPr>
        <w:t>68</w:t>
      </w:r>
      <w:r w:rsidRPr="002237DF">
        <w:rPr>
          <w:rFonts w:cs="Arial"/>
          <w:lang w:val="ka-GE"/>
        </w:rPr>
        <w:t xml:space="preserve"> </w:t>
      </w:r>
      <w:r w:rsidR="00B81448" w:rsidRPr="00446ED9">
        <w:rPr>
          <w:rFonts w:cs="Arial"/>
          <w:lang w:val="ka-GE"/>
        </w:rPr>
        <w:t>93</w:t>
      </w:r>
      <w:r w:rsidRPr="002237DF">
        <w:rPr>
          <w:rFonts w:cs="Arial"/>
          <w:lang w:val="ka-GE"/>
        </w:rPr>
        <w:t xml:space="preserve"> </w:t>
      </w:r>
      <w:r w:rsidR="00B81448" w:rsidRPr="00446ED9">
        <w:rPr>
          <w:rFonts w:cs="Arial"/>
          <w:lang w:val="ka-GE"/>
        </w:rPr>
        <w:t>98</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4"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5"/>
      <w:footerReference w:type="default" r:id="rId16"/>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3AC83" w14:textId="77777777" w:rsidR="00FC3408" w:rsidRDefault="00FC3408" w:rsidP="007902EA">
      <w:pPr>
        <w:spacing w:after="0" w:line="240" w:lineRule="auto"/>
      </w:pPr>
      <w:r>
        <w:separator/>
      </w:r>
    </w:p>
  </w:endnote>
  <w:endnote w:type="continuationSeparator" w:id="0">
    <w:p w14:paraId="1118A40E" w14:textId="77777777" w:rsidR="00FC3408" w:rsidRDefault="00FC3408"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altName w:val="Times New Roman"/>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38332D6" w:rsidR="00A52D43" w:rsidRDefault="00A52D43">
        <w:pPr>
          <w:pStyle w:val="Footer"/>
          <w:jc w:val="right"/>
        </w:pPr>
        <w:r>
          <w:fldChar w:fldCharType="begin"/>
        </w:r>
        <w:r>
          <w:instrText xml:space="preserve"> PAGE   \* MERGEFORMAT </w:instrText>
        </w:r>
        <w:r>
          <w:fldChar w:fldCharType="separate"/>
        </w:r>
        <w:r w:rsidR="00446ED9">
          <w:rPr>
            <w:noProof/>
          </w:rPr>
          <w:t>7</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69AD8" w14:textId="77777777" w:rsidR="00FC3408" w:rsidRDefault="00FC3408" w:rsidP="007902EA">
      <w:pPr>
        <w:spacing w:after="0" w:line="240" w:lineRule="auto"/>
      </w:pPr>
      <w:r>
        <w:separator/>
      </w:r>
    </w:p>
  </w:footnote>
  <w:footnote w:type="continuationSeparator" w:id="0">
    <w:p w14:paraId="02E113EE" w14:textId="77777777" w:rsidR="00FC3408" w:rsidRDefault="00FC3408"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61580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55FB4"/>
    <w:multiLevelType w:val="hybridMultilevel"/>
    <w:tmpl w:val="96A0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4" w15:restartNumberingAfterBreak="0">
    <w:nsid w:val="51B31290"/>
    <w:multiLevelType w:val="hybridMultilevel"/>
    <w:tmpl w:val="BC324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6"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7"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7"/>
  </w:num>
  <w:num w:numId="2">
    <w:abstractNumId w:val="2"/>
  </w:num>
  <w:num w:numId="3">
    <w:abstractNumId w:val="5"/>
  </w:num>
  <w:num w:numId="4">
    <w:abstractNumId w:val="6"/>
  </w:num>
  <w:num w:numId="5">
    <w:abstractNumId w:val="3"/>
  </w:num>
  <w:num w:numId="6">
    <w:abstractNumId w:val="0"/>
  </w:num>
  <w:num w:numId="7">
    <w:abstractNumId w:val="4"/>
  </w:num>
  <w:num w:numId="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35EA"/>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07AD"/>
    <w:rsid w:val="00092A77"/>
    <w:rsid w:val="00092E77"/>
    <w:rsid w:val="000974B9"/>
    <w:rsid w:val="000A0D72"/>
    <w:rsid w:val="000B1C85"/>
    <w:rsid w:val="000B4C5E"/>
    <w:rsid w:val="000B5D0F"/>
    <w:rsid w:val="000C3223"/>
    <w:rsid w:val="000C49F9"/>
    <w:rsid w:val="000D2D81"/>
    <w:rsid w:val="000D5BB4"/>
    <w:rsid w:val="000D6630"/>
    <w:rsid w:val="000D68A2"/>
    <w:rsid w:val="000E5617"/>
    <w:rsid w:val="000F03A0"/>
    <w:rsid w:val="000F3872"/>
    <w:rsid w:val="000F3D7D"/>
    <w:rsid w:val="000F4D71"/>
    <w:rsid w:val="000F63C5"/>
    <w:rsid w:val="00110CCE"/>
    <w:rsid w:val="00113418"/>
    <w:rsid w:val="00116D4F"/>
    <w:rsid w:val="00117164"/>
    <w:rsid w:val="001173C9"/>
    <w:rsid w:val="001205E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2B19"/>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0A6A"/>
    <w:rsid w:val="001E2FB5"/>
    <w:rsid w:val="001F6753"/>
    <w:rsid w:val="0020218B"/>
    <w:rsid w:val="00202451"/>
    <w:rsid w:val="00204210"/>
    <w:rsid w:val="002056E8"/>
    <w:rsid w:val="00207B93"/>
    <w:rsid w:val="00207CEA"/>
    <w:rsid w:val="0021119E"/>
    <w:rsid w:val="0021503D"/>
    <w:rsid w:val="00216B88"/>
    <w:rsid w:val="00222AB5"/>
    <w:rsid w:val="002237DF"/>
    <w:rsid w:val="00223EF1"/>
    <w:rsid w:val="002319CA"/>
    <w:rsid w:val="00237416"/>
    <w:rsid w:val="00241768"/>
    <w:rsid w:val="002422D6"/>
    <w:rsid w:val="002468A9"/>
    <w:rsid w:val="00255EB0"/>
    <w:rsid w:val="0025658B"/>
    <w:rsid w:val="002568CE"/>
    <w:rsid w:val="00257F36"/>
    <w:rsid w:val="0026446A"/>
    <w:rsid w:val="00266CA0"/>
    <w:rsid w:val="002706F1"/>
    <w:rsid w:val="00270BF2"/>
    <w:rsid w:val="00275958"/>
    <w:rsid w:val="00276F7A"/>
    <w:rsid w:val="002778A0"/>
    <w:rsid w:val="00277B37"/>
    <w:rsid w:val="00290E80"/>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2F458F"/>
    <w:rsid w:val="00300E22"/>
    <w:rsid w:val="003011B3"/>
    <w:rsid w:val="00302948"/>
    <w:rsid w:val="00303697"/>
    <w:rsid w:val="00316C88"/>
    <w:rsid w:val="00320435"/>
    <w:rsid w:val="00320878"/>
    <w:rsid w:val="003233D9"/>
    <w:rsid w:val="0033101C"/>
    <w:rsid w:val="0033397E"/>
    <w:rsid w:val="003352A3"/>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1BC9"/>
    <w:rsid w:val="003F370C"/>
    <w:rsid w:val="003F5521"/>
    <w:rsid w:val="003F699A"/>
    <w:rsid w:val="00410EC6"/>
    <w:rsid w:val="0041258C"/>
    <w:rsid w:val="00430AF7"/>
    <w:rsid w:val="00431665"/>
    <w:rsid w:val="00431B3C"/>
    <w:rsid w:val="004375BF"/>
    <w:rsid w:val="00442F86"/>
    <w:rsid w:val="0044376C"/>
    <w:rsid w:val="00444205"/>
    <w:rsid w:val="004446E6"/>
    <w:rsid w:val="00446516"/>
    <w:rsid w:val="00446ED9"/>
    <w:rsid w:val="00452128"/>
    <w:rsid w:val="004533A4"/>
    <w:rsid w:val="0045529A"/>
    <w:rsid w:val="00457067"/>
    <w:rsid w:val="00462CA0"/>
    <w:rsid w:val="0046501B"/>
    <w:rsid w:val="004708F2"/>
    <w:rsid w:val="004717AB"/>
    <w:rsid w:val="00483B17"/>
    <w:rsid w:val="00484E90"/>
    <w:rsid w:val="0048659C"/>
    <w:rsid w:val="00497393"/>
    <w:rsid w:val="004A02D2"/>
    <w:rsid w:val="004A34BA"/>
    <w:rsid w:val="004A3BD8"/>
    <w:rsid w:val="004A66FB"/>
    <w:rsid w:val="004A7C56"/>
    <w:rsid w:val="004B09C9"/>
    <w:rsid w:val="004C1486"/>
    <w:rsid w:val="004C1E0D"/>
    <w:rsid w:val="004D3679"/>
    <w:rsid w:val="004D3D1C"/>
    <w:rsid w:val="004D747F"/>
    <w:rsid w:val="004E36F2"/>
    <w:rsid w:val="005111AB"/>
    <w:rsid w:val="005142CD"/>
    <w:rsid w:val="00521801"/>
    <w:rsid w:val="00524CEE"/>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AC7"/>
    <w:rsid w:val="00586C84"/>
    <w:rsid w:val="00591447"/>
    <w:rsid w:val="00591AFD"/>
    <w:rsid w:val="00595E4B"/>
    <w:rsid w:val="0059643A"/>
    <w:rsid w:val="005A0827"/>
    <w:rsid w:val="005A460D"/>
    <w:rsid w:val="005A755D"/>
    <w:rsid w:val="005C14A4"/>
    <w:rsid w:val="005D3B83"/>
    <w:rsid w:val="005D4AE2"/>
    <w:rsid w:val="005E05B1"/>
    <w:rsid w:val="005E130F"/>
    <w:rsid w:val="005F3357"/>
    <w:rsid w:val="00606FA9"/>
    <w:rsid w:val="0061056A"/>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25BD"/>
    <w:rsid w:val="006F2EC3"/>
    <w:rsid w:val="006F3C44"/>
    <w:rsid w:val="006F7D8B"/>
    <w:rsid w:val="00700B44"/>
    <w:rsid w:val="00710359"/>
    <w:rsid w:val="0071070E"/>
    <w:rsid w:val="00711C86"/>
    <w:rsid w:val="00712E16"/>
    <w:rsid w:val="00713EFC"/>
    <w:rsid w:val="007146D2"/>
    <w:rsid w:val="007151B6"/>
    <w:rsid w:val="00715A5D"/>
    <w:rsid w:val="00717D5F"/>
    <w:rsid w:val="00724BAF"/>
    <w:rsid w:val="007309AA"/>
    <w:rsid w:val="00734570"/>
    <w:rsid w:val="00735828"/>
    <w:rsid w:val="00740AE4"/>
    <w:rsid w:val="00760014"/>
    <w:rsid w:val="00764A65"/>
    <w:rsid w:val="00767CB0"/>
    <w:rsid w:val="0077062D"/>
    <w:rsid w:val="007715BA"/>
    <w:rsid w:val="00772078"/>
    <w:rsid w:val="007722C1"/>
    <w:rsid w:val="007778CE"/>
    <w:rsid w:val="00777DC3"/>
    <w:rsid w:val="00780395"/>
    <w:rsid w:val="007810B6"/>
    <w:rsid w:val="007902EA"/>
    <w:rsid w:val="0079252D"/>
    <w:rsid w:val="00794191"/>
    <w:rsid w:val="0079564A"/>
    <w:rsid w:val="00795E3F"/>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2939"/>
    <w:rsid w:val="008246F4"/>
    <w:rsid w:val="00824EDA"/>
    <w:rsid w:val="00827FD8"/>
    <w:rsid w:val="00833770"/>
    <w:rsid w:val="0083614B"/>
    <w:rsid w:val="008374C0"/>
    <w:rsid w:val="008401B6"/>
    <w:rsid w:val="008421EC"/>
    <w:rsid w:val="008473E6"/>
    <w:rsid w:val="008647CD"/>
    <w:rsid w:val="00867825"/>
    <w:rsid w:val="008751D7"/>
    <w:rsid w:val="00875254"/>
    <w:rsid w:val="00876B2D"/>
    <w:rsid w:val="00876B9D"/>
    <w:rsid w:val="00880A6D"/>
    <w:rsid w:val="0088287D"/>
    <w:rsid w:val="0088443B"/>
    <w:rsid w:val="008871EF"/>
    <w:rsid w:val="00890026"/>
    <w:rsid w:val="008918CD"/>
    <w:rsid w:val="00894C67"/>
    <w:rsid w:val="00896274"/>
    <w:rsid w:val="008978B9"/>
    <w:rsid w:val="008A3D36"/>
    <w:rsid w:val="008A5094"/>
    <w:rsid w:val="008A673F"/>
    <w:rsid w:val="008A7DB8"/>
    <w:rsid w:val="008B04EA"/>
    <w:rsid w:val="008B5700"/>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5698"/>
    <w:rsid w:val="009667B4"/>
    <w:rsid w:val="00967702"/>
    <w:rsid w:val="009804B1"/>
    <w:rsid w:val="009815C7"/>
    <w:rsid w:val="00985307"/>
    <w:rsid w:val="0099130F"/>
    <w:rsid w:val="00993D47"/>
    <w:rsid w:val="0099429F"/>
    <w:rsid w:val="009970D9"/>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9F51D1"/>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306"/>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2AF1"/>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55AF3"/>
    <w:rsid w:val="00B616CF"/>
    <w:rsid w:val="00B72860"/>
    <w:rsid w:val="00B801AB"/>
    <w:rsid w:val="00B806AE"/>
    <w:rsid w:val="00B81448"/>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17DA"/>
    <w:rsid w:val="00BF5EFE"/>
    <w:rsid w:val="00C01CD2"/>
    <w:rsid w:val="00C021B6"/>
    <w:rsid w:val="00C04F30"/>
    <w:rsid w:val="00C06F22"/>
    <w:rsid w:val="00C113AE"/>
    <w:rsid w:val="00C12270"/>
    <w:rsid w:val="00C14986"/>
    <w:rsid w:val="00C14D7A"/>
    <w:rsid w:val="00C33D82"/>
    <w:rsid w:val="00C40C8C"/>
    <w:rsid w:val="00C41C03"/>
    <w:rsid w:val="00C55160"/>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42BA"/>
    <w:rsid w:val="00CD5438"/>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2AC0"/>
    <w:rsid w:val="00D24184"/>
    <w:rsid w:val="00D2709F"/>
    <w:rsid w:val="00D27118"/>
    <w:rsid w:val="00D30223"/>
    <w:rsid w:val="00D32A75"/>
    <w:rsid w:val="00D3468A"/>
    <w:rsid w:val="00D374EE"/>
    <w:rsid w:val="00D43A2F"/>
    <w:rsid w:val="00D44B99"/>
    <w:rsid w:val="00D47506"/>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966C7"/>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4D35"/>
    <w:rsid w:val="00E07AEE"/>
    <w:rsid w:val="00E123C2"/>
    <w:rsid w:val="00E1371C"/>
    <w:rsid w:val="00E14853"/>
    <w:rsid w:val="00E2134C"/>
    <w:rsid w:val="00E2202C"/>
    <w:rsid w:val="00E25748"/>
    <w:rsid w:val="00E262FC"/>
    <w:rsid w:val="00E272FF"/>
    <w:rsid w:val="00E3022B"/>
    <w:rsid w:val="00E33A8F"/>
    <w:rsid w:val="00E4143A"/>
    <w:rsid w:val="00E42B0C"/>
    <w:rsid w:val="00E440FD"/>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0CD5"/>
    <w:rsid w:val="00EB217E"/>
    <w:rsid w:val="00EC2046"/>
    <w:rsid w:val="00ED55AB"/>
    <w:rsid w:val="00EE0A2D"/>
    <w:rsid w:val="00EE58D4"/>
    <w:rsid w:val="00EE612A"/>
    <w:rsid w:val="00EF34FE"/>
    <w:rsid w:val="00EF7D2E"/>
    <w:rsid w:val="00EF7F05"/>
    <w:rsid w:val="00F0297E"/>
    <w:rsid w:val="00F0659D"/>
    <w:rsid w:val="00F069C7"/>
    <w:rsid w:val="00F115A1"/>
    <w:rsid w:val="00F14024"/>
    <w:rsid w:val="00F17B32"/>
    <w:rsid w:val="00F20E56"/>
    <w:rsid w:val="00F22E5C"/>
    <w:rsid w:val="00F27A96"/>
    <w:rsid w:val="00F27D00"/>
    <w:rsid w:val="00F3389C"/>
    <w:rsid w:val="00F34574"/>
    <w:rsid w:val="00F3662E"/>
    <w:rsid w:val="00F36706"/>
    <w:rsid w:val="00F40803"/>
    <w:rsid w:val="00F46AB9"/>
    <w:rsid w:val="00F47570"/>
    <w:rsid w:val="00F5699C"/>
    <w:rsid w:val="00F57244"/>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1F2C"/>
    <w:rsid w:val="00FA41A9"/>
    <w:rsid w:val="00FA55F2"/>
    <w:rsid w:val="00FB16F9"/>
    <w:rsid w:val="00FB230D"/>
    <w:rsid w:val="00FC0E26"/>
    <w:rsid w:val="00FC3141"/>
    <w:rsid w:val="00FC3408"/>
    <w:rsid w:val="00FC526C"/>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FC526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183683">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86999784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nkoberidze@gwp.g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gveshapidze@gwp.g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nders.g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gwpge-my.sharepoint.com/:f:/g/personal/nkoberidze_gwp_ge/EgZSwalBQ-dGqkABPJOjZekBLGyjWKrnjOM3Um4GnBFQFA?e=HpeI7a"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yperlink" Target="mailto:ikhvadagadze@gwp.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DCCF3-F8D3-416D-8811-EFAF5943C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1378</TotalTime>
  <Pages>7</Pages>
  <Words>1774</Words>
  <Characters>10114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11865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Nino Koberidze</cp:lastModifiedBy>
  <cp:revision>94</cp:revision>
  <cp:lastPrinted>2015-07-27T06:36:00Z</cp:lastPrinted>
  <dcterms:created xsi:type="dcterms:W3CDTF">2020-11-03T14:15:00Z</dcterms:created>
  <dcterms:modified xsi:type="dcterms:W3CDTF">2024-10-11T15:52:00Z</dcterms:modified>
</cp:coreProperties>
</file>