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9B6F66">
      <w:pPr>
        <w:spacing w:after="0" w:line="240" w:lineRule="auto"/>
        <w:jc w:val="center"/>
        <w:rPr>
          <w:rFonts w:ascii="Sylfaen" w:hAnsi="Sylfaen" w:cs="Sylfaen"/>
          <w:b/>
        </w:rPr>
      </w:pPr>
    </w:p>
    <w:p w14:paraId="1D34AE3C" w14:textId="7A87D1B4" w:rsidR="00A055E1" w:rsidRPr="00A055E1" w:rsidRDefault="00A055E1" w:rsidP="009B6F66">
      <w:pPr>
        <w:spacing w:after="0" w:line="240" w:lineRule="auto"/>
        <w:jc w:val="center"/>
        <w:rPr>
          <w:rFonts w:ascii="Sylfaen" w:hAnsi="Sylfaen" w:cs="Sylfaen"/>
          <w:b/>
          <w:lang w:val="ka-GE"/>
        </w:rPr>
      </w:pPr>
    </w:p>
    <w:p w14:paraId="5E0DABC1" w14:textId="0C7960A1" w:rsidR="0000167A" w:rsidRPr="0000167A" w:rsidRDefault="009B6F66" w:rsidP="0000167A">
      <w:pPr>
        <w:spacing w:after="0" w:line="360" w:lineRule="auto"/>
        <w:jc w:val="center"/>
        <w:rPr>
          <w:rFonts w:ascii="Sylfaen" w:hAnsi="Sylfaen" w:cs="Sylfaen"/>
          <w:b/>
          <w:lang w:val="ka-GE"/>
        </w:rPr>
      </w:pPr>
      <w:r>
        <w:rPr>
          <w:rFonts w:ascii="Sylfaen" w:hAnsi="Sylfaen" w:cs="Sylfaen"/>
          <w:b/>
          <w:lang w:val="ka-GE"/>
        </w:rPr>
        <w:t xml:space="preserve">ქ. თბილისში, მთაწმინდა-კრწანისის რაიონში, </w:t>
      </w:r>
      <w:r w:rsidR="0000167A" w:rsidRPr="0000167A">
        <w:rPr>
          <w:rFonts w:ascii="Sylfaen" w:hAnsi="Sylfaen" w:cs="Sylfaen"/>
          <w:b/>
          <w:lang w:val="ka-GE"/>
        </w:rPr>
        <w:t>მთაწმინდა-კრწანისის რაიონი,</w:t>
      </w:r>
      <w:r w:rsidR="0000167A">
        <w:rPr>
          <w:rFonts w:ascii="Sylfaen" w:hAnsi="Sylfaen" w:cs="Sylfaen"/>
          <w:b/>
          <w:lang w:val="ka-GE"/>
        </w:rPr>
        <w:t xml:space="preserve"> </w:t>
      </w:r>
      <w:r w:rsidR="0000167A" w:rsidRPr="0000167A">
        <w:rPr>
          <w:rFonts w:ascii="Sylfaen" w:hAnsi="Sylfaen" w:cs="Sylfaen"/>
          <w:b/>
          <w:lang w:val="ka-GE"/>
        </w:rPr>
        <w:t>სოფ. წავკისში, ოთხი აბონენტისათვის (ს/კ. 01.81.02.365.013;</w:t>
      </w:r>
      <w:r w:rsidR="0000167A">
        <w:rPr>
          <w:rFonts w:ascii="Sylfaen" w:hAnsi="Sylfaen" w:cs="Sylfaen"/>
          <w:b/>
          <w:lang w:val="ka-GE"/>
        </w:rPr>
        <w:t xml:space="preserve"> </w:t>
      </w:r>
      <w:r w:rsidR="0000167A" w:rsidRPr="0000167A">
        <w:rPr>
          <w:rFonts w:ascii="Sylfaen" w:hAnsi="Sylfaen" w:cs="Sylfaen"/>
          <w:b/>
          <w:lang w:val="ka-GE"/>
        </w:rPr>
        <w:t>01.81.02.365.020; 01.81.02.365.063; 01.81.02.365.017)</w:t>
      </w:r>
    </w:p>
    <w:p w14:paraId="6B107387" w14:textId="77777777" w:rsidR="0000167A" w:rsidRPr="009B6F66" w:rsidRDefault="0000167A" w:rsidP="0000167A">
      <w:pPr>
        <w:spacing w:after="0" w:line="360" w:lineRule="auto"/>
        <w:jc w:val="center"/>
        <w:rPr>
          <w:rFonts w:ascii="AcadNusx" w:hAnsi="AcadNusx"/>
          <w:b/>
          <w:lang w:val="ka-GE"/>
        </w:rPr>
      </w:pPr>
      <w:r w:rsidRPr="0000167A">
        <w:rPr>
          <w:rFonts w:ascii="Sylfaen" w:hAnsi="Sylfaen" w:cs="Sylfaen"/>
          <w:b/>
          <w:lang w:val="ka-GE"/>
        </w:rPr>
        <w:t>წყალ</w:t>
      </w:r>
      <w:r>
        <w:rPr>
          <w:rFonts w:ascii="Sylfaen" w:hAnsi="Sylfaen" w:cs="Sylfaen"/>
          <w:b/>
          <w:lang w:val="ka-GE"/>
        </w:rPr>
        <w:t xml:space="preserve">სადენის ტუმბოს და ქსელის მოწყობის სამუშაოების </w:t>
      </w:r>
      <w:r w:rsidRPr="00F94013">
        <w:rPr>
          <w:rFonts w:ascii="Sylfaen" w:hAnsi="Sylfaen" w:cs="Sylfaen"/>
          <w:b/>
          <w:lang w:val="ka-GE"/>
        </w:rPr>
        <w:t xml:space="preserve">შესყიდვის </w:t>
      </w:r>
      <w:r w:rsidRPr="007B0071">
        <w:rPr>
          <w:rFonts w:ascii="Sylfaen" w:hAnsi="Sylfaen" w:cs="Sylfaen"/>
          <w:b/>
          <w:lang w:val="ka-GE"/>
        </w:rPr>
        <w:t>ელექტრონული</w:t>
      </w:r>
      <w:r>
        <w:rPr>
          <w:rFonts w:ascii="Sylfaen" w:hAnsi="Sylfaen" w:cs="Sylfaen"/>
          <w:b/>
          <w:lang w:val="ka-GE"/>
        </w:rPr>
        <w:t xml:space="preserve"> </w:t>
      </w:r>
      <w:r w:rsidRPr="007B0071">
        <w:rPr>
          <w:rFonts w:ascii="Sylfaen" w:hAnsi="Sylfaen" w:cs="Sylfaen"/>
          <w:b/>
          <w:lang w:val="ka-GE"/>
        </w:rPr>
        <w:t xml:space="preserve"> ტენდერის დოკუმენტაცია</w:t>
      </w:r>
    </w:p>
    <w:p w14:paraId="0130742C" w14:textId="0F14E84B" w:rsidR="0000167A" w:rsidRDefault="0000167A" w:rsidP="0000167A">
      <w:pPr>
        <w:spacing w:after="0" w:line="360" w:lineRule="auto"/>
        <w:jc w:val="center"/>
        <w:rPr>
          <w:rFonts w:ascii="Sylfaen" w:hAnsi="Sylfaen" w:cs="Sylfaen"/>
          <w:b/>
          <w:lang w:val="ka-GE"/>
        </w:rPr>
      </w:pPr>
    </w:p>
    <w:p w14:paraId="0C0E685F" w14:textId="77777777" w:rsidR="001B055A" w:rsidRPr="00F97167" w:rsidRDefault="001B055A" w:rsidP="00794191">
      <w:pPr>
        <w:spacing w:after="0" w:line="240" w:lineRule="auto"/>
        <w:jc w:val="center"/>
        <w:rPr>
          <w:rFonts w:ascii="Sylfaen" w:hAnsi="Sylfaen" w:cs="Sylfaen"/>
          <w:b/>
        </w:rPr>
      </w:pPr>
    </w:p>
    <w:p w14:paraId="093F24C3" w14:textId="77777777" w:rsidR="007D73CE" w:rsidRPr="00AF0657" w:rsidRDefault="007D73CE" w:rsidP="007D73CE">
      <w:pPr>
        <w:rPr>
          <w:rFonts w:ascii="Sylfaen" w:hAnsi="Sylfaen"/>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1CF7D01D" w14:textId="405BC55D" w:rsidR="001F6753" w:rsidRPr="00F97167" w:rsidRDefault="001F6753" w:rsidP="00F97167">
      <w:pPr>
        <w:spacing w:after="0" w:line="360" w:lineRule="auto"/>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F10849B" w:rsidR="007D0C6C" w:rsidRDefault="00D30223" w:rsidP="00F9716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6F66" w:rsidRPr="009B6F66">
        <w:rPr>
          <w:rFonts w:ascii="Sylfaen" w:hAnsi="Sylfaen" w:cs="Sylfaen"/>
          <w:b/>
          <w:lang w:val="ka-GE"/>
        </w:rPr>
        <w:t xml:space="preserve">ქ. თბილისში, მთაწმინდა-კრწანისის რაიონში, </w:t>
      </w:r>
      <w:r w:rsidR="00F97167" w:rsidRPr="00F97167">
        <w:rPr>
          <w:rFonts w:ascii="Sylfaen" w:hAnsi="Sylfaen" w:cs="Sylfaen"/>
          <w:b/>
          <w:lang w:val="ka-GE"/>
        </w:rPr>
        <w:t>სოფ. წავკისში, ოთხი აბონენტისათვის (ს/კ. 01.81.02.365.013; 01.81.02.365.020; 01.81.02.365.063; 01.81.02.365.017)</w:t>
      </w:r>
      <w:r w:rsidR="00F97167">
        <w:rPr>
          <w:rFonts w:ascii="Sylfaen" w:hAnsi="Sylfaen" w:cs="Sylfaen"/>
          <w:b/>
        </w:rPr>
        <w:t xml:space="preserve"> </w:t>
      </w:r>
      <w:r w:rsidR="00F97167" w:rsidRPr="00F97167">
        <w:rPr>
          <w:rFonts w:ascii="Sylfaen" w:hAnsi="Sylfaen" w:cs="Sylfaen"/>
          <w:b/>
          <w:lang w:val="ka-GE"/>
        </w:rPr>
        <w:t xml:space="preserve">წყალსადენის ტუმბოს და ქსელის მოწყობის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366E3EF" w:rsidR="00DB5C8D" w:rsidRDefault="009B6F66" w:rsidP="00DE5EA9">
      <w:pPr>
        <w:spacing w:after="0" w:line="240" w:lineRule="auto"/>
        <w:jc w:val="both"/>
        <w:rPr>
          <w:rFonts w:ascii="Sylfaen" w:hAnsi="Sylfaen" w:cs="Sylfaen"/>
          <w:lang w:val="ka-GE"/>
        </w:rPr>
      </w:pPr>
      <w:r>
        <w:rPr>
          <w:rFonts w:ascii="Sylfaen" w:hAnsi="Sylfaen" w:cs="Sylfaen"/>
          <w:lang w:val="ka-GE"/>
        </w:rPr>
        <w:t>მთაწმინდა-კრწანისის</w:t>
      </w:r>
      <w:r w:rsidR="001E2FB5" w:rsidRPr="001E2FB5">
        <w:rPr>
          <w:rFonts w:ascii="Sylfaen" w:hAnsi="Sylfaen" w:cs="Sylfaen"/>
          <w:lang w:val="ka-GE"/>
        </w:rPr>
        <w:t xml:space="preserve"> რაიონში, </w:t>
      </w:r>
      <w:r w:rsidR="00F97167">
        <w:rPr>
          <w:rFonts w:ascii="Sylfaen" w:hAnsi="Sylfaen" w:cs="Sylfaen"/>
          <w:lang w:val="ka-GE"/>
        </w:rPr>
        <w:t>სოფ. კრწანისში წყალსადენის ტუმბოს და ქსელის</w:t>
      </w:r>
      <w:r w:rsidRPr="009B6F66">
        <w:rPr>
          <w:rFonts w:ascii="Sylfaen" w:hAnsi="Sylfaen" w:cs="Sylfaen"/>
          <w:lang w:val="ka-GE"/>
        </w:rPr>
        <w:t xml:space="preserve"> მოწყობის</w:t>
      </w:r>
      <w:r>
        <w:rPr>
          <w:rFonts w:ascii="Sylfaen" w:hAnsi="Sylfaen" w:cs="Sylfaen"/>
          <w:lang w:val="ka-GE"/>
        </w:rPr>
        <w:t xml:space="preserve"> სამუშაოების</w:t>
      </w:r>
      <w:r w:rsidRPr="009B6F66">
        <w:rPr>
          <w:rFonts w:ascii="Sylfaen" w:hAnsi="Sylfaen" w:cs="Sylfaen"/>
          <w:lang w:val="ka-GE"/>
        </w:rPr>
        <w:t xml:space="preserve">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9CED89F"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994D14">
        <w:rPr>
          <w:rFonts w:ascii="Sylfaen" w:hAnsi="Sylfaen"/>
          <w:lang w:val="ka-GE"/>
        </w:rPr>
        <w:t xml:space="preserve">მთაწმინდა-კრწანისის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401A9EF"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3EE11549" w14:textId="30BA7B86" w:rsidR="00F97167" w:rsidRPr="006C567B" w:rsidRDefault="00F97167" w:rsidP="00DE5EA9">
      <w:pPr>
        <w:jc w:val="both"/>
        <w:rPr>
          <w:rFonts w:ascii="Sylfaen" w:hAnsi="Sylfaen"/>
          <w:b/>
          <w:lang w:val="ka-GE"/>
        </w:rPr>
      </w:pPr>
      <w:r w:rsidRPr="006C567B">
        <w:rPr>
          <w:rFonts w:ascii="Sylfaen" w:hAnsi="Sylfaen"/>
          <w:b/>
          <w:lang w:val="ka-GE"/>
        </w:rPr>
        <w:t xml:space="preserve">8. </w:t>
      </w:r>
      <w:r w:rsidR="006C567B" w:rsidRPr="006C567B">
        <w:rPr>
          <w:rFonts w:ascii="Sylfaen" w:hAnsi="Sylfaen"/>
          <w:b/>
          <w:lang w:val="ka-GE"/>
        </w:rPr>
        <w:t>შრომის უსაფრთხოების შევსებული კითხვარი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4A0681B6"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613F0">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55033">
        <w:rPr>
          <w:rFonts w:ascii="Sylfaen" w:hAnsi="Sylfaen" w:cs="Sylfaen"/>
          <w:b/>
          <w:sz w:val="20"/>
          <w:szCs w:val="20"/>
          <w:lang w:val="ka-GE"/>
        </w:rPr>
        <w:t>31</w:t>
      </w:r>
      <w:r w:rsidR="00C32862">
        <w:rPr>
          <w:rFonts w:ascii="Sylfaen" w:hAnsi="Sylfaen" w:cs="Sylfaen"/>
          <w:b/>
          <w:sz w:val="20"/>
          <w:szCs w:val="20"/>
          <w:lang w:val="ka-GE"/>
        </w:rPr>
        <w:t xml:space="preserve"> </w:t>
      </w:r>
      <w:r w:rsidR="00F97167">
        <w:rPr>
          <w:rFonts w:ascii="Sylfaen" w:hAnsi="Sylfaen" w:cs="Sylfaen"/>
          <w:b/>
          <w:sz w:val="20"/>
          <w:szCs w:val="20"/>
          <w:lang w:val="ka-GE"/>
        </w:rPr>
        <w:t>იანვარი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433DC0">
        <w:rPr>
          <w:rFonts w:ascii="Sylfaen" w:hAnsi="Sylfaen" w:cs="Sylfaen"/>
          <w:b/>
          <w:sz w:val="20"/>
          <w:szCs w:val="20"/>
          <w:lang w:val="ka-GE"/>
        </w:rPr>
        <w:t>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5AC23" w14:textId="77777777" w:rsidR="00C74108" w:rsidRDefault="00C74108" w:rsidP="007902EA">
      <w:pPr>
        <w:spacing w:after="0" w:line="240" w:lineRule="auto"/>
      </w:pPr>
      <w:r>
        <w:separator/>
      </w:r>
    </w:p>
  </w:endnote>
  <w:endnote w:type="continuationSeparator" w:id="0">
    <w:p w14:paraId="5E721417" w14:textId="77777777" w:rsidR="00C74108" w:rsidRDefault="00C7410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lfaen">
    <w:panose1 w:val="020B0604020202020204"/>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03C2198E" w:rsidR="00A52D43" w:rsidRDefault="00A52D43">
        <w:pPr>
          <w:pStyle w:val="Footer"/>
          <w:jc w:val="right"/>
        </w:pPr>
        <w:r>
          <w:fldChar w:fldCharType="begin"/>
        </w:r>
        <w:r>
          <w:instrText xml:space="preserve"> PAGE   \* MERGEFORMAT </w:instrText>
        </w:r>
        <w:r>
          <w:fldChar w:fldCharType="separate"/>
        </w:r>
        <w:r w:rsidR="001A74B4">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A460A" w14:textId="77777777" w:rsidR="00C74108" w:rsidRDefault="00C74108" w:rsidP="007902EA">
      <w:pPr>
        <w:spacing w:after="0" w:line="240" w:lineRule="auto"/>
      </w:pPr>
      <w:r>
        <w:separator/>
      </w:r>
    </w:p>
  </w:footnote>
  <w:footnote w:type="continuationSeparator" w:id="0">
    <w:p w14:paraId="0DBBE56E" w14:textId="77777777" w:rsidR="00C74108" w:rsidRDefault="00C7410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54D0538"/>
    <w:multiLevelType w:val="multilevel"/>
    <w:tmpl w:val="BD6C4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2"/>
  </w:num>
  <w:num w:numId="3">
    <w:abstractNumId w:val="6"/>
  </w:num>
  <w:num w:numId="4">
    <w:abstractNumId w:val="7"/>
  </w:num>
  <w:num w:numId="5">
    <w:abstractNumId w:val="4"/>
  </w:num>
  <w:num w:numId="6">
    <w:abstractNumId w:val="0"/>
  </w:num>
  <w:num w:numId="7">
    <w:abstractNumId w:val="5"/>
  </w:num>
  <w:num w:numId="8">
    <w:abstractNumId w:val="1"/>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167A"/>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A74B4"/>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27972"/>
    <w:rsid w:val="00430AF7"/>
    <w:rsid w:val="00431665"/>
    <w:rsid w:val="00431B3C"/>
    <w:rsid w:val="00433DC0"/>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05BF"/>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567B"/>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13F0"/>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35F5"/>
    <w:rsid w:val="007A4EBD"/>
    <w:rsid w:val="007A6E1A"/>
    <w:rsid w:val="007A7424"/>
    <w:rsid w:val="007B0071"/>
    <w:rsid w:val="007B4C58"/>
    <w:rsid w:val="007B7D53"/>
    <w:rsid w:val="007C2A72"/>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4D14"/>
    <w:rsid w:val="009970D9"/>
    <w:rsid w:val="00997CB4"/>
    <w:rsid w:val="009A2F37"/>
    <w:rsid w:val="009A6460"/>
    <w:rsid w:val="009A7535"/>
    <w:rsid w:val="009B6F66"/>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033"/>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3487"/>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4108"/>
    <w:rsid w:val="00C7542B"/>
    <w:rsid w:val="00C761CC"/>
    <w:rsid w:val="00C76391"/>
    <w:rsid w:val="00C83494"/>
    <w:rsid w:val="00C86CD0"/>
    <w:rsid w:val="00C91AFC"/>
    <w:rsid w:val="00C91FB6"/>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167"/>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A41BBCA3-B80C-4A2F-961F-82B92EB1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 w:type="character" w:styleId="Strong">
    <w:name w:val="Strong"/>
    <w:basedOn w:val="DefaultParagraphFont"/>
    <w:uiPriority w:val="22"/>
    <w:qFormat/>
    <w:locked/>
    <w:rsid w:val="006C5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881212326">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F94B1-C8C3-4EA2-A444-A26966B7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Microsoft Office User</cp:lastModifiedBy>
  <cp:revision>9</cp:revision>
  <cp:lastPrinted>2015-07-27T06:36:00Z</cp:lastPrinted>
  <dcterms:created xsi:type="dcterms:W3CDTF">2024-11-20T12:21:00Z</dcterms:created>
  <dcterms:modified xsi:type="dcterms:W3CDTF">2025-01-27T13:27:00Z</dcterms:modified>
</cp:coreProperties>
</file>