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1FB36B4C" w:rsidR="007D73CE" w:rsidRPr="007B0071" w:rsidRDefault="00A055E1"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41280F43" wp14:editId="38DE503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2192C57C" w14:textId="6E0C1B62" w:rsidR="009815C7" w:rsidRPr="007B0071" w:rsidRDefault="009815C7" w:rsidP="009B6F66">
      <w:pPr>
        <w:spacing w:after="0" w:line="240" w:lineRule="auto"/>
        <w:jc w:val="center"/>
        <w:rPr>
          <w:rFonts w:ascii="Sylfaen" w:hAnsi="Sylfaen" w:cs="Sylfaen"/>
          <w:b/>
        </w:rPr>
      </w:pPr>
    </w:p>
    <w:p w14:paraId="1D34AE3C" w14:textId="7A87D1B4" w:rsidR="00A055E1" w:rsidRPr="00A055E1" w:rsidRDefault="00A055E1" w:rsidP="009B6F66">
      <w:pPr>
        <w:spacing w:after="0" w:line="240" w:lineRule="auto"/>
        <w:jc w:val="center"/>
        <w:rPr>
          <w:rFonts w:ascii="Sylfaen" w:hAnsi="Sylfaen" w:cs="Sylfaen"/>
          <w:b/>
          <w:lang w:val="ka-GE"/>
        </w:rPr>
      </w:pPr>
    </w:p>
    <w:p w14:paraId="5E0DABC1" w14:textId="0C7960A1" w:rsidR="0000167A" w:rsidRPr="0000167A" w:rsidRDefault="009B6F66" w:rsidP="0000167A">
      <w:pPr>
        <w:spacing w:after="0" w:line="360" w:lineRule="auto"/>
        <w:jc w:val="center"/>
        <w:rPr>
          <w:rFonts w:ascii="Sylfaen" w:hAnsi="Sylfaen" w:cs="Sylfaen"/>
          <w:b/>
          <w:lang w:val="ka-GE"/>
        </w:rPr>
      </w:pPr>
      <w:r>
        <w:rPr>
          <w:rFonts w:ascii="Sylfaen" w:hAnsi="Sylfaen" w:cs="Sylfaen"/>
          <w:b/>
          <w:lang w:val="ka-GE"/>
        </w:rPr>
        <w:t xml:space="preserve">ქ. თბილისში, მთაწმინდა-კრწანისის რაიონში, </w:t>
      </w:r>
      <w:r w:rsidR="0000167A" w:rsidRPr="0000167A">
        <w:rPr>
          <w:rFonts w:ascii="Sylfaen" w:hAnsi="Sylfaen" w:cs="Sylfaen"/>
          <w:b/>
          <w:lang w:val="ka-GE"/>
        </w:rPr>
        <w:t>მთაწმინდა-კრწანისის რაიონი,</w:t>
      </w:r>
      <w:r w:rsidR="0000167A">
        <w:rPr>
          <w:rFonts w:ascii="Sylfaen" w:hAnsi="Sylfaen" w:cs="Sylfaen"/>
          <w:b/>
          <w:lang w:val="ka-GE"/>
        </w:rPr>
        <w:t xml:space="preserve"> </w:t>
      </w:r>
      <w:r w:rsidR="0000167A" w:rsidRPr="0000167A">
        <w:rPr>
          <w:rFonts w:ascii="Sylfaen" w:hAnsi="Sylfaen" w:cs="Sylfaen"/>
          <w:b/>
          <w:lang w:val="ka-GE"/>
        </w:rPr>
        <w:t>სოფ. წავკისში, ოთხი აბონენტისათვის (ს/კ. 01.81.02.365.013;</w:t>
      </w:r>
      <w:r w:rsidR="0000167A">
        <w:rPr>
          <w:rFonts w:ascii="Sylfaen" w:hAnsi="Sylfaen" w:cs="Sylfaen"/>
          <w:b/>
          <w:lang w:val="ka-GE"/>
        </w:rPr>
        <w:t xml:space="preserve"> </w:t>
      </w:r>
      <w:r w:rsidR="0000167A" w:rsidRPr="0000167A">
        <w:rPr>
          <w:rFonts w:ascii="Sylfaen" w:hAnsi="Sylfaen" w:cs="Sylfaen"/>
          <w:b/>
          <w:lang w:val="ka-GE"/>
        </w:rPr>
        <w:t>01.81.02.365.020; 01.81.02.365.063; 01.81.02.365.017)</w:t>
      </w:r>
    </w:p>
    <w:p w14:paraId="6B107387" w14:textId="77777777" w:rsidR="0000167A" w:rsidRPr="009B6F66" w:rsidRDefault="0000167A" w:rsidP="0000167A">
      <w:pPr>
        <w:spacing w:after="0" w:line="360" w:lineRule="auto"/>
        <w:jc w:val="center"/>
        <w:rPr>
          <w:rFonts w:ascii="AcadNusx" w:hAnsi="AcadNusx"/>
          <w:b/>
          <w:lang w:val="ka-GE"/>
        </w:rPr>
      </w:pPr>
      <w:r w:rsidRPr="0000167A">
        <w:rPr>
          <w:rFonts w:ascii="Sylfaen" w:hAnsi="Sylfaen" w:cs="Sylfaen"/>
          <w:b/>
          <w:lang w:val="ka-GE"/>
        </w:rPr>
        <w:t>წყალ</w:t>
      </w:r>
      <w:r>
        <w:rPr>
          <w:rFonts w:ascii="Sylfaen" w:hAnsi="Sylfaen" w:cs="Sylfaen"/>
          <w:b/>
          <w:lang w:val="ka-GE"/>
        </w:rPr>
        <w:t xml:space="preserve">სადენის ტუმბოს და ქსელის მოწყობის სამუშაოების </w:t>
      </w:r>
      <w:r w:rsidRPr="00F94013">
        <w:rPr>
          <w:rFonts w:ascii="Sylfaen" w:hAnsi="Sylfaen" w:cs="Sylfaen"/>
          <w:b/>
          <w:lang w:val="ka-GE"/>
        </w:rPr>
        <w:t xml:space="preserve">შესყიდვის </w:t>
      </w:r>
      <w:r w:rsidRPr="007B0071">
        <w:rPr>
          <w:rFonts w:ascii="Sylfaen" w:hAnsi="Sylfaen" w:cs="Sylfaen"/>
          <w:b/>
          <w:lang w:val="ka-GE"/>
        </w:rPr>
        <w:t>ელექტრონული</w:t>
      </w:r>
      <w:r>
        <w:rPr>
          <w:rFonts w:ascii="Sylfaen" w:hAnsi="Sylfaen" w:cs="Sylfaen"/>
          <w:b/>
          <w:lang w:val="ka-GE"/>
        </w:rPr>
        <w:t xml:space="preserve"> </w:t>
      </w:r>
      <w:r w:rsidRPr="007B0071">
        <w:rPr>
          <w:rFonts w:ascii="Sylfaen" w:hAnsi="Sylfaen" w:cs="Sylfaen"/>
          <w:b/>
          <w:lang w:val="ka-GE"/>
        </w:rPr>
        <w:t xml:space="preserve"> ტენდერის დოკუმენტაცია</w:t>
      </w:r>
    </w:p>
    <w:p w14:paraId="0130742C" w14:textId="0F14E84B" w:rsidR="0000167A" w:rsidRDefault="0000167A" w:rsidP="0000167A">
      <w:pPr>
        <w:spacing w:after="0" w:line="360" w:lineRule="auto"/>
        <w:jc w:val="center"/>
        <w:rPr>
          <w:rFonts w:ascii="Sylfaen" w:hAnsi="Sylfaen" w:cs="Sylfaen"/>
          <w:b/>
          <w:lang w:val="ka-GE"/>
        </w:rPr>
      </w:pPr>
    </w:p>
    <w:p w14:paraId="0C0E685F" w14:textId="77777777" w:rsidR="001B055A" w:rsidRPr="00F97167" w:rsidRDefault="001B055A" w:rsidP="00794191">
      <w:pPr>
        <w:spacing w:after="0" w:line="240" w:lineRule="auto"/>
        <w:jc w:val="center"/>
        <w:rPr>
          <w:rFonts w:ascii="Sylfaen" w:hAnsi="Sylfaen" w:cs="Sylfaen"/>
          <w:b/>
        </w:rPr>
      </w:pPr>
    </w:p>
    <w:p w14:paraId="093F24C3" w14:textId="77777777" w:rsidR="007D73CE" w:rsidRPr="00AF0657" w:rsidRDefault="007D73CE" w:rsidP="007D73CE">
      <w:pPr>
        <w:rPr>
          <w:rFonts w:ascii="Sylfaen" w:hAnsi="Sylfaen"/>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1CF7D01D" w14:textId="405BC55D" w:rsidR="001F6753" w:rsidRPr="00F97167" w:rsidRDefault="001F6753" w:rsidP="00F97167">
      <w:pPr>
        <w:spacing w:after="0" w:line="360" w:lineRule="auto"/>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2F10849B" w:rsidR="007D0C6C" w:rsidRDefault="00D30223" w:rsidP="00F9716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ელექტრონულ</w:t>
      </w:r>
      <w:r w:rsidR="00A71B47">
        <w:rPr>
          <w:rFonts w:ascii="Sylfaen" w:hAnsi="Sylfaen" w:cs="Sylfaen"/>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B6F66" w:rsidRPr="009B6F66">
        <w:rPr>
          <w:rFonts w:ascii="Sylfaen" w:hAnsi="Sylfaen" w:cs="Sylfaen"/>
          <w:b/>
          <w:lang w:val="ka-GE"/>
        </w:rPr>
        <w:t xml:space="preserve">ქ. თბილისში, მთაწმინდა-კრწანისის რაიონში, </w:t>
      </w:r>
      <w:r w:rsidR="00F97167" w:rsidRPr="00F97167">
        <w:rPr>
          <w:rFonts w:ascii="Sylfaen" w:hAnsi="Sylfaen" w:cs="Sylfaen"/>
          <w:b/>
          <w:lang w:val="ka-GE"/>
        </w:rPr>
        <w:t>სოფ. წავკისში, ოთხი აბონენტისათვის (ს/კ. 01.81.02.365.013; 01.81.02.365.020; 01.81.02.365.063; 01.81.02.365.017)</w:t>
      </w:r>
      <w:r w:rsidR="00F97167">
        <w:rPr>
          <w:rFonts w:ascii="Sylfaen" w:hAnsi="Sylfaen" w:cs="Sylfaen"/>
          <w:b/>
        </w:rPr>
        <w:t xml:space="preserve"> </w:t>
      </w:r>
      <w:r w:rsidR="00F97167" w:rsidRPr="00F97167">
        <w:rPr>
          <w:rFonts w:ascii="Sylfaen" w:hAnsi="Sylfaen" w:cs="Sylfaen"/>
          <w:b/>
          <w:lang w:val="ka-GE"/>
        </w:rPr>
        <w:t xml:space="preserve">წყალსადენის ტუმბოს და ქსელის მოწყობის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366E3EF" w:rsidR="00DB5C8D" w:rsidRDefault="009B6F66" w:rsidP="00DE5EA9">
      <w:pPr>
        <w:spacing w:after="0" w:line="240" w:lineRule="auto"/>
        <w:jc w:val="both"/>
        <w:rPr>
          <w:rFonts w:ascii="Sylfaen" w:hAnsi="Sylfaen" w:cs="Sylfaen"/>
          <w:lang w:val="ka-GE"/>
        </w:rPr>
      </w:pPr>
      <w:r>
        <w:rPr>
          <w:rFonts w:ascii="Sylfaen" w:hAnsi="Sylfaen" w:cs="Sylfaen"/>
          <w:lang w:val="ka-GE"/>
        </w:rPr>
        <w:t>მთაწმინდა-კრწანისის</w:t>
      </w:r>
      <w:r w:rsidR="001E2FB5" w:rsidRPr="001E2FB5">
        <w:rPr>
          <w:rFonts w:ascii="Sylfaen" w:hAnsi="Sylfaen" w:cs="Sylfaen"/>
          <w:lang w:val="ka-GE"/>
        </w:rPr>
        <w:t xml:space="preserve"> რაიონში, </w:t>
      </w:r>
      <w:r w:rsidR="00F97167">
        <w:rPr>
          <w:rFonts w:ascii="Sylfaen" w:hAnsi="Sylfaen" w:cs="Sylfaen"/>
          <w:lang w:val="ka-GE"/>
        </w:rPr>
        <w:t>სოფ. კრწანისში წყალსადენის ტუმბოს და ქსელის</w:t>
      </w:r>
      <w:r w:rsidRPr="009B6F66">
        <w:rPr>
          <w:rFonts w:ascii="Sylfaen" w:hAnsi="Sylfaen" w:cs="Sylfaen"/>
          <w:lang w:val="ka-GE"/>
        </w:rPr>
        <w:t xml:space="preserve"> მოწყობის</w:t>
      </w:r>
      <w:r>
        <w:rPr>
          <w:rFonts w:ascii="Sylfaen" w:hAnsi="Sylfaen" w:cs="Sylfaen"/>
          <w:lang w:val="ka-GE"/>
        </w:rPr>
        <w:t xml:space="preserve"> სამუშაოების</w:t>
      </w:r>
      <w:r w:rsidRPr="009B6F66">
        <w:rPr>
          <w:rFonts w:ascii="Sylfaen" w:hAnsi="Sylfaen" w:cs="Sylfaen"/>
          <w:lang w:val="ka-GE"/>
        </w:rPr>
        <w:t xml:space="preserve">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59B3120F" w:rsidR="00F36706" w:rsidRPr="002709D5" w:rsidRDefault="00A055E1" w:rsidP="00F36706">
      <w:pPr>
        <w:rPr>
          <w:rFonts w:ascii="Sylfaen" w:hAnsi="Sylfaen"/>
          <w:lang w:val="ka-GE"/>
        </w:rPr>
      </w:pPr>
      <w:r>
        <w:rPr>
          <w:rFonts w:ascii="Sylfaen" w:hAnsi="Sylfaen"/>
          <w:lang w:val="ka-GE"/>
        </w:rPr>
        <w:t xml:space="preserve">მასალის დასატვირთი ამწე, ასევე </w:t>
      </w:r>
      <w:r w:rsidRPr="00A055E1">
        <w:rPr>
          <w:rFonts w:ascii="Sylfaen" w:hAnsi="Sylfaen"/>
          <w:b/>
          <w:lang w:val="ka-GE"/>
        </w:rPr>
        <w:t>შესაბამისი მუშა ხელი</w:t>
      </w:r>
      <w:r w:rsidRPr="00A055E1">
        <w:rPr>
          <w:rFonts w:ascii="Sylfaen" w:hAnsi="Sylfaen"/>
          <w:lang w:val="ka-GE"/>
        </w:rPr>
        <w:t xml:space="preserve"> </w:t>
      </w:r>
      <w:r w:rsidR="00F36706" w:rsidRPr="00F65DA9">
        <w:rPr>
          <w:rFonts w:ascii="Sylfaen" w:hAnsi="Sylfaen"/>
          <w:lang w:val="ka-GE"/>
        </w:rPr>
        <w:t>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9CED89F" w:rsidR="00392707"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994D14">
        <w:rPr>
          <w:rFonts w:ascii="Sylfaen" w:hAnsi="Sylfaen"/>
          <w:lang w:val="ka-GE"/>
        </w:rPr>
        <w:t xml:space="preserve">მთაწმინდა-კრწანისის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321BCB7"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5E88CE6F" w14:textId="60D7897D" w:rsidR="006A7856" w:rsidRDefault="006A7856" w:rsidP="006A7856">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w:t>
      </w:r>
      <w:r w:rsidR="00A055E1">
        <w:rPr>
          <w:rFonts w:ascii="Sylfaen" w:hAnsi="Sylfaen"/>
          <w:b/>
          <w:bCs/>
          <w:color w:val="FF0000"/>
          <w:lang w:val="ka-GE"/>
        </w:rPr>
        <w:t>ქ</w:t>
      </w:r>
      <w:r>
        <w:rPr>
          <w:rFonts w:ascii="Sylfaen" w:hAnsi="Sylfaen"/>
          <w:b/>
          <w:bCs/>
          <w:color w:val="FF0000"/>
          <w:lang w:val="ka-GE"/>
        </w:rPr>
        <w:t>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w:t>
      </w:r>
      <w:r w:rsidR="00A055E1">
        <w:rPr>
          <w:rFonts w:ascii="Sylfaen" w:hAnsi="Sylfaen"/>
          <w:b/>
          <w:bCs/>
          <w:color w:val="FF0000"/>
          <w:lang w:val="ka-GE"/>
        </w:rPr>
        <w:t>ქ</w:t>
      </w:r>
      <w:r>
        <w:rPr>
          <w:rFonts w:ascii="Sylfaen" w:hAnsi="Sylfaen"/>
          <w:b/>
          <w:bCs/>
          <w:color w:val="FF0000"/>
          <w:lang w:val="ka-GE"/>
        </w:rPr>
        <w:t>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1645D7A" w14:textId="77777777" w:rsidR="006A7856" w:rsidRDefault="006A7856" w:rsidP="006A7856">
      <w:pPr>
        <w:rPr>
          <w:rFonts w:ascii="Sylfaen" w:hAnsi="Sylfaen"/>
          <w:b/>
          <w:bCs/>
          <w:color w:val="FF0000"/>
          <w:lang w:val="ka-GE"/>
        </w:rPr>
      </w:pPr>
      <w:r>
        <w:rPr>
          <w:rFonts w:ascii="Sylfaen" w:hAnsi="Sylfaen"/>
          <w:b/>
          <w:bCs/>
          <w:color w:val="FF0000"/>
          <w:lang w:val="ka-GE"/>
        </w:rPr>
        <w:lastRenderedPageBreak/>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4D78075F" w14:textId="18493D61" w:rsidR="007A4EBD" w:rsidRDefault="007A4EBD" w:rsidP="007A4EBD">
      <w:pPr>
        <w:spacing w:before="240" w:after="160"/>
        <w:jc w:val="both"/>
        <w:rPr>
          <w:rFonts w:ascii="Sylfaen" w:hAnsi="Sylfaen"/>
          <w:b/>
          <w:lang w:val="ka-GE"/>
        </w:rPr>
      </w:pPr>
      <w:r w:rsidRPr="00CC47D6">
        <w:rPr>
          <w:rFonts w:ascii="Sylfaen" w:hAnsi="Sylfaen"/>
          <w:b/>
          <w:lang w:val="ka-GE"/>
        </w:rPr>
        <w:t xml:space="preserve">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w:t>
      </w:r>
      <w:r w:rsidR="00085C9A">
        <w:rPr>
          <w:rFonts w:ascii="Sylfaen" w:hAnsi="Sylfaen"/>
          <w:b/>
          <w:lang w:val="ka-GE"/>
        </w:rPr>
        <w:t xml:space="preserve">„კონტრაქტორის მომსახურება“. </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401A9EF"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3EE11549" w14:textId="30BA7B86" w:rsidR="00F97167" w:rsidRPr="006C567B" w:rsidRDefault="00F97167" w:rsidP="00DE5EA9">
      <w:pPr>
        <w:jc w:val="both"/>
        <w:rPr>
          <w:rFonts w:ascii="Sylfaen" w:hAnsi="Sylfaen"/>
          <w:b/>
          <w:lang w:val="ka-GE"/>
        </w:rPr>
      </w:pPr>
      <w:r w:rsidRPr="006C567B">
        <w:rPr>
          <w:rFonts w:ascii="Sylfaen" w:hAnsi="Sylfaen"/>
          <w:b/>
          <w:lang w:val="ka-GE"/>
        </w:rPr>
        <w:t xml:space="preserve">8. </w:t>
      </w:r>
      <w:r w:rsidR="006C567B" w:rsidRPr="006C567B">
        <w:rPr>
          <w:rFonts w:ascii="Sylfaen" w:hAnsi="Sylfaen"/>
          <w:b/>
          <w:lang w:val="ka-GE"/>
        </w:rPr>
        <w:t>შრომის უსაფრთხოების შევსებული კითხვარი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04432F2A"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33DC0">
        <w:rPr>
          <w:rFonts w:ascii="Sylfaen" w:hAnsi="Sylfaen" w:cs="Sylfaen"/>
          <w:b/>
          <w:sz w:val="20"/>
          <w:szCs w:val="20"/>
          <w:lang w:val="ka-GE"/>
        </w:rPr>
        <w:t>27</w:t>
      </w:r>
      <w:r w:rsidR="00C32862">
        <w:rPr>
          <w:rFonts w:ascii="Sylfaen" w:hAnsi="Sylfaen" w:cs="Sylfaen"/>
          <w:b/>
          <w:sz w:val="20"/>
          <w:szCs w:val="20"/>
          <w:lang w:val="ka-GE"/>
        </w:rPr>
        <w:t xml:space="preserve"> </w:t>
      </w:r>
      <w:r w:rsidR="00F97167">
        <w:rPr>
          <w:rFonts w:ascii="Sylfaen" w:hAnsi="Sylfaen" w:cs="Sylfaen"/>
          <w:b/>
          <w:sz w:val="20"/>
          <w:szCs w:val="20"/>
          <w:lang w:val="ka-GE"/>
        </w:rPr>
        <w:t>იანვარი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433DC0">
        <w:rPr>
          <w:rFonts w:ascii="Sylfaen" w:hAnsi="Sylfaen" w:cs="Sylfaen"/>
          <w:b/>
          <w:sz w:val="20"/>
          <w:szCs w:val="20"/>
          <w:lang w:val="ka-GE"/>
        </w:rPr>
        <w:t>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6143E5F0" w14:textId="744B25C4" w:rsidR="00C55160"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A72573">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A72573"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A72573">
        <w:rPr>
          <w:rFonts w:cs="Arial"/>
          <w:lang w:val="ka-GE"/>
        </w:rPr>
        <w:t>11</w:t>
      </w:r>
      <w:r w:rsidRPr="002237DF">
        <w:rPr>
          <w:rFonts w:cs="Arial"/>
          <w:lang w:val="ka-GE"/>
        </w:rPr>
        <w:t>4</w:t>
      </w:r>
      <w:r w:rsidR="00B81448" w:rsidRPr="00A72573">
        <w:rPr>
          <w:rFonts w:cs="Arial"/>
          <w:lang w:val="ka-GE"/>
        </w:rPr>
        <w:t>6</w:t>
      </w:r>
      <w:r w:rsidRPr="002237DF">
        <w:rPr>
          <w:rFonts w:cs="Arial"/>
          <w:lang w:val="ka-GE"/>
        </w:rPr>
        <w:t>); 5</w:t>
      </w:r>
      <w:r w:rsidR="00B81448" w:rsidRPr="00A72573">
        <w:rPr>
          <w:rFonts w:cs="Arial"/>
          <w:lang w:val="ka-GE"/>
        </w:rPr>
        <w:t>55</w:t>
      </w:r>
      <w:r w:rsidRPr="002237DF">
        <w:rPr>
          <w:rFonts w:cs="Arial"/>
          <w:lang w:val="ka-GE"/>
        </w:rPr>
        <w:t xml:space="preserve"> </w:t>
      </w:r>
      <w:r w:rsidR="00B81448" w:rsidRPr="00A72573">
        <w:rPr>
          <w:rFonts w:cs="Arial"/>
          <w:lang w:val="ka-GE"/>
        </w:rPr>
        <w:t>68</w:t>
      </w:r>
      <w:r w:rsidRPr="002237DF">
        <w:rPr>
          <w:rFonts w:cs="Arial"/>
          <w:lang w:val="ka-GE"/>
        </w:rPr>
        <w:t xml:space="preserve"> </w:t>
      </w:r>
      <w:r w:rsidR="00B81448" w:rsidRPr="00A72573">
        <w:rPr>
          <w:rFonts w:cs="Arial"/>
          <w:lang w:val="ka-GE"/>
        </w:rPr>
        <w:t>93</w:t>
      </w:r>
      <w:r w:rsidRPr="002237DF">
        <w:rPr>
          <w:rFonts w:cs="Arial"/>
          <w:lang w:val="ka-GE"/>
        </w:rPr>
        <w:t xml:space="preserve"> </w:t>
      </w:r>
      <w:r w:rsidR="00B81448" w:rsidRPr="00A72573">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9444" w14:textId="77777777" w:rsidR="007C2A72" w:rsidRDefault="007C2A72" w:rsidP="007902EA">
      <w:pPr>
        <w:spacing w:after="0" w:line="240" w:lineRule="auto"/>
      </w:pPr>
      <w:r>
        <w:separator/>
      </w:r>
    </w:p>
  </w:endnote>
  <w:endnote w:type="continuationSeparator" w:id="0">
    <w:p w14:paraId="2724D525" w14:textId="77777777" w:rsidR="007C2A72" w:rsidRDefault="007C2A7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3C2198E" w:rsidR="00A52D43" w:rsidRDefault="00A52D43">
        <w:pPr>
          <w:pStyle w:val="Footer"/>
          <w:jc w:val="right"/>
        </w:pPr>
        <w:r>
          <w:fldChar w:fldCharType="begin"/>
        </w:r>
        <w:r>
          <w:instrText xml:space="preserve"> PAGE   \* MERGEFORMAT </w:instrText>
        </w:r>
        <w:r>
          <w:fldChar w:fldCharType="separate"/>
        </w:r>
        <w:r w:rsidR="001A74B4">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DEB6" w14:textId="77777777" w:rsidR="007C2A72" w:rsidRDefault="007C2A72" w:rsidP="007902EA">
      <w:pPr>
        <w:spacing w:after="0" w:line="240" w:lineRule="auto"/>
      </w:pPr>
      <w:r>
        <w:separator/>
      </w:r>
    </w:p>
  </w:footnote>
  <w:footnote w:type="continuationSeparator" w:id="0">
    <w:p w14:paraId="22C50C2C" w14:textId="77777777" w:rsidR="007C2A72" w:rsidRDefault="007C2A7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54D0538"/>
    <w:multiLevelType w:val="multilevel"/>
    <w:tmpl w:val="BD6C4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2"/>
  </w:num>
  <w:num w:numId="3">
    <w:abstractNumId w:val="6"/>
  </w:num>
  <w:num w:numId="4">
    <w:abstractNumId w:val="7"/>
  </w:num>
  <w:num w:numId="5">
    <w:abstractNumId w:val="4"/>
  </w:num>
  <w:num w:numId="6">
    <w:abstractNumId w:val="0"/>
  </w:num>
  <w:num w:numId="7">
    <w:abstractNumId w:val="5"/>
  </w:num>
  <w:num w:numId="8">
    <w:abstractNumId w:val="1"/>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0167A"/>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85C9A"/>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A74B4"/>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97EE4"/>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27972"/>
    <w:rsid w:val="00430AF7"/>
    <w:rsid w:val="00431665"/>
    <w:rsid w:val="00431B3C"/>
    <w:rsid w:val="00433DC0"/>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05BF"/>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856"/>
    <w:rsid w:val="006A7B28"/>
    <w:rsid w:val="006B2B7F"/>
    <w:rsid w:val="006C0210"/>
    <w:rsid w:val="006C1436"/>
    <w:rsid w:val="006C567B"/>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35F5"/>
    <w:rsid w:val="007A4EBD"/>
    <w:rsid w:val="007A6E1A"/>
    <w:rsid w:val="007A7424"/>
    <w:rsid w:val="007B0071"/>
    <w:rsid w:val="007B4C58"/>
    <w:rsid w:val="007B7D53"/>
    <w:rsid w:val="007C2A72"/>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4D14"/>
    <w:rsid w:val="009970D9"/>
    <w:rsid w:val="00997CB4"/>
    <w:rsid w:val="009A2F37"/>
    <w:rsid w:val="009A6460"/>
    <w:rsid w:val="009A7535"/>
    <w:rsid w:val="009B6F66"/>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055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1B47"/>
    <w:rsid w:val="00A72573"/>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2B3C"/>
    <w:rsid w:val="00B830F8"/>
    <w:rsid w:val="00B83487"/>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23D6"/>
    <w:rsid w:val="00C14986"/>
    <w:rsid w:val="00C14D7A"/>
    <w:rsid w:val="00C32862"/>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1FB6"/>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47DC"/>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167"/>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A41BBCA3-B80C-4A2F-961F-82B92EB1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085C9A"/>
    <w:pPr>
      <w:spacing w:after="0" w:line="240" w:lineRule="auto"/>
    </w:pPr>
    <w:rPr>
      <w:rFonts w:eastAsiaTheme="minorHAnsi" w:cs="Calibri"/>
    </w:rPr>
  </w:style>
  <w:style w:type="character" w:styleId="Strong">
    <w:name w:val="Strong"/>
    <w:basedOn w:val="DefaultParagraphFont"/>
    <w:uiPriority w:val="22"/>
    <w:qFormat/>
    <w:locked/>
    <w:rsid w:val="006C5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881212326">
      <w:bodyDiv w:val="1"/>
      <w:marLeft w:val="0"/>
      <w:marRight w:val="0"/>
      <w:marTop w:val="0"/>
      <w:marBottom w:val="0"/>
      <w:divBdr>
        <w:top w:val="none" w:sz="0" w:space="0" w:color="auto"/>
        <w:left w:val="none" w:sz="0" w:space="0" w:color="auto"/>
        <w:bottom w:val="none" w:sz="0" w:space="0" w:color="auto"/>
        <w:right w:val="none" w:sz="0" w:space="0" w:color="auto"/>
      </w:divBdr>
    </w:div>
    <w:div w:id="122679560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49240567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94B1-C8C3-4EA2-A444-A26966B7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Microsoft Office User</cp:lastModifiedBy>
  <cp:revision>4</cp:revision>
  <cp:lastPrinted>2015-07-27T06:36:00Z</cp:lastPrinted>
  <dcterms:created xsi:type="dcterms:W3CDTF">2024-11-20T12:21:00Z</dcterms:created>
  <dcterms:modified xsi:type="dcterms:W3CDTF">2025-01-20T12:04:00Z</dcterms:modified>
</cp:coreProperties>
</file>