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50AA4199" w:rsidR="00182199" w:rsidRPr="00CD19CB" w:rsidRDefault="00CD19CB" w:rsidP="001B055A">
      <w:pPr>
        <w:spacing w:after="0" w:line="360" w:lineRule="auto"/>
        <w:ind w:firstLine="360"/>
        <w:jc w:val="center"/>
        <w:rPr>
          <w:rFonts w:ascii="Sylfaen" w:hAnsi="Sylfaen" w:cs="Sylfaen"/>
          <w:b/>
          <w:lang w:val="ka-GE"/>
        </w:rPr>
      </w:pPr>
      <w:r>
        <w:rPr>
          <w:rFonts w:ascii="Sylfaen" w:hAnsi="Sylfaen" w:cs="Sylfaen"/>
          <w:b/>
          <w:lang w:val="ka-GE"/>
        </w:rPr>
        <w:t xml:space="preserve">ელექტრონული ტენდერი </w:t>
      </w:r>
      <w:r w:rsidR="00083AE0">
        <w:rPr>
          <w:rFonts w:ascii="Sylfaen" w:hAnsi="Sylfaen" w:cs="Sylfaen"/>
          <w:b/>
        </w:rPr>
        <w:t xml:space="preserve">50 </w:t>
      </w:r>
      <w:r w:rsidR="00083AE0">
        <w:rPr>
          <w:rFonts w:ascii="Sylfaen" w:hAnsi="Sylfaen" w:cs="Sylfaen"/>
          <w:b/>
          <w:lang w:val="ka-GE"/>
        </w:rPr>
        <w:t>ცალი ლეპტოპის შესყიდვასთან</w:t>
      </w:r>
      <w:r>
        <w:rPr>
          <w:rFonts w:ascii="Sylfaen" w:hAnsi="Sylfaen" w:cs="Sylfaen"/>
          <w:b/>
          <w:lang w:val="ka-GE"/>
        </w:rPr>
        <w:t xml:space="preserve"> დაკავშირებით</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22D4CDF1" w14:textId="7F17065A" w:rsidR="008647CD"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w:t>
      </w:r>
      <w:r w:rsidR="00713EFC" w:rsidRPr="00CD19CB">
        <w:rPr>
          <w:rFonts w:ascii="Sylfaen" w:hAnsi="Sylfaen" w:cs="Sylfaen"/>
          <w:sz w:val="20"/>
          <w:szCs w:val="20"/>
          <w:lang w:val="ka-GE"/>
        </w:rPr>
        <w:t>GWP)</w:t>
      </w:r>
      <w:r w:rsidR="00CD19CB" w:rsidRPr="00CD19CB">
        <w:rPr>
          <w:rFonts w:ascii="Sylfaen" w:hAnsi="Sylfaen" w:cs="Sylfaen"/>
          <w:sz w:val="20"/>
          <w:szCs w:val="20"/>
          <w:lang w:val="ka-GE"/>
        </w:rPr>
        <w:t>, შემდგომში</w:t>
      </w:r>
      <w:r w:rsidR="00CD19CB">
        <w:rPr>
          <w:rFonts w:ascii="Sylfaen" w:hAnsi="Sylfaen" w:cs="Sylfaen"/>
          <w:sz w:val="20"/>
          <w:szCs w:val="20"/>
          <w:lang w:val="ka-GE"/>
        </w:rPr>
        <w:t xml:space="preserve"> </w:t>
      </w:r>
      <w:r w:rsidR="00CD19CB" w:rsidRPr="00CD19CB">
        <w:rPr>
          <w:rFonts w:ascii="Sylfaen" w:hAnsi="Sylfaen" w:cs="Sylfaen"/>
          <w:sz w:val="20"/>
          <w:szCs w:val="20"/>
          <w:lang w:val="ka-GE"/>
        </w:rPr>
        <w:t>მოხსენიებული როგორც „</w:t>
      </w:r>
      <w:r w:rsidR="00CD19CB" w:rsidRPr="00CD19CB">
        <w:rPr>
          <w:rFonts w:ascii="Sylfaen" w:hAnsi="Sylfaen" w:cs="Sylfaen"/>
          <w:b/>
          <w:sz w:val="20"/>
          <w:szCs w:val="20"/>
          <w:lang w:val="ka-GE"/>
        </w:rPr>
        <w:t>შემსყიდველი</w:t>
      </w:r>
      <w:r w:rsidR="00CD19CB" w:rsidRPr="00CD19CB">
        <w:rPr>
          <w:rFonts w:ascii="Sylfaen" w:hAnsi="Sylfaen" w:cs="Sylfaen"/>
          <w:sz w:val="20"/>
          <w:szCs w:val="20"/>
          <w:lang w:val="ka-GE"/>
        </w:rPr>
        <w:t>“</w:t>
      </w:r>
      <w:r w:rsidR="00713EFC" w:rsidRPr="00CD19CB">
        <w:rPr>
          <w:rFonts w:ascii="Sylfaen" w:hAnsi="Sylfaen" w:cs="Sylfaen"/>
          <w:sz w:val="20"/>
          <w:szCs w:val="20"/>
          <w:lang w:val="ka-GE"/>
        </w:rPr>
        <w:t xml:space="preserve"> </w:t>
      </w:r>
      <w:r w:rsidR="00457067" w:rsidRPr="0027455B">
        <w:rPr>
          <w:rFonts w:ascii="Sylfaen" w:hAnsi="Sylfaen" w:cs="Sylfaen"/>
          <w:sz w:val="20"/>
          <w:szCs w:val="20"/>
          <w:lang w:val="ka-GE"/>
        </w:rPr>
        <w:t>აცხადებ</w:t>
      </w:r>
      <w:r w:rsidR="005D4EBD">
        <w:rPr>
          <w:rFonts w:ascii="Sylfaen" w:hAnsi="Sylfaen" w:cs="Sylfaen"/>
          <w:sz w:val="20"/>
          <w:szCs w:val="20"/>
          <w:lang w:val="ka-GE"/>
        </w:rPr>
        <w:t>ს</w:t>
      </w:r>
      <w:r w:rsidR="00CD19C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083AE0" w:rsidRPr="00083AE0">
        <w:rPr>
          <w:rFonts w:ascii="Sylfaen" w:hAnsi="Sylfaen" w:cs="Sylfaen"/>
          <w:sz w:val="20"/>
          <w:szCs w:val="20"/>
          <w:lang w:val="ka-GE"/>
        </w:rPr>
        <w:t>50 ცალი ლეპტოპის შესყიდვასთან დაკავშირებით</w:t>
      </w:r>
      <w:r w:rsidR="00083AE0">
        <w:rPr>
          <w:rFonts w:ascii="Sylfaen" w:hAnsi="Sylfaen" w:cs="Sylfaen"/>
          <w:sz w:val="20"/>
          <w:szCs w:val="20"/>
          <w:lang w:val="ka-GE"/>
        </w:rPr>
        <w:t xml:space="preserve"> </w:t>
      </w:r>
      <w:r w:rsidR="0001638A" w:rsidRPr="0027455B">
        <w:rPr>
          <w:rFonts w:ascii="Sylfaen" w:hAnsi="Sylfaen" w:cs="Sylfaen"/>
          <w:sz w:val="20"/>
          <w:szCs w:val="20"/>
          <w:lang w:val="ka-GE"/>
        </w:rPr>
        <w:t>და იწვევ</w:t>
      </w:r>
      <w:r w:rsidR="005D4EBD">
        <w:rPr>
          <w:rFonts w:ascii="Sylfaen" w:hAnsi="Sylfaen" w:cs="Sylfaen"/>
          <w:sz w:val="20"/>
          <w:szCs w:val="20"/>
          <w:lang w:val="ka-GE"/>
        </w:rPr>
        <w:t>ს</w:t>
      </w:r>
      <w:r w:rsidR="00CD19CB">
        <w:rPr>
          <w:rFonts w:ascii="Sylfaen" w:hAnsi="Sylfaen" w:cs="Sylfaen"/>
          <w:sz w:val="20"/>
          <w:szCs w:val="20"/>
          <w:lang w:val="ka-GE"/>
        </w:rPr>
        <w:t xml:space="preserve"> კვალიფიციურ კომპანიებს, შემდგომში მოხსენიებული როგორც „</w:t>
      </w:r>
      <w:r w:rsidR="00CD19CB" w:rsidRPr="00CD19CB">
        <w:rPr>
          <w:rFonts w:ascii="Sylfaen" w:hAnsi="Sylfaen" w:cs="Sylfaen"/>
          <w:b/>
          <w:sz w:val="20"/>
          <w:szCs w:val="20"/>
          <w:lang w:val="ka-GE"/>
        </w:rPr>
        <w:t>პრეტენდენტი</w:t>
      </w:r>
      <w:r w:rsidR="00CD19CB">
        <w:rPr>
          <w:rFonts w:ascii="Sylfaen" w:hAnsi="Sylfaen" w:cs="Sylfaen"/>
          <w:sz w:val="20"/>
          <w:szCs w:val="20"/>
          <w:lang w:val="ka-GE"/>
        </w:rPr>
        <w:t xml:space="preserve">“ </w:t>
      </w:r>
      <w:r w:rsidR="0001638A" w:rsidRPr="0027455B">
        <w:rPr>
          <w:rFonts w:ascii="Sylfaen" w:hAnsi="Sylfaen" w:cs="Sylfaen"/>
          <w:sz w:val="20"/>
          <w:szCs w:val="20"/>
          <w:lang w:val="ka-GE"/>
        </w:rPr>
        <w:t>მონაწილეობის მისაღებად</w:t>
      </w:r>
      <w:r w:rsidR="0098699A" w:rsidRPr="0027455B">
        <w:rPr>
          <w:rFonts w:ascii="Sylfaen" w:hAnsi="Sylfaen" w:cs="Sylfaen"/>
          <w:sz w:val="20"/>
          <w:szCs w:val="20"/>
          <w:lang w:val="ka-GE"/>
        </w:rPr>
        <w:t>.</w:t>
      </w:r>
    </w:p>
    <w:p w14:paraId="5537F43D" w14:textId="485D792B" w:rsidR="0027455B" w:rsidRPr="0027455B" w:rsidRDefault="0027455B" w:rsidP="00A96638">
      <w:pPr>
        <w:spacing w:after="0" w:line="240" w:lineRule="auto"/>
        <w:rPr>
          <w:rFonts w:ascii="Sylfaen" w:hAnsi="Sylfaen" w:cs="Sylfaen"/>
          <w:sz w:val="20"/>
          <w:szCs w:val="20"/>
          <w:lang w:val="ka-GE"/>
        </w:rPr>
      </w:pPr>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2E5A1C92" w:rsidR="000353F8" w:rsidRDefault="000353F8" w:rsidP="000353F8">
      <w:pPr>
        <w:spacing w:after="0" w:line="240" w:lineRule="auto"/>
        <w:jc w:val="both"/>
        <w:rPr>
          <w:rFonts w:ascii="Sylfaen" w:hAnsi="Sylfaen" w:cs="Sylfaen"/>
          <w:sz w:val="20"/>
          <w:szCs w:val="20"/>
          <w:lang w:val="ka-GE"/>
        </w:rPr>
      </w:pPr>
    </w:p>
    <w:p w14:paraId="5206CBAE" w14:textId="2DE4C323" w:rsidR="00D66F5E" w:rsidRDefault="00D66F5E" w:rsidP="000353F8">
      <w:pPr>
        <w:spacing w:after="0" w:line="240" w:lineRule="auto"/>
        <w:jc w:val="both"/>
        <w:rPr>
          <w:rFonts w:ascii="Sylfaen" w:hAnsi="Sylfaen" w:cs="Sylfaen"/>
          <w:sz w:val="20"/>
          <w:szCs w:val="20"/>
          <w:lang w:val="ka-GE"/>
        </w:rPr>
      </w:pPr>
    </w:p>
    <w:p w14:paraId="3B8AEBBB" w14:textId="26EE7F55" w:rsidR="00D66F5E" w:rsidRPr="007F6BF7" w:rsidRDefault="00F278E7" w:rsidP="007F6BF7">
      <w:pPr>
        <w:spacing w:after="0" w:line="240" w:lineRule="auto"/>
        <w:rPr>
          <w:rFonts w:ascii="Sylfaen" w:hAnsi="Sylfaen"/>
          <w:sz w:val="20"/>
          <w:szCs w:val="20"/>
          <w:lang w:val="ka-GE"/>
        </w:rPr>
      </w:pPr>
      <w:r>
        <w:rPr>
          <w:rFonts w:ascii="Sylfaen" w:hAnsi="Sylfaen"/>
          <w:sz w:val="20"/>
          <w:szCs w:val="20"/>
          <w:lang w:val="ka-GE"/>
        </w:rPr>
        <w:t>შესყიდვის ობიე</w:t>
      </w:r>
      <w:r w:rsidR="00CD19CB">
        <w:rPr>
          <w:rFonts w:ascii="Sylfaen" w:hAnsi="Sylfaen"/>
          <w:sz w:val="20"/>
          <w:szCs w:val="20"/>
          <w:lang w:val="ka-GE"/>
        </w:rPr>
        <w:t>ქტის აღწერა, ტექნიკური მახასიათებლები და რაოდენობები</w:t>
      </w:r>
      <w:r w:rsidR="001D651A">
        <w:rPr>
          <w:rFonts w:ascii="Sylfaen" w:hAnsi="Sylfaen"/>
          <w:sz w:val="20"/>
          <w:szCs w:val="20"/>
          <w:lang w:val="ka-GE"/>
        </w:rPr>
        <w:t xml:space="preserve">, ასევე მოწოდების სასურველი ეტაპები, </w:t>
      </w:r>
      <w:r w:rsidR="007F6BF7">
        <w:rPr>
          <w:rFonts w:ascii="Sylfaen" w:hAnsi="Sylfaen"/>
          <w:sz w:val="20"/>
          <w:szCs w:val="20"/>
          <w:lang w:val="ka-GE"/>
        </w:rPr>
        <w:t xml:space="preserve">იხილეთ </w:t>
      </w:r>
      <w:r w:rsidR="00045AA9">
        <w:rPr>
          <w:rFonts w:ascii="Sylfaen" w:hAnsi="Sylfaen"/>
          <w:sz w:val="20"/>
          <w:szCs w:val="20"/>
          <w:lang w:val="ka-GE"/>
        </w:rPr>
        <w:t>ტექნიკურ დავალებაში</w:t>
      </w:r>
    </w:p>
    <w:p w14:paraId="59A160F8" w14:textId="13956474" w:rsidR="00D762C5" w:rsidRPr="00D762C5" w:rsidRDefault="00D762C5" w:rsidP="00D762C5">
      <w:pPr>
        <w:spacing w:after="0" w:line="240" w:lineRule="auto"/>
        <w:rPr>
          <w:rFonts w:ascii="Sylfaen" w:hAnsi="Sylfaen" w:cs="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78781E1B" w:rsidR="00F90B03" w:rsidRPr="0027455B" w:rsidRDefault="00D527CB" w:rsidP="00FB230D">
      <w:pPr>
        <w:rPr>
          <w:rFonts w:ascii="Sylfaen" w:hAnsi="Sylfaen" w:cs="Sylfaen"/>
          <w:color w:val="222222"/>
          <w:sz w:val="20"/>
          <w:szCs w:val="20"/>
          <w:shd w:val="clear" w:color="auto" w:fill="FFFFFF"/>
          <w:lang w:val="ka-GE"/>
        </w:rPr>
      </w:pPr>
      <w:proofErr w:type="gramStart"/>
      <w:r w:rsidRPr="0027455B">
        <w:rPr>
          <w:rFonts w:ascii="Sylfaen" w:hAnsi="Sylfaen" w:cs="Sylfaen"/>
          <w:color w:val="222222"/>
          <w:sz w:val="20"/>
          <w:szCs w:val="20"/>
          <w:shd w:val="clear" w:color="auto" w:fill="FFFFFF"/>
        </w:rPr>
        <w:t>პრეტენდენტმა</w:t>
      </w:r>
      <w:proofErr w:type="gramEnd"/>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უნდა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წარმოადგინოს</w:t>
      </w:r>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045AA9">
        <w:rPr>
          <w:rFonts w:ascii="Sylfaen" w:hAnsi="Sylfaen" w:cs="Sylfaen"/>
          <w:color w:val="222222"/>
          <w:sz w:val="20"/>
          <w:szCs w:val="20"/>
          <w:shd w:val="clear" w:color="auto" w:fill="FFFFFF"/>
          <w:lang w:val="ka-GE"/>
        </w:rPr>
        <w:t xml:space="preserve">მითითებული ტექნიკური დავალების საფუძველზე ფასები </w:t>
      </w:r>
      <w:r w:rsidR="00F52012" w:rsidRPr="00F52012">
        <w:rPr>
          <w:rFonts w:ascii="Sylfaen" w:hAnsi="Sylfaen" w:cs="Sylfaen"/>
          <w:color w:val="222222"/>
          <w:sz w:val="20"/>
          <w:szCs w:val="20"/>
          <w:shd w:val="clear" w:color="auto" w:fill="FFFFFF"/>
          <w:lang w:val="ka-GE"/>
        </w:rPr>
        <w:t xml:space="preserve">Annex </w:t>
      </w:r>
      <w:r w:rsidR="00083AE0">
        <w:rPr>
          <w:rFonts w:ascii="Sylfaen" w:hAnsi="Sylfaen" w:cs="Sylfaen"/>
          <w:color w:val="222222"/>
          <w:sz w:val="20"/>
          <w:szCs w:val="20"/>
          <w:shd w:val="clear" w:color="auto" w:fill="FFFFFF"/>
          <w:lang w:val="ka-GE"/>
        </w:rPr>
        <w:t>3</w:t>
      </w:r>
      <w:r w:rsidR="00F52012" w:rsidRPr="00F52012">
        <w:rPr>
          <w:rFonts w:ascii="Sylfaen" w:hAnsi="Sylfaen" w:cs="Sylfaen"/>
          <w:color w:val="222222"/>
          <w:sz w:val="20"/>
          <w:szCs w:val="20"/>
          <w:shd w:val="clear" w:color="auto" w:fill="FFFFFF"/>
          <w:lang w:val="ka-GE"/>
        </w:rPr>
        <w:t xml:space="preserve"> - </w:t>
      </w:r>
      <w:r w:rsidR="00045AA9">
        <w:rPr>
          <w:rFonts w:ascii="Sylfaen" w:hAnsi="Sylfaen" w:cs="Sylfaen"/>
          <w:color w:val="222222"/>
          <w:sz w:val="20"/>
          <w:szCs w:val="20"/>
          <w:shd w:val="clear" w:color="auto" w:fill="FFFFFF"/>
          <w:lang w:val="ka-GE"/>
        </w:rPr>
        <w:t xml:space="preserve">ში. </w:t>
      </w:r>
      <w:r w:rsidR="001E2ECF" w:rsidRPr="0027455B">
        <w:rPr>
          <w:rFonts w:ascii="Sylfaen" w:hAnsi="Sylfaen" w:cs="Sylfaen"/>
          <w:color w:val="222222"/>
          <w:sz w:val="20"/>
          <w:szCs w:val="20"/>
          <w:shd w:val="clear" w:color="auto" w:fill="FFFFFF"/>
          <w:lang w:val="ka-GE"/>
        </w:rPr>
        <w:t xml:space="preserve">ფასი უნდა მოიცავდეს </w:t>
      </w:r>
      <w:r w:rsidR="001E2ECF" w:rsidRPr="00CD19CB">
        <w:rPr>
          <w:rFonts w:ascii="Sylfaen" w:hAnsi="Sylfaen" w:cs="Sylfaen"/>
          <w:b/>
          <w:color w:val="222222"/>
          <w:sz w:val="20"/>
          <w:szCs w:val="20"/>
          <w:shd w:val="clear" w:color="auto" w:fill="FFFFFF"/>
          <w:lang w:val="ka-GE"/>
        </w:rPr>
        <w:t>დღგ-ს და ტრანსპორტირებას თბილისის მასშტაბით.</w:t>
      </w:r>
    </w:p>
    <w:p w14:paraId="57ECEE54" w14:textId="51C21B21" w:rsidR="00F52012" w:rsidRDefault="00CD19CB" w:rsidP="00FD35B5">
      <w:pPr>
        <w:rPr>
          <w:rFonts w:ascii="Sylfaen" w:hAnsi="Sylfaen" w:cs="Sylfaen"/>
          <w:b/>
          <w:sz w:val="20"/>
          <w:szCs w:val="20"/>
          <w:lang w:val="ka-GE"/>
        </w:rPr>
      </w:pPr>
      <w:r>
        <w:rPr>
          <w:rFonts w:ascii="Sylfaen" w:hAnsi="Sylfaen" w:cs="Sylfaen"/>
          <w:b/>
          <w:sz w:val="20"/>
          <w:szCs w:val="20"/>
          <w:lang w:val="ka-GE"/>
        </w:rPr>
        <w:t xml:space="preserve">სავალდებულოა </w:t>
      </w:r>
      <w:r w:rsidR="00F52012" w:rsidRPr="00F52012">
        <w:rPr>
          <w:rFonts w:ascii="Sylfaen" w:hAnsi="Sylfaen" w:cs="Sylfaen"/>
          <w:color w:val="222222"/>
          <w:sz w:val="20"/>
          <w:szCs w:val="20"/>
          <w:shd w:val="clear" w:color="auto" w:fill="FFFFFF"/>
          <w:lang w:val="ka-GE"/>
        </w:rPr>
        <w:t xml:space="preserve">Annex </w:t>
      </w:r>
      <w:r w:rsidR="00083AE0">
        <w:rPr>
          <w:rFonts w:ascii="Sylfaen" w:hAnsi="Sylfaen" w:cs="Sylfaen"/>
          <w:color w:val="222222"/>
          <w:sz w:val="20"/>
          <w:szCs w:val="20"/>
          <w:shd w:val="clear" w:color="auto" w:fill="FFFFFF"/>
          <w:lang w:val="ka-GE"/>
        </w:rPr>
        <w:t>3</w:t>
      </w:r>
      <w:r w:rsidR="00F52012" w:rsidRPr="00F52012">
        <w:rPr>
          <w:rFonts w:ascii="Sylfaen" w:hAnsi="Sylfaen" w:cs="Sylfaen"/>
          <w:color w:val="222222"/>
          <w:sz w:val="20"/>
          <w:szCs w:val="20"/>
          <w:shd w:val="clear" w:color="auto" w:fill="FFFFFF"/>
          <w:lang w:val="ka-GE"/>
        </w:rPr>
        <w:t xml:space="preserve"> - ფასების ცხრილი</w:t>
      </w:r>
      <w:r w:rsidR="00F52012">
        <w:rPr>
          <w:rFonts w:ascii="Sylfaen" w:hAnsi="Sylfaen" w:cs="Sylfaen"/>
          <w:color w:val="222222"/>
          <w:sz w:val="20"/>
          <w:szCs w:val="20"/>
          <w:shd w:val="clear" w:color="auto" w:fill="FFFFFF"/>
          <w:lang w:val="ka-GE"/>
        </w:rPr>
        <w:t>ს შევსება</w:t>
      </w:r>
    </w:p>
    <w:p w14:paraId="5958C81F" w14:textId="77777777" w:rsidR="00484CEB" w:rsidRPr="00F52012" w:rsidRDefault="00484CEB" w:rsidP="00FD35B5">
      <w:pPr>
        <w:rPr>
          <w:rFonts w:ascii="Sylfaen" w:hAnsi="Sylfaen" w:cs="Sylfaen"/>
          <w:b/>
          <w:sz w:val="20"/>
          <w:szCs w:val="20"/>
          <w:lang w:val="ka-GE"/>
        </w:rPr>
      </w:pPr>
    </w:p>
    <w:p w14:paraId="5AAAF0F3" w14:textId="7DAC0273"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718A8770"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r w:rsidR="001E2ECF" w:rsidRPr="0027455B">
        <w:rPr>
          <w:rFonts w:ascii="Sylfaen" w:hAnsi="Sylfaen" w:cs="Sylfaen"/>
          <w:sz w:val="20"/>
          <w:szCs w:val="20"/>
          <w:lang w:val="ka-GE"/>
        </w:rPr>
        <w:t>მედეა (მზია) ჯუღელის N 10</w:t>
      </w:r>
      <w:r w:rsidR="00D54B22" w:rsidRPr="0027455B">
        <w:rPr>
          <w:rFonts w:ascii="Sylfaen" w:hAnsi="Sylfaen" w:cs="Sylfaen"/>
          <w:sz w:val="20"/>
          <w:szCs w:val="20"/>
          <w:lang w:val="ka-GE"/>
        </w:rPr>
        <w:t xml:space="preserve"> </w:t>
      </w:r>
    </w:p>
    <w:p w14:paraId="31D5E70F" w14:textId="65FE11F1"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ვადა</w:t>
      </w:r>
      <w:r w:rsidR="0027455B" w:rsidRPr="0027455B">
        <w:rPr>
          <w:rFonts w:ascii="Sylfaen" w:hAnsi="Sylfaen"/>
          <w:b/>
          <w:sz w:val="20"/>
          <w:szCs w:val="20"/>
          <w:lang w:val="ka-GE"/>
        </w:rPr>
        <w:t>:</w:t>
      </w:r>
      <w:bookmarkStart w:id="0" w:name="_GoBack"/>
      <w:bookmarkEnd w:id="0"/>
    </w:p>
    <w:p w14:paraId="00B77336" w14:textId="506E3FCC" w:rsidR="00F52012" w:rsidRDefault="00F52012" w:rsidP="00D66F5E">
      <w:pPr>
        <w:spacing w:after="0"/>
        <w:rPr>
          <w:rFonts w:ascii="Sylfaen" w:hAnsi="Sylfaen"/>
          <w:sz w:val="20"/>
          <w:szCs w:val="20"/>
          <w:lang w:val="ka-GE"/>
        </w:rPr>
      </w:pPr>
      <w:r w:rsidRPr="00F52012">
        <w:rPr>
          <w:rFonts w:ascii="Sylfaen" w:hAnsi="Sylfaen"/>
          <w:sz w:val="20"/>
          <w:szCs w:val="20"/>
          <w:lang w:val="ka-GE"/>
        </w:rPr>
        <w:t>პრეტენდენტმა უნდა</w:t>
      </w:r>
      <w:r>
        <w:rPr>
          <w:rFonts w:ascii="Sylfaen" w:hAnsi="Sylfaen"/>
          <w:sz w:val="20"/>
          <w:szCs w:val="20"/>
          <w:lang w:val="ka-GE"/>
        </w:rPr>
        <w:t xml:space="preserve"> მიუთითოს </w:t>
      </w:r>
      <w:r w:rsidRPr="00F52012">
        <w:rPr>
          <w:rFonts w:ascii="Sylfaen" w:hAnsi="Sylfaen" w:cs="Sylfaen"/>
          <w:color w:val="222222"/>
          <w:sz w:val="20"/>
          <w:szCs w:val="20"/>
          <w:shd w:val="clear" w:color="auto" w:fill="FFFFFF"/>
          <w:lang w:val="ka-GE"/>
        </w:rPr>
        <w:t xml:space="preserve">Annex </w:t>
      </w:r>
      <w:r w:rsidR="00083AE0">
        <w:rPr>
          <w:rFonts w:ascii="Sylfaen" w:hAnsi="Sylfaen" w:cs="Sylfaen"/>
          <w:color w:val="222222"/>
          <w:sz w:val="20"/>
          <w:szCs w:val="20"/>
          <w:shd w:val="clear" w:color="auto" w:fill="FFFFFF"/>
          <w:lang w:val="ka-GE"/>
        </w:rPr>
        <w:t>3</w:t>
      </w:r>
      <w:r w:rsidRPr="00F52012">
        <w:rPr>
          <w:rFonts w:ascii="Sylfaen" w:hAnsi="Sylfaen" w:cs="Sylfaen"/>
          <w:color w:val="222222"/>
          <w:sz w:val="20"/>
          <w:szCs w:val="20"/>
          <w:shd w:val="clear" w:color="auto" w:fill="FFFFFF"/>
          <w:lang w:val="ka-GE"/>
        </w:rPr>
        <w:t xml:space="preserve"> - ფასების ცხრილი</w:t>
      </w:r>
      <w:r>
        <w:rPr>
          <w:rFonts w:ascii="Sylfaen" w:hAnsi="Sylfaen" w:cs="Sylfaen"/>
          <w:color w:val="222222"/>
          <w:sz w:val="20"/>
          <w:szCs w:val="20"/>
          <w:shd w:val="clear" w:color="auto" w:fill="FFFFFF"/>
          <w:lang w:val="ka-GE"/>
        </w:rPr>
        <w:t>ს შესაბამის ველში მოწოდების ვადა.</w:t>
      </w:r>
    </w:p>
    <w:p w14:paraId="1B0AE5E3" w14:textId="40B17692" w:rsidR="008C615F" w:rsidRPr="00CD19CB" w:rsidRDefault="008C615F" w:rsidP="00D66F5E">
      <w:pPr>
        <w:spacing w:after="0"/>
        <w:rPr>
          <w:rFonts w:ascii="Sylfaen" w:hAnsi="Sylfaen"/>
          <w:sz w:val="20"/>
          <w:szCs w:val="20"/>
          <w:highlight w:val="yellow"/>
          <w:lang w:val="ka-GE"/>
        </w:rPr>
      </w:pPr>
    </w:p>
    <w:p w14:paraId="3F1D3BED" w14:textId="749B42B5" w:rsidR="008C615F" w:rsidRPr="00CF20FC" w:rsidRDefault="008C615F" w:rsidP="00D66F5E">
      <w:pPr>
        <w:spacing w:after="0"/>
        <w:rPr>
          <w:rFonts w:ascii="Sylfaen" w:hAnsi="Sylfaen"/>
          <w:sz w:val="20"/>
          <w:szCs w:val="20"/>
          <w:lang w:val="ka-GE"/>
        </w:rPr>
      </w:pPr>
      <w:r w:rsidRPr="00CF20FC">
        <w:rPr>
          <w:rFonts w:ascii="Sylfaen" w:hAnsi="Sylfaen"/>
          <w:sz w:val="20"/>
          <w:szCs w:val="20"/>
          <w:lang w:val="ka-GE"/>
        </w:rPr>
        <w:t>მოსაწოდებელი პროდუქციის სასურველი მოწოდების პირობა და ვადა არის - ერთიანად, უმოკლეს პერიოდში, სასურველია პროდუქცია იყოს ადგილზე</w:t>
      </w:r>
      <w:r w:rsidR="00775F15">
        <w:rPr>
          <w:rFonts w:ascii="Sylfaen" w:hAnsi="Sylfaen"/>
          <w:sz w:val="20"/>
          <w:szCs w:val="20"/>
          <w:lang w:val="ka-GE"/>
        </w:rPr>
        <w:t>.</w:t>
      </w:r>
    </w:p>
    <w:p w14:paraId="243D6FDC" w14:textId="58985A97" w:rsidR="002E0C70" w:rsidRPr="0027455B" w:rsidRDefault="002E0C70" w:rsidP="00FD35B5">
      <w:pPr>
        <w:rPr>
          <w:rFonts w:ascii="Sylfaen" w:hAnsi="Sylfaen" w:cs="Sylfaen"/>
          <w:sz w:val="20"/>
          <w:szCs w:val="20"/>
          <w:lang w:val="ka-GE"/>
        </w:rPr>
      </w:pP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4F79B3B7" w:rsidR="00CF7A57" w:rsidRPr="0027455B" w:rsidRDefault="00D54B22" w:rsidP="00CD19CB">
      <w:pPr>
        <w:spacing w:after="0"/>
        <w:jc w:val="both"/>
        <w:rPr>
          <w:rFonts w:ascii="Sylfaen" w:hAnsi="Sylfaen"/>
          <w:sz w:val="20"/>
          <w:szCs w:val="20"/>
          <w:lang w:val="ka-GE"/>
        </w:rPr>
      </w:pPr>
      <w:r w:rsidRPr="0027455B">
        <w:rPr>
          <w:rFonts w:ascii="Sylfaen" w:hAnsi="Sylfaen"/>
          <w:sz w:val="20"/>
          <w:szCs w:val="20"/>
          <w:lang w:val="ka-GE"/>
        </w:rPr>
        <w:t>ინფორმაცია საგარანტიო ვადის შესახებ წარმოდგენილ</w:t>
      </w:r>
      <w:r w:rsidR="00CF20FC">
        <w:rPr>
          <w:rFonts w:ascii="Sylfaen" w:hAnsi="Sylfaen"/>
          <w:sz w:val="20"/>
          <w:szCs w:val="20"/>
          <w:lang w:val="ka-GE"/>
        </w:rPr>
        <w:t>ი</w:t>
      </w:r>
      <w:r w:rsidRPr="0027455B">
        <w:rPr>
          <w:rFonts w:ascii="Sylfaen" w:hAnsi="Sylfaen"/>
          <w:sz w:val="20"/>
          <w:szCs w:val="20"/>
          <w:lang w:val="ka-GE"/>
        </w:rPr>
        <w:t xml:space="preserve"> უნდა იქნას ტენდერში მონაწილე კომპანიის მიერ</w:t>
      </w:r>
      <w:r w:rsidR="00CD19CB">
        <w:rPr>
          <w:rFonts w:ascii="Sylfaen" w:hAnsi="Sylfaen"/>
          <w:sz w:val="20"/>
          <w:szCs w:val="20"/>
          <w:lang w:val="ka-GE"/>
        </w:rPr>
        <w:t xml:space="preserve"> და აუცილებლად უნდა იყოს მითითებული </w:t>
      </w:r>
      <w:r w:rsidR="00F52012">
        <w:rPr>
          <w:rFonts w:ascii="Sylfaen" w:hAnsi="Sylfaen" w:cs="Sylfaen"/>
          <w:color w:val="222222"/>
          <w:sz w:val="20"/>
          <w:szCs w:val="20"/>
          <w:shd w:val="clear" w:color="auto" w:fill="FFFFFF"/>
          <w:lang w:val="ka-GE"/>
        </w:rPr>
        <w:t xml:space="preserve">Annex </w:t>
      </w:r>
      <w:r w:rsidR="00083AE0">
        <w:rPr>
          <w:rFonts w:ascii="Sylfaen" w:hAnsi="Sylfaen" w:cs="Sylfaen"/>
          <w:color w:val="222222"/>
          <w:sz w:val="20"/>
          <w:szCs w:val="20"/>
          <w:shd w:val="clear" w:color="auto" w:fill="FFFFFF"/>
          <w:lang w:val="ka-GE"/>
        </w:rPr>
        <w:t>3</w:t>
      </w:r>
      <w:r w:rsidR="00F52012">
        <w:rPr>
          <w:rFonts w:ascii="Sylfaen" w:hAnsi="Sylfaen" w:cs="Sylfaen"/>
          <w:color w:val="222222"/>
          <w:sz w:val="20"/>
          <w:szCs w:val="20"/>
          <w:shd w:val="clear" w:color="auto" w:fill="FFFFFF"/>
          <w:lang w:val="ka-GE"/>
        </w:rPr>
        <w:t xml:space="preserve"> - ფასების ცხრილში</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73F1CE69" w:rsidR="00000015" w:rsidRDefault="00000015" w:rsidP="001B055A">
      <w:pPr>
        <w:spacing w:after="0" w:line="240" w:lineRule="auto"/>
        <w:jc w:val="both"/>
        <w:rPr>
          <w:rFonts w:ascii="Sylfaen" w:hAnsi="Sylfaen"/>
          <w:sz w:val="20"/>
          <w:szCs w:val="20"/>
          <w:lang w:val="ka-GE"/>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w:t>
      </w:r>
      <w:r w:rsidR="00CD19CB">
        <w:rPr>
          <w:rFonts w:ascii="Sylfaen" w:hAnsi="Sylfaen"/>
          <w:sz w:val="20"/>
          <w:szCs w:val="20"/>
          <w:lang w:val="ka-GE"/>
        </w:rPr>
        <w:t xml:space="preserve"> და/ან ზედნადების ატვირთვიდან</w:t>
      </w:r>
      <w:r w:rsidRPr="0027455B">
        <w:rPr>
          <w:rFonts w:ascii="Sylfaen" w:hAnsi="Sylfaen"/>
          <w:sz w:val="20"/>
          <w:szCs w:val="20"/>
          <w:lang w:val="ka-GE"/>
        </w:rPr>
        <w:t xml:space="preserve"> 30 (ოცდაათი) კალენდარული დღის განმავლობაში</w:t>
      </w:r>
      <w:r w:rsidR="00CD19CB">
        <w:rPr>
          <w:rFonts w:ascii="Sylfaen" w:hAnsi="Sylfaen"/>
          <w:sz w:val="20"/>
          <w:szCs w:val="20"/>
          <w:lang w:val="ka-GE"/>
        </w:rPr>
        <w:t xml:space="preserve">, </w:t>
      </w:r>
      <w:r w:rsidR="00CD19CB" w:rsidRPr="001D651A">
        <w:rPr>
          <w:rFonts w:ascii="Sylfaen" w:hAnsi="Sylfaen"/>
          <w:sz w:val="20"/>
          <w:szCs w:val="20"/>
          <w:lang w:val="ka-GE"/>
        </w:rPr>
        <w:t>თითოეულ მოწოდებულ პარტიაზე</w:t>
      </w:r>
      <w:r w:rsidR="00F94596" w:rsidRPr="001D651A">
        <w:rPr>
          <w:rFonts w:ascii="Sylfaen" w:hAnsi="Sylfaen"/>
          <w:sz w:val="20"/>
          <w:szCs w:val="20"/>
          <w:lang w:val="ka-GE"/>
        </w:rPr>
        <w:t>.</w:t>
      </w:r>
    </w:p>
    <w:p w14:paraId="51C0DAA3" w14:textId="40DFFCE2" w:rsidR="00F94596" w:rsidRDefault="00F94596" w:rsidP="001B055A">
      <w:pPr>
        <w:spacing w:after="0" w:line="240" w:lineRule="auto"/>
        <w:jc w:val="both"/>
        <w:rPr>
          <w:rFonts w:ascii="Sylfaen" w:hAnsi="Sylfaen"/>
          <w:sz w:val="20"/>
          <w:szCs w:val="20"/>
          <w:lang w:val="ka-GE"/>
        </w:rPr>
      </w:pPr>
    </w:p>
    <w:p w14:paraId="6BF5363A" w14:textId="0F3D906B" w:rsidR="00F94596" w:rsidRPr="0027455B" w:rsidRDefault="00F94596" w:rsidP="00F94596">
      <w:pPr>
        <w:spacing w:after="0" w:line="240" w:lineRule="auto"/>
        <w:jc w:val="both"/>
        <w:rPr>
          <w:rFonts w:ascii="Sylfaen" w:hAnsi="Sylfaen"/>
          <w:sz w:val="20"/>
          <w:szCs w:val="20"/>
          <w:lang w:val="ka-GE"/>
        </w:rPr>
      </w:pPr>
      <w:r>
        <w:rPr>
          <w:rFonts w:ascii="Sylfaen" w:hAnsi="Sylfaen"/>
          <w:sz w:val="20"/>
          <w:szCs w:val="20"/>
          <w:lang w:val="ka-GE"/>
        </w:rPr>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w:t>
      </w:r>
      <w:r w:rsidR="00CD19CB">
        <w:rPr>
          <w:rFonts w:ascii="Sylfaen" w:hAnsi="Sylfaen"/>
          <w:sz w:val="20"/>
          <w:szCs w:val="20"/>
          <w:lang w:val="ka-GE"/>
        </w:rPr>
        <w:t>ო</w:t>
      </w:r>
      <w:r>
        <w:rPr>
          <w:rFonts w:ascii="Sylfaen" w:hAnsi="Sylfaen"/>
          <w:sz w:val="20"/>
          <w:szCs w:val="20"/>
          <w:lang w:val="ka-GE"/>
        </w:rPr>
        <w:t>წოდებიდან და/ან ზედნადების დადასტურებიდან 30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lastRenderedPageBreak/>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F11E90D" w:rsidR="00B806AE" w:rsidRPr="0027455B"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CD19CB">
        <w:rPr>
          <w:rFonts w:ascii="Sylfaen" w:hAnsi="Sylfaen"/>
          <w:sz w:val="20"/>
          <w:szCs w:val="20"/>
          <w:lang w:val="ka-GE"/>
        </w:rPr>
        <w:t xml:space="preserve">შევსებული </w:t>
      </w:r>
      <w:r w:rsidR="00F52012" w:rsidRPr="00F52012">
        <w:rPr>
          <w:rFonts w:ascii="Sylfaen" w:hAnsi="Sylfaen" w:cs="Sylfaen"/>
          <w:color w:val="222222"/>
          <w:sz w:val="20"/>
          <w:szCs w:val="20"/>
          <w:shd w:val="clear" w:color="auto" w:fill="FFFFFF"/>
          <w:lang w:val="ka-GE"/>
        </w:rPr>
        <w:t xml:space="preserve">Annex </w:t>
      </w:r>
      <w:r w:rsidR="00083AE0">
        <w:rPr>
          <w:rFonts w:ascii="Sylfaen" w:hAnsi="Sylfaen" w:cs="Sylfaen"/>
          <w:color w:val="222222"/>
          <w:sz w:val="20"/>
          <w:szCs w:val="20"/>
          <w:shd w:val="clear" w:color="auto" w:fill="FFFFFF"/>
          <w:lang w:val="ka-GE"/>
        </w:rPr>
        <w:t>3</w:t>
      </w:r>
      <w:r w:rsidR="00F52012" w:rsidRPr="00F52012">
        <w:rPr>
          <w:rFonts w:ascii="Sylfaen" w:hAnsi="Sylfaen" w:cs="Sylfaen"/>
          <w:color w:val="222222"/>
          <w:sz w:val="20"/>
          <w:szCs w:val="20"/>
          <w:shd w:val="clear" w:color="auto" w:fill="FFFFFF"/>
          <w:lang w:val="ka-GE"/>
        </w:rPr>
        <w:t xml:space="preserve"> - ფასების ცხრილი</w:t>
      </w:r>
      <w:r w:rsidR="00CD19CB">
        <w:rPr>
          <w:rFonts w:ascii="Sylfaen" w:hAnsi="Sylfaen"/>
          <w:sz w:val="20"/>
          <w:szCs w:val="20"/>
          <w:lang w:val="ka-GE"/>
        </w:rPr>
        <w:t>,</w:t>
      </w:r>
      <w:r w:rsidR="003F7703" w:rsidRPr="0027455B">
        <w:rPr>
          <w:rFonts w:ascii="Sylfaen" w:hAnsi="Sylfaen"/>
          <w:sz w:val="20"/>
          <w:szCs w:val="20"/>
          <w:lang w:val="ka-GE"/>
        </w:rPr>
        <w:t xml:space="preserve"> რომელიც უნდა მოიცავდეს საქონლის ერთეულის ფასს</w:t>
      </w:r>
      <w:r w:rsidR="001E2ECF" w:rsidRPr="0027455B">
        <w:rPr>
          <w:rFonts w:ascii="Sylfaen" w:hAnsi="Sylfaen"/>
          <w:sz w:val="20"/>
          <w:szCs w:val="20"/>
          <w:lang w:val="ka-GE"/>
        </w:rPr>
        <w:t xml:space="preserve"> დღგ-სა და მიწოდების ჩათვლით</w:t>
      </w:r>
      <w:r w:rsidR="00CD19CB">
        <w:rPr>
          <w:rFonts w:ascii="Sylfaen" w:hAnsi="Sylfaen"/>
          <w:sz w:val="20"/>
          <w:szCs w:val="20"/>
          <w:lang w:val="ka-GE"/>
        </w:rPr>
        <w:t xml:space="preserve">, </w:t>
      </w:r>
      <w:r w:rsidR="008201F3">
        <w:rPr>
          <w:rFonts w:ascii="Sylfaen" w:hAnsi="Sylfaen"/>
          <w:sz w:val="20"/>
          <w:szCs w:val="20"/>
          <w:lang w:val="ka-GE"/>
        </w:rPr>
        <w:t>საქონლის ზუსტ სპეციფიკაციას „</w:t>
      </w:r>
      <w:r w:rsidR="008201F3">
        <w:rPr>
          <w:rFonts w:ascii="Sylfaen" w:hAnsi="Sylfaen"/>
          <w:sz w:val="20"/>
          <w:szCs w:val="20"/>
        </w:rPr>
        <w:t>Part Number”-</w:t>
      </w:r>
      <w:r w:rsidR="008201F3">
        <w:rPr>
          <w:rFonts w:ascii="Sylfaen" w:hAnsi="Sylfaen"/>
          <w:sz w:val="20"/>
          <w:szCs w:val="20"/>
          <w:lang w:val="ka-GE"/>
        </w:rPr>
        <w:t xml:space="preserve">ების ჩათვლით, ინფორმაციას წარმოშობის ქვეყნის შესახებ და </w:t>
      </w:r>
      <w:r w:rsidR="00CD19CB">
        <w:rPr>
          <w:rFonts w:ascii="Sylfaen" w:hAnsi="Sylfaen"/>
          <w:sz w:val="20"/>
          <w:szCs w:val="20"/>
          <w:lang w:val="ka-GE"/>
        </w:rPr>
        <w:t>საგარანტიო და მოწოდების ვადებს.</w:t>
      </w:r>
    </w:p>
    <w:p w14:paraId="212FE159" w14:textId="724620D1" w:rsidR="004717AB" w:rsidRDefault="008201F3" w:rsidP="00CF7A57">
      <w:pPr>
        <w:rPr>
          <w:rFonts w:ascii="Sylfaen" w:hAnsi="Sylfaen"/>
          <w:sz w:val="20"/>
          <w:szCs w:val="20"/>
          <w:lang w:val="ka-GE"/>
        </w:rPr>
      </w:pPr>
      <w:r>
        <w:rPr>
          <w:rFonts w:ascii="Sylfaen" w:hAnsi="Sylfaen"/>
          <w:sz w:val="20"/>
          <w:szCs w:val="20"/>
          <w:lang w:val="ka-GE"/>
        </w:rPr>
        <w:t>2</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0765EED6" w14:textId="734EFEBF" w:rsidR="008201F3" w:rsidRDefault="008201F3" w:rsidP="00CF7A57">
      <w:pPr>
        <w:rPr>
          <w:rFonts w:ascii="Sylfaen" w:hAnsi="Sylfaen"/>
          <w:sz w:val="20"/>
          <w:szCs w:val="20"/>
          <w:lang w:val="ka-GE"/>
        </w:rPr>
      </w:pPr>
      <w:r>
        <w:rPr>
          <w:rFonts w:ascii="Sylfaen" w:hAnsi="Sylfaen"/>
          <w:sz w:val="20"/>
          <w:szCs w:val="20"/>
          <w:lang w:val="ka-GE"/>
        </w:rPr>
        <w:t>3. ხელმოწერით და ბეჭდით დამოწმებული წინამდებარე „სატენდერო დოკუმენტაცია“, რითიც დაადასტურებთ, რომ ეთანხმებით სატენდერო დოკუმენტაციაში წარმოდგენილ ყველა მოთხოვნას;</w:t>
      </w:r>
    </w:p>
    <w:p w14:paraId="2CBCDBAD" w14:textId="526E54F0" w:rsidR="00CE69DB" w:rsidRPr="0027455B" w:rsidRDefault="00CE69DB" w:rsidP="00CF7A57">
      <w:pPr>
        <w:rPr>
          <w:rFonts w:ascii="Sylfaen" w:hAnsi="Sylfaen"/>
          <w:sz w:val="20"/>
          <w:szCs w:val="20"/>
          <w:lang w:val="ka-GE"/>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7F7ACA29" w:rsidR="00B049C5" w:rsidRPr="008201F3" w:rsidRDefault="00B049C5" w:rsidP="00993D47">
      <w:pPr>
        <w:spacing w:after="0" w:line="360" w:lineRule="auto"/>
        <w:jc w:val="both"/>
        <w:rPr>
          <w:rFonts w:ascii="Sylfaen" w:hAnsi="Sylfaen"/>
          <w:b/>
          <w:sz w:val="20"/>
          <w:szCs w:val="20"/>
          <w:lang w:val="ka-GE"/>
        </w:rPr>
      </w:pPr>
    </w:p>
    <w:p w14:paraId="24AA9290" w14:textId="289095BF" w:rsidR="008201F3" w:rsidRPr="008201F3" w:rsidRDefault="008201F3" w:rsidP="00993D47">
      <w:pPr>
        <w:spacing w:after="0" w:line="360" w:lineRule="auto"/>
        <w:jc w:val="both"/>
        <w:rPr>
          <w:rFonts w:ascii="Sylfaen" w:hAnsi="Sylfaen"/>
          <w:b/>
          <w:sz w:val="20"/>
          <w:szCs w:val="20"/>
          <w:lang w:val="ka-GE"/>
        </w:rPr>
      </w:pPr>
      <w:r w:rsidRPr="008201F3">
        <w:rPr>
          <w:rFonts w:ascii="Sylfaen" w:hAnsi="Sylfaen"/>
          <w:b/>
          <w:sz w:val="20"/>
          <w:szCs w:val="20"/>
          <w:lang w:val="ka-GE"/>
        </w:rPr>
        <w:t>1.8. ხელშეკრულების გაფორმება</w:t>
      </w:r>
    </w:p>
    <w:p w14:paraId="4DCD9428" w14:textId="2733D44F" w:rsidR="008201F3" w:rsidRDefault="008201F3" w:rsidP="00D94C0D">
      <w:pPr>
        <w:spacing w:after="0"/>
        <w:jc w:val="both"/>
        <w:rPr>
          <w:rFonts w:ascii="Sylfaen" w:hAnsi="Sylfaen"/>
          <w:sz w:val="20"/>
          <w:szCs w:val="20"/>
          <w:lang w:val="ka-GE"/>
        </w:rPr>
      </w:pPr>
      <w:r>
        <w:rPr>
          <w:rFonts w:ascii="Sylfaen" w:hAnsi="Sylfaen"/>
          <w:sz w:val="20"/>
          <w:szCs w:val="20"/>
          <w:lang w:val="ka-GE"/>
        </w:rPr>
        <w:t>ტენდერში შესაძლებელია გაიმარჯვოს</w:t>
      </w:r>
      <w:r w:rsidR="00D94C0D">
        <w:rPr>
          <w:rFonts w:ascii="Sylfaen" w:hAnsi="Sylfaen"/>
          <w:sz w:val="20"/>
          <w:szCs w:val="20"/>
          <w:lang w:val="ka-GE"/>
        </w:rPr>
        <w:t xml:space="preserve"> რამდენიმე კომპანიამ</w:t>
      </w:r>
      <w:r>
        <w:rPr>
          <w:rFonts w:ascii="Sylfaen" w:hAnsi="Sylfaen"/>
          <w:sz w:val="20"/>
          <w:szCs w:val="20"/>
          <w:lang w:val="ka-GE"/>
        </w:rPr>
        <w:t xml:space="preserve"> და ხელშეკრულება შესაბაისად შესაძლებელია გაფორდმეს ერთზე მეტ მომწოდებელთან.</w:t>
      </w:r>
    </w:p>
    <w:p w14:paraId="0A64B511" w14:textId="77777777" w:rsidR="00D94C0D" w:rsidRPr="0027455B" w:rsidRDefault="00D94C0D" w:rsidP="00D94C0D">
      <w:pPr>
        <w:spacing w:after="0"/>
        <w:jc w:val="both"/>
        <w:rPr>
          <w:rFonts w:ascii="Sylfaen" w:hAnsi="Sylfaen"/>
          <w:sz w:val="20"/>
          <w:szCs w:val="20"/>
          <w:lang w:val="ka-GE"/>
        </w:rPr>
      </w:pPr>
    </w:p>
    <w:p w14:paraId="7089A739" w14:textId="5DF85A6C" w:rsidR="00CC4789" w:rsidRPr="00D94C0D" w:rsidRDefault="00D50B27" w:rsidP="00D94C0D">
      <w:pPr>
        <w:pStyle w:val="ListParagraph"/>
        <w:numPr>
          <w:ilvl w:val="1"/>
          <w:numId w:val="43"/>
        </w:numPr>
        <w:spacing w:after="0" w:line="360" w:lineRule="auto"/>
        <w:jc w:val="both"/>
        <w:rPr>
          <w:rFonts w:ascii="Sylfaen" w:hAnsi="Sylfaen"/>
          <w:b/>
          <w:sz w:val="20"/>
          <w:szCs w:val="20"/>
          <w:lang w:val="ka-GE"/>
        </w:rPr>
      </w:pPr>
      <w:r w:rsidRPr="00D94C0D">
        <w:rPr>
          <w:rFonts w:ascii="Sylfaen" w:hAnsi="Sylfaen"/>
          <w:b/>
          <w:sz w:val="20"/>
          <w:szCs w:val="20"/>
        </w:rPr>
        <w:t xml:space="preserve">  </w:t>
      </w:r>
      <w:r w:rsidR="00F94EA4" w:rsidRPr="00D94C0D">
        <w:rPr>
          <w:rFonts w:ascii="Sylfaen" w:hAnsi="Sylfaen"/>
          <w:b/>
          <w:sz w:val="20"/>
          <w:szCs w:val="20"/>
          <w:lang w:val="ka-GE"/>
        </w:rPr>
        <w:t>ს</w:t>
      </w:r>
      <w:r w:rsidR="00CC4789" w:rsidRPr="00D94C0D">
        <w:rPr>
          <w:rFonts w:ascii="Sylfaen" w:hAnsi="Sylfaen"/>
          <w:b/>
          <w:sz w:val="20"/>
          <w:szCs w:val="20"/>
          <w:lang w:val="ka-GE"/>
        </w:rPr>
        <w:t>ხვა მოთხოვნა</w:t>
      </w:r>
    </w:p>
    <w:p w14:paraId="77E55003" w14:textId="7D569EC2"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w:t>
      </w:r>
      <w:r w:rsidR="00D94C0D">
        <w:rPr>
          <w:rFonts w:ascii="Sylfaen" w:hAnsi="Sylfaen"/>
          <w:sz w:val="20"/>
          <w:szCs w:val="20"/>
          <w:lang w:val="ka-GE"/>
        </w:rPr>
        <w:t>.9</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CD4BD4"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ფასების</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წარმოდგენა</w:t>
      </w:r>
      <w:r w:rsidRPr="00D94C0D">
        <w:rPr>
          <w:rFonts w:ascii="Sylfaen" w:hAnsi="Sylfaen"/>
          <w:sz w:val="20"/>
          <w:szCs w:val="20"/>
          <w:lang w:val="ka-GE"/>
        </w:rPr>
        <w:t xml:space="preserve"> </w:t>
      </w:r>
      <w:r w:rsidRPr="00D94C0D">
        <w:rPr>
          <w:rFonts w:ascii="Sylfaen" w:hAnsi="Sylfaen" w:cs="Sylfaen"/>
          <w:sz w:val="20"/>
          <w:szCs w:val="20"/>
          <w:lang w:val="ka-GE"/>
        </w:rPr>
        <w:t>დასაშვებია</w:t>
      </w:r>
      <w:r w:rsidRPr="00D94C0D">
        <w:rPr>
          <w:rFonts w:ascii="Sylfaen" w:hAnsi="Sylfaen"/>
          <w:sz w:val="20"/>
          <w:szCs w:val="20"/>
          <w:lang w:val="ka-GE"/>
        </w:rPr>
        <w:t xml:space="preserve"> საქართველოს ეროვნულ ვალუტაში (ლარი)</w:t>
      </w:r>
      <w:r w:rsidR="00456A90" w:rsidRPr="00D94C0D">
        <w:rPr>
          <w:rFonts w:ascii="Sylfaen" w:hAnsi="Sylfaen"/>
          <w:sz w:val="20"/>
          <w:szCs w:val="20"/>
          <w:lang w:val="ka-GE"/>
        </w:rPr>
        <w:t xml:space="preserve"> და </w:t>
      </w:r>
      <w:r w:rsidR="00BA345D" w:rsidRPr="00D94C0D">
        <w:rPr>
          <w:rFonts w:ascii="Sylfaen" w:hAnsi="Sylfaen"/>
          <w:sz w:val="20"/>
          <w:szCs w:val="20"/>
          <w:lang w:val="ka-GE"/>
        </w:rPr>
        <w:t>დოლარში</w:t>
      </w:r>
      <w:r w:rsidR="00456A90" w:rsidRPr="00D94C0D">
        <w:rPr>
          <w:rFonts w:ascii="Sylfaen" w:hAnsi="Sylfaen"/>
          <w:sz w:val="20"/>
          <w:szCs w:val="20"/>
          <w:lang w:val="ka-GE"/>
        </w:rPr>
        <w:t xml:space="preserve">. </w:t>
      </w:r>
      <w:r w:rsidRPr="00D94C0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D94C0D">
        <w:rPr>
          <w:rFonts w:ascii="Sylfaen" w:hAnsi="Sylfaen"/>
          <w:sz w:val="20"/>
          <w:szCs w:val="20"/>
          <w:lang w:val="ka-GE"/>
        </w:rPr>
        <w:t>ით გათვალისწინებულ გადასახადებს.</w:t>
      </w:r>
    </w:p>
    <w:p w14:paraId="582E099F" w14:textId="2290230B"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პრეტენდენტის</w:t>
      </w:r>
      <w:r w:rsidRPr="00D94C0D">
        <w:rPr>
          <w:rFonts w:ascii="Sylfaen" w:hAnsi="Sylfaen"/>
          <w:sz w:val="20"/>
          <w:szCs w:val="20"/>
          <w:lang w:val="ka-GE"/>
        </w:rPr>
        <w:t xml:space="preserve"> </w:t>
      </w:r>
      <w:r w:rsidRPr="00D94C0D">
        <w:rPr>
          <w:rFonts w:ascii="Sylfaen" w:hAnsi="Sylfaen" w:cs="Sylfaen"/>
          <w:sz w:val="20"/>
          <w:szCs w:val="20"/>
          <w:lang w:val="ka-GE"/>
        </w:rPr>
        <w:t>მიერ</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წარმოდგენილი</w:t>
      </w:r>
      <w:r w:rsidRPr="00D94C0D">
        <w:rPr>
          <w:rFonts w:ascii="Sylfaen" w:hAnsi="Sylfaen"/>
          <w:sz w:val="20"/>
          <w:szCs w:val="20"/>
          <w:lang w:val="ka-GE"/>
        </w:rPr>
        <w:t xml:space="preserve"> </w:t>
      </w:r>
      <w:r w:rsidRPr="00D94C0D">
        <w:rPr>
          <w:rFonts w:ascii="Sylfaen" w:hAnsi="Sylfaen" w:cs="Sylfaen"/>
          <w:sz w:val="20"/>
          <w:szCs w:val="20"/>
          <w:lang w:val="ka-GE"/>
        </w:rPr>
        <w:t>წინადადება</w:t>
      </w:r>
      <w:r w:rsidRPr="00D94C0D">
        <w:rPr>
          <w:rFonts w:ascii="Sylfaen" w:hAnsi="Sylfaen"/>
          <w:sz w:val="20"/>
          <w:szCs w:val="20"/>
          <w:lang w:val="ka-GE"/>
        </w:rPr>
        <w:t xml:space="preserve"> </w:t>
      </w:r>
      <w:r w:rsidRPr="00D94C0D">
        <w:rPr>
          <w:rFonts w:ascii="Sylfaen" w:hAnsi="Sylfaen" w:cs="Sylfaen"/>
          <w:sz w:val="20"/>
          <w:szCs w:val="20"/>
          <w:lang w:val="ka-GE"/>
        </w:rPr>
        <w:t>ძალაში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წინა</w:t>
      </w:r>
      <w:r w:rsidRPr="00D94C0D">
        <w:rPr>
          <w:rFonts w:ascii="Sylfaen" w:hAnsi="Sylfaen"/>
          <w:sz w:val="20"/>
          <w:szCs w:val="20"/>
          <w:lang w:val="ka-GE"/>
        </w:rPr>
        <w:t xml:space="preserve">დადებების მიღების თარიღიდან </w:t>
      </w:r>
      <w:r w:rsidR="008201F3" w:rsidRPr="00D94C0D">
        <w:rPr>
          <w:rFonts w:ascii="Sylfaen" w:hAnsi="Sylfaen"/>
          <w:sz w:val="20"/>
          <w:szCs w:val="20"/>
          <w:lang w:val="ka-GE"/>
        </w:rPr>
        <w:t>6</w:t>
      </w:r>
      <w:r w:rsidRPr="00D94C0D">
        <w:rPr>
          <w:rFonts w:ascii="Sylfaen" w:hAnsi="Sylfaen"/>
          <w:sz w:val="20"/>
          <w:szCs w:val="20"/>
          <w:lang w:val="ka-GE"/>
        </w:rPr>
        <w:t xml:space="preserve">0 </w:t>
      </w:r>
      <w:r w:rsidRPr="00D94C0D">
        <w:rPr>
          <w:rFonts w:ascii="AcadNusx" w:hAnsi="AcadNusx"/>
          <w:sz w:val="20"/>
          <w:szCs w:val="20"/>
          <w:lang w:val="ka-GE"/>
        </w:rPr>
        <w:t>(</w:t>
      </w:r>
      <w:r w:rsidR="008201F3" w:rsidRPr="00D94C0D">
        <w:rPr>
          <w:rFonts w:ascii="Sylfaen" w:hAnsi="Sylfaen"/>
          <w:sz w:val="20"/>
          <w:szCs w:val="20"/>
          <w:lang w:val="ka-GE"/>
        </w:rPr>
        <w:t>სამოცი</w:t>
      </w:r>
      <w:r w:rsidRPr="00D94C0D">
        <w:rPr>
          <w:rFonts w:ascii="AcadNusx" w:hAnsi="AcadNusx"/>
          <w:sz w:val="20"/>
          <w:szCs w:val="20"/>
          <w:lang w:val="ka-GE"/>
        </w:rPr>
        <w:t>)</w:t>
      </w:r>
      <w:r w:rsidRPr="00D94C0D">
        <w:rPr>
          <w:rFonts w:ascii="Sylfaen" w:hAnsi="Sylfaen"/>
          <w:sz w:val="20"/>
          <w:szCs w:val="20"/>
          <w:lang w:val="ka-GE"/>
        </w:rPr>
        <w:t xml:space="preserve"> კალენდარული დღის განმავლობაში.</w:t>
      </w:r>
    </w:p>
    <w:p w14:paraId="6672838F" w14:textId="2F44250F" w:rsidR="00CC4789" w:rsidRPr="0027455B" w:rsidRDefault="008201F3"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„შემსყიდველი“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უფლებას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იტოვებს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თვითონ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განსაზღვროს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დასრულების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ვადა</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შეცვალოს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პირობები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რასაც</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დროულად</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აცნობებს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მონაწილეებს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შეწყვიტოს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w:t>
      </w:r>
      <w:r w:rsidR="00CC4789" w:rsidRPr="0027455B">
        <w:rPr>
          <w:rFonts w:ascii="Sylfaen" w:hAnsi="Sylfaen"/>
          <w:sz w:val="20"/>
          <w:szCs w:val="20"/>
          <w:lang w:val="ka-GE"/>
        </w:rPr>
        <w:t>ი მისი მიმდინარეობის ნებმისმიერ ეტაპზე.</w:t>
      </w:r>
    </w:p>
    <w:p w14:paraId="522DE442" w14:textId="0D58742F" w:rsidR="00CC4789" w:rsidRPr="0027455B" w:rsidRDefault="008201F3" w:rsidP="00CC4789">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„შემსყიდველი“ გამარჯვებულ მო</w:t>
      </w:r>
      <w:r w:rsidR="00CC4789" w:rsidRPr="0027455B">
        <w:rPr>
          <w:rFonts w:ascii="Sylfaen" w:hAnsi="Sylfaen"/>
          <w:sz w:val="20"/>
          <w:szCs w:val="20"/>
          <w:lang w:val="ka-GE"/>
        </w:rPr>
        <w:t xml:space="preserve">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20"/>
          <w:szCs w:val="20"/>
          <w:lang w:val="ka-GE"/>
        </w:rPr>
        <w:t>„შემსყიდველი“</w:t>
      </w:r>
      <w:r w:rsidR="00CC4789" w:rsidRPr="0027455B">
        <w:rPr>
          <w:rFonts w:ascii="Sylfaen" w:hAnsi="Sylfaen"/>
          <w:sz w:val="20"/>
          <w:szCs w:val="20"/>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F644424" w:rsidR="00CC4789" w:rsidRPr="0027455B" w:rsidRDefault="008201F3" w:rsidP="00CC4789">
      <w:pPr>
        <w:pStyle w:val="ListParagraph"/>
        <w:spacing w:after="0" w:line="360" w:lineRule="auto"/>
        <w:ind w:left="0" w:firstLine="426"/>
        <w:jc w:val="both"/>
        <w:rPr>
          <w:rFonts w:ascii="AcadNusx" w:hAnsi="AcadNusx"/>
          <w:sz w:val="20"/>
          <w:szCs w:val="20"/>
          <w:lang w:val="es-MX"/>
        </w:rPr>
      </w:pPr>
      <w:r w:rsidRPr="008201F3">
        <w:rPr>
          <w:rFonts w:ascii="Sylfaen" w:hAnsi="Sylfaen"/>
          <w:sz w:val="20"/>
          <w:szCs w:val="20"/>
          <w:lang w:val="ka-GE"/>
        </w:rPr>
        <w:lastRenderedPageBreak/>
        <w:t>„შემსყიდველი“</w:t>
      </w:r>
      <w:r w:rsidR="00CC4789" w:rsidRPr="0027455B">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EAC33B2" w:rsidR="00CC4789" w:rsidRDefault="00CC4789" w:rsidP="008201F3">
      <w:pPr>
        <w:spacing w:after="0" w:line="360" w:lineRule="auto"/>
        <w:ind w:firstLine="426"/>
        <w:jc w:val="both"/>
        <w:rPr>
          <w:rFonts w:ascii="Sylfaen" w:hAnsi="Sylfaen"/>
          <w:sz w:val="20"/>
          <w:szCs w:val="20"/>
          <w:lang w:val="ka-GE"/>
        </w:rPr>
      </w:pPr>
      <w:r w:rsidRPr="0027455B">
        <w:rPr>
          <w:rFonts w:ascii="Sylfaen" w:hAnsi="Sylfaen"/>
          <w:sz w:val="20"/>
          <w:szCs w:val="20"/>
          <w:lang w:val="ka-GE"/>
        </w:rPr>
        <w:t xml:space="preserve">გთხოვთ გაითვალისწინოთ, რომ </w:t>
      </w:r>
      <w:r w:rsidR="008201F3">
        <w:rPr>
          <w:rFonts w:ascii="Sylfaen" w:hAnsi="Sylfaen"/>
          <w:sz w:val="20"/>
          <w:szCs w:val="20"/>
          <w:lang w:val="ka-GE"/>
        </w:rPr>
        <w:t>„შემსყიდველი“</w:t>
      </w:r>
      <w:r w:rsidRPr="0027455B">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w:t>
      </w:r>
      <w:r w:rsidR="008201F3">
        <w:rPr>
          <w:rFonts w:ascii="Sylfaen" w:hAnsi="Sylfaen"/>
          <w:sz w:val="20"/>
          <w:szCs w:val="20"/>
          <w:lang w:val="ka-GE"/>
        </w:rPr>
        <w:t xml:space="preserve"> კითხვები დასვათ </w:t>
      </w:r>
      <w:r w:rsidR="008201F3" w:rsidRPr="00BA345D">
        <w:rPr>
          <w:rFonts w:ascii="Sylfaen" w:hAnsi="Sylfaen"/>
          <w:sz w:val="20"/>
          <w:szCs w:val="20"/>
        </w:rPr>
        <w:t>tenders.ge-</w:t>
      </w:r>
      <w:r w:rsidR="008201F3" w:rsidRPr="00BA345D">
        <w:rPr>
          <w:rFonts w:ascii="Sylfaen" w:hAnsi="Sylfaen"/>
          <w:sz w:val="20"/>
          <w:szCs w:val="20"/>
          <w:lang w:val="ka-GE"/>
        </w:rPr>
        <w:t>ს პორტალის ონლაინ კითხვა-პასუხის</w:t>
      </w:r>
      <w:r w:rsidR="008201F3">
        <w:rPr>
          <w:rFonts w:ascii="Sylfaen" w:hAnsi="Sylfaen"/>
          <w:sz w:val="20"/>
          <w:szCs w:val="20"/>
          <w:lang w:val="ka-GE"/>
        </w:rPr>
        <w:t xml:space="preserve"> მოდულში ან კითხვები გამოგზავნოთ წინამდებარე სატენდერო დოკუმენტაციაში მითითებულ ელექტრონული ფოსტის მისამართებზე.</w:t>
      </w:r>
    </w:p>
    <w:p w14:paraId="0F481260" w14:textId="77777777" w:rsidR="00AD6499" w:rsidRPr="0027455B" w:rsidRDefault="00AD6499" w:rsidP="008201F3">
      <w:pPr>
        <w:spacing w:after="0" w:line="360" w:lineRule="auto"/>
        <w:ind w:firstLine="426"/>
        <w:jc w:val="both"/>
        <w:rPr>
          <w:rFonts w:ascii="Sylfaen" w:hAnsi="Sylfaen"/>
          <w:sz w:val="20"/>
          <w:szCs w:val="20"/>
          <w:lang w:val="ka-GE"/>
        </w:rPr>
      </w:pPr>
    </w:p>
    <w:p w14:paraId="50614459" w14:textId="53B86F98" w:rsidR="00CC4789" w:rsidRDefault="00AD6499" w:rsidP="00CC4789">
      <w:pPr>
        <w:spacing w:after="0" w:line="360" w:lineRule="auto"/>
        <w:ind w:firstLine="426"/>
        <w:jc w:val="both"/>
        <w:rPr>
          <w:rFonts w:ascii="Sylfaen" w:hAnsi="Sylfaen"/>
          <w:sz w:val="20"/>
          <w:szCs w:val="20"/>
          <w:lang w:val="ka-GE"/>
        </w:rPr>
      </w:pPr>
      <w:r w:rsidRPr="00AD6499">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9" w:history="1">
        <w:r w:rsidR="00453BD7" w:rsidRPr="00015658">
          <w:rPr>
            <w:rStyle w:val="Hyperlink"/>
            <w:rFonts w:ascii="Sylfaen" w:hAnsi="Sylfaen"/>
            <w:sz w:val="20"/>
            <w:szCs w:val="20"/>
            <w:lang w:val="ka-GE"/>
          </w:rPr>
          <w:t>www.personaldata.ge</w:t>
        </w:r>
      </w:hyperlink>
      <w:r w:rsidRPr="00AD6499">
        <w:rPr>
          <w:rFonts w:ascii="Sylfaen" w:hAnsi="Sylfaen"/>
          <w:sz w:val="20"/>
          <w:szCs w:val="20"/>
          <w:lang w:val="ka-GE"/>
        </w:rPr>
        <w:t>)</w:t>
      </w:r>
    </w:p>
    <w:p w14:paraId="05377E23" w14:textId="3B8A740B" w:rsidR="00453BD7" w:rsidRDefault="00453BD7" w:rsidP="00CC4789">
      <w:pPr>
        <w:spacing w:after="0" w:line="360" w:lineRule="auto"/>
        <w:ind w:firstLine="426"/>
        <w:jc w:val="both"/>
        <w:rPr>
          <w:rFonts w:ascii="Sylfaen" w:hAnsi="Sylfaen"/>
          <w:sz w:val="20"/>
          <w:szCs w:val="20"/>
          <w:lang w:val="ka-GE"/>
        </w:rPr>
      </w:pPr>
    </w:p>
    <w:p w14:paraId="51AD006C" w14:textId="77777777" w:rsidR="00453BD7" w:rsidRPr="00AD6499" w:rsidRDefault="00453BD7" w:rsidP="00453BD7">
      <w:pPr>
        <w:spacing w:after="0" w:line="360" w:lineRule="auto"/>
        <w:ind w:firstLine="426"/>
        <w:jc w:val="both"/>
        <w:rPr>
          <w:rFonts w:ascii="Sylfaen" w:hAnsi="Sylfaen"/>
          <w:sz w:val="20"/>
          <w:szCs w:val="20"/>
          <w:lang w:val="ka-GE"/>
        </w:rPr>
      </w:pPr>
      <w:r w:rsidRPr="005A2170">
        <w:rPr>
          <w:rFonts w:ascii="Sylfaen" w:hAnsi="Sylfaen"/>
          <w:sz w:val="20"/>
          <w:szCs w:val="2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w:t>
      </w:r>
      <w:r w:rsidRPr="005A2170">
        <w:rPr>
          <w:rFonts w:ascii="Sylfaen" w:hAnsi="Sylfaen"/>
          <w:sz w:val="20"/>
          <w:szCs w:val="20"/>
          <w:lang w:val="ka-GE"/>
        </w:rPr>
        <w:lastRenderedPageBreak/>
        <w:t>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499294A0" w14:textId="77777777" w:rsidR="00453BD7" w:rsidRPr="00AD6499" w:rsidRDefault="00453BD7" w:rsidP="00CC4789">
      <w:pPr>
        <w:spacing w:after="0" w:line="360" w:lineRule="auto"/>
        <w:ind w:firstLine="426"/>
        <w:jc w:val="both"/>
        <w:rPr>
          <w:rFonts w:ascii="Sylfaen" w:hAnsi="Sylfaen"/>
          <w:sz w:val="20"/>
          <w:szCs w:val="20"/>
          <w:lang w:val="ka-GE"/>
        </w:rPr>
      </w:pPr>
    </w:p>
    <w:p w14:paraId="3E87E18D" w14:textId="28838D9E"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w:t>
      </w:r>
      <w:r w:rsidR="008201F3">
        <w:rPr>
          <w:rFonts w:ascii="Sylfaen" w:hAnsi="Sylfaen"/>
          <w:b/>
          <w:i/>
          <w:sz w:val="20"/>
          <w:szCs w:val="20"/>
          <w:lang w:val="ka-GE"/>
        </w:rPr>
        <w:t>წარმოშობს არავითარ ვალდებულებას „შემსყიდველის“</w:t>
      </w:r>
      <w:r w:rsidRPr="0027455B">
        <w:rPr>
          <w:rFonts w:ascii="Sylfaen" w:hAnsi="Sylfaen"/>
          <w:b/>
          <w:i/>
          <w:sz w:val="20"/>
          <w:szCs w:val="20"/>
          <w:lang w:val="ka-GE"/>
        </w:rPr>
        <w:t xml:space="preserve"> მხრიდან.</w:t>
      </w:r>
    </w:p>
    <w:p w14:paraId="0CA69620" w14:textId="77777777" w:rsidR="00570483" w:rsidRPr="0027455B" w:rsidRDefault="00E94ED1" w:rsidP="00D94C0D">
      <w:pPr>
        <w:pStyle w:val="ListParagraph"/>
        <w:numPr>
          <w:ilvl w:val="1"/>
          <w:numId w:val="44"/>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1FCFD3A8" w:rsidR="00570483" w:rsidRPr="00D94C0D" w:rsidRDefault="008246F4" w:rsidP="00D94C0D">
      <w:pPr>
        <w:pStyle w:val="ListParagraph"/>
        <w:numPr>
          <w:ilvl w:val="2"/>
          <w:numId w:val="45"/>
        </w:numPr>
        <w:spacing w:after="0" w:line="360" w:lineRule="auto"/>
        <w:jc w:val="both"/>
        <w:rPr>
          <w:rFonts w:ascii="Sylfaen" w:hAnsi="Sylfaen"/>
          <w:b/>
          <w:sz w:val="20"/>
          <w:szCs w:val="20"/>
          <w:lang w:val="ka-GE"/>
        </w:rPr>
      </w:pPr>
      <w:r w:rsidRPr="00D94C0D">
        <w:rPr>
          <w:rFonts w:ascii="Sylfaen" w:hAnsi="Sylfaen" w:cs="Sylfaen"/>
          <w:sz w:val="20"/>
          <w:szCs w:val="20"/>
          <w:lang w:val="ka-GE"/>
        </w:rPr>
        <w:t>ნებისმიერი</w:t>
      </w:r>
      <w:r w:rsidRPr="00D94C0D">
        <w:rPr>
          <w:rFonts w:ascii="Sylfaen" w:hAnsi="Sylfaen"/>
          <w:sz w:val="20"/>
          <w:szCs w:val="20"/>
          <w:lang w:val="ka-GE"/>
        </w:rPr>
        <w:t xml:space="preserve"> </w:t>
      </w:r>
      <w:r w:rsidRPr="00D94C0D">
        <w:rPr>
          <w:rFonts w:ascii="Sylfaen" w:hAnsi="Sylfaen" w:cs="Sylfaen"/>
          <w:sz w:val="20"/>
          <w:szCs w:val="20"/>
          <w:lang w:val="ka-GE"/>
        </w:rPr>
        <w:t>შეკითხვა</w:t>
      </w:r>
      <w:r w:rsidRPr="00D94C0D">
        <w:rPr>
          <w:rFonts w:ascii="Sylfaen" w:hAnsi="Sylfaen"/>
          <w:sz w:val="20"/>
          <w:szCs w:val="20"/>
          <w:lang w:val="ka-GE"/>
        </w:rPr>
        <w:t xml:space="preserve"> </w:t>
      </w:r>
      <w:r w:rsidRPr="00D94C0D">
        <w:rPr>
          <w:rFonts w:ascii="Sylfaen" w:hAnsi="Sylfaen" w:cs="Sylfaen"/>
          <w:sz w:val="20"/>
          <w:szCs w:val="20"/>
          <w:lang w:val="ka-GE"/>
        </w:rPr>
        <w:t>ტენდერის</w:t>
      </w:r>
      <w:r w:rsidRPr="00D94C0D">
        <w:rPr>
          <w:rFonts w:ascii="Sylfaen" w:hAnsi="Sylfaen"/>
          <w:sz w:val="20"/>
          <w:szCs w:val="20"/>
          <w:lang w:val="ka-GE"/>
        </w:rPr>
        <w:t xml:space="preserve"> </w:t>
      </w:r>
      <w:r w:rsidRPr="00D94C0D">
        <w:rPr>
          <w:rFonts w:ascii="Sylfaen" w:hAnsi="Sylfaen" w:cs="Sylfaen"/>
          <w:sz w:val="20"/>
          <w:szCs w:val="20"/>
          <w:lang w:val="ka-GE"/>
        </w:rPr>
        <w:t>მიმდინარეობის</w:t>
      </w:r>
      <w:r w:rsidRPr="00D94C0D">
        <w:rPr>
          <w:rFonts w:ascii="Sylfaen" w:hAnsi="Sylfaen"/>
          <w:sz w:val="20"/>
          <w:szCs w:val="20"/>
          <w:lang w:val="ka-GE"/>
        </w:rPr>
        <w:t xml:space="preserve"> </w:t>
      </w:r>
      <w:r w:rsidRPr="00D94C0D">
        <w:rPr>
          <w:rFonts w:ascii="Sylfaen" w:hAnsi="Sylfaen" w:cs="Sylfaen"/>
          <w:sz w:val="20"/>
          <w:szCs w:val="20"/>
          <w:lang w:val="ka-GE"/>
        </w:rPr>
        <w:t>პროცესში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წერილობითი</w:t>
      </w:r>
      <w:r w:rsidRPr="00D94C0D">
        <w:rPr>
          <w:rFonts w:ascii="Sylfaen" w:hAnsi="Sylfaen"/>
          <w:sz w:val="20"/>
          <w:szCs w:val="20"/>
          <w:lang w:val="ka-GE"/>
        </w:rPr>
        <w:t xml:space="preserve"> </w:t>
      </w:r>
      <w:r w:rsidRPr="00D94C0D">
        <w:rPr>
          <w:rFonts w:ascii="Sylfaen" w:hAnsi="Sylfaen" w:cs="Sylfaen"/>
          <w:sz w:val="20"/>
          <w:szCs w:val="20"/>
          <w:lang w:val="ka-GE"/>
        </w:rPr>
        <w:t>და</w:t>
      </w:r>
      <w:r w:rsidRPr="00D94C0D">
        <w:rPr>
          <w:rFonts w:ascii="Sylfaen" w:hAnsi="Sylfaen"/>
          <w:sz w:val="20"/>
          <w:szCs w:val="20"/>
          <w:lang w:val="ka-GE"/>
        </w:rPr>
        <w:t xml:space="preserve"> </w:t>
      </w:r>
      <w:r w:rsidRPr="00D94C0D">
        <w:rPr>
          <w:rFonts w:ascii="Sylfaen" w:hAnsi="Sylfaen" w:cs="Sylfaen"/>
          <w:sz w:val="20"/>
          <w:szCs w:val="20"/>
          <w:lang w:val="ka-GE"/>
        </w:rPr>
        <w:t>გამოყენებულ</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იქნას</w:t>
      </w:r>
      <w:r w:rsidRPr="00D94C0D">
        <w:rPr>
          <w:rFonts w:ascii="Sylfaen" w:hAnsi="Sylfaen"/>
          <w:sz w:val="20"/>
          <w:szCs w:val="20"/>
          <w:lang w:val="ka-GE"/>
        </w:rPr>
        <w:t xml:space="preserve"> </w:t>
      </w:r>
      <w:r w:rsidRPr="00D94C0D">
        <w:rPr>
          <w:rFonts w:ascii="Sylfaen" w:hAnsi="Sylfaen"/>
          <w:sz w:val="20"/>
          <w:szCs w:val="20"/>
        </w:rPr>
        <w:t>tenders.ge-</w:t>
      </w:r>
      <w:r w:rsidRPr="00D94C0D">
        <w:rPr>
          <w:rFonts w:ascii="Sylfaen" w:hAnsi="Sylfaen"/>
          <w:sz w:val="20"/>
          <w:szCs w:val="20"/>
          <w:lang w:val="ka-GE"/>
        </w:rPr>
        <w:t>ს პორტალის ონლაინ კითხვა-პასუხის რეჟიმი;</w:t>
      </w:r>
    </w:p>
    <w:p w14:paraId="1B9CEE4A" w14:textId="6AD28ABE" w:rsidR="00570483" w:rsidRPr="00D94C0D" w:rsidRDefault="00C86CD0"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D94C0D">
        <w:rPr>
          <w:rFonts w:ascii="Sylfaen" w:hAnsi="Sylfaen" w:cs="Sylfaen"/>
          <w:sz w:val="20"/>
          <w:szCs w:val="20"/>
          <w:lang w:val="ka-GE"/>
        </w:rPr>
        <w:t>ელექტრონულ</w:t>
      </w:r>
      <w:r w:rsidRPr="00D94C0D">
        <w:rPr>
          <w:rFonts w:ascii="Sylfaen" w:hAnsi="Sylfaen"/>
          <w:sz w:val="20"/>
          <w:szCs w:val="20"/>
          <w:lang w:val="ka-GE"/>
        </w:rPr>
        <w:t xml:space="preserve"> </w:t>
      </w:r>
      <w:r w:rsidRPr="00D94C0D">
        <w:rPr>
          <w:rFonts w:ascii="Sylfaen" w:hAnsi="Sylfaen" w:cs="Sylfaen"/>
          <w:sz w:val="20"/>
          <w:szCs w:val="20"/>
          <w:lang w:val="ka-GE"/>
        </w:rPr>
        <w:t>ტენდერში</w:t>
      </w:r>
      <w:r w:rsidRPr="00D94C0D">
        <w:rPr>
          <w:rFonts w:ascii="Sylfaen" w:hAnsi="Sylfaen"/>
          <w:sz w:val="20"/>
          <w:szCs w:val="20"/>
          <w:lang w:val="ka-GE"/>
        </w:rPr>
        <w:t xml:space="preserve"> </w:t>
      </w:r>
      <w:r w:rsidRPr="00D94C0D">
        <w:rPr>
          <w:rFonts w:ascii="Sylfaen" w:hAnsi="Sylfaen" w:cs="Sylfaen"/>
          <w:sz w:val="20"/>
          <w:szCs w:val="20"/>
          <w:lang w:val="ka-GE"/>
        </w:rPr>
        <w:t>მონაწილეობის</w:t>
      </w:r>
      <w:r w:rsidRPr="00D94C0D">
        <w:rPr>
          <w:rFonts w:ascii="Sylfaen" w:hAnsi="Sylfaen"/>
          <w:sz w:val="20"/>
          <w:szCs w:val="20"/>
          <w:lang w:val="ka-GE"/>
        </w:rPr>
        <w:t xml:space="preserve"> </w:t>
      </w:r>
      <w:r w:rsidRPr="00D94C0D">
        <w:rPr>
          <w:rFonts w:ascii="Sylfaen" w:hAnsi="Sylfaen" w:cs="Sylfaen"/>
          <w:sz w:val="20"/>
          <w:szCs w:val="20"/>
          <w:lang w:val="ka-GE"/>
        </w:rPr>
        <w:t>მისაღებად</w:t>
      </w:r>
      <w:r w:rsidRPr="00D94C0D">
        <w:rPr>
          <w:rFonts w:ascii="Sylfaen" w:hAnsi="Sylfaen"/>
          <w:sz w:val="20"/>
          <w:szCs w:val="20"/>
          <w:lang w:val="ka-GE"/>
        </w:rPr>
        <w:t xml:space="preserve"> </w:t>
      </w:r>
      <w:r w:rsidRPr="00D94C0D">
        <w:rPr>
          <w:rFonts w:ascii="Sylfaen" w:hAnsi="Sylfaen" w:cs="Sylfaen"/>
          <w:sz w:val="20"/>
          <w:szCs w:val="20"/>
          <w:lang w:val="ka-GE"/>
        </w:rPr>
        <w:t>კომპანია</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რეგისტრირებული</w:t>
      </w:r>
      <w:r w:rsidRPr="00D94C0D">
        <w:rPr>
          <w:rFonts w:ascii="Sylfaen" w:hAnsi="Sylfaen"/>
          <w:sz w:val="20"/>
          <w:szCs w:val="20"/>
          <w:lang w:val="ka-GE"/>
        </w:rPr>
        <w:t xml:space="preserve"> </w:t>
      </w:r>
      <w:r w:rsidRPr="00D94C0D">
        <w:rPr>
          <w:rFonts w:ascii="Sylfaen" w:hAnsi="Sylfaen" w:cs="Sylfaen"/>
          <w:sz w:val="20"/>
          <w:szCs w:val="20"/>
          <w:lang w:val="ka-GE"/>
        </w:rPr>
        <w:t>ვებ</w:t>
      </w:r>
      <w:r w:rsidRPr="00D94C0D">
        <w:rPr>
          <w:rFonts w:ascii="Sylfaen" w:hAnsi="Sylfaen"/>
          <w:sz w:val="20"/>
          <w:szCs w:val="20"/>
          <w:lang w:val="ka-GE"/>
        </w:rPr>
        <w:t>-</w:t>
      </w:r>
      <w:r w:rsidRPr="00D94C0D">
        <w:rPr>
          <w:rFonts w:ascii="Sylfaen" w:hAnsi="Sylfaen" w:cs="Sylfaen"/>
          <w:sz w:val="20"/>
          <w:szCs w:val="20"/>
          <w:lang w:val="ka-GE"/>
        </w:rPr>
        <w:t>გვერდზე</w:t>
      </w:r>
      <w:r w:rsidRPr="00D94C0D">
        <w:rPr>
          <w:rFonts w:ascii="Sylfaen" w:hAnsi="Sylfaen"/>
          <w:sz w:val="20"/>
          <w:szCs w:val="20"/>
          <w:lang w:val="ka-GE"/>
        </w:rPr>
        <w:t xml:space="preserve"> </w:t>
      </w:r>
      <w:hyperlink r:id="rId10" w:history="1">
        <w:r w:rsidR="007E0304" w:rsidRPr="00D94C0D">
          <w:rPr>
            <w:rStyle w:val="Hyperlink"/>
            <w:rFonts w:ascii="Sylfaen" w:hAnsi="Sylfaen"/>
            <w:sz w:val="20"/>
            <w:szCs w:val="20"/>
            <w:lang w:val="ka-GE"/>
          </w:rPr>
          <w:t>www.tenders.ge</w:t>
        </w:r>
      </w:hyperlink>
    </w:p>
    <w:p w14:paraId="58498E3E" w14:textId="39A8337E" w:rsidR="008201F3" w:rsidRPr="00BA345D" w:rsidRDefault="008201F3"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w:t>
      </w:r>
      <w:r>
        <w:rPr>
          <w:rFonts w:ascii="Sylfaen" w:hAnsi="Sylfaen" w:cs="Sylfaen"/>
          <w:sz w:val="20"/>
          <w:szCs w:val="20"/>
          <w:lang w:val="ka-GE"/>
        </w:rPr>
        <w:t>ღება არის უფასო.</w:t>
      </w:r>
    </w:p>
    <w:p w14:paraId="2EE38DE1" w14:textId="3F867F82" w:rsidR="007E0304" w:rsidRPr="0027455B" w:rsidRDefault="007E0304" w:rsidP="00D94C0D">
      <w:pPr>
        <w:pStyle w:val="ListParagraph"/>
        <w:numPr>
          <w:ilvl w:val="2"/>
          <w:numId w:val="45"/>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r w:rsidRPr="0027455B">
        <w:rPr>
          <w:rFonts w:ascii="Sylfaen" w:hAnsi="Sylfaen"/>
          <w:sz w:val="20"/>
          <w:szCs w:val="20"/>
        </w:rPr>
        <w:t>tenders.ge-</w:t>
      </w:r>
      <w:r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1323E3">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439025A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083AE0">
        <w:rPr>
          <w:rFonts w:ascii="Sylfaen" w:hAnsi="Sylfaen" w:cs="Sylfaen"/>
          <w:sz w:val="20"/>
          <w:szCs w:val="20"/>
          <w:lang w:val="ka-GE"/>
        </w:rPr>
        <w:t>მარია წიკლაური</w:t>
      </w:r>
      <w:r w:rsidR="009B5E2D" w:rsidRPr="009B5E2D">
        <w:rPr>
          <w:rFonts w:ascii="Sylfaen" w:hAnsi="Sylfaen" w:cs="Sylfaen"/>
          <w:sz w:val="20"/>
          <w:szCs w:val="20"/>
          <w:lang w:val="ka-GE"/>
        </w:rPr>
        <w:t xml:space="preserve"> </w:t>
      </w:r>
    </w:p>
    <w:p w14:paraId="6E2C8AF0" w14:textId="17C51DC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ქ</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თბილისი</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კოსტავას</w:t>
      </w:r>
      <w:r w:rsidR="009B5E2D" w:rsidRPr="009B5E2D">
        <w:rPr>
          <w:rFonts w:ascii="Sylfaen" w:hAnsi="Sylfaen" w:cstheme="minorHAnsi"/>
          <w:sz w:val="20"/>
          <w:szCs w:val="20"/>
          <w:lang w:val="ka-GE"/>
        </w:rPr>
        <w:t xml:space="preserve"> I </w:t>
      </w:r>
      <w:r w:rsidR="009B5E2D" w:rsidRPr="009B5E2D">
        <w:rPr>
          <w:rFonts w:ascii="Sylfaen" w:hAnsi="Sylfaen" w:cs="Sylfaen"/>
          <w:sz w:val="20"/>
          <w:szCs w:val="20"/>
          <w:lang w:val="ka-GE"/>
        </w:rPr>
        <w:t>შესახვევი</w:t>
      </w:r>
      <w:r w:rsidR="009B5E2D" w:rsidRPr="009B5E2D">
        <w:rPr>
          <w:rFonts w:ascii="Sylfaen" w:hAnsi="Sylfaen" w:cstheme="minorHAnsi"/>
          <w:sz w:val="20"/>
          <w:szCs w:val="20"/>
          <w:lang w:val="ka-GE"/>
        </w:rPr>
        <w:t>, 33</w:t>
      </w:r>
    </w:p>
    <w:p w14:paraId="3DDB1665" w14:textId="209F0B9E"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 xml:space="preserve">: </w:t>
      </w:r>
      <w:r w:rsidR="00083AE0" w:rsidRPr="00083AE0">
        <w:rPr>
          <w:rStyle w:val="Hyperlink"/>
          <w:rFonts w:ascii="Sylfaen" w:hAnsi="Sylfaen" w:cstheme="minorHAnsi"/>
          <w:sz w:val="20"/>
          <w:szCs w:val="20"/>
        </w:rPr>
        <w:t>Maria Tsiklauri &lt;mtsiklauri@gwp.ge&gt;</w:t>
      </w:r>
    </w:p>
    <w:p w14:paraId="18F6E840" w14:textId="36BF4C82" w:rsidR="009E3DB8" w:rsidRPr="00083AE0"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lang w:val="ka-GE"/>
        </w:rPr>
        <w:t>+(995 322) 931111 (</w:t>
      </w:r>
      <w:r w:rsidR="009B5E2D" w:rsidRPr="009B5E2D">
        <w:rPr>
          <w:rFonts w:ascii="Sylfaen" w:hAnsi="Sylfaen" w:cstheme="minorHAnsi"/>
          <w:sz w:val="20"/>
          <w:szCs w:val="20"/>
        </w:rPr>
        <w:t>1</w:t>
      </w:r>
      <w:r w:rsidR="00083AE0">
        <w:rPr>
          <w:rFonts w:ascii="Sylfaen" w:hAnsi="Sylfaen" w:cstheme="minorHAnsi"/>
          <w:sz w:val="20"/>
          <w:szCs w:val="20"/>
          <w:lang w:val="ka-GE"/>
        </w:rPr>
        <w:t>141</w:t>
      </w:r>
      <w:r w:rsidR="004B2A00" w:rsidRPr="009B5E2D">
        <w:rPr>
          <w:rFonts w:ascii="Sylfaen" w:hAnsi="Sylfaen" w:cstheme="minorHAnsi"/>
          <w:sz w:val="20"/>
          <w:szCs w:val="20"/>
          <w:lang w:val="ka-GE"/>
        </w:rPr>
        <w:t xml:space="preserve">); </w:t>
      </w:r>
      <w:r w:rsidRPr="009B5E2D">
        <w:rPr>
          <w:rFonts w:ascii="Sylfaen" w:hAnsi="Sylfaen" w:cs="Sylfaen"/>
          <w:sz w:val="20"/>
          <w:szCs w:val="20"/>
          <w:lang w:val="ka-GE"/>
        </w:rPr>
        <w:t>მობ</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rPr>
        <w:t>+995 5</w:t>
      </w:r>
      <w:r w:rsidR="00083AE0">
        <w:rPr>
          <w:rFonts w:ascii="Sylfaen" w:hAnsi="Sylfaen" w:cstheme="minorHAnsi"/>
          <w:sz w:val="20"/>
          <w:szCs w:val="20"/>
          <w:lang w:val="ka-GE"/>
        </w:rPr>
        <w:t>99 80 11 14</w:t>
      </w:r>
    </w:p>
    <w:p w14:paraId="5338A4A2" w14:textId="77777777" w:rsidR="009E3DB8" w:rsidRPr="009B5E2D" w:rsidRDefault="009E3DB8" w:rsidP="009E3DB8">
      <w:pPr>
        <w:spacing w:after="0" w:line="360" w:lineRule="auto"/>
        <w:jc w:val="both"/>
        <w:rPr>
          <w:rFonts w:ascii="Sylfaen" w:hAnsi="Sylfaen" w:cstheme="minorHAnsi"/>
          <w:sz w:val="20"/>
          <w:szCs w:val="20"/>
          <w:lang w:val="ka-GE"/>
        </w:rPr>
      </w:pPr>
    </w:p>
    <w:p w14:paraId="3F10BC55" w14:textId="47202C6A" w:rsidR="009E3DB8" w:rsidRPr="00F52012"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F52012">
        <w:rPr>
          <w:rFonts w:ascii="Sylfaen" w:hAnsi="Sylfaen" w:cs="Sylfaen"/>
          <w:sz w:val="20"/>
          <w:szCs w:val="20"/>
          <w:lang w:val="ka-GE"/>
        </w:rPr>
        <w:t>მაგდა ლომთათიძე</w:t>
      </w:r>
    </w:p>
    <w:p w14:paraId="0015EEC9" w14:textId="77777777"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Pr="009B5E2D">
        <w:rPr>
          <w:rFonts w:ascii="Sylfaen" w:hAnsi="Sylfaen" w:cs="Sylfaen"/>
          <w:sz w:val="20"/>
          <w:szCs w:val="20"/>
          <w:lang w:val="ka-GE"/>
        </w:rPr>
        <w:t>ქ</w:t>
      </w:r>
      <w:r w:rsidRPr="009B5E2D">
        <w:rPr>
          <w:rFonts w:ascii="Sylfaen" w:hAnsi="Sylfaen" w:cstheme="minorHAnsi"/>
          <w:sz w:val="20"/>
          <w:szCs w:val="20"/>
          <w:lang w:val="ka-GE"/>
        </w:rPr>
        <w:t xml:space="preserve">. </w:t>
      </w:r>
      <w:r w:rsidRPr="009B5E2D">
        <w:rPr>
          <w:rFonts w:ascii="Sylfaen" w:hAnsi="Sylfaen" w:cs="Sylfaen"/>
          <w:sz w:val="20"/>
          <w:szCs w:val="20"/>
          <w:lang w:val="ka-GE"/>
        </w:rPr>
        <w:t>თბილისი</w:t>
      </w:r>
      <w:r w:rsidRPr="009B5E2D">
        <w:rPr>
          <w:rFonts w:ascii="Sylfaen" w:hAnsi="Sylfaen" w:cstheme="minorHAnsi"/>
          <w:sz w:val="20"/>
          <w:szCs w:val="20"/>
          <w:lang w:val="ka-GE"/>
        </w:rPr>
        <w:t xml:space="preserve">, </w:t>
      </w:r>
      <w:r w:rsidRPr="009B5E2D">
        <w:rPr>
          <w:rFonts w:ascii="Sylfaen" w:hAnsi="Sylfaen" w:cs="Sylfaen"/>
          <w:sz w:val="20"/>
          <w:szCs w:val="20"/>
          <w:lang w:val="ka-GE"/>
        </w:rPr>
        <w:t>კოსტავას</w:t>
      </w:r>
      <w:r w:rsidRPr="009B5E2D">
        <w:rPr>
          <w:rFonts w:ascii="Sylfaen" w:hAnsi="Sylfaen" w:cstheme="minorHAnsi"/>
          <w:sz w:val="20"/>
          <w:szCs w:val="20"/>
          <w:lang w:val="ka-GE"/>
        </w:rPr>
        <w:t xml:space="preserve"> I </w:t>
      </w:r>
      <w:r w:rsidRPr="009B5E2D">
        <w:rPr>
          <w:rFonts w:ascii="Sylfaen" w:hAnsi="Sylfaen" w:cs="Sylfaen"/>
          <w:sz w:val="20"/>
          <w:szCs w:val="20"/>
          <w:lang w:val="ka-GE"/>
        </w:rPr>
        <w:t>შესახვევი</w:t>
      </w:r>
      <w:r w:rsidRPr="009B5E2D">
        <w:rPr>
          <w:rFonts w:ascii="Sylfaen" w:hAnsi="Sylfaen" w:cstheme="minorHAnsi"/>
          <w:sz w:val="20"/>
          <w:szCs w:val="20"/>
          <w:lang w:val="ka-GE"/>
        </w:rPr>
        <w:t>, 33</w:t>
      </w:r>
    </w:p>
    <w:p w14:paraId="647649B1" w14:textId="0012C8DD"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w:t>
      </w:r>
      <w:r w:rsidR="00F52012" w:rsidRPr="00F52012">
        <w:t xml:space="preserve"> </w:t>
      </w:r>
      <w:r w:rsidR="00F52012" w:rsidRPr="00F52012">
        <w:rPr>
          <w:rStyle w:val="Hyperlink"/>
          <w:rFonts w:cstheme="minorHAnsi"/>
        </w:rPr>
        <w:t>mlomtatidze@gwp.ge</w:t>
      </w:r>
      <w:r w:rsidRPr="009B5E2D">
        <w:rPr>
          <w:rFonts w:ascii="Sylfaen" w:hAnsi="Sylfaen" w:cstheme="minorHAnsi"/>
          <w:sz w:val="20"/>
          <w:szCs w:val="20"/>
          <w:lang w:val="ka-GE"/>
        </w:rPr>
        <w:t xml:space="preserve"> </w:t>
      </w:r>
      <w:r w:rsidRPr="009B5E2D">
        <w:rPr>
          <w:rStyle w:val="Hyperlink"/>
          <w:rFonts w:ascii="Sylfaen" w:hAnsi="Sylfaen" w:cstheme="minorHAnsi"/>
          <w:sz w:val="20"/>
          <w:szCs w:val="20"/>
          <w:lang w:val="ka-GE"/>
        </w:rPr>
        <w:t xml:space="preserve"> </w:t>
      </w:r>
    </w:p>
    <w:p w14:paraId="28F5FFBE" w14:textId="5D10ED01" w:rsidR="009E3DB8" w:rsidRPr="0027455B"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Pr="009B5E2D">
        <w:rPr>
          <w:rFonts w:ascii="Sylfaen" w:hAnsi="Sylfaen" w:cstheme="minorHAnsi"/>
          <w:sz w:val="20"/>
          <w:szCs w:val="20"/>
          <w:lang w:val="ka-GE"/>
        </w:rPr>
        <w:t xml:space="preserve">.: </w:t>
      </w:r>
      <w:r w:rsidR="00F52012" w:rsidRPr="00F52012">
        <w:rPr>
          <w:rFonts w:ascii="Sylfaen" w:hAnsi="Sylfaen" w:cstheme="minorHAnsi"/>
          <w:sz w:val="20"/>
          <w:szCs w:val="20"/>
          <w:lang w:val="ka-GE"/>
        </w:rPr>
        <w:t xml:space="preserve">+995 32 2 93 11 11 (1303);  </w:t>
      </w:r>
      <w:r w:rsidR="00F52012" w:rsidRPr="00F52012">
        <w:rPr>
          <w:rFonts w:asciiTheme="minorHAnsi" w:hAnsiTheme="minorHAnsi" w:cstheme="minorHAnsi"/>
          <w:sz w:val="20"/>
          <w:szCs w:val="20"/>
          <w:lang w:val="ka-GE"/>
        </w:rPr>
        <w:t>Mob: +995 595 22 66 94</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1"/>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3DB95" w14:textId="77777777" w:rsidR="00CB3020" w:rsidRDefault="00CB3020" w:rsidP="007902EA">
      <w:pPr>
        <w:spacing w:after="0" w:line="240" w:lineRule="auto"/>
      </w:pPr>
      <w:r>
        <w:separator/>
      </w:r>
    </w:p>
  </w:endnote>
  <w:endnote w:type="continuationSeparator" w:id="0">
    <w:p w14:paraId="23EBDD2F" w14:textId="77777777" w:rsidR="00CB3020" w:rsidRDefault="00CB302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7573E157" w:rsidR="004A3BD8" w:rsidRDefault="004A3BD8">
        <w:pPr>
          <w:pStyle w:val="Footer"/>
          <w:jc w:val="right"/>
        </w:pPr>
        <w:r>
          <w:fldChar w:fldCharType="begin"/>
        </w:r>
        <w:r>
          <w:instrText xml:space="preserve"> PAGE   \* MERGEFORMAT </w:instrText>
        </w:r>
        <w:r>
          <w:fldChar w:fldCharType="separate"/>
        </w:r>
        <w:r w:rsidR="00B45FA1">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5030D" w14:textId="77777777" w:rsidR="00CB3020" w:rsidRDefault="00CB3020" w:rsidP="007902EA">
      <w:pPr>
        <w:spacing w:after="0" w:line="240" w:lineRule="auto"/>
      </w:pPr>
      <w:r>
        <w:separator/>
      </w:r>
    </w:p>
  </w:footnote>
  <w:footnote w:type="continuationSeparator" w:id="0">
    <w:p w14:paraId="7526B19A" w14:textId="77777777" w:rsidR="00CB3020" w:rsidRDefault="00CB3020"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110A1"/>
    <w:multiLevelType w:val="multilevel"/>
    <w:tmpl w:val="23445C46"/>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3E210A5"/>
    <w:multiLevelType w:val="multilevel"/>
    <w:tmpl w:val="636C92EC"/>
    <w:lvl w:ilvl="0">
      <w:start w:val="1"/>
      <w:numFmt w:val="decimal"/>
      <w:lvlText w:val="%1"/>
      <w:lvlJc w:val="left"/>
      <w:pPr>
        <w:ind w:left="420" w:hanging="420"/>
      </w:pPr>
      <w:rPr>
        <w:rFonts w:ascii="Sylfaen" w:hAnsi="Sylfaen" w:cs="Sylfaen" w:hint="default"/>
      </w:rPr>
    </w:lvl>
    <w:lvl w:ilvl="1">
      <w:start w:val="9"/>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3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
  </w:num>
  <w:num w:numId="4">
    <w:abstractNumId w:val="42"/>
  </w:num>
  <w:num w:numId="5">
    <w:abstractNumId w:val="19"/>
  </w:num>
  <w:num w:numId="6">
    <w:abstractNumId w:val="6"/>
  </w:num>
  <w:num w:numId="7">
    <w:abstractNumId w:val="5"/>
  </w:num>
  <w:num w:numId="8">
    <w:abstractNumId w:val="32"/>
  </w:num>
  <w:num w:numId="9">
    <w:abstractNumId w:val="38"/>
  </w:num>
  <w:num w:numId="10">
    <w:abstractNumId w:val="22"/>
  </w:num>
  <w:num w:numId="11">
    <w:abstractNumId w:val="11"/>
  </w:num>
  <w:num w:numId="12">
    <w:abstractNumId w:val="17"/>
  </w:num>
  <w:num w:numId="13">
    <w:abstractNumId w:val="28"/>
  </w:num>
  <w:num w:numId="14">
    <w:abstractNumId w:val="23"/>
  </w:num>
  <w:num w:numId="15">
    <w:abstractNumId w:val="16"/>
  </w:num>
  <w:num w:numId="16">
    <w:abstractNumId w:val="35"/>
  </w:num>
  <w:num w:numId="17">
    <w:abstractNumId w:val="26"/>
  </w:num>
  <w:num w:numId="18">
    <w:abstractNumId w:val="25"/>
  </w:num>
  <w:num w:numId="19">
    <w:abstractNumId w:val="10"/>
  </w:num>
  <w:num w:numId="20">
    <w:abstractNumId w:val="3"/>
  </w:num>
  <w:num w:numId="21">
    <w:abstractNumId w:val="41"/>
  </w:num>
  <w:num w:numId="22">
    <w:abstractNumId w:val="43"/>
  </w:num>
  <w:num w:numId="23">
    <w:abstractNumId w:val="18"/>
  </w:num>
  <w:num w:numId="24">
    <w:abstractNumId w:val="37"/>
  </w:num>
  <w:num w:numId="25">
    <w:abstractNumId w:val="15"/>
  </w:num>
  <w:num w:numId="26">
    <w:abstractNumId w:val="31"/>
  </w:num>
  <w:num w:numId="27">
    <w:abstractNumId w:val="4"/>
  </w:num>
  <w:num w:numId="28">
    <w:abstractNumId w:val="29"/>
  </w:num>
  <w:num w:numId="29">
    <w:abstractNumId w:val="27"/>
  </w:num>
  <w:num w:numId="30">
    <w:abstractNumId w:val="34"/>
  </w:num>
  <w:num w:numId="31">
    <w:abstractNumId w:val="40"/>
  </w:num>
  <w:num w:numId="32">
    <w:abstractNumId w:val="30"/>
  </w:num>
  <w:num w:numId="33">
    <w:abstractNumId w:val="13"/>
  </w:num>
  <w:num w:numId="34">
    <w:abstractNumId w:val="7"/>
  </w:num>
  <w:num w:numId="35">
    <w:abstractNumId w:val="39"/>
  </w:num>
  <w:num w:numId="36">
    <w:abstractNumId w:val="24"/>
  </w:num>
  <w:num w:numId="37">
    <w:abstractNumId w:val="14"/>
  </w:num>
  <w:num w:numId="38">
    <w:abstractNumId w:val="36"/>
  </w:num>
  <w:num w:numId="39">
    <w:abstractNumId w:val="12"/>
  </w:num>
  <w:num w:numId="40">
    <w:abstractNumId w:val="20"/>
  </w:num>
  <w:num w:numId="41">
    <w:abstractNumId w:val="44"/>
  </w:num>
  <w:num w:numId="42">
    <w:abstractNumId w:val="8"/>
  </w:num>
  <w:num w:numId="43">
    <w:abstractNumId w:val="9"/>
  </w:num>
  <w:num w:numId="44">
    <w:abstractNumId w:val="33"/>
  </w:num>
  <w:num w:numId="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5AA9"/>
    <w:rsid w:val="00046082"/>
    <w:rsid w:val="0004786C"/>
    <w:rsid w:val="00051050"/>
    <w:rsid w:val="00051E54"/>
    <w:rsid w:val="00053EAB"/>
    <w:rsid w:val="0005435C"/>
    <w:rsid w:val="00055E1E"/>
    <w:rsid w:val="00056A31"/>
    <w:rsid w:val="0006028A"/>
    <w:rsid w:val="00064AB9"/>
    <w:rsid w:val="00071E29"/>
    <w:rsid w:val="00081D42"/>
    <w:rsid w:val="00083AE0"/>
    <w:rsid w:val="00092A77"/>
    <w:rsid w:val="00092E77"/>
    <w:rsid w:val="00094EE9"/>
    <w:rsid w:val="000974B9"/>
    <w:rsid w:val="000A0D72"/>
    <w:rsid w:val="000B1C85"/>
    <w:rsid w:val="000B4C5E"/>
    <w:rsid w:val="000B54F4"/>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23E3"/>
    <w:rsid w:val="00132687"/>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D651A"/>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442D"/>
    <w:rsid w:val="0033096C"/>
    <w:rsid w:val="0033101C"/>
    <w:rsid w:val="0033397E"/>
    <w:rsid w:val="00340B57"/>
    <w:rsid w:val="00340CC3"/>
    <w:rsid w:val="0035059C"/>
    <w:rsid w:val="00352B31"/>
    <w:rsid w:val="00353E4C"/>
    <w:rsid w:val="00357317"/>
    <w:rsid w:val="003573F4"/>
    <w:rsid w:val="003657A5"/>
    <w:rsid w:val="00366CDE"/>
    <w:rsid w:val="00373F3E"/>
    <w:rsid w:val="00377D43"/>
    <w:rsid w:val="0038282F"/>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239D5"/>
    <w:rsid w:val="00430AF7"/>
    <w:rsid w:val="00431665"/>
    <w:rsid w:val="00431B3C"/>
    <w:rsid w:val="004375BF"/>
    <w:rsid w:val="00442F86"/>
    <w:rsid w:val="004446E6"/>
    <w:rsid w:val="00446516"/>
    <w:rsid w:val="00452128"/>
    <w:rsid w:val="004533A4"/>
    <w:rsid w:val="00453BD7"/>
    <w:rsid w:val="00456A90"/>
    <w:rsid w:val="00457067"/>
    <w:rsid w:val="00462CA0"/>
    <w:rsid w:val="0046501B"/>
    <w:rsid w:val="004708F2"/>
    <w:rsid w:val="004717AB"/>
    <w:rsid w:val="0047469C"/>
    <w:rsid w:val="00476E6C"/>
    <w:rsid w:val="00483B17"/>
    <w:rsid w:val="00484CEB"/>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C14A4"/>
    <w:rsid w:val="005D3B83"/>
    <w:rsid w:val="005D4EBD"/>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65DF1"/>
    <w:rsid w:val="007715BA"/>
    <w:rsid w:val="00772078"/>
    <w:rsid w:val="00775F15"/>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6BF7"/>
    <w:rsid w:val="007F7ADB"/>
    <w:rsid w:val="0081634F"/>
    <w:rsid w:val="008201F3"/>
    <w:rsid w:val="008246F4"/>
    <w:rsid w:val="00824EDA"/>
    <w:rsid w:val="00833770"/>
    <w:rsid w:val="0083614B"/>
    <w:rsid w:val="008374C0"/>
    <w:rsid w:val="008401B6"/>
    <w:rsid w:val="008421EC"/>
    <w:rsid w:val="0084595B"/>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C615F"/>
    <w:rsid w:val="008C79D1"/>
    <w:rsid w:val="008D04C5"/>
    <w:rsid w:val="008D09D0"/>
    <w:rsid w:val="008E16DA"/>
    <w:rsid w:val="008E3D20"/>
    <w:rsid w:val="008E55E0"/>
    <w:rsid w:val="008F419D"/>
    <w:rsid w:val="0090279D"/>
    <w:rsid w:val="00904044"/>
    <w:rsid w:val="00906D1A"/>
    <w:rsid w:val="009113A9"/>
    <w:rsid w:val="00913646"/>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B5E2D"/>
    <w:rsid w:val="009C5EE2"/>
    <w:rsid w:val="009C7B5B"/>
    <w:rsid w:val="009D07D1"/>
    <w:rsid w:val="009D3746"/>
    <w:rsid w:val="009D5E96"/>
    <w:rsid w:val="009D6EEF"/>
    <w:rsid w:val="009D733B"/>
    <w:rsid w:val="009E3DB8"/>
    <w:rsid w:val="009F003A"/>
    <w:rsid w:val="009F0B8A"/>
    <w:rsid w:val="009F3DE6"/>
    <w:rsid w:val="009F41E3"/>
    <w:rsid w:val="009F4A8C"/>
    <w:rsid w:val="009F4DC4"/>
    <w:rsid w:val="00A0023E"/>
    <w:rsid w:val="00A01F2B"/>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375D"/>
    <w:rsid w:val="00A96330"/>
    <w:rsid w:val="00A96638"/>
    <w:rsid w:val="00AA511B"/>
    <w:rsid w:val="00AA746C"/>
    <w:rsid w:val="00AC32F5"/>
    <w:rsid w:val="00AC494C"/>
    <w:rsid w:val="00AD6499"/>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5FA1"/>
    <w:rsid w:val="00B47896"/>
    <w:rsid w:val="00B47D4C"/>
    <w:rsid w:val="00B5249E"/>
    <w:rsid w:val="00B5452A"/>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37BE"/>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3020"/>
    <w:rsid w:val="00CB730B"/>
    <w:rsid w:val="00CB736E"/>
    <w:rsid w:val="00CC3C0A"/>
    <w:rsid w:val="00CC4789"/>
    <w:rsid w:val="00CD19CB"/>
    <w:rsid w:val="00CD295B"/>
    <w:rsid w:val="00CD3EA4"/>
    <w:rsid w:val="00CD7F43"/>
    <w:rsid w:val="00CE1D05"/>
    <w:rsid w:val="00CE1D66"/>
    <w:rsid w:val="00CE2754"/>
    <w:rsid w:val="00CE69DB"/>
    <w:rsid w:val="00CE7176"/>
    <w:rsid w:val="00CF1EF9"/>
    <w:rsid w:val="00CF20FC"/>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4C0D"/>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2A26"/>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8E7"/>
    <w:rsid w:val="00F27A96"/>
    <w:rsid w:val="00F27D00"/>
    <w:rsid w:val="00F34574"/>
    <w:rsid w:val="00F3662E"/>
    <w:rsid w:val="00F40803"/>
    <w:rsid w:val="00F46AB9"/>
    <w:rsid w:val="00F47570"/>
    <w:rsid w:val="00F52012"/>
    <w:rsid w:val="00F534CE"/>
    <w:rsid w:val="00F612B0"/>
    <w:rsid w:val="00F73BD8"/>
    <w:rsid w:val="00F75728"/>
    <w:rsid w:val="00F761D0"/>
    <w:rsid w:val="00F8037E"/>
    <w:rsid w:val="00F827AD"/>
    <w:rsid w:val="00F829B7"/>
    <w:rsid w:val="00F844E2"/>
    <w:rsid w:val="00F8495A"/>
    <w:rsid w:val="00F84B51"/>
    <w:rsid w:val="00F90B03"/>
    <w:rsid w:val="00F94596"/>
    <w:rsid w:val="00F94EA4"/>
    <w:rsid w:val="00FA41A9"/>
    <w:rsid w:val="00FA55F2"/>
    <w:rsid w:val="00FB16F9"/>
    <w:rsid w:val="00FB230D"/>
    <w:rsid w:val="00FB2724"/>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personaldat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B9DF8-A3DD-467C-A0E8-8C59ED7CD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Maria Tsiklauri</cp:lastModifiedBy>
  <cp:revision>5</cp:revision>
  <cp:lastPrinted>2015-07-27T06:36:00Z</cp:lastPrinted>
  <dcterms:created xsi:type="dcterms:W3CDTF">2025-02-10T09:14:00Z</dcterms:created>
  <dcterms:modified xsi:type="dcterms:W3CDTF">2025-02-10T09:37:00Z</dcterms:modified>
</cp:coreProperties>
</file>