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05BEF" w14:textId="77777777" w:rsidR="007D73CE" w:rsidRPr="002C17AC" w:rsidRDefault="007D73CE" w:rsidP="00A74B75">
      <w:pPr>
        <w:spacing w:after="0" w:line="360" w:lineRule="auto"/>
        <w:jc w:val="center"/>
        <w:rPr>
          <w:rFonts w:ascii="Sylfaen" w:hAnsi="Sylfaen"/>
          <w:b/>
          <w:sz w:val="20"/>
          <w:szCs w:val="20"/>
        </w:rPr>
      </w:pPr>
    </w:p>
    <w:p w14:paraId="3993B132" w14:textId="77777777" w:rsidR="009815C7" w:rsidRPr="002C17AC" w:rsidRDefault="009815C7" w:rsidP="00794191">
      <w:pPr>
        <w:spacing w:after="0" w:line="240" w:lineRule="auto"/>
        <w:jc w:val="center"/>
        <w:rPr>
          <w:rFonts w:ascii="Sylfaen" w:hAnsi="Sylfaen" w:cs="Sylfaen"/>
          <w:b/>
          <w:sz w:val="20"/>
          <w:szCs w:val="20"/>
        </w:rPr>
      </w:pPr>
    </w:p>
    <w:p w14:paraId="7201AF0A" w14:textId="77777777" w:rsidR="00930C93" w:rsidRPr="002C17AC" w:rsidRDefault="00930C93" w:rsidP="00930C93">
      <w:pPr>
        <w:tabs>
          <w:tab w:val="left" w:pos="1380"/>
        </w:tabs>
        <w:jc w:val="center"/>
        <w:rPr>
          <w:rFonts w:ascii="Sylfaen" w:hAnsi="Sylfaen" w:cs="Segoe UI"/>
          <w:sz w:val="20"/>
          <w:szCs w:val="20"/>
        </w:rPr>
      </w:pPr>
    </w:p>
    <w:p w14:paraId="45A517B5" w14:textId="77777777" w:rsidR="00930C93" w:rsidRPr="002C17AC" w:rsidRDefault="00930C93" w:rsidP="00930C93">
      <w:pPr>
        <w:tabs>
          <w:tab w:val="left" w:pos="1380"/>
        </w:tabs>
        <w:jc w:val="center"/>
        <w:rPr>
          <w:rFonts w:ascii="Sylfaen" w:hAnsi="Sylfaen" w:cs="Segoe UI"/>
          <w:sz w:val="20"/>
          <w:szCs w:val="20"/>
        </w:rPr>
      </w:pPr>
    </w:p>
    <w:p w14:paraId="698B4501" w14:textId="77777777" w:rsidR="00930C93" w:rsidRPr="002C17AC" w:rsidRDefault="00930C93" w:rsidP="00930C93">
      <w:pPr>
        <w:tabs>
          <w:tab w:val="left" w:pos="1380"/>
        </w:tabs>
        <w:jc w:val="center"/>
        <w:rPr>
          <w:rFonts w:ascii="Sylfaen" w:hAnsi="Sylfaen" w:cs="Segoe UI"/>
          <w:sz w:val="20"/>
          <w:szCs w:val="20"/>
        </w:rPr>
      </w:pPr>
    </w:p>
    <w:p w14:paraId="1EE337CB" w14:textId="77777777" w:rsidR="00930C93" w:rsidRPr="002C17AC" w:rsidRDefault="00930C93" w:rsidP="00930C93">
      <w:pPr>
        <w:tabs>
          <w:tab w:val="left" w:pos="1380"/>
        </w:tabs>
        <w:jc w:val="center"/>
        <w:rPr>
          <w:rFonts w:ascii="Sylfaen" w:hAnsi="Sylfaen" w:cs="Segoe UI"/>
          <w:sz w:val="20"/>
          <w:szCs w:val="20"/>
        </w:rPr>
      </w:pPr>
    </w:p>
    <w:p w14:paraId="0DE026F7" w14:textId="77777777" w:rsidR="00930C93" w:rsidRPr="002C17AC" w:rsidRDefault="00930C93" w:rsidP="00930C93">
      <w:pPr>
        <w:tabs>
          <w:tab w:val="left" w:pos="1380"/>
        </w:tabs>
        <w:jc w:val="center"/>
        <w:rPr>
          <w:rFonts w:ascii="Sylfaen" w:hAnsi="Sylfaen" w:cs="Segoe UI"/>
          <w:sz w:val="20"/>
          <w:szCs w:val="20"/>
        </w:rPr>
      </w:pPr>
      <w:r w:rsidRPr="002C17AC">
        <w:rPr>
          <w:rFonts w:ascii="Sylfaen" w:hAnsi="Sylfaen" w:cs="Sylfaen"/>
          <w:b/>
          <w:noProof/>
          <w:sz w:val="20"/>
          <w:szCs w:val="20"/>
        </w:rPr>
        <w:drawing>
          <wp:inline distT="0" distB="0" distL="0" distR="0" wp14:anchorId="57DFD0F7" wp14:editId="406084F3">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6B437864" w14:textId="77777777" w:rsidR="00930C93" w:rsidRPr="002C17AC" w:rsidRDefault="00930C93" w:rsidP="00930C93">
      <w:pPr>
        <w:tabs>
          <w:tab w:val="left" w:pos="1380"/>
        </w:tabs>
        <w:jc w:val="center"/>
        <w:rPr>
          <w:rFonts w:ascii="Sylfaen" w:hAnsi="Sylfaen" w:cs="Segoe UI"/>
          <w:sz w:val="20"/>
          <w:szCs w:val="20"/>
        </w:rPr>
      </w:pPr>
      <w:r w:rsidRPr="002C17AC">
        <w:rPr>
          <w:rFonts w:ascii="Sylfaen" w:hAnsi="Sylfaen" w:cs="Segoe UI"/>
          <w:sz w:val="20"/>
          <w:szCs w:val="20"/>
        </w:rPr>
        <w:br/>
      </w:r>
    </w:p>
    <w:p w14:paraId="166E8A0B" w14:textId="77777777" w:rsidR="00C91D8F" w:rsidRPr="00F54F43" w:rsidRDefault="00C91D8F" w:rsidP="00C91D8F">
      <w:pPr>
        <w:spacing w:after="0" w:line="240" w:lineRule="auto"/>
        <w:jc w:val="center"/>
        <w:rPr>
          <w:rFonts w:ascii="Sylfaen" w:hAnsi="Sylfaen" w:cs="Sylfaen"/>
          <w:b/>
          <w:bCs/>
          <w:color w:val="000000"/>
          <w:lang w:val="ka-GE"/>
        </w:rPr>
      </w:pPr>
      <w:r w:rsidRPr="00C744CF">
        <w:rPr>
          <w:rFonts w:ascii="Sylfaen" w:hAnsi="Sylfaen"/>
          <w:b/>
          <w:bCs/>
          <w:color w:val="000000"/>
          <w:lang w:val="ka-GE"/>
        </w:rPr>
        <w:t>მაღალწნევიანი ფოლადის ურდულების და სხვა მასალების შესყიდვის ელექტრონული ტენდერის დოკუმენტაცია</w:t>
      </w:r>
    </w:p>
    <w:p w14:paraId="29B28943" w14:textId="77777777" w:rsidR="00C91D8F" w:rsidRPr="00F54F43" w:rsidRDefault="00C91D8F" w:rsidP="00C91D8F">
      <w:pPr>
        <w:rPr>
          <w:rFonts w:ascii="Sylfaen" w:hAnsi="Sylfaen"/>
          <w:lang w:val="ka-GE"/>
        </w:rPr>
      </w:pPr>
    </w:p>
    <w:p w14:paraId="41488AD5" w14:textId="77777777" w:rsidR="00930C93" w:rsidRPr="002C17AC" w:rsidRDefault="00930C93" w:rsidP="00930C93">
      <w:pPr>
        <w:tabs>
          <w:tab w:val="left" w:pos="1380"/>
        </w:tabs>
        <w:jc w:val="center"/>
        <w:rPr>
          <w:rFonts w:ascii="Sylfaen" w:hAnsi="Sylfaen" w:cs="Segoe UI"/>
          <w:b/>
          <w:sz w:val="20"/>
          <w:szCs w:val="20"/>
        </w:rPr>
      </w:pPr>
    </w:p>
    <w:p w14:paraId="1702EFC3" w14:textId="77777777" w:rsidR="00FD0DCD" w:rsidRPr="002C17AC" w:rsidRDefault="00FD0DCD" w:rsidP="00665C42">
      <w:pPr>
        <w:spacing w:after="0" w:line="360" w:lineRule="auto"/>
        <w:jc w:val="center"/>
        <w:rPr>
          <w:rFonts w:ascii="Sylfaen" w:hAnsi="Sylfaen"/>
          <w:b/>
          <w:sz w:val="20"/>
          <w:szCs w:val="20"/>
        </w:rPr>
      </w:pPr>
    </w:p>
    <w:p w14:paraId="66B4D245" w14:textId="77777777" w:rsidR="00D30223" w:rsidRPr="002C17AC" w:rsidRDefault="00D30223" w:rsidP="00665C42">
      <w:pPr>
        <w:spacing w:after="0" w:line="360" w:lineRule="auto"/>
        <w:jc w:val="center"/>
        <w:rPr>
          <w:rFonts w:ascii="Sylfaen" w:hAnsi="Sylfaen"/>
          <w:b/>
          <w:sz w:val="20"/>
          <w:szCs w:val="20"/>
        </w:rPr>
      </w:pPr>
    </w:p>
    <w:p w14:paraId="41F39761" w14:textId="77777777" w:rsidR="00D30223" w:rsidRPr="002C17AC" w:rsidRDefault="00D30223" w:rsidP="00665C42">
      <w:pPr>
        <w:spacing w:after="0" w:line="360" w:lineRule="auto"/>
        <w:jc w:val="center"/>
        <w:rPr>
          <w:rFonts w:ascii="Sylfaen" w:hAnsi="Sylfaen"/>
          <w:b/>
          <w:sz w:val="20"/>
          <w:szCs w:val="20"/>
        </w:rPr>
      </w:pPr>
    </w:p>
    <w:p w14:paraId="390336CF" w14:textId="77777777" w:rsidR="00356613" w:rsidRPr="002C17AC" w:rsidRDefault="00356613" w:rsidP="00665C42">
      <w:pPr>
        <w:spacing w:after="0" w:line="360" w:lineRule="auto"/>
        <w:jc w:val="center"/>
        <w:rPr>
          <w:rFonts w:ascii="Sylfaen" w:hAnsi="Sylfaen"/>
          <w:b/>
          <w:sz w:val="20"/>
          <w:szCs w:val="20"/>
        </w:rPr>
      </w:pPr>
    </w:p>
    <w:p w14:paraId="4B5A837B" w14:textId="77777777" w:rsidR="00356613" w:rsidRPr="002C17AC" w:rsidRDefault="00356613" w:rsidP="00665C42">
      <w:pPr>
        <w:spacing w:after="0" w:line="360" w:lineRule="auto"/>
        <w:jc w:val="center"/>
        <w:rPr>
          <w:rFonts w:ascii="Sylfaen" w:hAnsi="Sylfaen"/>
          <w:b/>
          <w:sz w:val="20"/>
          <w:szCs w:val="20"/>
        </w:rPr>
      </w:pPr>
    </w:p>
    <w:p w14:paraId="6A72EF2E" w14:textId="77777777" w:rsidR="00356613" w:rsidRPr="002C17AC" w:rsidRDefault="00356613" w:rsidP="00665C42">
      <w:pPr>
        <w:spacing w:after="0" w:line="360" w:lineRule="auto"/>
        <w:jc w:val="center"/>
        <w:rPr>
          <w:rFonts w:ascii="Sylfaen" w:hAnsi="Sylfaen"/>
          <w:b/>
          <w:sz w:val="20"/>
          <w:szCs w:val="20"/>
        </w:rPr>
      </w:pPr>
    </w:p>
    <w:p w14:paraId="564EAE52" w14:textId="77777777" w:rsidR="00356613" w:rsidRPr="002C17AC" w:rsidRDefault="00356613" w:rsidP="00665C42">
      <w:pPr>
        <w:spacing w:after="0" w:line="360" w:lineRule="auto"/>
        <w:jc w:val="center"/>
        <w:rPr>
          <w:rFonts w:ascii="Sylfaen" w:hAnsi="Sylfaen"/>
          <w:b/>
          <w:sz w:val="20"/>
          <w:szCs w:val="20"/>
        </w:rPr>
      </w:pPr>
    </w:p>
    <w:p w14:paraId="23826E3C" w14:textId="77777777" w:rsidR="00277B37" w:rsidRPr="002C17AC" w:rsidRDefault="00277B37" w:rsidP="00C12ABD">
      <w:pPr>
        <w:spacing w:after="0" w:line="360" w:lineRule="auto"/>
        <w:rPr>
          <w:rFonts w:ascii="Sylfaen" w:hAnsi="Sylfaen"/>
          <w:b/>
          <w:sz w:val="20"/>
          <w:szCs w:val="20"/>
        </w:rPr>
      </w:pPr>
    </w:p>
    <w:p w14:paraId="5DCBC398" w14:textId="77777777" w:rsidR="004B0C7B" w:rsidRPr="002C17AC" w:rsidRDefault="004B0C7B" w:rsidP="00C12ABD">
      <w:pPr>
        <w:spacing w:after="0" w:line="360" w:lineRule="auto"/>
        <w:rPr>
          <w:rFonts w:ascii="Sylfaen" w:hAnsi="Sylfaen"/>
          <w:b/>
          <w:sz w:val="20"/>
          <w:szCs w:val="20"/>
        </w:rPr>
      </w:pPr>
    </w:p>
    <w:p w14:paraId="6D1B8937" w14:textId="77777777" w:rsidR="00665C42" w:rsidRDefault="00665C42" w:rsidP="00930C93">
      <w:pPr>
        <w:spacing w:after="0" w:line="360" w:lineRule="auto"/>
        <w:rPr>
          <w:rFonts w:ascii="Sylfaen" w:hAnsi="Sylfaen"/>
          <w:b/>
          <w:sz w:val="20"/>
          <w:szCs w:val="20"/>
        </w:rPr>
      </w:pPr>
    </w:p>
    <w:p w14:paraId="546BEB81" w14:textId="77777777" w:rsidR="002C17AC" w:rsidRDefault="002C17AC" w:rsidP="00930C93">
      <w:pPr>
        <w:spacing w:after="0" w:line="360" w:lineRule="auto"/>
        <w:rPr>
          <w:rFonts w:ascii="Sylfaen" w:hAnsi="Sylfaen"/>
          <w:b/>
          <w:sz w:val="20"/>
          <w:szCs w:val="20"/>
        </w:rPr>
      </w:pPr>
    </w:p>
    <w:p w14:paraId="4B369CB0" w14:textId="77777777" w:rsidR="002C17AC" w:rsidRPr="002C17AC" w:rsidRDefault="002C17AC" w:rsidP="00930C93">
      <w:pPr>
        <w:spacing w:after="0" w:line="360" w:lineRule="auto"/>
        <w:rPr>
          <w:rFonts w:ascii="Sylfaen" w:hAnsi="Sylfaen"/>
          <w:b/>
          <w:sz w:val="20"/>
          <w:szCs w:val="20"/>
        </w:rPr>
      </w:pPr>
    </w:p>
    <w:p w14:paraId="0925EA33" w14:textId="77777777" w:rsidR="00C27890" w:rsidRPr="002C17AC" w:rsidRDefault="001B055A" w:rsidP="000B5D07">
      <w:pPr>
        <w:pStyle w:val="ListParagraph"/>
        <w:numPr>
          <w:ilvl w:val="1"/>
          <w:numId w:val="2"/>
        </w:numPr>
        <w:spacing w:after="0" w:line="240" w:lineRule="auto"/>
        <w:rPr>
          <w:rFonts w:ascii="Sylfaen" w:hAnsi="Sylfaen"/>
          <w:b/>
          <w:sz w:val="20"/>
          <w:szCs w:val="20"/>
          <w:lang w:val="ka-GE"/>
        </w:rPr>
      </w:pPr>
      <w:r w:rsidRPr="002C17AC">
        <w:rPr>
          <w:rFonts w:ascii="Sylfaen" w:hAnsi="Sylfaen"/>
          <w:b/>
          <w:sz w:val="20"/>
          <w:szCs w:val="20"/>
          <w:lang w:val="ka-GE"/>
        </w:rPr>
        <w:t>შესყიდვის ობიექტის დასახელება</w:t>
      </w:r>
    </w:p>
    <w:p w14:paraId="0E966D57" w14:textId="77777777" w:rsidR="00CF0A87" w:rsidRPr="002C17AC" w:rsidRDefault="00CF0A87" w:rsidP="00CF0A87">
      <w:pPr>
        <w:pStyle w:val="ListParagraph"/>
        <w:spacing w:after="0" w:line="240" w:lineRule="auto"/>
        <w:ind w:left="360"/>
        <w:rPr>
          <w:rFonts w:ascii="Sylfaen" w:hAnsi="Sylfaen"/>
          <w:b/>
          <w:sz w:val="20"/>
          <w:szCs w:val="20"/>
          <w:lang w:val="ka-GE"/>
        </w:rPr>
      </w:pPr>
    </w:p>
    <w:p w14:paraId="3BED48AB" w14:textId="77777777" w:rsidR="00531E0B" w:rsidRPr="00F54F43" w:rsidRDefault="00D30223" w:rsidP="00531E0B">
      <w:pPr>
        <w:spacing w:after="0" w:line="240" w:lineRule="auto"/>
        <w:rPr>
          <w:rFonts w:ascii="Sylfaen" w:hAnsi="Sylfaen" w:cs="Sylfaen"/>
          <w:lang w:val="ka-GE"/>
        </w:rPr>
      </w:pPr>
      <w:r w:rsidRPr="002C17AC">
        <w:rPr>
          <w:rFonts w:ascii="Sylfaen" w:hAnsi="Sylfaen" w:cs="Sylfaen"/>
          <w:sz w:val="20"/>
          <w:szCs w:val="20"/>
          <w:lang w:val="ka-GE"/>
        </w:rPr>
        <w:t>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00713EFC" w:rsidRPr="002C17AC">
        <w:rPr>
          <w:rFonts w:ascii="Sylfaen" w:hAnsi="Sylfaen" w:cs="Arial"/>
          <w:sz w:val="20"/>
          <w:szCs w:val="20"/>
        </w:rPr>
        <w:t>(GWP</w:t>
      </w:r>
      <w:r w:rsidR="00D95150" w:rsidRPr="002C17AC">
        <w:rPr>
          <w:rFonts w:ascii="Sylfaen" w:hAnsi="Sylfaen" w:cs="Arial"/>
          <w:sz w:val="20"/>
          <w:szCs w:val="20"/>
        </w:rPr>
        <w:t xml:space="preserve">, </w:t>
      </w:r>
      <w:r w:rsidR="00D95150" w:rsidRPr="002C17AC">
        <w:rPr>
          <w:rFonts w:ascii="Sylfaen" w:hAnsi="Sylfaen" w:cs="Arial"/>
          <w:sz w:val="20"/>
          <w:szCs w:val="20"/>
          <w:lang w:val="ka-GE"/>
        </w:rPr>
        <w:t>ს/ნ</w:t>
      </w:r>
      <w:r w:rsidR="0040587B" w:rsidRPr="002C17AC">
        <w:rPr>
          <w:rFonts w:ascii="Sylfaen" w:hAnsi="Sylfaen" w:cs="Arial"/>
          <w:sz w:val="20"/>
          <w:szCs w:val="20"/>
          <w:lang w:val="ka-GE"/>
        </w:rPr>
        <w:t xml:space="preserve"> </w:t>
      </w:r>
      <w:r w:rsidR="0040587B" w:rsidRPr="002C17AC">
        <w:rPr>
          <w:rFonts w:ascii="Sylfaen" w:hAnsi="Sylfaen" w:cs="Arial"/>
          <w:sz w:val="20"/>
          <w:szCs w:val="20"/>
        </w:rPr>
        <w:t>203826002</w:t>
      </w:r>
      <w:r w:rsidR="00713EFC" w:rsidRPr="002C17AC">
        <w:rPr>
          <w:rFonts w:ascii="Sylfaen" w:hAnsi="Sylfaen" w:cs="Arial"/>
          <w:sz w:val="20"/>
          <w:szCs w:val="20"/>
        </w:rPr>
        <w:t>)</w:t>
      </w:r>
      <w:r w:rsidR="004B0C7B" w:rsidRPr="002C17AC">
        <w:rPr>
          <w:rFonts w:ascii="Sylfaen" w:hAnsi="Sylfaen" w:cs="Arial"/>
          <w:sz w:val="20"/>
          <w:szCs w:val="20"/>
          <w:lang w:val="ka-GE"/>
        </w:rPr>
        <w:t xml:space="preserve"> </w:t>
      </w:r>
      <w:r w:rsidR="00496E14" w:rsidRPr="002C17AC">
        <w:rPr>
          <w:rFonts w:ascii="Sylfaen" w:hAnsi="Sylfaen" w:cs="Arial"/>
          <w:sz w:val="20"/>
          <w:szCs w:val="20"/>
          <w:lang w:val="ka-GE"/>
        </w:rPr>
        <w:t xml:space="preserve">აცხადებს </w:t>
      </w:r>
      <w:r w:rsidR="00457067" w:rsidRPr="002C17AC">
        <w:rPr>
          <w:rFonts w:ascii="Sylfaen" w:hAnsi="Sylfaen" w:cs="Sylfaen"/>
          <w:sz w:val="20"/>
          <w:szCs w:val="20"/>
          <w:lang w:val="ka-GE"/>
        </w:rPr>
        <w:t xml:space="preserve">ელექტრონულ </w:t>
      </w:r>
      <w:r w:rsidR="008647CD" w:rsidRPr="002C17AC">
        <w:rPr>
          <w:rFonts w:ascii="Sylfaen" w:hAnsi="Sylfaen" w:cs="Sylfaen"/>
          <w:sz w:val="20"/>
          <w:szCs w:val="20"/>
          <w:lang w:val="ka-GE"/>
        </w:rPr>
        <w:t>ტენდერს</w:t>
      </w:r>
      <w:r w:rsidR="00531E0B">
        <w:rPr>
          <w:rFonts w:ascii="Sylfaen" w:hAnsi="Sylfaen" w:cs="Sylfaen"/>
          <w:sz w:val="20"/>
          <w:szCs w:val="20"/>
          <w:lang w:val="ka-GE"/>
        </w:rPr>
        <w:t xml:space="preserve"> </w:t>
      </w:r>
      <w:r w:rsidR="00531E0B" w:rsidRPr="0048038D">
        <w:rPr>
          <w:rFonts w:ascii="Sylfaen" w:hAnsi="Sylfaen" w:cs="Sylfaen"/>
          <w:lang w:val="ka-GE"/>
        </w:rPr>
        <w:t xml:space="preserve">მაღალწნევიანი ფოლადის ურდულების და სხვა მასალების </w:t>
      </w:r>
      <w:r w:rsidR="00531E0B" w:rsidRPr="00F54F43">
        <w:rPr>
          <w:rFonts w:ascii="Sylfaen" w:hAnsi="Sylfaen" w:cs="Sylfaen"/>
          <w:lang w:val="ka-GE"/>
        </w:rPr>
        <w:t>შესყიდვაზე</w:t>
      </w:r>
    </w:p>
    <w:p w14:paraId="1909AC74" w14:textId="77777777" w:rsidR="000C36B3" w:rsidRPr="002C17AC" w:rsidRDefault="00055E1E" w:rsidP="004B148B">
      <w:pPr>
        <w:spacing w:after="0" w:line="240" w:lineRule="auto"/>
        <w:rPr>
          <w:rFonts w:ascii="Sylfaen" w:hAnsi="Sylfaen" w:cs="Sylfaen"/>
          <w:sz w:val="20"/>
          <w:szCs w:val="20"/>
          <w:lang w:val="ka-GE"/>
        </w:rPr>
      </w:pPr>
      <w:r w:rsidRPr="002C17AC">
        <w:rPr>
          <w:rFonts w:ascii="Sylfaen" w:hAnsi="Sylfaen" w:cs="Sylfaen"/>
          <w:sz w:val="20"/>
          <w:szCs w:val="20"/>
          <w:lang w:val="ka-GE"/>
        </w:rPr>
        <w:t xml:space="preserve"> </w:t>
      </w:r>
    </w:p>
    <w:p w14:paraId="232999EF" w14:textId="77777777" w:rsidR="00930C93" w:rsidRPr="00531E0B" w:rsidRDefault="00930C93" w:rsidP="00531E0B">
      <w:pPr>
        <w:spacing w:after="0" w:line="240" w:lineRule="auto"/>
        <w:rPr>
          <w:rFonts w:ascii="Sylfaen" w:hAnsi="Sylfaen" w:cs="Sylfaen"/>
          <w:b/>
          <w:bCs/>
          <w:sz w:val="20"/>
          <w:szCs w:val="20"/>
        </w:rPr>
      </w:pPr>
    </w:p>
    <w:p w14:paraId="0E033DB8" w14:textId="77777777" w:rsidR="00CF0A87" w:rsidRPr="002C17AC" w:rsidRDefault="002C17AC" w:rsidP="00C87E77">
      <w:pPr>
        <w:pStyle w:val="ListParagraph"/>
        <w:numPr>
          <w:ilvl w:val="1"/>
          <w:numId w:val="2"/>
        </w:numPr>
        <w:spacing w:after="0" w:line="240" w:lineRule="auto"/>
        <w:jc w:val="both"/>
        <w:rPr>
          <w:rFonts w:ascii="Sylfaen" w:hAnsi="Sylfaen"/>
          <w:b/>
          <w:sz w:val="20"/>
          <w:szCs w:val="20"/>
          <w:lang w:val="ka-GE"/>
        </w:rPr>
      </w:pPr>
      <w:r w:rsidRPr="002C17AC">
        <w:rPr>
          <w:rFonts w:ascii="Sylfaen" w:hAnsi="Sylfaen"/>
          <w:b/>
          <w:sz w:val="20"/>
          <w:szCs w:val="20"/>
          <w:lang w:val="ka-GE"/>
        </w:rPr>
        <w:t xml:space="preserve">საქონლის აღწერა და რაოდენობა </w:t>
      </w:r>
    </w:p>
    <w:p w14:paraId="2D6371CB" w14:textId="77777777" w:rsidR="00BC7740" w:rsidRPr="002C17AC" w:rsidRDefault="005F2A51" w:rsidP="00860A3E">
      <w:pPr>
        <w:spacing w:after="0" w:line="240" w:lineRule="auto"/>
        <w:jc w:val="both"/>
        <w:rPr>
          <w:rFonts w:ascii="Sylfaen" w:hAnsi="Sylfaen" w:cs="Sylfaen"/>
          <w:sz w:val="20"/>
          <w:szCs w:val="20"/>
          <w:lang w:val="ka-GE"/>
        </w:rPr>
      </w:pPr>
      <w:r w:rsidRPr="002C17AC">
        <w:rPr>
          <w:rFonts w:ascii="Sylfaen" w:hAnsi="Sylfaen" w:cs="Sylfaen"/>
          <w:sz w:val="20"/>
          <w:szCs w:val="20"/>
          <w:lang w:val="ka-GE"/>
        </w:rPr>
        <w:t>რაოდენობა და სპეციფიკაცია მითითებულია</w:t>
      </w:r>
      <w:r w:rsidR="00682F84" w:rsidRPr="002C17AC">
        <w:rPr>
          <w:rFonts w:ascii="Sylfaen" w:hAnsi="Sylfaen" w:cs="Sylfaen"/>
          <w:sz w:val="20"/>
          <w:szCs w:val="20"/>
        </w:rPr>
        <w:t xml:space="preserve"> </w:t>
      </w:r>
      <w:proofErr w:type="spellStart"/>
      <w:r w:rsidR="00682F84" w:rsidRPr="002C17AC">
        <w:rPr>
          <w:rFonts w:ascii="Sylfaen" w:hAnsi="Sylfaen" w:cs="Sylfaen"/>
          <w:sz w:val="20"/>
          <w:szCs w:val="20"/>
        </w:rPr>
        <w:t>დანართ</w:t>
      </w:r>
      <w:proofErr w:type="spellEnd"/>
      <w:r w:rsidR="00225A30" w:rsidRPr="002C17AC">
        <w:rPr>
          <w:rFonts w:ascii="Sylfaen" w:hAnsi="Sylfaen" w:cs="Sylfaen"/>
          <w:sz w:val="20"/>
          <w:szCs w:val="20"/>
          <w:lang w:val="ka-GE"/>
        </w:rPr>
        <w:t>შ</w:t>
      </w:r>
      <w:r w:rsidR="00682F84" w:rsidRPr="002C17AC">
        <w:rPr>
          <w:rFonts w:ascii="Sylfaen" w:hAnsi="Sylfaen" w:cs="Sylfaen"/>
          <w:sz w:val="20"/>
          <w:szCs w:val="20"/>
        </w:rPr>
        <w:t>ი N1</w:t>
      </w:r>
      <w:r w:rsidR="00225A30" w:rsidRPr="002C17AC">
        <w:rPr>
          <w:rFonts w:ascii="Sylfaen" w:hAnsi="Sylfaen" w:cs="Sylfaen"/>
          <w:sz w:val="20"/>
          <w:szCs w:val="20"/>
          <w:lang w:val="ka-GE"/>
        </w:rPr>
        <w:t xml:space="preserve"> </w:t>
      </w:r>
    </w:p>
    <w:p w14:paraId="5B114A31" w14:textId="77777777" w:rsidR="00D114DE" w:rsidRPr="002C17AC" w:rsidRDefault="00D114DE" w:rsidP="00860A3E">
      <w:pPr>
        <w:spacing w:after="0" w:line="240" w:lineRule="auto"/>
        <w:jc w:val="both"/>
        <w:rPr>
          <w:rFonts w:ascii="Sylfaen" w:hAnsi="Sylfaen" w:cs="Sylfaen"/>
          <w:sz w:val="20"/>
          <w:szCs w:val="20"/>
          <w:lang w:val="ka-GE"/>
        </w:rPr>
      </w:pPr>
    </w:p>
    <w:p w14:paraId="415824A6" w14:textId="77777777" w:rsidR="002C17AC" w:rsidRPr="002C17AC" w:rsidRDefault="002C17AC" w:rsidP="002C17AC">
      <w:pPr>
        <w:spacing w:after="0"/>
        <w:rPr>
          <w:rFonts w:ascii="Sylfaen" w:hAnsi="Sylfaen" w:cs="Sylfaen"/>
          <w:sz w:val="20"/>
          <w:szCs w:val="20"/>
          <w:lang w:val="ka-GE"/>
        </w:rPr>
      </w:pPr>
    </w:p>
    <w:p w14:paraId="6D82CEE4" w14:textId="77777777" w:rsidR="00387591" w:rsidRPr="002C17AC" w:rsidRDefault="00950D10" w:rsidP="004B148B">
      <w:pPr>
        <w:spacing w:after="0"/>
        <w:rPr>
          <w:rFonts w:ascii="Sylfaen" w:hAnsi="Sylfaen" w:cs="Sylfaen"/>
          <w:b/>
          <w:sz w:val="20"/>
          <w:szCs w:val="20"/>
          <w:lang w:val="ka-GE"/>
        </w:rPr>
      </w:pPr>
      <w:r w:rsidRPr="002C17AC">
        <w:rPr>
          <w:rFonts w:ascii="Sylfaen" w:hAnsi="Sylfaen" w:cs="Sylfaen"/>
          <w:b/>
          <w:sz w:val="20"/>
          <w:szCs w:val="20"/>
          <w:lang w:val="ka-GE"/>
        </w:rPr>
        <w:t>1.3</w:t>
      </w:r>
      <w:r w:rsidR="002E0E5E" w:rsidRPr="002C17AC">
        <w:rPr>
          <w:rFonts w:ascii="Sylfaen" w:hAnsi="Sylfaen" w:cs="Sylfaen"/>
          <w:b/>
          <w:sz w:val="20"/>
          <w:szCs w:val="20"/>
          <w:lang w:val="ka-GE"/>
        </w:rPr>
        <w:t xml:space="preserve"> </w:t>
      </w:r>
      <w:r w:rsidR="00D527CB" w:rsidRPr="002C17AC">
        <w:rPr>
          <w:rFonts w:ascii="Sylfaen" w:hAnsi="Sylfaen" w:cs="Sylfaen"/>
          <w:b/>
          <w:sz w:val="20"/>
          <w:szCs w:val="20"/>
          <w:lang w:val="ka-GE"/>
        </w:rPr>
        <w:t>განფასება</w:t>
      </w:r>
      <w:r w:rsidRPr="002C17AC">
        <w:rPr>
          <w:rFonts w:ascii="Sylfaen" w:hAnsi="Sylfaen" w:cs="Sylfaen"/>
          <w:b/>
          <w:sz w:val="20"/>
          <w:szCs w:val="20"/>
          <w:lang w:val="ka-GE"/>
        </w:rPr>
        <w:t xml:space="preserve"> </w:t>
      </w:r>
    </w:p>
    <w:p w14:paraId="4E47F1D2" w14:textId="77777777" w:rsidR="00820874" w:rsidRPr="002C17AC" w:rsidRDefault="00D527CB" w:rsidP="0094732A">
      <w:pPr>
        <w:spacing w:after="0"/>
        <w:rPr>
          <w:rFonts w:ascii="Sylfaen" w:hAnsi="Sylfaen" w:cs="Sylfaen"/>
          <w:b/>
          <w:color w:val="222222"/>
          <w:sz w:val="20"/>
          <w:szCs w:val="20"/>
          <w:u w:val="single"/>
          <w:shd w:val="clear" w:color="auto" w:fill="FFFFFF"/>
          <w:lang w:val="ka-GE"/>
        </w:rPr>
      </w:pPr>
      <w:proofErr w:type="spellStart"/>
      <w:r w:rsidRPr="002C17AC">
        <w:rPr>
          <w:rFonts w:ascii="Sylfaen" w:hAnsi="Sylfaen" w:cs="Sylfaen"/>
          <w:color w:val="222222"/>
          <w:sz w:val="20"/>
          <w:szCs w:val="20"/>
          <w:shd w:val="clear" w:color="auto" w:fill="FFFFFF"/>
        </w:rPr>
        <w:t>პრეტენდენტმა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უნდა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წარმოადგინოს</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განფასება</w:t>
      </w:r>
      <w:proofErr w:type="spellEnd"/>
      <w:r w:rsidR="00CD295B" w:rsidRPr="002C17AC">
        <w:rPr>
          <w:rFonts w:ascii="Sylfaen" w:hAnsi="Sylfaen" w:cs="Sylfaen"/>
          <w:color w:val="222222"/>
          <w:sz w:val="20"/>
          <w:szCs w:val="20"/>
          <w:shd w:val="clear" w:color="auto" w:fill="FFFFFF"/>
          <w:lang w:val="ka-GE"/>
        </w:rPr>
        <w:t xml:space="preserve"> </w:t>
      </w:r>
      <w:r w:rsidR="00D5623D" w:rsidRPr="002C17AC">
        <w:rPr>
          <w:rFonts w:ascii="Sylfaen" w:hAnsi="Sylfaen" w:cs="Sylfaen"/>
          <w:color w:val="222222"/>
          <w:sz w:val="20"/>
          <w:szCs w:val="20"/>
          <w:shd w:val="clear" w:color="auto" w:fill="FFFFFF"/>
          <w:lang w:val="ka-GE"/>
        </w:rPr>
        <w:t>დანართი N1-ის მიხედვით</w:t>
      </w:r>
      <w:r w:rsidR="004A4BC7" w:rsidRPr="002C17AC">
        <w:rPr>
          <w:rFonts w:ascii="Sylfaen" w:hAnsi="Sylfaen" w:cs="Sylfaen"/>
          <w:color w:val="222222"/>
          <w:sz w:val="20"/>
          <w:szCs w:val="20"/>
          <w:shd w:val="clear" w:color="auto" w:fill="FFFFFF"/>
          <w:lang w:val="ka-GE"/>
        </w:rPr>
        <w:t xml:space="preserve"> </w:t>
      </w:r>
      <w:r w:rsidR="004A4BC7" w:rsidRPr="002C17AC">
        <w:rPr>
          <w:rFonts w:ascii="Sylfaen" w:hAnsi="Sylfaen" w:cs="Sylfaen"/>
          <w:b/>
          <w:color w:val="222222"/>
          <w:sz w:val="20"/>
          <w:szCs w:val="20"/>
          <w:u w:val="single"/>
          <w:shd w:val="clear" w:color="auto" w:fill="FFFFFF"/>
          <w:lang w:val="ka-GE"/>
        </w:rPr>
        <w:t>ექსელის ფორმატში.</w:t>
      </w:r>
    </w:p>
    <w:p w14:paraId="3914DBD5" w14:textId="77777777" w:rsidR="00C87E77" w:rsidRPr="002C17AC" w:rsidRDefault="00C87E77" w:rsidP="0094732A">
      <w:pPr>
        <w:spacing w:after="0"/>
        <w:rPr>
          <w:rFonts w:ascii="Sylfaen" w:hAnsi="Sylfaen" w:cs="Sylfaen"/>
          <w:b/>
          <w:color w:val="222222"/>
          <w:sz w:val="20"/>
          <w:szCs w:val="20"/>
          <w:u w:val="single"/>
          <w:shd w:val="clear" w:color="auto" w:fill="FFFFFF"/>
          <w:lang w:val="ka-GE"/>
        </w:rPr>
      </w:pPr>
    </w:p>
    <w:p w14:paraId="70424C59" w14:textId="77777777" w:rsidR="00FD0815" w:rsidRPr="00915620" w:rsidRDefault="00056A31" w:rsidP="000C3556">
      <w:pPr>
        <w:spacing w:after="0" w:line="240" w:lineRule="auto"/>
        <w:rPr>
          <w:rFonts w:ascii="Sylfaen" w:hAnsi="Sylfaen"/>
          <w:b/>
          <w:sz w:val="20"/>
          <w:szCs w:val="20"/>
          <w:lang w:val="ka-GE"/>
        </w:rPr>
      </w:pPr>
      <w:r w:rsidRPr="002C17AC">
        <w:rPr>
          <w:rFonts w:ascii="Sylfaen" w:hAnsi="Sylfaen" w:cs="Sylfaen"/>
          <w:b/>
          <w:sz w:val="20"/>
          <w:szCs w:val="20"/>
        </w:rPr>
        <w:t>1</w:t>
      </w:r>
      <w:r w:rsidR="0094732A" w:rsidRPr="002C17AC">
        <w:rPr>
          <w:rFonts w:ascii="Sylfaen" w:hAnsi="Sylfaen" w:cs="Sylfaen"/>
          <w:b/>
          <w:sz w:val="20"/>
          <w:szCs w:val="20"/>
        </w:rPr>
        <w:t>.4</w:t>
      </w:r>
      <w:r w:rsidR="00931A9A" w:rsidRPr="002C17AC">
        <w:rPr>
          <w:rFonts w:ascii="Sylfaen" w:hAnsi="Sylfaen" w:cs="Sylfaen"/>
          <w:b/>
          <w:sz w:val="20"/>
          <w:szCs w:val="20"/>
          <w:lang w:val="ka-GE"/>
        </w:rPr>
        <w:t xml:space="preserve"> </w:t>
      </w:r>
      <w:r w:rsidR="00485700" w:rsidRPr="00915620">
        <w:rPr>
          <w:rFonts w:ascii="Sylfaen" w:hAnsi="Sylfaen"/>
          <w:b/>
          <w:sz w:val="20"/>
          <w:szCs w:val="20"/>
          <w:lang w:val="ka-GE"/>
        </w:rPr>
        <w:t>საქონლის მიწოდების</w:t>
      </w:r>
      <w:r w:rsidR="002C17AC" w:rsidRPr="00915620">
        <w:rPr>
          <w:rFonts w:ascii="Sylfaen" w:hAnsi="Sylfaen"/>
          <w:b/>
          <w:sz w:val="20"/>
          <w:szCs w:val="20"/>
          <w:lang w:val="ka-GE"/>
        </w:rPr>
        <w:t xml:space="preserve"> დრო,</w:t>
      </w:r>
      <w:r w:rsidRPr="00915620">
        <w:rPr>
          <w:rFonts w:ascii="Sylfaen" w:hAnsi="Sylfaen"/>
          <w:b/>
          <w:sz w:val="20"/>
          <w:szCs w:val="20"/>
          <w:lang w:val="ka-GE"/>
        </w:rPr>
        <w:t xml:space="preserve"> ფორმა და ადგილი</w:t>
      </w:r>
    </w:p>
    <w:p w14:paraId="3A77E798" w14:textId="77777777" w:rsidR="00531E0B" w:rsidRPr="00915620"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დრო: გთხოვთ მიუთითეთ ექსელის ფორმატში</w:t>
      </w:r>
    </w:p>
    <w:p w14:paraId="24FC9666" w14:textId="77777777" w:rsidR="005E448B"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ადგილი: თბილისი, წყალსადენის ქ. N7</w:t>
      </w:r>
    </w:p>
    <w:p w14:paraId="09229B47" w14:textId="77777777" w:rsidR="00531E0B" w:rsidRPr="002C17AC" w:rsidRDefault="00531E0B" w:rsidP="00531E0B">
      <w:pPr>
        <w:spacing w:after="0" w:line="240" w:lineRule="auto"/>
        <w:rPr>
          <w:rFonts w:ascii="Sylfaen" w:hAnsi="Sylfaen" w:cs="Sylfaen"/>
          <w:sz w:val="20"/>
          <w:szCs w:val="20"/>
          <w:lang w:val="ka-GE"/>
        </w:rPr>
      </w:pPr>
    </w:p>
    <w:p w14:paraId="0FABAC91" w14:textId="77777777" w:rsidR="00C86727" w:rsidRPr="002C17AC" w:rsidRDefault="007A6F6E" w:rsidP="00E711C6">
      <w:pPr>
        <w:spacing w:after="0" w:line="240" w:lineRule="auto"/>
        <w:rPr>
          <w:rFonts w:ascii="Sylfaen" w:hAnsi="Sylfaen"/>
          <w:sz w:val="20"/>
          <w:szCs w:val="20"/>
          <w:lang w:val="ka-GE"/>
        </w:rPr>
      </w:pPr>
      <w:r w:rsidRPr="002C17AC">
        <w:rPr>
          <w:rFonts w:ascii="Sylfaen" w:hAnsi="Sylfaen" w:cs="Sylfaen"/>
          <w:sz w:val="20"/>
          <w:szCs w:val="20"/>
          <w:lang w:val="ka-GE"/>
        </w:rPr>
        <w:t>1.</w:t>
      </w:r>
      <w:r w:rsidRPr="002C17AC">
        <w:rPr>
          <w:rFonts w:ascii="Sylfaen" w:hAnsi="Sylfaen" w:cs="Sylfaen"/>
          <w:b/>
          <w:sz w:val="20"/>
          <w:szCs w:val="20"/>
          <w:lang w:val="ka-GE"/>
        </w:rPr>
        <w:t>5</w:t>
      </w:r>
      <w:r w:rsidR="00E711C6" w:rsidRPr="002C17AC">
        <w:rPr>
          <w:rFonts w:ascii="Sylfaen" w:hAnsi="Sylfaen" w:cs="Sylfaen"/>
          <w:sz w:val="20"/>
          <w:szCs w:val="20"/>
          <w:lang w:val="ka-GE"/>
        </w:rPr>
        <w:t xml:space="preserve"> </w:t>
      </w:r>
      <w:r w:rsidR="00000015" w:rsidRPr="002C17AC">
        <w:rPr>
          <w:rFonts w:ascii="Sylfaen" w:hAnsi="Sylfaen" w:cs="Sylfaen"/>
          <w:b/>
          <w:sz w:val="20"/>
          <w:szCs w:val="20"/>
          <w:lang w:val="ka-GE"/>
        </w:rPr>
        <w:t>ანგარიშსწორების</w:t>
      </w:r>
      <w:r w:rsidR="00000015" w:rsidRPr="002C17AC">
        <w:rPr>
          <w:rFonts w:ascii="Sylfaen" w:hAnsi="Sylfaen"/>
          <w:b/>
          <w:sz w:val="20"/>
          <w:szCs w:val="20"/>
          <w:lang w:val="ka-GE"/>
        </w:rPr>
        <w:t xml:space="preserve"> </w:t>
      </w:r>
      <w:r w:rsidR="00000015" w:rsidRPr="002C17AC">
        <w:rPr>
          <w:rFonts w:ascii="Sylfaen" w:hAnsi="Sylfaen" w:cs="Sylfaen"/>
          <w:b/>
          <w:sz w:val="20"/>
          <w:szCs w:val="20"/>
          <w:lang w:val="ka-GE"/>
        </w:rPr>
        <w:t>პირობები</w:t>
      </w:r>
    </w:p>
    <w:p w14:paraId="4807EBE0" w14:textId="77777777" w:rsidR="004B148B" w:rsidRPr="002C17AC" w:rsidRDefault="00820874" w:rsidP="005E448B">
      <w:pPr>
        <w:spacing w:after="0" w:line="240" w:lineRule="auto"/>
        <w:jc w:val="both"/>
        <w:rPr>
          <w:rFonts w:ascii="Sylfaen" w:hAnsi="Sylfaen"/>
          <w:sz w:val="20"/>
          <w:szCs w:val="20"/>
          <w:lang w:val="ka-GE"/>
        </w:rPr>
      </w:pPr>
      <w:r w:rsidRPr="00915620">
        <w:rPr>
          <w:rFonts w:ascii="Sylfaen" w:hAnsi="Sylfaen" w:cs="Sylfaen"/>
          <w:sz w:val="20"/>
          <w:szCs w:val="20"/>
          <w:lang w:val="ka-GE"/>
        </w:rPr>
        <w:t>ა</w:t>
      </w:r>
      <w:r w:rsidR="00000015" w:rsidRPr="00915620">
        <w:rPr>
          <w:rFonts w:ascii="Sylfaen" w:hAnsi="Sylfaen" w:cs="Sylfaen"/>
          <w:sz w:val="20"/>
          <w:szCs w:val="20"/>
          <w:lang w:val="ka-GE"/>
        </w:rPr>
        <w:t>ნგარიშსწორება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მოხდება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კონსიგნაციის</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წესით</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უნაღდო</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ანგარიშსწორებით</w:t>
      </w:r>
      <w:r w:rsidR="00000015" w:rsidRPr="00915620">
        <w:rPr>
          <w:rFonts w:ascii="Sylfaen" w:hAnsi="Sylfaen"/>
          <w:sz w:val="20"/>
          <w:szCs w:val="20"/>
          <w:lang w:val="ka-GE"/>
        </w:rPr>
        <w:t xml:space="preserve"> </w:t>
      </w:r>
      <w:r w:rsidR="009C1453" w:rsidRPr="00915620">
        <w:rPr>
          <w:rFonts w:ascii="Sylfaen" w:hAnsi="Sylfaen"/>
          <w:sz w:val="20"/>
          <w:szCs w:val="20"/>
          <w:lang w:val="ka-GE"/>
        </w:rPr>
        <w:t>მომსახურების გაწევიდან</w:t>
      </w:r>
      <w:r w:rsidR="00C86727" w:rsidRPr="00915620">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sidRPr="00915620">
        <w:rPr>
          <w:rFonts w:ascii="Sylfaen" w:hAnsi="Sylfaen"/>
          <w:sz w:val="20"/>
          <w:szCs w:val="20"/>
          <w:lang w:val="ka-GE"/>
        </w:rPr>
        <w:t xml:space="preserve"> </w:t>
      </w:r>
      <w:r w:rsidR="00531E0B" w:rsidRPr="00915620">
        <w:rPr>
          <w:rFonts w:ascii="Sylfaen" w:hAnsi="Sylfaen"/>
          <w:sz w:val="20"/>
          <w:szCs w:val="20"/>
          <w:lang w:val="ka-GE"/>
        </w:rPr>
        <w:t xml:space="preserve">პრეტენდენტს შეუძლია ავანსის მოთხოვნა, სახელშეკრულებო ღირებულების 30%-ის ოდენობით, რომლისთვისაც მოუწევს საბანკო გარანტიის წარმოდგენა, </w:t>
      </w:r>
      <w:r w:rsidR="00472459" w:rsidRPr="00915620">
        <w:rPr>
          <w:rFonts w:ascii="Sylfaen" w:hAnsi="Sylfaen"/>
          <w:sz w:val="20"/>
          <w:szCs w:val="20"/>
          <w:lang w:val="ka-GE"/>
        </w:rPr>
        <w:t>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915620">
        <w:rPr>
          <w:rFonts w:ascii="Sylfaen" w:hAnsi="Sylfaen"/>
          <w:sz w:val="20"/>
          <w:szCs w:val="20"/>
          <w:lang w:val="ka-GE"/>
        </w:rPr>
        <w:t>.</w:t>
      </w:r>
    </w:p>
    <w:p w14:paraId="72F0C8DD" w14:textId="77777777" w:rsidR="002C17AC" w:rsidRPr="002C17AC" w:rsidRDefault="002C17AC" w:rsidP="005E448B">
      <w:pPr>
        <w:spacing w:after="0" w:line="240" w:lineRule="auto"/>
        <w:jc w:val="both"/>
        <w:rPr>
          <w:rFonts w:ascii="Sylfaen" w:hAnsi="Sylfaen"/>
          <w:sz w:val="20"/>
          <w:szCs w:val="20"/>
          <w:lang w:val="ka-GE"/>
        </w:rPr>
      </w:pPr>
    </w:p>
    <w:p w14:paraId="1A56B3FC" w14:textId="77777777"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1.6 საგარანტიო პირობები</w:t>
      </w:r>
    </w:p>
    <w:p w14:paraId="0B437B07" w14:textId="77777777" w:rsidR="002C17AC" w:rsidRPr="002C17AC" w:rsidRDefault="002C17AC" w:rsidP="002C17AC">
      <w:pPr>
        <w:spacing w:after="0" w:line="240" w:lineRule="auto"/>
        <w:jc w:val="both"/>
        <w:rPr>
          <w:rFonts w:ascii="Sylfaen" w:hAnsi="Sylfaen"/>
          <w:sz w:val="20"/>
          <w:szCs w:val="20"/>
          <w:lang w:val="ka-GE"/>
        </w:rPr>
      </w:pPr>
      <w:r w:rsidRPr="00915620">
        <w:rPr>
          <w:rFonts w:ascii="Sylfaen" w:hAnsi="Sylfaen"/>
          <w:sz w:val="20"/>
          <w:szCs w:val="20"/>
          <w:lang w:val="ka-GE"/>
        </w:rPr>
        <w:t>პრეტენდენტი პასუხუსმგებლობას იღებს, რომ შემოთავაზებული საქონელი დამზადებულია საუკეთესო მასალისგან, მაღალი სტანდარტებით; სრულიად ახალი და გამოუყენებელია. ტენდერის მონაწილემ უნდა წარმოადგინოს მინიმუმ 24 (ოცდაოთხი) თვიანი საგარანტიო პირობა, რომლის ვადაც აითვლება საქონლის მიწოდების დღიდან.</w:t>
      </w:r>
    </w:p>
    <w:p w14:paraId="36D38307" w14:textId="77777777" w:rsidR="002C17AC" w:rsidRPr="002C17AC" w:rsidRDefault="002C17AC" w:rsidP="002C17AC">
      <w:pPr>
        <w:spacing w:after="0" w:line="240" w:lineRule="auto"/>
        <w:jc w:val="both"/>
        <w:rPr>
          <w:rFonts w:ascii="Sylfaen" w:hAnsi="Sylfaen"/>
          <w:b/>
          <w:sz w:val="20"/>
          <w:szCs w:val="20"/>
          <w:lang w:val="ka-GE"/>
        </w:rPr>
      </w:pPr>
    </w:p>
    <w:p w14:paraId="6B5661F5" w14:textId="77777777"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1.7 გამოცდილების მოთხოვნა</w:t>
      </w:r>
    </w:p>
    <w:p w14:paraId="6BF8D99B" w14:textId="77777777" w:rsidR="002C17AC" w:rsidRPr="002C17AC" w:rsidRDefault="002C17AC" w:rsidP="002C17AC">
      <w:pPr>
        <w:spacing w:after="0" w:line="240" w:lineRule="auto"/>
        <w:jc w:val="both"/>
        <w:rPr>
          <w:rFonts w:ascii="Sylfaen" w:hAnsi="Sylfaen"/>
          <w:sz w:val="20"/>
          <w:szCs w:val="20"/>
          <w:lang w:val="ka-GE"/>
        </w:rPr>
      </w:pPr>
      <w:r w:rsidRPr="002C17AC">
        <w:rPr>
          <w:rFonts w:ascii="Sylfaen" w:hAnsi="Sylfaen"/>
          <w:sz w:val="20"/>
          <w:szCs w:val="20"/>
          <w:lang w:val="ka-GE"/>
        </w:rPr>
        <w:t>პრეტენდენტს უნდა გააჩნდეს მსგავსი ტიპის საქონლის მიწოდების გამოცდილება და წარმოადგინოს შესაბამისი დამადასტურებელი დოკუმენტები: ხელშეკრულებ(ებ)ი, ზედნადებები, მიღება-ჩაბარებების აქტები, და ა.შ</w:t>
      </w:r>
    </w:p>
    <w:p w14:paraId="44C0F4D6" w14:textId="77777777" w:rsidR="002C17AC" w:rsidRPr="002C17AC" w:rsidRDefault="002C17AC" w:rsidP="002C17AC">
      <w:pPr>
        <w:spacing w:after="0" w:line="240" w:lineRule="auto"/>
        <w:jc w:val="both"/>
        <w:rPr>
          <w:rFonts w:ascii="Sylfaen" w:hAnsi="Sylfaen"/>
          <w:sz w:val="20"/>
          <w:szCs w:val="20"/>
          <w:lang w:val="ka-GE"/>
        </w:rPr>
      </w:pPr>
    </w:p>
    <w:p w14:paraId="397D9461" w14:textId="77777777" w:rsidR="005E448B" w:rsidRPr="002C17AC" w:rsidRDefault="005E448B" w:rsidP="005E448B">
      <w:pPr>
        <w:spacing w:after="0" w:line="240" w:lineRule="auto"/>
        <w:jc w:val="both"/>
        <w:rPr>
          <w:rFonts w:ascii="Sylfaen" w:hAnsi="Sylfaen"/>
          <w:b/>
          <w:sz w:val="20"/>
          <w:szCs w:val="20"/>
          <w:lang w:val="ka-GE"/>
        </w:rPr>
      </w:pPr>
    </w:p>
    <w:p w14:paraId="21B21087" w14:textId="77777777" w:rsidR="008D04C5" w:rsidRPr="002C17AC" w:rsidRDefault="007A6F6E" w:rsidP="004B148B">
      <w:pPr>
        <w:spacing w:after="0"/>
        <w:jc w:val="both"/>
        <w:rPr>
          <w:rFonts w:ascii="Sylfaen" w:hAnsi="Sylfaen"/>
          <w:b/>
          <w:sz w:val="20"/>
          <w:szCs w:val="20"/>
          <w:lang w:val="ka-GE"/>
        </w:rPr>
      </w:pPr>
      <w:r w:rsidRPr="002C17AC">
        <w:rPr>
          <w:rFonts w:ascii="Sylfaen" w:hAnsi="Sylfaen"/>
          <w:b/>
          <w:sz w:val="20"/>
          <w:szCs w:val="20"/>
          <w:lang w:val="ka-GE"/>
        </w:rPr>
        <w:t>1.</w:t>
      </w:r>
      <w:r w:rsidR="00531E0B">
        <w:rPr>
          <w:rFonts w:ascii="Sylfaen" w:hAnsi="Sylfaen"/>
          <w:b/>
          <w:sz w:val="20"/>
          <w:szCs w:val="20"/>
          <w:lang w:val="ka-GE"/>
        </w:rPr>
        <w:t>8</w:t>
      </w:r>
      <w:r w:rsidR="008D04C5" w:rsidRPr="002C17AC">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14:paraId="4730C2DD" w14:textId="77777777" w:rsidR="002C17AC" w:rsidRDefault="00013DED"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ფასების ცხრილი</w:t>
      </w:r>
      <w:r w:rsidR="00BD74F8" w:rsidRPr="002C17AC">
        <w:rPr>
          <w:rFonts w:ascii="Sylfaen" w:hAnsi="Sylfaen"/>
          <w:sz w:val="20"/>
          <w:szCs w:val="20"/>
          <w:lang w:val="ka-GE"/>
        </w:rPr>
        <w:t xml:space="preserve"> (დანართი N1</w:t>
      </w:r>
      <w:r w:rsidR="00A4512B" w:rsidRPr="002C17AC">
        <w:rPr>
          <w:rFonts w:ascii="Sylfaen" w:hAnsi="Sylfaen"/>
          <w:sz w:val="20"/>
          <w:szCs w:val="20"/>
        </w:rPr>
        <w:t>-</w:t>
      </w:r>
      <w:r w:rsidR="00A4512B" w:rsidRPr="002C17AC">
        <w:rPr>
          <w:rFonts w:ascii="Sylfaen" w:hAnsi="Sylfaen"/>
          <w:sz w:val="20"/>
          <w:szCs w:val="20"/>
          <w:lang w:val="ka-GE"/>
        </w:rPr>
        <w:t>ის შესაბამისად</w:t>
      </w:r>
      <w:r w:rsidR="00BD74F8" w:rsidRPr="002C17AC">
        <w:rPr>
          <w:rFonts w:ascii="Sylfaen" w:hAnsi="Sylfaen"/>
          <w:sz w:val="20"/>
          <w:szCs w:val="20"/>
          <w:lang w:val="ka-GE"/>
        </w:rPr>
        <w:t>)</w:t>
      </w:r>
      <w:r w:rsidR="009C56CF" w:rsidRPr="002C17AC">
        <w:rPr>
          <w:rFonts w:ascii="Sylfaen" w:hAnsi="Sylfaen"/>
          <w:sz w:val="20"/>
          <w:szCs w:val="20"/>
          <w:lang w:val="ka-GE"/>
        </w:rPr>
        <w:t>;</w:t>
      </w:r>
    </w:p>
    <w:p w14:paraId="34B07E7D" w14:textId="77777777"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w:t>
      </w:r>
      <w:r w:rsidR="002C17AC" w:rsidRPr="002C17AC">
        <w:rPr>
          <w:rFonts w:ascii="Sylfaen" w:hAnsi="Sylfaen"/>
          <w:sz w:val="20"/>
          <w:szCs w:val="20"/>
          <w:lang w:val="ka-GE"/>
        </w:rPr>
        <w:t xml:space="preserve"> გამოცდილების დამადასტურებელი დოკუმენტები 1.7 პუნქტის შესაბამისად;</w:t>
      </w:r>
    </w:p>
    <w:p w14:paraId="71F151F5" w14:textId="77777777" w:rsidR="002C17AC" w:rsidRPr="00915620" w:rsidRDefault="00531E0B" w:rsidP="00531E0B">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მწარმოებლის მიერ გაცემული დოკუმენტაცია/სერტიფიკატები: ტექნიკური პასპორტი, მოხმარების სახელმძღვანელო, წარმოშობის სერტიფიკატი და სხვ.</w:t>
      </w:r>
    </w:p>
    <w:p w14:paraId="51E207F5" w14:textId="77777777" w:rsidR="002C17AC" w:rsidRDefault="002C17AC" w:rsidP="002C17AC">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ინფორმაცია მიწოდებ</w:t>
      </w:r>
      <w:r w:rsidR="00424C0A" w:rsidRPr="00915620">
        <w:rPr>
          <w:rFonts w:ascii="Sylfaen" w:hAnsi="Sylfaen"/>
          <w:sz w:val="20"/>
          <w:szCs w:val="20"/>
          <w:lang w:val="ka-GE"/>
        </w:rPr>
        <w:t>ასთან</w:t>
      </w:r>
      <w:r w:rsidRPr="00915620">
        <w:rPr>
          <w:rFonts w:ascii="Sylfaen" w:hAnsi="Sylfaen"/>
          <w:sz w:val="20"/>
          <w:szCs w:val="20"/>
          <w:lang w:val="ka-GE"/>
        </w:rPr>
        <w:t>, გარანტიისა და გადახდის პირობებთან</w:t>
      </w:r>
      <w:r w:rsidRPr="002C17AC">
        <w:rPr>
          <w:rFonts w:ascii="Sylfaen" w:hAnsi="Sylfaen"/>
          <w:sz w:val="20"/>
          <w:szCs w:val="20"/>
          <w:lang w:val="ka-GE"/>
        </w:rPr>
        <w:t xml:space="preserve"> დაკავშირებით,</w:t>
      </w:r>
    </w:p>
    <w:p w14:paraId="675827D4" w14:textId="77777777"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 სრული რეკვიზიტები: კ</w:t>
      </w:r>
      <w:r w:rsidR="002C17AC" w:rsidRPr="002C17AC">
        <w:rPr>
          <w:rFonts w:ascii="Sylfaen" w:hAnsi="Sylfaen"/>
          <w:sz w:val="20"/>
          <w:szCs w:val="20"/>
          <w:lang w:val="ka-GE"/>
        </w:rPr>
        <w:t>ომპანიის და საბანკო რეკვიზიტები.</w:t>
      </w:r>
    </w:p>
    <w:p w14:paraId="3BFCEA73" w14:textId="77777777"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უნდა გაიცეს ამ ელექტრონული ტენდერის გამოცხადების შემდეგ;</w:t>
      </w:r>
    </w:p>
    <w:p w14:paraId="70BB0FF9" w14:textId="77777777" w:rsidR="00AD5302"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lastRenderedPageBreak/>
        <w:t xml:space="preserve">თანხმობა სატენდერო პირობებზე, რისთვისაც </w:t>
      </w:r>
      <w:r w:rsidR="00A9248E">
        <w:rPr>
          <w:rFonts w:ascii="Sylfaen" w:hAnsi="Sylfaen"/>
          <w:sz w:val="20"/>
          <w:szCs w:val="20"/>
          <w:lang w:val="ka-GE"/>
        </w:rPr>
        <w:t xml:space="preserve">პრეტენდენტმა </w:t>
      </w:r>
      <w:r w:rsidRPr="002C17AC">
        <w:rPr>
          <w:rFonts w:ascii="Sylfaen" w:hAnsi="Sylfaen"/>
          <w:sz w:val="20"/>
          <w:szCs w:val="20"/>
          <w:lang w:val="ka-GE"/>
        </w:rPr>
        <w:t>უნდა წარ</w:t>
      </w:r>
      <w:r w:rsidR="00A9248E">
        <w:rPr>
          <w:rFonts w:ascii="Sylfaen" w:hAnsi="Sylfaen"/>
          <w:sz w:val="20"/>
          <w:szCs w:val="20"/>
          <w:lang w:val="ka-GE"/>
        </w:rPr>
        <w:t>მო</w:t>
      </w:r>
      <w:r w:rsidRPr="002C17AC">
        <w:rPr>
          <w:rFonts w:ascii="Sylfaen" w:hAnsi="Sylfaen"/>
          <w:sz w:val="20"/>
          <w:szCs w:val="20"/>
          <w:lang w:val="ka-GE"/>
        </w:rPr>
        <w:t>ადგინოს ხელმოწერილი სატენდერო განაცხადი (წი</w:t>
      </w:r>
      <w:r w:rsidR="00A9248E">
        <w:rPr>
          <w:rFonts w:ascii="Sylfaen" w:hAnsi="Sylfaen"/>
          <w:sz w:val="20"/>
          <w:szCs w:val="20"/>
          <w:lang w:val="ka-GE"/>
        </w:rPr>
        <w:t xml:space="preserve">ნამდებარე </w:t>
      </w:r>
      <w:r w:rsidRPr="002C17AC">
        <w:rPr>
          <w:rFonts w:ascii="Sylfaen" w:hAnsi="Sylfaen"/>
          <w:sz w:val="20"/>
          <w:szCs w:val="20"/>
          <w:lang w:val="ka-GE"/>
        </w:rPr>
        <w:t>დოკუმენტი);</w:t>
      </w:r>
    </w:p>
    <w:p w14:paraId="5360A743" w14:textId="77777777" w:rsidR="002C17AC" w:rsidRPr="002C17AC" w:rsidRDefault="002C17AC" w:rsidP="002C17AC">
      <w:pPr>
        <w:pStyle w:val="ListParagraph"/>
        <w:spacing w:after="0"/>
        <w:jc w:val="both"/>
        <w:rPr>
          <w:rFonts w:ascii="Sylfaen" w:hAnsi="Sylfaen"/>
          <w:sz w:val="20"/>
          <w:szCs w:val="20"/>
          <w:lang w:val="ka-GE"/>
        </w:rPr>
      </w:pPr>
    </w:p>
    <w:p w14:paraId="3DFD8D15" w14:textId="77777777" w:rsidR="000C3556" w:rsidRPr="002C17AC" w:rsidRDefault="001B7903" w:rsidP="000C3556">
      <w:pPr>
        <w:spacing w:after="0" w:line="240" w:lineRule="auto"/>
        <w:jc w:val="both"/>
        <w:rPr>
          <w:rFonts w:ascii="Sylfaen" w:hAnsi="Sylfaen"/>
          <w:sz w:val="20"/>
          <w:szCs w:val="20"/>
          <w:lang w:val="ka-GE"/>
        </w:rPr>
      </w:pPr>
      <w:r w:rsidRPr="002C17AC">
        <w:rPr>
          <w:rFonts w:ascii="Sylfaen" w:hAnsi="Sylfaen"/>
          <w:b/>
          <w:sz w:val="20"/>
          <w:szCs w:val="20"/>
          <w:lang w:val="ka-GE"/>
        </w:rPr>
        <w:t>შენიშვნა:</w:t>
      </w:r>
      <w:r w:rsidRPr="002C17AC">
        <w:rPr>
          <w:rFonts w:ascii="Sylfaen" w:hAnsi="Sylfaen"/>
          <w:b/>
          <w:sz w:val="20"/>
          <w:szCs w:val="20"/>
          <w:lang w:val="ka-GE"/>
        </w:rPr>
        <w:br/>
      </w:r>
      <w:r w:rsidRPr="002C17AC">
        <w:rPr>
          <w:rFonts w:ascii="Sylfaen" w:hAnsi="Sylfaen"/>
          <w:color w:val="222222"/>
          <w:sz w:val="20"/>
          <w:szCs w:val="20"/>
          <w:shd w:val="clear" w:color="auto" w:fill="FFFFFF"/>
        </w:rPr>
        <w:t>1</w:t>
      </w:r>
      <w:r w:rsidRPr="002C17AC">
        <w:rPr>
          <w:rFonts w:ascii="Sylfaen" w:hAnsi="Sylfaen"/>
          <w:sz w:val="20"/>
          <w:szCs w:val="20"/>
          <w:lang w:val="ka-GE"/>
        </w:rPr>
        <w:t xml:space="preserve">) </w:t>
      </w:r>
      <w:r w:rsidR="00993D47" w:rsidRPr="002C17AC">
        <w:rPr>
          <w:rFonts w:ascii="Sylfaen" w:hAnsi="Sylfaen"/>
          <w:sz w:val="20"/>
          <w:szCs w:val="20"/>
          <w:lang w:val="ka-GE"/>
        </w:rPr>
        <w:t>ელექტრონულ ტენდერში</w:t>
      </w:r>
      <w:r w:rsidRPr="002C17AC">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431A2D01" w14:textId="77777777" w:rsidR="00896274" w:rsidRPr="002C17AC" w:rsidRDefault="001B7903" w:rsidP="000C3556">
      <w:pPr>
        <w:spacing w:after="0" w:line="240" w:lineRule="auto"/>
        <w:jc w:val="both"/>
        <w:rPr>
          <w:rFonts w:ascii="Sylfaen" w:hAnsi="Sylfaen"/>
          <w:sz w:val="20"/>
          <w:szCs w:val="20"/>
          <w:lang w:val="ka-GE"/>
        </w:rPr>
      </w:pPr>
      <w:r w:rsidRPr="002C17AC">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2C17AC">
        <w:rPr>
          <w:rFonts w:ascii="Sylfaen" w:hAnsi="Sylfaen"/>
          <w:sz w:val="20"/>
          <w:szCs w:val="20"/>
          <w:lang w:val="ka-GE"/>
        </w:rPr>
        <w:t xml:space="preserve"> დადასტურებულ</w:t>
      </w:r>
      <w:r w:rsidR="002C3F1E" w:rsidRPr="002C17AC">
        <w:rPr>
          <w:rFonts w:ascii="Sylfaen" w:hAnsi="Sylfaen"/>
          <w:sz w:val="20"/>
          <w:szCs w:val="20"/>
          <w:lang w:val="ka-GE"/>
        </w:rPr>
        <w:t>ი უნდა</w:t>
      </w:r>
      <w:r w:rsidR="00CA1443" w:rsidRPr="002C17AC">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5E3D590D" w14:textId="77777777" w:rsidR="00A877D9" w:rsidRPr="002C17AC" w:rsidRDefault="00A877D9" w:rsidP="000C3556">
      <w:pPr>
        <w:spacing w:after="0" w:line="240" w:lineRule="auto"/>
        <w:jc w:val="both"/>
        <w:rPr>
          <w:rFonts w:ascii="Sylfaen" w:hAnsi="Sylfaen"/>
          <w:i/>
          <w:sz w:val="20"/>
          <w:szCs w:val="20"/>
          <w:u w:val="single"/>
        </w:rPr>
      </w:pPr>
      <w:r w:rsidRPr="002C17AC">
        <w:rPr>
          <w:rFonts w:ascii="Sylfaen" w:hAnsi="Sylfaen"/>
          <w:sz w:val="20"/>
          <w:szCs w:val="20"/>
        </w:rPr>
        <w:t xml:space="preserve">3) </w:t>
      </w:r>
      <w:r w:rsidRPr="002C17AC">
        <w:rPr>
          <w:rFonts w:ascii="Sylfaen" w:hAnsi="Sylfaen"/>
          <w:i/>
          <w:sz w:val="20"/>
          <w:szCs w:val="20"/>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2C17AC">
        <w:rPr>
          <w:rFonts w:ascii="Sylfaen" w:hAnsi="Sylfaen"/>
          <w:i/>
          <w:sz w:val="20"/>
          <w:szCs w:val="20"/>
          <w:u w:val="single"/>
        </w:rPr>
        <w:t>.</w:t>
      </w:r>
    </w:p>
    <w:p w14:paraId="728E31D1" w14:textId="325A1D32" w:rsidR="00F849B6" w:rsidRPr="00915620" w:rsidRDefault="00F849B6" w:rsidP="000C3556">
      <w:pPr>
        <w:spacing w:after="0" w:line="240" w:lineRule="auto"/>
        <w:jc w:val="both"/>
        <w:rPr>
          <w:rFonts w:ascii="Sylfaen" w:hAnsi="Sylfaen"/>
          <w:b/>
          <w:i/>
          <w:color w:val="FF0000"/>
          <w:sz w:val="20"/>
          <w:szCs w:val="20"/>
          <w:u w:val="single"/>
          <w:lang w:val="ka-GE"/>
        </w:rPr>
      </w:pPr>
      <w:r w:rsidRPr="002C17AC">
        <w:rPr>
          <w:rFonts w:ascii="Sylfaen" w:hAnsi="Sylfaen"/>
          <w:i/>
          <w:sz w:val="20"/>
          <w:szCs w:val="20"/>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2C17AC">
        <w:rPr>
          <w:rFonts w:ascii="Sylfaen" w:hAnsi="Sylfaen"/>
          <w:i/>
          <w:sz w:val="20"/>
          <w:szCs w:val="20"/>
          <w:u w:val="single"/>
        </w:rPr>
        <w:t xml:space="preserve"> </w:t>
      </w:r>
      <w:r w:rsidR="00EE3545" w:rsidRPr="002C17AC">
        <w:rPr>
          <w:rFonts w:ascii="Sylfaen" w:hAnsi="Sylfaen"/>
          <w:i/>
          <w:sz w:val="20"/>
          <w:szCs w:val="20"/>
          <w:u w:val="single"/>
          <w:lang w:val="ka-GE"/>
        </w:rPr>
        <w:t xml:space="preserve">აქვე ავღნიშნავთ რომ </w:t>
      </w:r>
      <w:r w:rsidR="00EE3545" w:rsidRPr="0015160D">
        <w:rPr>
          <w:rFonts w:ascii="Sylfaen" w:hAnsi="Sylfaen"/>
          <w:i/>
          <w:sz w:val="20"/>
          <w:szCs w:val="20"/>
          <w:u w:val="single"/>
          <w:lang w:val="ka-GE"/>
        </w:rPr>
        <w:t xml:space="preserve">წინადადების მოწოდება ელექტრონული ფოსტით უნდა მოხდეს </w:t>
      </w:r>
      <w:r w:rsidR="00915620" w:rsidRPr="0015160D">
        <w:rPr>
          <w:rFonts w:ascii="Sylfaen" w:hAnsi="Sylfaen"/>
          <w:b/>
          <w:i/>
          <w:color w:val="FF0000"/>
          <w:sz w:val="20"/>
          <w:szCs w:val="20"/>
          <w:u w:val="single"/>
          <w:lang w:val="ka-GE"/>
        </w:rPr>
        <w:t>არაუგვიანეს 202</w:t>
      </w:r>
      <w:r w:rsidR="00915620" w:rsidRPr="0015160D">
        <w:rPr>
          <w:rFonts w:ascii="Sylfaen" w:hAnsi="Sylfaen"/>
          <w:b/>
          <w:i/>
          <w:color w:val="FF0000"/>
          <w:sz w:val="20"/>
          <w:szCs w:val="20"/>
          <w:u w:val="single"/>
        </w:rPr>
        <w:t xml:space="preserve">5 </w:t>
      </w:r>
      <w:r w:rsidR="00481058" w:rsidRPr="0015160D">
        <w:rPr>
          <w:rFonts w:ascii="Sylfaen" w:hAnsi="Sylfaen"/>
          <w:b/>
          <w:i/>
          <w:color w:val="FF0000"/>
          <w:sz w:val="20"/>
          <w:szCs w:val="20"/>
          <w:u w:val="single"/>
          <w:lang w:val="ka-GE"/>
        </w:rPr>
        <w:t xml:space="preserve">წლის </w:t>
      </w:r>
      <w:r w:rsidR="007F55EA" w:rsidRPr="0015160D">
        <w:rPr>
          <w:rFonts w:ascii="Sylfaen" w:hAnsi="Sylfaen"/>
          <w:b/>
          <w:i/>
          <w:color w:val="FF0000"/>
          <w:sz w:val="20"/>
          <w:szCs w:val="20"/>
          <w:u w:val="single"/>
        </w:rPr>
        <w:t>2</w:t>
      </w:r>
      <w:r w:rsidR="00315189">
        <w:rPr>
          <w:rFonts w:ascii="Sylfaen" w:hAnsi="Sylfaen"/>
          <w:b/>
          <w:i/>
          <w:color w:val="FF0000"/>
          <w:sz w:val="20"/>
          <w:szCs w:val="20"/>
          <w:u w:val="single"/>
          <w:lang w:val="ka-GE"/>
        </w:rPr>
        <w:t>4</w:t>
      </w:r>
      <w:r w:rsidR="00A9248E" w:rsidRPr="0015160D">
        <w:rPr>
          <w:rFonts w:ascii="Sylfaen" w:hAnsi="Sylfaen"/>
          <w:b/>
          <w:i/>
          <w:color w:val="FF0000"/>
          <w:sz w:val="20"/>
          <w:szCs w:val="20"/>
          <w:u w:val="single"/>
          <w:lang w:val="ka-GE"/>
        </w:rPr>
        <w:t xml:space="preserve"> </w:t>
      </w:r>
      <w:r w:rsidR="00915620" w:rsidRPr="0015160D">
        <w:rPr>
          <w:rFonts w:ascii="Sylfaen" w:hAnsi="Sylfaen"/>
          <w:b/>
          <w:i/>
          <w:color w:val="FF0000"/>
          <w:sz w:val="20"/>
          <w:szCs w:val="20"/>
          <w:u w:val="single"/>
          <w:lang w:val="ka-GE"/>
        </w:rPr>
        <w:t>თებერვლის</w:t>
      </w:r>
      <w:r w:rsidR="007F5EBA" w:rsidRPr="0015160D">
        <w:rPr>
          <w:rFonts w:ascii="Sylfaen" w:hAnsi="Sylfaen"/>
          <w:b/>
          <w:i/>
          <w:color w:val="FF0000"/>
          <w:sz w:val="20"/>
          <w:szCs w:val="20"/>
          <w:u w:val="single"/>
          <w:lang w:val="ka-GE"/>
        </w:rPr>
        <w:t xml:space="preserve"> 1</w:t>
      </w:r>
      <w:r w:rsidR="007F55EA" w:rsidRPr="0015160D">
        <w:rPr>
          <w:rFonts w:ascii="Sylfaen" w:hAnsi="Sylfaen"/>
          <w:b/>
          <w:i/>
          <w:color w:val="FF0000"/>
          <w:sz w:val="20"/>
          <w:szCs w:val="20"/>
          <w:u w:val="single"/>
        </w:rPr>
        <w:t>8</w:t>
      </w:r>
      <w:r w:rsidR="00EE3545" w:rsidRPr="0015160D">
        <w:rPr>
          <w:rFonts w:ascii="Sylfaen" w:hAnsi="Sylfaen"/>
          <w:b/>
          <w:i/>
          <w:color w:val="FF0000"/>
          <w:sz w:val="20"/>
          <w:szCs w:val="20"/>
          <w:u w:val="single"/>
          <w:lang w:val="ka-GE"/>
        </w:rPr>
        <w:t>:00 -მდე.</w:t>
      </w:r>
      <w:r w:rsidR="00915620" w:rsidRPr="0015160D">
        <w:rPr>
          <w:rFonts w:ascii="Sylfaen" w:hAnsi="Sylfaen"/>
          <w:b/>
          <w:i/>
          <w:color w:val="FF0000"/>
          <w:sz w:val="20"/>
          <w:szCs w:val="20"/>
          <w:u w:val="single"/>
        </w:rPr>
        <w:t xml:space="preserve"> </w:t>
      </w:r>
      <w:r w:rsidR="00915620" w:rsidRPr="0015160D">
        <w:rPr>
          <w:rFonts w:ascii="Sylfaen" w:hAnsi="Sylfaen"/>
          <w:b/>
          <w:i/>
          <w:color w:val="FF0000"/>
          <w:sz w:val="20"/>
          <w:szCs w:val="20"/>
          <w:u w:val="single"/>
          <w:lang w:val="ka-GE"/>
        </w:rPr>
        <w:t>ჩაბარების დროის შეცვლის შემთხვევაში ცვლილების შესახებ ეცნობებათ მონაწილე კომპანიებს.</w:t>
      </w:r>
    </w:p>
    <w:p w14:paraId="541A26EB" w14:textId="77777777" w:rsidR="00431B3C" w:rsidRPr="002C17AC" w:rsidRDefault="00431B3C" w:rsidP="00A74B75">
      <w:pPr>
        <w:spacing w:after="0" w:line="240" w:lineRule="auto"/>
        <w:rPr>
          <w:rFonts w:ascii="Sylfaen" w:hAnsi="Sylfaen"/>
          <w:b/>
          <w:sz w:val="20"/>
          <w:szCs w:val="20"/>
        </w:rPr>
      </w:pPr>
    </w:p>
    <w:p w14:paraId="0A53F94A" w14:textId="77777777" w:rsidR="00E45EB8" w:rsidRPr="002C17AC" w:rsidRDefault="002D23F8" w:rsidP="000C3556">
      <w:pPr>
        <w:spacing w:after="0" w:line="240" w:lineRule="auto"/>
        <w:jc w:val="both"/>
        <w:rPr>
          <w:rFonts w:ascii="Sylfaen" w:hAnsi="Sylfaen"/>
          <w:b/>
          <w:sz w:val="20"/>
          <w:szCs w:val="20"/>
        </w:rPr>
      </w:pPr>
      <w:r w:rsidRPr="002C17AC">
        <w:rPr>
          <w:rFonts w:ascii="Sylfaen" w:hAnsi="Sylfaen" w:cs="Sylfaen"/>
          <w:b/>
          <w:sz w:val="20"/>
          <w:szCs w:val="20"/>
          <w:lang w:val="ka-GE"/>
        </w:rPr>
        <w:t>1</w:t>
      </w:r>
      <w:r w:rsidR="00A9248E">
        <w:rPr>
          <w:rFonts w:ascii="Sylfaen" w:hAnsi="Sylfaen" w:cs="Sylfaen"/>
          <w:b/>
          <w:sz w:val="20"/>
          <w:szCs w:val="20"/>
          <w:lang w:val="ka-GE"/>
        </w:rPr>
        <w:t>.</w:t>
      </w:r>
      <w:r w:rsidR="00915620">
        <w:rPr>
          <w:rFonts w:ascii="Sylfaen" w:hAnsi="Sylfaen" w:cs="Sylfaen"/>
          <w:b/>
          <w:sz w:val="20"/>
          <w:szCs w:val="20"/>
        </w:rPr>
        <w:t>9</w:t>
      </w:r>
      <w:r w:rsidR="00A02673" w:rsidRPr="002C17AC">
        <w:rPr>
          <w:rFonts w:ascii="Sylfaen" w:hAnsi="Sylfaen" w:cs="Sylfaen"/>
          <w:b/>
          <w:sz w:val="20"/>
          <w:szCs w:val="20"/>
          <w:lang w:val="ka-GE"/>
        </w:rPr>
        <w:t xml:space="preserve"> </w:t>
      </w:r>
      <w:r w:rsidR="00993D47" w:rsidRPr="002C17AC">
        <w:rPr>
          <w:rFonts w:ascii="Sylfaen" w:hAnsi="Sylfaen" w:cs="Sylfaen"/>
          <w:b/>
          <w:sz w:val="20"/>
          <w:szCs w:val="20"/>
          <w:lang w:val="ka-GE"/>
        </w:rPr>
        <w:t xml:space="preserve"> </w:t>
      </w:r>
      <w:r w:rsidR="00580531" w:rsidRPr="002C17AC">
        <w:rPr>
          <w:rFonts w:ascii="Sylfaen" w:hAnsi="Sylfaen" w:cs="Sylfaen"/>
          <w:b/>
          <w:sz w:val="20"/>
          <w:szCs w:val="20"/>
          <w:lang w:val="ka-GE"/>
        </w:rPr>
        <w:t>ხელშეკრულების</w:t>
      </w:r>
      <w:r w:rsidR="00CC4789" w:rsidRPr="002C17AC">
        <w:rPr>
          <w:rFonts w:ascii="Sylfaen" w:hAnsi="Sylfaen"/>
          <w:b/>
          <w:sz w:val="20"/>
          <w:szCs w:val="20"/>
          <w:lang w:val="ka-GE"/>
        </w:rPr>
        <w:t xml:space="preserve"> გაფორმება</w:t>
      </w:r>
    </w:p>
    <w:p w14:paraId="528F3F48" w14:textId="77777777" w:rsidR="00A9248E" w:rsidRPr="00A9248E" w:rsidRDefault="00A9248E" w:rsidP="00A9248E">
      <w:pPr>
        <w:spacing w:after="0"/>
        <w:jc w:val="both"/>
        <w:rPr>
          <w:rFonts w:ascii="Sylfaen" w:hAnsi="Sylfaen" w:cs="Sylfaen"/>
          <w:sz w:val="20"/>
          <w:szCs w:val="20"/>
          <w:lang w:val="ka-GE"/>
        </w:rPr>
      </w:pPr>
      <w:r>
        <w:rPr>
          <w:rFonts w:ascii="Sylfaen" w:hAnsi="Sylfaen" w:cs="Sylfaen"/>
          <w:sz w:val="20"/>
          <w:szCs w:val="20"/>
          <w:lang w:val="ka-GE"/>
        </w:rPr>
        <w:t>1) გამარჯვებულ კომპანი</w:t>
      </w:r>
      <w:r w:rsidRPr="00A9248E">
        <w:rPr>
          <w:rFonts w:ascii="Sylfaen" w:hAnsi="Sylfaen" w:cs="Sylfaen"/>
          <w:sz w:val="20"/>
          <w:szCs w:val="20"/>
          <w:lang w:val="ka-GE"/>
        </w:rPr>
        <w:t>(ებ)</w:t>
      </w:r>
      <w:r>
        <w:rPr>
          <w:rFonts w:ascii="Sylfaen" w:hAnsi="Sylfaen" w:cs="Sylfaen"/>
          <w:sz w:val="20"/>
          <w:szCs w:val="20"/>
          <w:lang w:val="ka-GE"/>
        </w:rPr>
        <w:t>ას</w:t>
      </w:r>
      <w:r w:rsidRPr="00A9248E">
        <w:rPr>
          <w:rFonts w:ascii="Sylfaen" w:hAnsi="Sylfaen" w:cs="Sylfaen"/>
          <w:sz w:val="20"/>
          <w:szCs w:val="20"/>
          <w:lang w:val="ka-GE"/>
        </w:rPr>
        <w:t xml:space="preserve">თან გაფორმდება ხელშეკრულება ამ ტენდერის პირობებისა და წარმოდგენილი </w:t>
      </w:r>
      <w:r>
        <w:rPr>
          <w:rFonts w:ascii="Sylfaen" w:hAnsi="Sylfaen" w:cs="Sylfaen"/>
          <w:sz w:val="20"/>
          <w:szCs w:val="20"/>
          <w:lang w:val="ka-GE"/>
        </w:rPr>
        <w:t>ხელშეკრულების დრაფტების</w:t>
      </w:r>
      <w:r w:rsidRPr="00A9248E">
        <w:rPr>
          <w:rFonts w:ascii="Sylfaen" w:hAnsi="Sylfaen" w:cs="Sylfaen"/>
          <w:sz w:val="20"/>
          <w:szCs w:val="20"/>
          <w:lang w:val="ka-GE"/>
        </w:rPr>
        <w:t xml:space="preserve"> შესაბამისად.</w:t>
      </w:r>
    </w:p>
    <w:p w14:paraId="5C7B9E39" w14:textId="77777777" w:rsidR="00DA45AB" w:rsidRDefault="00A9248E" w:rsidP="00A9248E">
      <w:pPr>
        <w:spacing w:after="0"/>
        <w:jc w:val="both"/>
        <w:rPr>
          <w:rFonts w:ascii="Sylfaen" w:hAnsi="Sylfaen" w:cs="Sylfaen"/>
          <w:sz w:val="20"/>
          <w:szCs w:val="20"/>
          <w:lang w:val="ka-GE"/>
        </w:rPr>
      </w:pPr>
      <w:r w:rsidRPr="00A9248E">
        <w:rPr>
          <w:rFonts w:ascii="Sylfaen" w:hAnsi="Sylfaen" w:cs="Sylfaen"/>
          <w:sz w:val="20"/>
          <w:szCs w:val="20"/>
          <w:lang w:val="ka-GE"/>
        </w:rPr>
        <w:t>2) შპს „ჯორჯიან უოთერ ენდ ფაუერი“ იტოვებს უფლებას გააფორმოს ხელშეკრულება ერთ ან რამდენიმე კომპანიასთან.</w:t>
      </w:r>
    </w:p>
    <w:p w14:paraId="0D71CE39" w14:textId="77777777" w:rsidR="00A9248E" w:rsidRPr="002C17AC" w:rsidRDefault="00A9248E" w:rsidP="00A9248E">
      <w:pPr>
        <w:spacing w:after="0"/>
        <w:jc w:val="both"/>
        <w:rPr>
          <w:rFonts w:ascii="Sylfaen" w:hAnsi="Sylfaen"/>
          <w:b/>
          <w:sz w:val="20"/>
          <w:szCs w:val="20"/>
          <w:lang w:val="ka-GE"/>
        </w:rPr>
      </w:pPr>
    </w:p>
    <w:p w14:paraId="62010831" w14:textId="77777777" w:rsidR="00CC4789"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rPr>
        <w:t>10</w:t>
      </w:r>
      <w:r w:rsidR="00E90A78" w:rsidRPr="002C17AC">
        <w:rPr>
          <w:rFonts w:ascii="Sylfaen" w:hAnsi="Sylfaen"/>
          <w:b/>
          <w:sz w:val="20"/>
          <w:szCs w:val="20"/>
          <w:lang w:val="ka-GE"/>
        </w:rPr>
        <w:t xml:space="preserve"> </w:t>
      </w:r>
      <w:r w:rsidR="00BD74F8" w:rsidRPr="002C17AC">
        <w:rPr>
          <w:rFonts w:ascii="Sylfaen" w:hAnsi="Sylfaen"/>
          <w:b/>
          <w:sz w:val="20"/>
          <w:szCs w:val="20"/>
          <w:lang w:val="ka-GE"/>
        </w:rPr>
        <w:t>ს</w:t>
      </w:r>
      <w:r w:rsidR="00CC4789" w:rsidRPr="002C17AC">
        <w:rPr>
          <w:rFonts w:ascii="Sylfaen" w:hAnsi="Sylfaen"/>
          <w:b/>
          <w:sz w:val="20"/>
          <w:szCs w:val="20"/>
          <w:lang w:val="ka-GE"/>
        </w:rPr>
        <w:t>ხვა მოთხოვნა</w:t>
      </w:r>
    </w:p>
    <w:p w14:paraId="5CA43570" w14:textId="77777777" w:rsidR="00CC4789" w:rsidRPr="002C17AC" w:rsidRDefault="00CC4789" w:rsidP="004B148B">
      <w:pPr>
        <w:spacing w:after="0" w:line="240" w:lineRule="auto"/>
        <w:jc w:val="both"/>
        <w:rPr>
          <w:rFonts w:ascii="Sylfaen" w:hAnsi="Sylfaen"/>
          <w:sz w:val="20"/>
          <w:szCs w:val="20"/>
          <w:lang w:val="ka-GE"/>
        </w:rPr>
      </w:pPr>
      <w:r w:rsidRPr="002C17AC">
        <w:rPr>
          <w:rFonts w:ascii="Sylfaen" w:hAnsi="Sylfaen"/>
          <w:sz w:val="20"/>
          <w:szCs w:val="20"/>
          <w:lang w:val="ka-GE"/>
        </w:rPr>
        <w:t>1</w:t>
      </w:r>
      <w:r w:rsidR="00915620">
        <w:rPr>
          <w:rFonts w:ascii="Sylfaen" w:hAnsi="Sylfaen"/>
          <w:sz w:val="20"/>
          <w:szCs w:val="20"/>
          <w:lang w:val="ka-GE"/>
        </w:rPr>
        <w:t>.</w:t>
      </w:r>
      <w:r w:rsidR="00915620">
        <w:rPr>
          <w:rFonts w:ascii="Sylfaen" w:hAnsi="Sylfaen"/>
          <w:sz w:val="20"/>
          <w:szCs w:val="20"/>
        </w:rPr>
        <w:t>10</w:t>
      </w:r>
      <w:r w:rsidRPr="002C17AC">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22A2EA46" w14:textId="77777777"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გაკოტრების პროცესში;</w:t>
      </w:r>
    </w:p>
    <w:p w14:paraId="5F023813" w14:textId="77777777"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ლიკვიდაციის პროცესში;</w:t>
      </w:r>
    </w:p>
    <w:p w14:paraId="732E1707" w14:textId="77777777"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საქმიანობის დროებით შეჩერების მდგომარეობაში.</w:t>
      </w:r>
    </w:p>
    <w:p w14:paraId="4A36577C" w14:textId="77777777" w:rsidR="00CC4789" w:rsidRPr="002C17AC" w:rsidRDefault="00915620" w:rsidP="004B148B">
      <w:pPr>
        <w:spacing w:after="0" w:line="240" w:lineRule="auto"/>
        <w:rPr>
          <w:rFonts w:ascii="Sylfaen" w:hAnsi="Sylfaen"/>
          <w:b/>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.2 </w:t>
      </w:r>
      <w:r w:rsidR="00CC4789" w:rsidRPr="002C17AC">
        <w:rPr>
          <w:rFonts w:ascii="Sylfaen" w:hAnsi="Sylfaen" w:cs="Sylfaen"/>
          <w:sz w:val="20"/>
          <w:szCs w:val="20"/>
          <w:lang w:val="ka-GE"/>
        </w:rPr>
        <w:t>ფასების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დასაშვებია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მხოლოდ</w:t>
      </w:r>
      <w:r w:rsidR="00CC4789" w:rsidRPr="002C17AC">
        <w:rPr>
          <w:rFonts w:ascii="Sylfaen" w:hAnsi="Sylfaen"/>
          <w:sz w:val="20"/>
          <w:szCs w:val="20"/>
          <w:lang w:val="ka-GE"/>
        </w:rPr>
        <w:t xml:space="preserve"> საქართველოს ეროვნულ ვალუტაში (ლარი)</w:t>
      </w:r>
      <w:r w:rsidR="00A727BE" w:rsidRPr="002C17AC">
        <w:rPr>
          <w:rFonts w:ascii="Sylfaen" w:hAnsi="Sylfaen"/>
          <w:sz w:val="20"/>
          <w:szCs w:val="20"/>
          <w:lang w:val="ka-GE"/>
        </w:rPr>
        <w:t>, ამერიკულ დოლარში ან ევროში</w:t>
      </w:r>
      <w:r w:rsidR="00CC4789" w:rsidRPr="002C17AC">
        <w:rPr>
          <w:rFonts w:ascii="Sylfaen" w:hAnsi="Sylfaen"/>
          <w:sz w:val="20"/>
          <w:szCs w:val="20"/>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21C71846" w14:textId="77777777" w:rsidR="00CE7176" w:rsidRPr="002C17AC" w:rsidRDefault="00915620" w:rsidP="004B148B">
      <w:pPr>
        <w:spacing w:after="0" w:line="240" w:lineRule="auto"/>
        <w:rPr>
          <w:rFonts w:ascii="Sylfaen" w:hAnsi="Sylfaen"/>
          <w:sz w:val="20"/>
          <w:szCs w:val="20"/>
          <w:lang w:val="es-MX"/>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.3 </w:t>
      </w:r>
      <w:r w:rsidR="00CC4789" w:rsidRPr="002C17AC">
        <w:rPr>
          <w:rFonts w:ascii="Sylfaen" w:hAnsi="Sylfaen" w:cs="Sylfaen"/>
          <w:sz w:val="20"/>
          <w:szCs w:val="20"/>
          <w:lang w:val="ka-GE"/>
        </w:rPr>
        <w:t>პრეტენდენტის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მიერ</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წარმოდგენილი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ძალაში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უნდა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იყოს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მიღები</w:t>
      </w:r>
      <w:r w:rsidR="00CC4789" w:rsidRPr="002C17AC">
        <w:rPr>
          <w:rFonts w:ascii="Sylfaen" w:hAnsi="Sylfaen"/>
          <w:sz w:val="20"/>
          <w:szCs w:val="20"/>
          <w:lang w:val="ka-GE"/>
        </w:rPr>
        <w:t xml:space="preserve">ს თარიღიდან </w:t>
      </w:r>
      <w:r w:rsidR="00A9248E">
        <w:rPr>
          <w:rFonts w:ascii="Sylfaen" w:hAnsi="Sylfaen"/>
          <w:sz w:val="20"/>
          <w:szCs w:val="20"/>
          <w:lang w:val="ka-GE"/>
        </w:rPr>
        <w:t>45</w:t>
      </w:r>
      <w:r w:rsidR="00CC4789" w:rsidRPr="002C17AC">
        <w:rPr>
          <w:rFonts w:ascii="Sylfaen" w:hAnsi="Sylfaen"/>
          <w:sz w:val="20"/>
          <w:szCs w:val="20"/>
          <w:lang w:val="ka-GE"/>
        </w:rPr>
        <w:t xml:space="preserve"> (ო</w:t>
      </w:r>
      <w:r w:rsidR="00A9248E">
        <w:rPr>
          <w:rFonts w:ascii="Sylfaen" w:hAnsi="Sylfaen"/>
          <w:sz w:val="20"/>
          <w:szCs w:val="20"/>
          <w:lang w:val="ka-GE"/>
        </w:rPr>
        <w:t>რმოცდახუთი</w:t>
      </w:r>
      <w:r w:rsidR="00CC4789" w:rsidRPr="002C17AC">
        <w:rPr>
          <w:rFonts w:ascii="Sylfaen" w:hAnsi="Sylfaen"/>
          <w:sz w:val="20"/>
          <w:szCs w:val="20"/>
          <w:lang w:val="ka-GE"/>
        </w:rPr>
        <w:t>) კალენდარული დღის განმავლობაში.</w:t>
      </w:r>
    </w:p>
    <w:p w14:paraId="6DFB024E" w14:textId="77777777" w:rsidR="00E90A78" w:rsidRPr="002C17AC" w:rsidRDefault="00915620" w:rsidP="004B148B">
      <w:pPr>
        <w:spacing w:after="0" w:line="240" w:lineRule="auto"/>
        <w:jc w:val="both"/>
        <w:rPr>
          <w:rFonts w:ascii="Sylfaen" w:hAnsi="Sylfaen"/>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.4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00A111C6" w:rsidRPr="002C17AC">
        <w:rPr>
          <w:rFonts w:ascii="Sylfaen" w:hAnsi="Sylfaen" w:cs="Arial"/>
          <w:sz w:val="20"/>
          <w:szCs w:val="20"/>
          <w:lang w:val="ka-GE"/>
        </w:rPr>
        <w:t xml:space="preserve"> </w:t>
      </w:r>
      <w:r w:rsidR="00CC4789" w:rsidRPr="002C17AC">
        <w:rPr>
          <w:rFonts w:ascii="Sylfaen" w:hAnsi="Sylfaen" w:cs="Sylfaen"/>
          <w:sz w:val="20"/>
          <w:szCs w:val="20"/>
          <w:lang w:val="ka-GE"/>
        </w:rPr>
        <w:t>უფლებას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იტოვებს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თვითონ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განსაზღვროს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დასრულების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ვადა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შეცვალოს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პირობები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რასაც</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დროულად</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აცნობებს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მონაწილეებს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შეწყვიტოს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მისი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მიმდინარე</w:t>
      </w:r>
      <w:r w:rsidR="00CC4789" w:rsidRPr="002C17AC">
        <w:rPr>
          <w:rFonts w:ascii="Sylfaen" w:hAnsi="Sylfaen"/>
          <w:sz w:val="20"/>
          <w:szCs w:val="20"/>
          <w:lang w:val="ka-GE"/>
        </w:rPr>
        <w:t>ობის ნებმისმიერ ეტაპზე.</w:t>
      </w:r>
    </w:p>
    <w:p w14:paraId="5194521C" w14:textId="77777777" w:rsidR="002C3F1E" w:rsidRPr="002C17AC" w:rsidRDefault="002C3F1E" w:rsidP="004B148B">
      <w:pPr>
        <w:spacing w:after="0" w:line="240" w:lineRule="auto"/>
        <w:jc w:val="both"/>
        <w:rPr>
          <w:rFonts w:ascii="Sylfaen" w:hAnsi="Sylfaen"/>
          <w:sz w:val="20"/>
          <w:szCs w:val="20"/>
          <w:lang w:val="es-MX"/>
        </w:rPr>
      </w:pPr>
    </w:p>
    <w:p w14:paraId="421EEC0A" w14:textId="77777777" w:rsidR="00CC4789" w:rsidRPr="002C17AC" w:rsidRDefault="00A111C6" w:rsidP="004B148B">
      <w:pPr>
        <w:pStyle w:val="ListParagraph"/>
        <w:spacing w:after="0" w:line="240" w:lineRule="auto"/>
        <w:ind w:left="0" w:firstLine="426"/>
        <w:jc w:val="both"/>
        <w:rPr>
          <w:rFonts w:ascii="Sylfaen" w:hAnsi="Sylfaen"/>
          <w:sz w:val="20"/>
          <w:szCs w:val="20"/>
          <w:lang w:val="ka-GE"/>
        </w:rPr>
      </w:pPr>
      <w:r w:rsidRPr="002C17AC">
        <w:rPr>
          <w:rFonts w:ascii="Sylfaen" w:hAnsi="Sylfaen" w:cs="Sylfaen"/>
          <w:sz w:val="20"/>
          <w:szCs w:val="20"/>
          <w:lang w:val="ka-GE"/>
        </w:rPr>
        <w:t>შემსყიდველი (</w:t>
      </w:r>
      <w:r w:rsidR="00B56244" w:rsidRPr="002C17AC">
        <w:rPr>
          <w:rFonts w:ascii="Sylfaen" w:hAnsi="Sylfaen" w:cs="Sylfaen"/>
          <w:sz w:val="20"/>
          <w:szCs w:val="20"/>
          <w:lang w:val="ka-GE"/>
        </w:rPr>
        <w:t>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Pr="002C17AC">
        <w:rPr>
          <w:rFonts w:ascii="Sylfaen" w:hAnsi="Sylfaen" w:cs="Arial"/>
          <w:sz w:val="20"/>
          <w:szCs w:val="20"/>
          <w:lang w:val="ka-GE"/>
        </w:rPr>
        <w:t>)</w:t>
      </w:r>
      <w:r w:rsidR="00B56244" w:rsidRPr="002C17AC">
        <w:rPr>
          <w:rFonts w:ascii="Sylfaen" w:hAnsi="Sylfaen"/>
          <w:sz w:val="20"/>
          <w:szCs w:val="20"/>
          <w:lang w:val="ka-GE"/>
        </w:rPr>
        <w:t xml:space="preserve"> </w:t>
      </w:r>
      <w:r w:rsidR="00CC4789" w:rsidRPr="002C17AC">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w:t>
      </w:r>
      <w:r w:rsidR="00CC4789" w:rsidRPr="002C17AC">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37521CBE" w14:textId="77777777" w:rsidR="00CC4789" w:rsidRPr="002C17AC" w:rsidRDefault="00B56244" w:rsidP="004B148B">
      <w:pPr>
        <w:pStyle w:val="ListParagraph"/>
        <w:spacing w:after="0" w:line="240" w:lineRule="auto"/>
        <w:ind w:left="0" w:firstLine="426"/>
        <w:jc w:val="both"/>
        <w:rPr>
          <w:rFonts w:ascii="Sylfaen" w:hAnsi="Sylfaen"/>
          <w:sz w:val="20"/>
          <w:szCs w:val="20"/>
          <w:lang w:val="es-MX"/>
        </w:rPr>
      </w:pPr>
      <w:r w:rsidRPr="002C17AC">
        <w:rPr>
          <w:rFonts w:ascii="Sylfaen" w:hAnsi="Sylfaen" w:cs="Sylfaen"/>
          <w:sz w:val="20"/>
          <w:szCs w:val="20"/>
          <w:lang w:val="ka-GE"/>
        </w:rPr>
        <w:t>შემსყიდველი (შპს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Pr="002C17AC">
        <w:rPr>
          <w:rFonts w:ascii="Sylfaen" w:hAnsi="Sylfaen" w:cs="Arial"/>
          <w:sz w:val="20"/>
          <w:szCs w:val="20"/>
        </w:rPr>
        <w:t xml:space="preserve">(GWP, </w:t>
      </w:r>
      <w:r w:rsidRPr="002C17AC">
        <w:rPr>
          <w:rFonts w:ascii="Sylfaen" w:hAnsi="Sylfaen" w:cs="Arial"/>
          <w:sz w:val="20"/>
          <w:szCs w:val="20"/>
          <w:lang w:val="ka-GE"/>
        </w:rPr>
        <w:t xml:space="preserve">ს/ნ </w:t>
      </w:r>
      <w:r w:rsidRPr="002C17AC">
        <w:rPr>
          <w:rFonts w:ascii="Sylfaen" w:hAnsi="Sylfaen" w:cs="Arial"/>
          <w:sz w:val="20"/>
          <w:szCs w:val="20"/>
        </w:rPr>
        <w:t xml:space="preserve">203826002)) </w:t>
      </w:r>
      <w:r w:rsidRPr="002C17AC">
        <w:rPr>
          <w:rFonts w:ascii="Sylfaen" w:hAnsi="Sylfaen"/>
          <w:sz w:val="20"/>
          <w:szCs w:val="20"/>
          <w:lang w:val="ka-GE"/>
        </w:rPr>
        <w:t xml:space="preserve"> </w:t>
      </w:r>
      <w:r w:rsidR="00CC4789" w:rsidRPr="002C17AC">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4256815" w14:textId="77777777" w:rsidR="00CC4789" w:rsidRPr="002C17AC" w:rsidRDefault="00CC4789" w:rsidP="004B148B">
      <w:pPr>
        <w:spacing w:after="0" w:line="240" w:lineRule="auto"/>
        <w:ind w:firstLine="426"/>
        <w:jc w:val="both"/>
        <w:rPr>
          <w:rFonts w:ascii="Sylfaen" w:hAnsi="Sylfaen"/>
          <w:sz w:val="20"/>
          <w:szCs w:val="20"/>
          <w:lang w:val="ka-GE"/>
        </w:rPr>
      </w:pPr>
      <w:r w:rsidRPr="002C17AC">
        <w:rPr>
          <w:rFonts w:ascii="Sylfaen" w:hAnsi="Sylfaen"/>
          <w:sz w:val="20"/>
          <w:szCs w:val="20"/>
          <w:lang w:val="ka-GE"/>
        </w:rPr>
        <w:lastRenderedPageBreak/>
        <w:t xml:space="preserve">გთხოვთ გაითვალისწინოთ, რომ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2C3F1E" w:rsidRPr="002C17AC">
        <w:rPr>
          <w:rFonts w:ascii="Sylfaen" w:hAnsi="Sylfaen" w:cs="Arial"/>
          <w:sz w:val="20"/>
          <w:szCs w:val="20"/>
        </w:rPr>
        <w:t>203826002)</w:t>
      </w:r>
      <w:r w:rsidR="00B56244" w:rsidRPr="002C17AC">
        <w:rPr>
          <w:rFonts w:ascii="Sylfaen" w:hAnsi="Sylfaen" w:cs="Arial"/>
          <w:sz w:val="20"/>
          <w:szCs w:val="20"/>
        </w:rPr>
        <w:t xml:space="preserve"> </w:t>
      </w:r>
      <w:r w:rsidR="00B56244" w:rsidRPr="002C17AC">
        <w:rPr>
          <w:rFonts w:ascii="Sylfaen" w:hAnsi="Sylfaen"/>
          <w:sz w:val="20"/>
          <w:szCs w:val="20"/>
          <w:lang w:val="ka-GE"/>
        </w:rPr>
        <w:t xml:space="preserve"> </w:t>
      </w:r>
      <w:r w:rsidRPr="002C17AC">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0A16DD47" w14:textId="77777777" w:rsidR="00CC4789" w:rsidRPr="002C17AC" w:rsidRDefault="00CC4789" w:rsidP="004B148B">
      <w:pPr>
        <w:spacing w:after="0" w:line="360" w:lineRule="auto"/>
        <w:ind w:firstLine="426"/>
        <w:jc w:val="both"/>
        <w:rPr>
          <w:rFonts w:ascii="Sylfaen" w:hAnsi="Sylfaen"/>
          <w:b/>
          <w:i/>
          <w:sz w:val="20"/>
          <w:szCs w:val="20"/>
          <w:lang w:val="ka-GE"/>
        </w:rPr>
      </w:pPr>
    </w:p>
    <w:p w14:paraId="2A3392A2" w14:textId="77777777" w:rsidR="00E90A78" w:rsidRPr="002C17AC" w:rsidRDefault="00CC4789" w:rsidP="000C3556">
      <w:pPr>
        <w:spacing w:after="0" w:line="240" w:lineRule="auto"/>
        <w:ind w:firstLine="426"/>
        <w:jc w:val="both"/>
        <w:rPr>
          <w:rFonts w:ascii="Sylfaen" w:hAnsi="Sylfaen"/>
          <w:sz w:val="20"/>
          <w:szCs w:val="20"/>
          <w:lang w:val="ka-GE"/>
        </w:rPr>
      </w:pPr>
      <w:r w:rsidRPr="002C17AC">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2C17AC">
        <w:rPr>
          <w:rFonts w:ascii="Sylfaen" w:hAnsi="Sylfaen" w:cs="Sylfaen"/>
          <w:sz w:val="20"/>
          <w:szCs w:val="20"/>
          <w:lang w:val="ka-GE"/>
        </w:rPr>
        <w:t>შემსყიდველის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მხრიდან.</w:t>
      </w:r>
    </w:p>
    <w:p w14:paraId="178D2047" w14:textId="77777777" w:rsidR="000C3556" w:rsidRPr="002C17AC" w:rsidRDefault="000C3556" w:rsidP="000C3556">
      <w:pPr>
        <w:spacing w:after="0" w:line="240" w:lineRule="auto"/>
        <w:ind w:firstLine="426"/>
        <w:jc w:val="both"/>
        <w:rPr>
          <w:rFonts w:ascii="Sylfaen" w:hAnsi="Sylfaen"/>
          <w:sz w:val="20"/>
          <w:szCs w:val="20"/>
          <w:lang w:val="ka-GE"/>
        </w:rPr>
      </w:pPr>
    </w:p>
    <w:p w14:paraId="1C1C0BF4" w14:textId="77777777" w:rsidR="008246F4"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lang w:val="ka-GE"/>
        </w:rPr>
        <w:t>1</w:t>
      </w:r>
      <w:r w:rsidR="00915620">
        <w:rPr>
          <w:rFonts w:ascii="Sylfaen" w:hAnsi="Sylfaen"/>
          <w:b/>
          <w:sz w:val="20"/>
          <w:szCs w:val="20"/>
        </w:rPr>
        <w:t>1</w:t>
      </w:r>
      <w:r w:rsidR="00E90A78" w:rsidRPr="002C17AC">
        <w:rPr>
          <w:rFonts w:ascii="Sylfaen" w:hAnsi="Sylfaen"/>
          <w:b/>
          <w:sz w:val="20"/>
          <w:szCs w:val="20"/>
          <w:lang w:val="ka-GE"/>
        </w:rPr>
        <w:t xml:space="preserve"> </w:t>
      </w:r>
      <w:r w:rsidR="00E94ED1" w:rsidRPr="002C17AC">
        <w:rPr>
          <w:rFonts w:ascii="Sylfaen" w:hAnsi="Sylfaen"/>
          <w:b/>
          <w:sz w:val="20"/>
          <w:szCs w:val="20"/>
          <w:lang w:val="ka-GE"/>
        </w:rPr>
        <w:t>ინ</w:t>
      </w:r>
      <w:r w:rsidR="00CC4789" w:rsidRPr="002C17AC">
        <w:rPr>
          <w:rFonts w:ascii="Sylfaen" w:hAnsi="Sylfaen"/>
          <w:b/>
          <w:sz w:val="20"/>
          <w:szCs w:val="20"/>
          <w:lang w:val="ka-GE"/>
        </w:rPr>
        <w:t>ფორმაცია ელექტრონულ ტენდერში მონაწილეთათვი</w:t>
      </w:r>
      <w:r w:rsidR="00CC4789" w:rsidRPr="002C17AC">
        <w:rPr>
          <w:rFonts w:ascii="Sylfaen" w:hAnsi="Sylfaen" w:cs="Sylfaen"/>
          <w:b/>
          <w:sz w:val="20"/>
          <w:szCs w:val="20"/>
          <w:lang w:val="ka-GE"/>
        </w:rPr>
        <w:t>ს</w:t>
      </w:r>
    </w:p>
    <w:p w14:paraId="7B03400B" w14:textId="77777777" w:rsidR="00A35A9C" w:rsidRPr="002C17AC" w:rsidRDefault="008246F4" w:rsidP="004B148B">
      <w:pPr>
        <w:spacing w:after="0" w:line="240" w:lineRule="auto"/>
        <w:rPr>
          <w:rFonts w:ascii="Sylfaen" w:hAnsi="Sylfaen"/>
          <w:sz w:val="20"/>
          <w:szCs w:val="20"/>
          <w:lang w:val="ka-GE"/>
        </w:rPr>
      </w:pPr>
      <w:r w:rsidRPr="002C17AC">
        <w:rPr>
          <w:rFonts w:ascii="Sylfaen" w:hAnsi="Sylfaen"/>
          <w:sz w:val="20"/>
          <w:szCs w:val="20"/>
          <w:lang w:val="ka-GE"/>
        </w:rPr>
        <w:t>1</w:t>
      </w:r>
      <w:r w:rsidR="00A02673" w:rsidRPr="002C17AC">
        <w:rPr>
          <w:rFonts w:ascii="Sylfaen" w:hAnsi="Sylfaen"/>
          <w:sz w:val="20"/>
          <w:szCs w:val="20"/>
          <w:lang w:val="ka-GE"/>
        </w:rPr>
        <w:t>.</w:t>
      </w:r>
      <w:r w:rsidR="00301ED2">
        <w:rPr>
          <w:rFonts w:ascii="Sylfaen" w:hAnsi="Sylfaen"/>
          <w:sz w:val="20"/>
          <w:szCs w:val="20"/>
          <w:lang w:val="ka-GE"/>
        </w:rPr>
        <w:t>1</w:t>
      </w:r>
      <w:r w:rsidR="00915620">
        <w:rPr>
          <w:rFonts w:ascii="Sylfaen" w:hAnsi="Sylfaen"/>
          <w:sz w:val="20"/>
          <w:szCs w:val="20"/>
        </w:rPr>
        <w:t>1</w:t>
      </w:r>
      <w:r w:rsidRPr="002C17AC">
        <w:rPr>
          <w:rFonts w:ascii="Sylfaen" w:hAnsi="Sylfaen"/>
          <w:sz w:val="20"/>
          <w:szCs w:val="20"/>
          <w:lang w:val="ka-GE"/>
        </w:rPr>
        <w:t>.1</w:t>
      </w:r>
      <w:r w:rsidRPr="002C17AC">
        <w:rPr>
          <w:rFonts w:ascii="Sylfaen" w:hAnsi="Sylfaen"/>
          <w:b/>
          <w:sz w:val="20"/>
          <w:szCs w:val="20"/>
          <w:lang w:val="ka-GE"/>
        </w:rPr>
        <w:t xml:space="preserve">  </w:t>
      </w:r>
      <w:r w:rsidRPr="002C17AC">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2C17AC">
        <w:rPr>
          <w:rFonts w:ascii="Sylfaen" w:hAnsi="Sylfaen"/>
          <w:sz w:val="20"/>
          <w:szCs w:val="20"/>
        </w:rPr>
        <w:t>tenders.ge-</w:t>
      </w:r>
      <w:r w:rsidRPr="002C17AC">
        <w:rPr>
          <w:rFonts w:ascii="Sylfaen" w:hAnsi="Sylfaen"/>
          <w:sz w:val="20"/>
          <w:szCs w:val="20"/>
          <w:lang w:val="ka-GE"/>
        </w:rPr>
        <w:t>ს პორტალის ონლაინ კითხვა-პასუხის რეჟიმი;</w:t>
      </w:r>
    </w:p>
    <w:p w14:paraId="46BCCCDF" w14:textId="77777777"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1258A9" w:rsidRPr="002C17AC">
        <w:rPr>
          <w:rFonts w:ascii="Sylfaen" w:hAnsi="Sylfaen"/>
          <w:sz w:val="20"/>
          <w:szCs w:val="20"/>
          <w:lang w:val="ka-GE"/>
        </w:rPr>
        <w:t xml:space="preserve">.2 </w:t>
      </w:r>
      <w:r w:rsidR="00C86CD0" w:rsidRPr="002C17AC">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B4DFF">
        <w:fldChar w:fldCharType="begin"/>
      </w:r>
      <w:r w:rsidR="003B4DFF">
        <w:instrText xml:space="preserve"> HYPERLINK "http://www.tenders.ge" </w:instrText>
      </w:r>
      <w:r w:rsidR="003B4DFF">
        <w:fldChar w:fldCharType="separate"/>
      </w:r>
      <w:r w:rsidR="007E0304" w:rsidRPr="002C17AC">
        <w:rPr>
          <w:rStyle w:val="Hyperlink"/>
          <w:rFonts w:ascii="Sylfaen" w:hAnsi="Sylfaen"/>
          <w:sz w:val="20"/>
          <w:szCs w:val="20"/>
          <w:lang w:val="ka-GE"/>
        </w:rPr>
        <w:t>www.tenders.ge</w:t>
      </w:r>
      <w:r w:rsidR="003B4DFF">
        <w:rPr>
          <w:rStyle w:val="Hyperlink"/>
          <w:rFonts w:ascii="Sylfaen" w:hAnsi="Sylfaen"/>
          <w:sz w:val="20"/>
          <w:szCs w:val="20"/>
          <w:lang w:val="ka-GE"/>
        </w:rPr>
        <w:fldChar w:fldCharType="end"/>
      </w:r>
    </w:p>
    <w:p w14:paraId="540C6FFC" w14:textId="77777777"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7E0304" w:rsidRPr="002C17AC">
        <w:rPr>
          <w:rFonts w:ascii="Sylfaen" w:hAnsi="Sylfaen"/>
          <w:sz w:val="20"/>
          <w:szCs w:val="20"/>
          <w:lang w:val="ka-GE"/>
        </w:rPr>
        <w:t xml:space="preserve">.3 </w:t>
      </w:r>
      <w:r w:rsidR="007E0304" w:rsidRPr="002C17AC">
        <w:rPr>
          <w:rFonts w:ascii="Sylfaen" w:hAnsi="Sylfaen"/>
          <w:sz w:val="20"/>
          <w:szCs w:val="20"/>
        </w:rPr>
        <w:t>tenders.ge-</w:t>
      </w:r>
      <w:r w:rsidR="007E0304" w:rsidRPr="002C17AC">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7C3102BD" w14:textId="77777777" w:rsidR="00E94ED1" w:rsidRPr="002C17AC" w:rsidRDefault="00E94ED1" w:rsidP="004B148B">
      <w:pPr>
        <w:spacing w:after="0" w:line="360" w:lineRule="auto"/>
        <w:ind w:left="360"/>
        <w:jc w:val="both"/>
        <w:rPr>
          <w:rFonts w:ascii="Sylfaen" w:hAnsi="Sylfaen"/>
          <w:sz w:val="20"/>
          <w:szCs w:val="20"/>
          <w:lang w:val="ka-GE"/>
        </w:rPr>
      </w:pPr>
    </w:p>
    <w:p w14:paraId="7F4317F3" w14:textId="77777777" w:rsidR="00E90A78" w:rsidRPr="002C17AC" w:rsidRDefault="005941E1" w:rsidP="004B148B">
      <w:pPr>
        <w:spacing w:after="0" w:line="360" w:lineRule="auto"/>
        <w:jc w:val="both"/>
        <w:rPr>
          <w:rFonts w:ascii="Sylfaen" w:hAnsi="Sylfaen"/>
          <w:sz w:val="20"/>
          <w:szCs w:val="20"/>
        </w:rPr>
      </w:pPr>
      <w:r w:rsidRPr="002C17AC">
        <w:rPr>
          <w:rFonts w:ascii="Sylfaen" w:hAnsi="Sylfaen"/>
          <w:noProof/>
          <w:sz w:val="20"/>
          <w:szCs w:val="20"/>
        </w:rPr>
        <w:object w:dxaOrig="1508" w:dyaOrig="983" w14:anchorId="51D92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48.65pt;mso-width-percent:0;mso-height-percent:0;mso-width-percent:0;mso-height-percent:0" o:ole="">
            <v:imagedata r:id="rId9" o:title=""/>
          </v:shape>
          <o:OLEObject Type="Embed" ProgID="Acrobat.Document.DC" ShapeID="_x0000_i1025" DrawAspect="Icon" ObjectID="_1801665163" r:id="rId10"/>
        </w:object>
      </w:r>
    </w:p>
    <w:p w14:paraId="4BFAB8E4" w14:textId="77777777" w:rsidR="00531E0B" w:rsidRDefault="00531E0B" w:rsidP="00CC4789">
      <w:pPr>
        <w:spacing w:after="0" w:line="360" w:lineRule="auto"/>
        <w:jc w:val="both"/>
        <w:rPr>
          <w:rFonts w:ascii="Sylfaen" w:hAnsi="Sylfaen"/>
          <w:b/>
          <w:sz w:val="20"/>
          <w:szCs w:val="20"/>
          <w:lang w:val="ka-GE"/>
        </w:rPr>
      </w:pPr>
    </w:p>
    <w:p w14:paraId="6C93E728" w14:textId="77777777" w:rsidR="00C41C03" w:rsidRPr="002C17AC" w:rsidRDefault="00F47570" w:rsidP="00CC4789">
      <w:pPr>
        <w:spacing w:after="0" w:line="360" w:lineRule="auto"/>
        <w:jc w:val="both"/>
        <w:rPr>
          <w:rFonts w:ascii="Sylfaen" w:hAnsi="Sylfaen"/>
          <w:b/>
          <w:sz w:val="20"/>
          <w:szCs w:val="20"/>
          <w:u w:val="single"/>
        </w:rPr>
      </w:pPr>
      <w:r w:rsidRPr="002C17AC">
        <w:rPr>
          <w:rFonts w:ascii="Sylfaen" w:hAnsi="Sylfaen" w:cs="Sylfaen"/>
          <w:b/>
          <w:sz w:val="20"/>
          <w:szCs w:val="20"/>
          <w:u w:val="single"/>
          <w:lang w:val="ka-GE"/>
        </w:rPr>
        <w:t>საკონტაქტო</w:t>
      </w:r>
      <w:r w:rsidRPr="002C17AC">
        <w:rPr>
          <w:rFonts w:ascii="Sylfaen" w:hAnsi="Sylfaen"/>
          <w:b/>
          <w:sz w:val="20"/>
          <w:szCs w:val="20"/>
          <w:u w:val="single"/>
          <w:lang w:val="ka-GE"/>
        </w:rPr>
        <w:t xml:space="preserve"> </w:t>
      </w:r>
      <w:r w:rsidRPr="002C17AC">
        <w:rPr>
          <w:rFonts w:ascii="Sylfaen" w:hAnsi="Sylfaen" w:cs="Sylfaen"/>
          <w:b/>
          <w:sz w:val="20"/>
          <w:szCs w:val="20"/>
          <w:u w:val="single"/>
          <w:lang w:val="ka-GE"/>
        </w:rPr>
        <w:t>ინფორმაცია</w:t>
      </w:r>
      <w:r w:rsidRPr="002C17AC">
        <w:rPr>
          <w:rFonts w:ascii="Sylfaen" w:hAnsi="Sylfaen"/>
          <w:b/>
          <w:sz w:val="20"/>
          <w:szCs w:val="20"/>
          <w:u w:val="single"/>
        </w:rPr>
        <w:t>:</w:t>
      </w:r>
    </w:p>
    <w:p w14:paraId="0117CBB1" w14:textId="77777777" w:rsidR="00C41C03" w:rsidRPr="002C17AC" w:rsidRDefault="00C41C03" w:rsidP="00C41C03">
      <w:pPr>
        <w:spacing w:after="0" w:line="240" w:lineRule="auto"/>
        <w:rPr>
          <w:rFonts w:ascii="Sylfaen" w:hAnsi="Sylfaen"/>
          <w:b/>
          <w:sz w:val="20"/>
          <w:szCs w:val="20"/>
          <w:lang w:val="ka-GE"/>
        </w:rPr>
      </w:pPr>
      <w:r w:rsidRPr="002C17AC">
        <w:rPr>
          <w:rFonts w:ascii="Sylfaen" w:hAnsi="Sylfaen"/>
          <w:b/>
          <w:sz w:val="20"/>
          <w:szCs w:val="20"/>
          <w:lang w:val="ka-GE"/>
        </w:rPr>
        <w:t>შესყიდვების წარმომადგენელი</w:t>
      </w:r>
    </w:p>
    <w:p w14:paraId="08EDF6FB" w14:textId="77777777" w:rsidR="00DD231C" w:rsidRPr="002C17AC" w:rsidRDefault="00DD231C" w:rsidP="00C41C03">
      <w:pPr>
        <w:spacing w:after="0" w:line="240" w:lineRule="auto"/>
        <w:rPr>
          <w:rFonts w:ascii="Sylfaen" w:hAnsi="Sylfaen"/>
          <w:b/>
          <w:sz w:val="20"/>
          <w:szCs w:val="20"/>
          <w:lang w:val="ka-GE"/>
        </w:rPr>
      </w:pPr>
    </w:p>
    <w:p w14:paraId="2C28BF12" w14:textId="77777777"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საკონტაქტო პირი: ქეთევან ჩხეიძე</w:t>
      </w:r>
    </w:p>
    <w:p w14:paraId="3236EA3F" w14:textId="77777777"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proofErr w:type="spellStart"/>
      <w:r w:rsidRPr="002C17AC">
        <w:rPr>
          <w:rFonts w:ascii="Sylfaen" w:hAnsi="Sylfaen" w:cs="Sylfaen"/>
          <w:sz w:val="20"/>
          <w:szCs w:val="20"/>
        </w:rPr>
        <w:t>თბილისი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14:paraId="7FC546C4" w14:textId="77777777"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ელ. ფოსტა: </w:t>
      </w:r>
      <w:r w:rsidR="003B4DFF">
        <w:fldChar w:fldCharType="begin"/>
      </w:r>
      <w:r w:rsidR="003B4DFF">
        <w:instrText xml:space="preserve"> HYPERLINK "mailto:kchkheidze@gwp.ge" </w:instrText>
      </w:r>
      <w:r w:rsidR="003B4DFF">
        <w:fldChar w:fldCharType="separate"/>
      </w:r>
      <w:r w:rsidRPr="002C17AC">
        <w:rPr>
          <w:rStyle w:val="Hyperlink"/>
          <w:rFonts w:ascii="Sylfaen" w:hAnsi="Sylfaen"/>
          <w:sz w:val="20"/>
          <w:szCs w:val="20"/>
        </w:rPr>
        <w:t>kchkheidze@gwp.ge</w:t>
      </w:r>
      <w:r w:rsidR="003B4DFF">
        <w:rPr>
          <w:rStyle w:val="Hyperlink"/>
          <w:rFonts w:ascii="Sylfaen" w:hAnsi="Sylfaen"/>
          <w:sz w:val="20"/>
          <w:szCs w:val="20"/>
        </w:rPr>
        <w:fldChar w:fldCharType="end"/>
      </w:r>
      <w:r w:rsidRPr="002C17AC">
        <w:rPr>
          <w:rFonts w:ascii="Sylfaen" w:hAnsi="Sylfaen"/>
          <w:sz w:val="20"/>
          <w:szCs w:val="20"/>
          <w:lang w:val="ka-GE"/>
        </w:rPr>
        <w:t xml:space="preserve"> </w:t>
      </w:r>
    </w:p>
    <w:p w14:paraId="4E38C786" w14:textId="77777777" w:rsidR="00DD231C" w:rsidRPr="002C17AC" w:rsidRDefault="00DD231C" w:rsidP="00DD231C">
      <w:pPr>
        <w:spacing w:after="0"/>
        <w:jc w:val="both"/>
        <w:rPr>
          <w:rFonts w:ascii="Sylfaen" w:hAnsi="Sylfaen" w:cs="Arial"/>
          <w:sz w:val="20"/>
          <w:szCs w:val="20"/>
          <w:lang w:val="ka-GE"/>
        </w:rPr>
      </w:pPr>
      <w:r w:rsidRPr="002C17AC">
        <w:rPr>
          <w:rFonts w:ascii="Sylfaen" w:hAnsi="Sylfaen"/>
          <w:sz w:val="20"/>
          <w:szCs w:val="20"/>
          <w:lang w:val="ka-GE"/>
        </w:rPr>
        <w:t>ტელ.</w:t>
      </w:r>
      <w:r w:rsidRPr="002C17AC">
        <w:rPr>
          <w:rFonts w:ascii="Sylfaen" w:hAnsi="Sylfaen" w:cs="Arial"/>
          <w:sz w:val="20"/>
          <w:szCs w:val="20"/>
          <w:lang w:val="ka-GE"/>
        </w:rPr>
        <w:t>: +995 322 931111(</w:t>
      </w:r>
      <w:proofErr w:type="spellStart"/>
      <w:r w:rsidRPr="002C17AC">
        <w:rPr>
          <w:rFonts w:ascii="Sylfaen" w:hAnsi="Sylfaen" w:cs="Arial"/>
          <w:sz w:val="20"/>
          <w:szCs w:val="20"/>
        </w:rPr>
        <w:t>ext</w:t>
      </w:r>
      <w:proofErr w:type="spellEnd"/>
      <w:r w:rsidRPr="002C17AC">
        <w:rPr>
          <w:rFonts w:ascii="Sylfaen" w:hAnsi="Sylfaen" w:cs="Arial"/>
          <w:sz w:val="20"/>
          <w:szCs w:val="20"/>
        </w:rPr>
        <w:t xml:space="preserve"> 1114)</w:t>
      </w:r>
      <w:r w:rsidRPr="002C17AC">
        <w:rPr>
          <w:rFonts w:ascii="Sylfaen" w:hAnsi="Sylfaen" w:cs="Arial"/>
          <w:sz w:val="20"/>
          <w:szCs w:val="20"/>
          <w:lang w:val="ka-GE"/>
        </w:rPr>
        <w:t xml:space="preserve">; </w:t>
      </w:r>
      <w:r w:rsidRPr="002C17AC">
        <w:rPr>
          <w:rFonts w:ascii="Sylfaen" w:hAnsi="Sylfaen" w:cs="Arial"/>
          <w:sz w:val="20"/>
          <w:szCs w:val="20"/>
        </w:rPr>
        <w:t>595 2</w:t>
      </w:r>
      <w:r w:rsidRPr="002C17AC">
        <w:rPr>
          <w:rFonts w:ascii="Sylfaen" w:hAnsi="Sylfaen" w:cs="Arial"/>
          <w:sz w:val="20"/>
          <w:szCs w:val="20"/>
          <w:lang w:val="ka-GE"/>
        </w:rPr>
        <w:t>5</w:t>
      </w:r>
      <w:r w:rsidRPr="002C17AC">
        <w:rPr>
          <w:rFonts w:ascii="Sylfaen" w:hAnsi="Sylfaen" w:cs="Arial"/>
          <w:sz w:val="20"/>
          <w:szCs w:val="20"/>
        </w:rPr>
        <w:t xml:space="preserve"> </w:t>
      </w:r>
      <w:r w:rsidRPr="002C17AC">
        <w:rPr>
          <w:rFonts w:ascii="Sylfaen" w:hAnsi="Sylfaen" w:cs="Arial"/>
          <w:sz w:val="20"/>
          <w:szCs w:val="20"/>
          <w:lang w:val="ka-GE"/>
        </w:rPr>
        <w:t>74</w:t>
      </w:r>
      <w:r w:rsidRPr="002C17AC">
        <w:rPr>
          <w:rFonts w:ascii="Sylfaen" w:hAnsi="Sylfaen" w:cs="Arial"/>
          <w:sz w:val="20"/>
          <w:szCs w:val="20"/>
        </w:rPr>
        <w:t xml:space="preserve"> </w:t>
      </w:r>
      <w:r w:rsidRPr="002C17AC">
        <w:rPr>
          <w:rFonts w:ascii="Sylfaen" w:hAnsi="Sylfaen" w:cs="Arial"/>
          <w:sz w:val="20"/>
          <w:szCs w:val="20"/>
          <w:lang w:val="ka-GE"/>
        </w:rPr>
        <w:t>58</w:t>
      </w:r>
    </w:p>
    <w:p w14:paraId="734B3AB7" w14:textId="77777777" w:rsidR="00DD231C" w:rsidRPr="002C17AC" w:rsidRDefault="00DD231C" w:rsidP="00C41C03">
      <w:pPr>
        <w:spacing w:after="0" w:line="240" w:lineRule="auto"/>
        <w:rPr>
          <w:rFonts w:ascii="Sylfaen" w:hAnsi="Sylfaen"/>
          <w:b/>
          <w:sz w:val="20"/>
          <w:szCs w:val="20"/>
          <w:lang w:val="ka-GE"/>
        </w:rPr>
      </w:pPr>
    </w:p>
    <w:p w14:paraId="281872EC" w14:textId="77777777" w:rsidR="00F827AD" w:rsidRPr="002C17AC" w:rsidRDefault="00F827AD" w:rsidP="00F827AD">
      <w:pPr>
        <w:spacing w:after="0"/>
        <w:jc w:val="both"/>
        <w:rPr>
          <w:rFonts w:ascii="Sylfaen" w:hAnsi="Sylfaen"/>
          <w:sz w:val="20"/>
          <w:szCs w:val="20"/>
          <w:lang w:val="ka-GE"/>
        </w:rPr>
      </w:pPr>
      <w:r w:rsidRPr="002C17AC">
        <w:rPr>
          <w:rFonts w:ascii="Sylfaen" w:hAnsi="Sylfaen"/>
          <w:sz w:val="20"/>
          <w:szCs w:val="20"/>
          <w:lang w:val="ka-GE"/>
        </w:rPr>
        <w:t xml:space="preserve">საკონტაქტო პირი: </w:t>
      </w:r>
      <w:r w:rsidR="00FB14BF" w:rsidRPr="002C17AC">
        <w:rPr>
          <w:rFonts w:ascii="Sylfaen" w:hAnsi="Sylfaen"/>
          <w:sz w:val="20"/>
          <w:szCs w:val="20"/>
          <w:lang w:val="ka-GE"/>
        </w:rPr>
        <w:t>მაგდა ლომთათიძე</w:t>
      </w:r>
    </w:p>
    <w:p w14:paraId="4CFD85B3" w14:textId="77777777" w:rsidR="00F827AD" w:rsidRPr="002C17AC" w:rsidRDefault="0067333F" w:rsidP="0067333F">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proofErr w:type="spellStart"/>
      <w:r w:rsidRPr="002C17AC">
        <w:rPr>
          <w:rFonts w:ascii="Sylfaen" w:hAnsi="Sylfaen" w:cs="Sylfaen"/>
          <w:sz w:val="20"/>
          <w:szCs w:val="20"/>
        </w:rPr>
        <w:t>თბილისი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14:paraId="34FF062F" w14:textId="77777777" w:rsidR="00F827AD" w:rsidRPr="002C17AC" w:rsidRDefault="00F827AD" w:rsidP="00F827AD">
      <w:pPr>
        <w:spacing w:after="0"/>
        <w:jc w:val="both"/>
        <w:rPr>
          <w:rFonts w:ascii="Sylfaen" w:hAnsi="Sylfaen"/>
          <w:sz w:val="20"/>
          <w:szCs w:val="20"/>
        </w:rPr>
      </w:pPr>
      <w:r w:rsidRPr="002C17AC">
        <w:rPr>
          <w:rFonts w:ascii="Sylfaen" w:hAnsi="Sylfaen"/>
          <w:sz w:val="20"/>
          <w:szCs w:val="20"/>
          <w:lang w:val="ka-GE"/>
        </w:rPr>
        <w:t>ელ. ფოსტა</w:t>
      </w:r>
      <w:r w:rsidR="00090A8D" w:rsidRPr="002C17AC">
        <w:rPr>
          <w:rFonts w:ascii="Sylfaen" w:hAnsi="Sylfaen"/>
          <w:sz w:val="20"/>
          <w:szCs w:val="20"/>
          <w:lang w:val="ka-GE"/>
        </w:rPr>
        <w:t xml:space="preserve">: </w:t>
      </w:r>
      <w:hyperlink r:id="rId11" w:history="1">
        <w:r w:rsidR="00A44E2E" w:rsidRPr="002C17AC">
          <w:rPr>
            <w:rStyle w:val="Hyperlink"/>
            <w:rFonts w:ascii="Sylfaen" w:hAnsi="Sylfaen"/>
            <w:sz w:val="20"/>
            <w:szCs w:val="20"/>
          </w:rPr>
          <w:t>mlomtatidze@gwp.ge</w:t>
        </w:r>
      </w:hyperlink>
      <w:r w:rsidR="00A44E2E" w:rsidRPr="002C17AC">
        <w:rPr>
          <w:rFonts w:ascii="Sylfaen" w:hAnsi="Sylfaen"/>
          <w:sz w:val="20"/>
          <w:szCs w:val="20"/>
        </w:rPr>
        <w:t xml:space="preserve"> </w:t>
      </w:r>
    </w:p>
    <w:p w14:paraId="369D10F7" w14:textId="77777777" w:rsidR="00237416" w:rsidRDefault="00F827AD" w:rsidP="00F66650">
      <w:pPr>
        <w:spacing w:after="0"/>
        <w:jc w:val="both"/>
        <w:rPr>
          <w:rFonts w:ascii="Sylfaen" w:hAnsi="Sylfaen" w:cs="Arial"/>
          <w:sz w:val="20"/>
          <w:szCs w:val="20"/>
        </w:rPr>
      </w:pPr>
      <w:r w:rsidRPr="002C17AC">
        <w:rPr>
          <w:rFonts w:ascii="Sylfaen" w:hAnsi="Sylfaen"/>
          <w:sz w:val="20"/>
          <w:szCs w:val="20"/>
          <w:lang w:val="ka-GE"/>
        </w:rPr>
        <w:t>ტელ.</w:t>
      </w:r>
      <w:r w:rsidRPr="002C17AC">
        <w:rPr>
          <w:rFonts w:ascii="Sylfaen" w:hAnsi="Sylfaen" w:cs="Arial"/>
          <w:sz w:val="20"/>
          <w:szCs w:val="20"/>
          <w:lang w:val="ka-GE"/>
        </w:rPr>
        <w:t xml:space="preserve">: </w:t>
      </w:r>
      <w:r w:rsidR="000710CD" w:rsidRPr="002C17AC">
        <w:rPr>
          <w:rFonts w:ascii="Sylfaen" w:hAnsi="Sylfaen" w:cs="Arial"/>
          <w:sz w:val="20"/>
          <w:szCs w:val="20"/>
          <w:lang w:val="ka-GE"/>
        </w:rPr>
        <w:t xml:space="preserve">+995 322 931111; </w:t>
      </w:r>
      <w:r w:rsidR="002E63F4" w:rsidRPr="002C17AC">
        <w:rPr>
          <w:rFonts w:ascii="Sylfaen" w:hAnsi="Sylfaen" w:cs="Arial"/>
          <w:sz w:val="20"/>
          <w:szCs w:val="20"/>
        </w:rPr>
        <w:t>59</w:t>
      </w:r>
      <w:r w:rsidR="00A44E2E" w:rsidRPr="002C17AC">
        <w:rPr>
          <w:rFonts w:ascii="Sylfaen" w:hAnsi="Sylfaen" w:cs="Arial"/>
          <w:sz w:val="20"/>
          <w:szCs w:val="20"/>
        </w:rPr>
        <w:t>5 22 66 94</w:t>
      </w:r>
      <w:bookmarkStart w:id="0" w:name="_Toc454818556"/>
      <w:bookmarkEnd w:id="0"/>
    </w:p>
    <w:p w14:paraId="42A0B00B" w14:textId="77777777" w:rsidR="00531E0B" w:rsidRDefault="00531E0B" w:rsidP="00F66650">
      <w:pPr>
        <w:spacing w:after="0"/>
        <w:jc w:val="both"/>
        <w:rPr>
          <w:rFonts w:ascii="Sylfaen" w:hAnsi="Sylfaen" w:cs="Arial"/>
          <w:sz w:val="20"/>
          <w:szCs w:val="20"/>
        </w:rPr>
      </w:pPr>
    </w:p>
    <w:p w14:paraId="298E6772" w14:textId="77777777" w:rsidR="00531E0B" w:rsidRDefault="00531E0B" w:rsidP="00F66650">
      <w:pPr>
        <w:spacing w:after="0"/>
        <w:jc w:val="both"/>
        <w:rPr>
          <w:rFonts w:ascii="Sylfaen" w:hAnsi="Sylfaen" w:cs="Arial"/>
          <w:sz w:val="20"/>
          <w:szCs w:val="20"/>
        </w:rPr>
      </w:pPr>
    </w:p>
    <w:p w14:paraId="572344E6" w14:textId="77777777" w:rsidR="00531E0B" w:rsidRPr="0015160D" w:rsidRDefault="00531E0B" w:rsidP="00531E0B">
      <w:pPr>
        <w:spacing w:after="0" w:line="360" w:lineRule="auto"/>
        <w:jc w:val="both"/>
        <w:rPr>
          <w:rFonts w:ascii="Sylfaen" w:hAnsi="Sylfaen"/>
          <w:b/>
        </w:rPr>
      </w:pPr>
      <w:r w:rsidRPr="0015160D">
        <w:rPr>
          <w:rFonts w:ascii="Sylfaen" w:hAnsi="Sylfaen"/>
          <w:b/>
          <w:lang w:val="ka-GE"/>
        </w:rPr>
        <w:t>გავეცანი</w:t>
      </w:r>
      <w:r w:rsidRPr="0015160D">
        <w:rPr>
          <w:rFonts w:ascii="Sylfaen" w:hAnsi="Sylfaen"/>
          <w:b/>
        </w:rPr>
        <w:t>:</w:t>
      </w:r>
    </w:p>
    <w:p w14:paraId="7F170624" w14:textId="77777777" w:rsidR="00531E0B" w:rsidRPr="0015160D" w:rsidRDefault="00531E0B" w:rsidP="00531E0B">
      <w:pPr>
        <w:spacing w:after="0" w:line="360" w:lineRule="auto"/>
        <w:jc w:val="both"/>
        <w:rPr>
          <w:rFonts w:ascii="Sylfaen" w:hAnsi="Sylfaen"/>
          <w:lang w:val="ka-GE"/>
        </w:rPr>
      </w:pPr>
    </w:p>
    <w:p w14:paraId="31538412" w14:textId="77777777" w:rsidR="00531E0B" w:rsidRPr="0015160D" w:rsidRDefault="00531E0B" w:rsidP="00531E0B">
      <w:pPr>
        <w:spacing w:after="0" w:line="360" w:lineRule="auto"/>
        <w:jc w:val="both"/>
        <w:rPr>
          <w:rFonts w:ascii="Sylfaen" w:hAnsi="Sylfaen"/>
          <w:lang w:val="ka-GE"/>
        </w:rPr>
      </w:pPr>
    </w:p>
    <w:p w14:paraId="6BFE7D14" w14:textId="77777777" w:rsidR="00531E0B" w:rsidRDefault="00531E0B" w:rsidP="00531E0B">
      <w:pPr>
        <w:spacing w:after="0" w:line="360" w:lineRule="auto"/>
        <w:jc w:val="both"/>
        <w:rPr>
          <w:rFonts w:ascii="Sylfaen" w:hAnsi="Sylfaen"/>
          <w:lang w:val="ka-GE"/>
        </w:rPr>
      </w:pPr>
      <w:r w:rsidRPr="0015160D">
        <w:rPr>
          <w:rFonts w:ascii="Sylfaen" w:hAnsi="Sylfaen"/>
          <w:lang w:val="ka-GE"/>
        </w:rPr>
        <w:t>/მონაწილე კომპანიის უფლებამოსილი პირის ხელმოწერა/</w:t>
      </w:r>
    </w:p>
    <w:p w14:paraId="1D11609A" w14:textId="77777777" w:rsidR="00531E0B" w:rsidRDefault="00531E0B" w:rsidP="00531E0B">
      <w:pPr>
        <w:spacing w:after="0" w:line="360" w:lineRule="auto"/>
        <w:jc w:val="both"/>
        <w:rPr>
          <w:rFonts w:ascii="Sylfaen" w:hAnsi="Sylfaen"/>
          <w:lang w:val="ka-GE"/>
        </w:rPr>
      </w:pPr>
    </w:p>
    <w:p w14:paraId="3EB3C2FF" w14:textId="77777777" w:rsidR="00531E0B" w:rsidRPr="00F54F43" w:rsidRDefault="00531E0B" w:rsidP="00531E0B">
      <w:pPr>
        <w:spacing w:after="0" w:line="360" w:lineRule="auto"/>
        <w:jc w:val="both"/>
        <w:rPr>
          <w:rFonts w:ascii="Sylfaen" w:hAnsi="Sylfaen"/>
          <w:lang w:val="ka-GE"/>
        </w:rPr>
      </w:pPr>
    </w:p>
    <w:p w14:paraId="114C7C51" w14:textId="77777777" w:rsidR="00531E0B" w:rsidRDefault="00531E0B" w:rsidP="00531E0B">
      <w:pPr>
        <w:spacing w:after="0" w:line="360" w:lineRule="auto"/>
        <w:jc w:val="both"/>
        <w:rPr>
          <w:rFonts w:ascii="Sylfaen" w:hAnsi="Sylfaen"/>
          <w:lang w:val="ka-GE"/>
        </w:rPr>
      </w:pPr>
      <w:r w:rsidRPr="00F54F43">
        <w:rPr>
          <w:rFonts w:ascii="Sylfaen" w:hAnsi="Sylfaen"/>
          <w:b/>
          <w:lang w:val="ka-GE"/>
        </w:rPr>
        <w:lastRenderedPageBreak/>
        <w:t>შენიშვნა:</w:t>
      </w:r>
      <w:r w:rsidRPr="00F54F43">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3E49F46F" w14:textId="77777777" w:rsidR="00531E0B" w:rsidRDefault="00531E0B" w:rsidP="00531E0B">
      <w:pPr>
        <w:spacing w:after="0" w:line="360" w:lineRule="auto"/>
        <w:jc w:val="both"/>
        <w:rPr>
          <w:rFonts w:ascii="Sylfaen" w:hAnsi="Sylfaen"/>
          <w:lang w:val="ka-GE"/>
        </w:rPr>
      </w:pPr>
    </w:p>
    <w:p w14:paraId="36332B54" w14:textId="77777777" w:rsidR="00531E0B" w:rsidRPr="00041E71" w:rsidRDefault="00531E0B" w:rsidP="00531E0B">
      <w:pPr>
        <w:spacing w:after="0" w:line="360" w:lineRule="auto"/>
        <w:jc w:val="both"/>
        <w:rPr>
          <w:rFonts w:ascii="Sylfaen" w:hAnsi="Sylfaen"/>
          <w:b/>
          <w:i/>
        </w:rPr>
      </w:pPr>
      <w:r w:rsidRPr="00041E71">
        <w:rPr>
          <w:rFonts w:ascii="Sylfaen" w:hAnsi="Sylfaen"/>
          <w:b/>
          <w:i/>
        </w:rPr>
        <w:t>Data Processing Disclaimer:</w:t>
      </w:r>
    </w:p>
    <w:p w14:paraId="641209A9" w14:textId="77777777" w:rsidR="00531E0B" w:rsidRDefault="00531E0B" w:rsidP="00531E0B">
      <w:pPr>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Pr>
          <w:rFonts w:ascii="Sylfaen" w:hAnsi="Sylfaen"/>
          <w:color w:val="000000"/>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Pr>
          <w:rFonts w:ascii="Sylfaen" w:hAnsi="Sylfaen"/>
          <w:color w:val="000000"/>
        </w:rPr>
        <w:t xml:space="preserve"> </w:t>
      </w:r>
      <w:r>
        <w:rPr>
          <w:rFonts w:ascii="Sylfaen" w:hAnsi="Sylfaen"/>
          <w:color w:val="000000"/>
          <w:lang w:val="ka-GE"/>
        </w:rPr>
        <w:t xml:space="preserve">საკონტაქტო ელ-ფოსტა: </w:t>
      </w:r>
      <w:hyperlink r:id="rId12"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Pr>
          <w:rFonts w:ascii="Sylfaen" w:hAnsi="Sylfaen"/>
          <w:color w:val="000000"/>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3"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4" w:history="1">
        <w:r>
          <w:rPr>
            <w:rStyle w:val="Hyperlink"/>
            <w:rFonts w:ascii="Sylfaen" w:hAnsi="Sylfaen"/>
            <w:lang w:val="ka-GE"/>
          </w:rPr>
          <w:t>www.personaldata.ge)</w:t>
        </w:r>
      </w:hyperlink>
      <w:r>
        <w:rPr>
          <w:rFonts w:ascii="Sylfaen" w:hAnsi="Sylfaen"/>
          <w:color w:val="000000"/>
          <w:lang w:val="ka-GE"/>
        </w:rPr>
        <w:t>.</w:t>
      </w:r>
    </w:p>
    <w:p w14:paraId="23097190" w14:textId="77777777" w:rsidR="00531E0B" w:rsidRPr="00F54F43" w:rsidRDefault="00531E0B" w:rsidP="00531E0B">
      <w:pPr>
        <w:spacing w:after="0" w:line="360" w:lineRule="auto"/>
        <w:jc w:val="both"/>
        <w:rPr>
          <w:rFonts w:ascii="Sylfaen" w:hAnsi="Sylfaen" w:cstheme="minorHAnsi"/>
          <w:lang w:val="ka-GE"/>
        </w:rPr>
      </w:pPr>
    </w:p>
    <w:p w14:paraId="3C565AA2" w14:textId="77777777" w:rsidR="00531E0B" w:rsidRPr="002C17AC" w:rsidRDefault="00531E0B" w:rsidP="00F66650">
      <w:pPr>
        <w:spacing w:after="0"/>
        <w:jc w:val="both"/>
        <w:rPr>
          <w:rFonts w:ascii="Sylfaen" w:hAnsi="Sylfaen" w:cs="Arial"/>
          <w:sz w:val="20"/>
          <w:szCs w:val="20"/>
        </w:rPr>
      </w:pPr>
    </w:p>
    <w:sectPr w:rsidR="00531E0B" w:rsidRPr="002C17AC" w:rsidSect="00E929C4">
      <w:headerReference w:type="default" r:id="rId15"/>
      <w:footerReference w:type="default" r:id="rId16"/>
      <w:pgSz w:w="12240" w:h="15840"/>
      <w:pgMar w:top="1134" w:right="990" w:bottom="720" w:left="108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55B7A" w14:textId="77777777" w:rsidR="005941E1" w:rsidRDefault="005941E1" w:rsidP="007902EA">
      <w:pPr>
        <w:spacing w:after="0" w:line="240" w:lineRule="auto"/>
      </w:pPr>
      <w:r>
        <w:separator/>
      </w:r>
    </w:p>
  </w:endnote>
  <w:endnote w:type="continuationSeparator" w:id="0">
    <w:p w14:paraId="1E18BC62" w14:textId="77777777" w:rsidR="005941E1" w:rsidRDefault="005941E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0304889"/>
      <w:docPartObj>
        <w:docPartGallery w:val="Page Numbers (Bottom of Page)"/>
        <w:docPartUnique/>
      </w:docPartObj>
    </w:sdtPr>
    <w:sdtEndPr/>
    <w:sdtContent>
      <w:p w14:paraId="3015D469" w14:textId="77777777" w:rsidR="00D269DA" w:rsidRDefault="00D269DA">
        <w:pPr>
          <w:pStyle w:val="Footer"/>
          <w:jc w:val="right"/>
        </w:pPr>
        <w:r>
          <w:fldChar w:fldCharType="begin"/>
        </w:r>
        <w:r>
          <w:instrText xml:space="preserve"> PAGE   \* MERGEFORMAT </w:instrText>
        </w:r>
        <w:r>
          <w:fldChar w:fldCharType="separate"/>
        </w:r>
        <w:r w:rsidR="0015160D">
          <w:rPr>
            <w:noProof/>
          </w:rPr>
          <w:t>5</w:t>
        </w:r>
        <w:r>
          <w:rPr>
            <w:noProof/>
          </w:rPr>
          <w:fldChar w:fldCharType="end"/>
        </w:r>
      </w:p>
    </w:sdtContent>
  </w:sdt>
  <w:p w14:paraId="50828D65"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A927A" w14:textId="77777777" w:rsidR="005941E1" w:rsidRDefault="005941E1" w:rsidP="007902EA">
      <w:pPr>
        <w:spacing w:after="0" w:line="240" w:lineRule="auto"/>
      </w:pPr>
      <w:r>
        <w:separator/>
      </w:r>
    </w:p>
  </w:footnote>
  <w:footnote w:type="continuationSeparator" w:id="0">
    <w:p w14:paraId="7626B451" w14:textId="77777777" w:rsidR="005941E1" w:rsidRDefault="005941E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07A83" w14:textId="77777777" w:rsidR="00D269DA" w:rsidRDefault="00D269DA" w:rsidP="00A74B75">
    <w:pPr>
      <w:spacing w:after="0" w:line="360" w:lineRule="auto"/>
      <w:jc w:val="right"/>
      <w:rPr>
        <w:rFonts w:ascii="Sylfaen" w:hAnsi="Sylfaen"/>
        <w:b/>
        <w:sz w:val="18"/>
        <w:szCs w:val="18"/>
        <w:lang w:val="ka-GE"/>
      </w:rPr>
    </w:pPr>
  </w:p>
  <w:p w14:paraId="5CA8ECBF"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160D"/>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33CC"/>
    <w:rsid w:val="002258AD"/>
    <w:rsid w:val="002258FF"/>
    <w:rsid w:val="00225A30"/>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5812"/>
    <w:rsid w:val="0029272A"/>
    <w:rsid w:val="00297853"/>
    <w:rsid w:val="002A4E62"/>
    <w:rsid w:val="002A60C4"/>
    <w:rsid w:val="002B2A95"/>
    <w:rsid w:val="002B6F69"/>
    <w:rsid w:val="002C066E"/>
    <w:rsid w:val="002C17AC"/>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1ED2"/>
    <w:rsid w:val="0030264F"/>
    <w:rsid w:val="00302948"/>
    <w:rsid w:val="00303697"/>
    <w:rsid w:val="00315189"/>
    <w:rsid w:val="00316C88"/>
    <w:rsid w:val="00320435"/>
    <w:rsid w:val="00320878"/>
    <w:rsid w:val="003273DC"/>
    <w:rsid w:val="0033101C"/>
    <w:rsid w:val="00333692"/>
    <w:rsid w:val="0033397E"/>
    <w:rsid w:val="00335B04"/>
    <w:rsid w:val="00340CC3"/>
    <w:rsid w:val="00350516"/>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4DFF"/>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24C0A"/>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1E0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41E1"/>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75D57"/>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0608"/>
    <w:rsid w:val="007F1D40"/>
    <w:rsid w:val="007F3AA0"/>
    <w:rsid w:val="007F4F2B"/>
    <w:rsid w:val="007F55EA"/>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009"/>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15620"/>
    <w:rsid w:val="00922889"/>
    <w:rsid w:val="0092338B"/>
    <w:rsid w:val="00925DC2"/>
    <w:rsid w:val="009261B9"/>
    <w:rsid w:val="00930C93"/>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248E"/>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384E"/>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3E45"/>
    <w:rsid w:val="00BB0F01"/>
    <w:rsid w:val="00BC364F"/>
    <w:rsid w:val="00BC4C63"/>
    <w:rsid w:val="00BC7740"/>
    <w:rsid w:val="00BD0AA7"/>
    <w:rsid w:val="00BD4A3A"/>
    <w:rsid w:val="00BD74F8"/>
    <w:rsid w:val="00BE0965"/>
    <w:rsid w:val="00BE187B"/>
    <w:rsid w:val="00BE1A34"/>
    <w:rsid w:val="00BE3060"/>
    <w:rsid w:val="00BE4678"/>
    <w:rsid w:val="00BF5168"/>
    <w:rsid w:val="00BF537E"/>
    <w:rsid w:val="00BF5B59"/>
    <w:rsid w:val="00BF5EFE"/>
    <w:rsid w:val="00BF695D"/>
    <w:rsid w:val="00C01CD2"/>
    <w:rsid w:val="00C021B6"/>
    <w:rsid w:val="00C068BE"/>
    <w:rsid w:val="00C06F22"/>
    <w:rsid w:val="00C1054C"/>
    <w:rsid w:val="00C12270"/>
    <w:rsid w:val="00C12ABD"/>
    <w:rsid w:val="00C14986"/>
    <w:rsid w:val="00C14D7A"/>
    <w:rsid w:val="00C158D7"/>
    <w:rsid w:val="00C164D7"/>
    <w:rsid w:val="00C26C36"/>
    <w:rsid w:val="00C27890"/>
    <w:rsid w:val="00C31E1A"/>
    <w:rsid w:val="00C33D82"/>
    <w:rsid w:val="00C40C8C"/>
    <w:rsid w:val="00C41C03"/>
    <w:rsid w:val="00C55BCF"/>
    <w:rsid w:val="00C565E7"/>
    <w:rsid w:val="00C65649"/>
    <w:rsid w:val="00C6646E"/>
    <w:rsid w:val="00C67999"/>
    <w:rsid w:val="00C73981"/>
    <w:rsid w:val="00C744CF"/>
    <w:rsid w:val="00C761CC"/>
    <w:rsid w:val="00C813B6"/>
    <w:rsid w:val="00C83494"/>
    <w:rsid w:val="00C86727"/>
    <w:rsid w:val="00C86CD0"/>
    <w:rsid w:val="00C87E77"/>
    <w:rsid w:val="00C91AFC"/>
    <w:rsid w:val="00C91D8F"/>
    <w:rsid w:val="00C9205D"/>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853"/>
    <w:rsid w:val="00E14F91"/>
    <w:rsid w:val="00E2134C"/>
    <w:rsid w:val="00E25748"/>
    <w:rsid w:val="00E257E5"/>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29C4"/>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ADB1370"/>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dpo@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dpo@gwp.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personaldat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4DBE3-DF68-4EF5-985A-D5BEA10279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512</TotalTime>
  <Pages>5</Pages>
  <Words>1328</Words>
  <Characters>7575</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114</cp:revision>
  <cp:lastPrinted>2015-07-27T06:36:00Z</cp:lastPrinted>
  <dcterms:created xsi:type="dcterms:W3CDTF">2021-10-22T05:18:00Z</dcterms:created>
  <dcterms:modified xsi:type="dcterms:W3CDTF">2025-02-21T13:46:00Z</dcterms:modified>
</cp:coreProperties>
</file>