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0D70D" w14:textId="77777777" w:rsidR="009815C7" w:rsidRPr="008B69E2" w:rsidRDefault="009364A1" w:rsidP="00BA3128">
      <w:pPr>
        <w:spacing w:after="0"/>
        <w:jc w:val="center"/>
        <w:rPr>
          <w:rFonts w:ascii="Sylfaen" w:hAnsi="Sylfaen" w:cs="Sylfaen"/>
          <w:b/>
          <w:sz w:val="20"/>
          <w:szCs w:val="20"/>
        </w:rPr>
      </w:pPr>
      <w:r w:rsidRPr="008B69E2">
        <w:rPr>
          <w:rFonts w:ascii="Sylfaen" w:hAnsi="Sylfaen" w:cs="Sylfaen"/>
          <w:b/>
          <w:noProof/>
          <w:sz w:val="20"/>
          <w:szCs w:val="20"/>
          <w:lang w:val="ka-GE" w:eastAsia="ka-GE"/>
        </w:rPr>
        <w:drawing>
          <wp:inline distT="0" distB="0" distL="0" distR="0" wp14:anchorId="4BF1E7EF" wp14:editId="1A5B9105">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14:paraId="1286DCED" w14:textId="77777777" w:rsidR="00207D7D" w:rsidRPr="008B69E2" w:rsidRDefault="00207D7D" w:rsidP="00BA3128">
      <w:pPr>
        <w:spacing w:after="0"/>
        <w:jc w:val="center"/>
        <w:rPr>
          <w:rFonts w:ascii="Sylfaen" w:hAnsi="Sylfaen" w:cs="Sylfaen"/>
          <w:b/>
          <w:sz w:val="20"/>
          <w:szCs w:val="20"/>
          <w:lang w:val="ka-GE"/>
        </w:rPr>
      </w:pPr>
    </w:p>
    <w:p w14:paraId="5AD63A5A" w14:textId="77777777" w:rsidR="00207D7D" w:rsidRPr="008B69E2" w:rsidRDefault="00207D7D" w:rsidP="00BA3128">
      <w:pPr>
        <w:spacing w:after="0"/>
        <w:jc w:val="center"/>
        <w:rPr>
          <w:rFonts w:ascii="Sylfaen" w:hAnsi="Sylfaen" w:cs="Sylfaen"/>
          <w:b/>
          <w:sz w:val="20"/>
          <w:szCs w:val="20"/>
          <w:lang w:val="ka-GE"/>
        </w:rPr>
      </w:pPr>
    </w:p>
    <w:p w14:paraId="678968C2" w14:textId="77777777" w:rsidR="008B69E2" w:rsidRPr="008B69E2" w:rsidRDefault="008B69E2" w:rsidP="00EC701A">
      <w:pPr>
        <w:spacing w:after="0"/>
        <w:jc w:val="center"/>
        <w:rPr>
          <w:rFonts w:ascii="Sylfaen" w:hAnsi="Sylfaen" w:cs="Sylfaen"/>
          <w:b/>
          <w:sz w:val="24"/>
          <w:szCs w:val="20"/>
          <w:lang w:val="ka-GE"/>
        </w:rPr>
      </w:pPr>
      <w:r w:rsidRPr="008B69E2">
        <w:rPr>
          <w:rFonts w:ascii="Sylfaen" w:hAnsi="Sylfaen" w:cs="Sylfaen"/>
          <w:b/>
          <w:sz w:val="24"/>
          <w:szCs w:val="20"/>
          <w:lang w:val="ka-GE"/>
        </w:rPr>
        <w:t xml:space="preserve">ბაგების სატუმბი სადგურისათვის განკუთვნილი </w:t>
      </w:r>
      <w:r w:rsidRPr="008B69E2">
        <w:rPr>
          <w:rFonts w:ascii="Sylfaen" w:hAnsi="Sylfaen" w:cs="Sylfaen"/>
          <w:b/>
          <w:sz w:val="24"/>
          <w:szCs w:val="20"/>
        </w:rPr>
        <w:t xml:space="preserve">PLC </w:t>
      </w:r>
      <w:r w:rsidRPr="008B69E2">
        <w:rPr>
          <w:rFonts w:ascii="Sylfaen" w:hAnsi="Sylfaen" w:cs="Sylfaen"/>
          <w:b/>
          <w:sz w:val="24"/>
          <w:szCs w:val="20"/>
          <w:lang w:val="ka-GE"/>
        </w:rPr>
        <w:t>მართვის ფარის შეძენა, შემდგომი მონტაჟითა და გაშვებით</w:t>
      </w:r>
    </w:p>
    <w:p w14:paraId="1D84C10E" w14:textId="77777777" w:rsidR="008B69E2" w:rsidRPr="008B69E2" w:rsidRDefault="008B69E2" w:rsidP="00EC701A">
      <w:pPr>
        <w:spacing w:after="0"/>
        <w:jc w:val="center"/>
        <w:rPr>
          <w:rFonts w:ascii="Sylfaen" w:hAnsi="Sylfaen" w:cs="Sylfaen"/>
          <w:b/>
          <w:sz w:val="24"/>
          <w:szCs w:val="20"/>
        </w:rPr>
      </w:pPr>
    </w:p>
    <w:p w14:paraId="08EF031E" w14:textId="77777777" w:rsidR="004B7868" w:rsidRPr="008B69E2" w:rsidRDefault="004B7868" w:rsidP="00EC701A">
      <w:pPr>
        <w:spacing w:after="0"/>
        <w:jc w:val="center"/>
        <w:rPr>
          <w:rFonts w:ascii="Sylfaen" w:hAnsi="Sylfaen" w:cs="Sylfaen"/>
          <w:b/>
          <w:sz w:val="24"/>
          <w:szCs w:val="20"/>
          <w:lang w:val="ka-GE"/>
        </w:rPr>
      </w:pPr>
      <w:r w:rsidRPr="008B69E2">
        <w:rPr>
          <w:rFonts w:ascii="Sylfaen" w:hAnsi="Sylfaen" w:cs="Sylfaen"/>
          <w:b/>
          <w:sz w:val="24"/>
          <w:szCs w:val="20"/>
          <w:lang w:val="ka-GE"/>
        </w:rPr>
        <w:t>ელექტრონული ტენდერის დოკუმენტაცია</w:t>
      </w:r>
    </w:p>
    <w:p w14:paraId="54573EE2" w14:textId="77777777" w:rsidR="004B7868" w:rsidRPr="008B69E2" w:rsidRDefault="004B7868" w:rsidP="00EC701A">
      <w:pPr>
        <w:spacing w:after="0"/>
        <w:jc w:val="center"/>
        <w:rPr>
          <w:rFonts w:ascii="Sylfaen" w:hAnsi="Sylfaen" w:cs="Sylfaen"/>
          <w:b/>
          <w:sz w:val="20"/>
          <w:szCs w:val="20"/>
          <w:lang w:val="ka-GE"/>
        </w:rPr>
      </w:pPr>
    </w:p>
    <w:p w14:paraId="32144BA7" w14:textId="77777777" w:rsidR="004B7868" w:rsidRPr="008B69E2" w:rsidRDefault="004B7868" w:rsidP="00EC701A">
      <w:pPr>
        <w:spacing w:after="0"/>
        <w:jc w:val="center"/>
        <w:rPr>
          <w:rFonts w:ascii="Sylfaen" w:hAnsi="Sylfaen" w:cs="Sylfaen"/>
          <w:b/>
          <w:sz w:val="20"/>
          <w:szCs w:val="20"/>
          <w:lang w:val="ka-GE"/>
        </w:rPr>
      </w:pPr>
    </w:p>
    <w:p w14:paraId="4FA7208E" w14:textId="77777777" w:rsidR="007D73CE" w:rsidRPr="008B69E2" w:rsidRDefault="007D73CE" w:rsidP="007379CE">
      <w:pPr>
        <w:jc w:val="center"/>
        <w:rPr>
          <w:rFonts w:ascii="Sylfaen" w:hAnsi="Sylfaen"/>
          <w:sz w:val="20"/>
          <w:szCs w:val="20"/>
          <w:lang w:val="ka-GE"/>
        </w:rPr>
      </w:pPr>
    </w:p>
    <w:p w14:paraId="5998CE16" w14:textId="77777777" w:rsidR="001F6753" w:rsidRPr="008B69E2" w:rsidRDefault="001F6753" w:rsidP="00BA3128">
      <w:pPr>
        <w:spacing w:after="0"/>
        <w:jc w:val="center"/>
        <w:rPr>
          <w:rFonts w:ascii="Sylfaen" w:hAnsi="Sylfaen"/>
          <w:b/>
          <w:sz w:val="20"/>
          <w:szCs w:val="20"/>
          <w:lang w:val="ka-GE"/>
        </w:rPr>
      </w:pPr>
    </w:p>
    <w:p w14:paraId="56270E6A" w14:textId="77777777" w:rsidR="00207D7D" w:rsidRPr="008B69E2" w:rsidRDefault="00207D7D" w:rsidP="00BA3128">
      <w:pPr>
        <w:spacing w:after="0"/>
        <w:jc w:val="center"/>
        <w:rPr>
          <w:rFonts w:ascii="Sylfaen" w:hAnsi="Sylfaen"/>
          <w:b/>
          <w:sz w:val="20"/>
          <w:szCs w:val="20"/>
          <w:lang w:val="ka-GE"/>
        </w:rPr>
      </w:pPr>
    </w:p>
    <w:p w14:paraId="3360CBFB" w14:textId="77777777" w:rsidR="00207D7D" w:rsidRPr="008B69E2" w:rsidRDefault="00207D7D" w:rsidP="00BA3128">
      <w:pPr>
        <w:spacing w:after="0"/>
        <w:jc w:val="center"/>
        <w:rPr>
          <w:rFonts w:ascii="Sylfaen" w:hAnsi="Sylfaen"/>
          <w:b/>
          <w:sz w:val="20"/>
          <w:szCs w:val="20"/>
          <w:lang w:val="ka-GE"/>
        </w:rPr>
      </w:pPr>
    </w:p>
    <w:p w14:paraId="237E1D00" w14:textId="77777777" w:rsidR="00207D7D" w:rsidRPr="008B69E2" w:rsidRDefault="00207D7D" w:rsidP="00BA3128">
      <w:pPr>
        <w:spacing w:after="0"/>
        <w:jc w:val="center"/>
        <w:rPr>
          <w:rFonts w:ascii="Sylfaen" w:hAnsi="Sylfaen"/>
          <w:b/>
          <w:sz w:val="20"/>
          <w:szCs w:val="20"/>
          <w:lang w:val="ka-GE"/>
        </w:rPr>
      </w:pPr>
    </w:p>
    <w:p w14:paraId="382B410C" w14:textId="77777777" w:rsidR="00207D7D" w:rsidRPr="008B69E2" w:rsidRDefault="00207D7D" w:rsidP="00BA3128">
      <w:pPr>
        <w:spacing w:after="0"/>
        <w:jc w:val="center"/>
        <w:rPr>
          <w:rFonts w:ascii="Sylfaen" w:hAnsi="Sylfaen"/>
          <w:b/>
          <w:sz w:val="20"/>
          <w:szCs w:val="20"/>
          <w:lang w:val="ka-GE"/>
        </w:rPr>
      </w:pPr>
    </w:p>
    <w:p w14:paraId="6E6B3E1A" w14:textId="77777777" w:rsidR="00207D7D" w:rsidRPr="008B69E2" w:rsidRDefault="00207D7D" w:rsidP="00BA3128">
      <w:pPr>
        <w:spacing w:after="0"/>
        <w:jc w:val="center"/>
        <w:rPr>
          <w:rFonts w:ascii="Sylfaen" w:hAnsi="Sylfaen"/>
          <w:b/>
          <w:sz w:val="20"/>
          <w:szCs w:val="20"/>
          <w:lang w:val="ka-GE"/>
        </w:rPr>
      </w:pPr>
    </w:p>
    <w:p w14:paraId="233A55FF" w14:textId="77777777" w:rsidR="00207D7D" w:rsidRPr="008B69E2" w:rsidRDefault="00207D7D" w:rsidP="00BA3128">
      <w:pPr>
        <w:spacing w:after="0"/>
        <w:jc w:val="center"/>
        <w:rPr>
          <w:rFonts w:ascii="Sylfaen" w:hAnsi="Sylfaen"/>
          <w:b/>
          <w:sz w:val="20"/>
          <w:szCs w:val="20"/>
          <w:lang w:val="ka-GE"/>
        </w:rPr>
      </w:pPr>
    </w:p>
    <w:p w14:paraId="1001D681" w14:textId="77777777" w:rsidR="00207D7D" w:rsidRPr="008B69E2" w:rsidRDefault="00207D7D" w:rsidP="00BA3128">
      <w:pPr>
        <w:spacing w:after="0"/>
        <w:jc w:val="center"/>
        <w:rPr>
          <w:rFonts w:ascii="Sylfaen" w:hAnsi="Sylfaen"/>
          <w:b/>
          <w:sz w:val="20"/>
          <w:szCs w:val="20"/>
          <w:lang w:val="ka-GE"/>
        </w:rPr>
      </w:pPr>
    </w:p>
    <w:p w14:paraId="318ED58D" w14:textId="77777777" w:rsidR="00207D7D" w:rsidRPr="008B69E2" w:rsidRDefault="00207D7D" w:rsidP="00BA3128">
      <w:pPr>
        <w:spacing w:after="0"/>
        <w:jc w:val="center"/>
        <w:rPr>
          <w:rFonts w:ascii="Sylfaen" w:hAnsi="Sylfaen"/>
          <w:b/>
          <w:sz w:val="20"/>
          <w:szCs w:val="20"/>
          <w:lang w:val="ka-GE"/>
        </w:rPr>
      </w:pPr>
    </w:p>
    <w:p w14:paraId="4FA34F06" w14:textId="77777777" w:rsidR="00207D7D" w:rsidRPr="008B69E2" w:rsidRDefault="00207D7D" w:rsidP="00BA3128">
      <w:pPr>
        <w:spacing w:after="0"/>
        <w:jc w:val="center"/>
        <w:rPr>
          <w:rFonts w:ascii="Sylfaen" w:hAnsi="Sylfaen"/>
          <w:b/>
          <w:sz w:val="20"/>
          <w:szCs w:val="20"/>
          <w:lang w:val="ka-GE"/>
        </w:rPr>
      </w:pPr>
    </w:p>
    <w:p w14:paraId="471B79FD" w14:textId="77777777" w:rsidR="00207D7D" w:rsidRPr="008B69E2" w:rsidRDefault="00207D7D" w:rsidP="00BA3128">
      <w:pPr>
        <w:spacing w:after="0"/>
        <w:jc w:val="center"/>
        <w:rPr>
          <w:rFonts w:ascii="Sylfaen" w:hAnsi="Sylfaen"/>
          <w:b/>
          <w:sz w:val="20"/>
          <w:szCs w:val="20"/>
          <w:lang w:val="ka-GE"/>
        </w:rPr>
      </w:pPr>
    </w:p>
    <w:p w14:paraId="0423AC77" w14:textId="77777777" w:rsidR="00207D7D" w:rsidRPr="008B69E2" w:rsidRDefault="00207D7D" w:rsidP="00BA3128">
      <w:pPr>
        <w:spacing w:after="0"/>
        <w:jc w:val="center"/>
        <w:rPr>
          <w:rFonts w:ascii="Sylfaen" w:hAnsi="Sylfaen"/>
          <w:b/>
          <w:sz w:val="20"/>
          <w:szCs w:val="20"/>
          <w:lang w:val="ka-GE"/>
        </w:rPr>
      </w:pPr>
    </w:p>
    <w:p w14:paraId="679C04A1" w14:textId="77777777" w:rsidR="00207D7D" w:rsidRPr="008B69E2" w:rsidRDefault="00207D7D" w:rsidP="00BA3128">
      <w:pPr>
        <w:spacing w:after="0"/>
        <w:jc w:val="center"/>
        <w:rPr>
          <w:rFonts w:ascii="Sylfaen" w:hAnsi="Sylfaen"/>
          <w:b/>
          <w:sz w:val="20"/>
          <w:szCs w:val="20"/>
          <w:lang w:val="ka-GE"/>
        </w:rPr>
      </w:pPr>
    </w:p>
    <w:p w14:paraId="676A858E" w14:textId="77777777" w:rsidR="00207D7D" w:rsidRPr="008B69E2" w:rsidRDefault="00207D7D" w:rsidP="00BA3128">
      <w:pPr>
        <w:spacing w:after="0"/>
        <w:jc w:val="center"/>
        <w:rPr>
          <w:rFonts w:ascii="Sylfaen" w:hAnsi="Sylfaen"/>
          <w:b/>
          <w:sz w:val="20"/>
          <w:szCs w:val="20"/>
          <w:lang w:val="ka-GE"/>
        </w:rPr>
      </w:pPr>
    </w:p>
    <w:p w14:paraId="7C927618" w14:textId="77777777" w:rsidR="00207D7D" w:rsidRPr="008B69E2" w:rsidRDefault="00207D7D" w:rsidP="00BA3128">
      <w:pPr>
        <w:spacing w:after="0"/>
        <w:jc w:val="center"/>
        <w:rPr>
          <w:rFonts w:ascii="Sylfaen" w:hAnsi="Sylfaen"/>
          <w:b/>
          <w:sz w:val="20"/>
          <w:szCs w:val="20"/>
          <w:lang w:val="ka-GE"/>
        </w:rPr>
      </w:pPr>
    </w:p>
    <w:p w14:paraId="19C96AEF" w14:textId="77777777" w:rsidR="00207D7D" w:rsidRPr="008B69E2" w:rsidRDefault="00207D7D" w:rsidP="00BA3128">
      <w:pPr>
        <w:spacing w:after="0"/>
        <w:jc w:val="center"/>
        <w:rPr>
          <w:rFonts w:ascii="Sylfaen" w:hAnsi="Sylfaen"/>
          <w:b/>
          <w:sz w:val="20"/>
          <w:szCs w:val="20"/>
          <w:lang w:val="ka-GE"/>
        </w:rPr>
      </w:pPr>
    </w:p>
    <w:p w14:paraId="5F18222C" w14:textId="77777777" w:rsidR="00207D7D" w:rsidRPr="008B69E2" w:rsidRDefault="00207D7D" w:rsidP="00BA3128">
      <w:pPr>
        <w:spacing w:after="0"/>
        <w:jc w:val="center"/>
        <w:rPr>
          <w:rFonts w:ascii="Sylfaen" w:hAnsi="Sylfaen"/>
          <w:b/>
          <w:sz w:val="20"/>
          <w:szCs w:val="20"/>
          <w:lang w:val="ka-GE"/>
        </w:rPr>
      </w:pPr>
    </w:p>
    <w:p w14:paraId="3BE3D989" w14:textId="77777777" w:rsidR="00207D7D" w:rsidRPr="008B69E2" w:rsidRDefault="00207D7D" w:rsidP="00BA3128">
      <w:pPr>
        <w:spacing w:after="0"/>
        <w:jc w:val="center"/>
        <w:rPr>
          <w:rFonts w:ascii="Sylfaen" w:hAnsi="Sylfaen"/>
          <w:b/>
          <w:sz w:val="20"/>
          <w:szCs w:val="20"/>
          <w:lang w:val="ka-GE"/>
        </w:rPr>
      </w:pPr>
    </w:p>
    <w:p w14:paraId="2F1D37A9" w14:textId="77777777" w:rsidR="00207D7D" w:rsidRPr="008B69E2" w:rsidRDefault="00207D7D" w:rsidP="00BA3128">
      <w:pPr>
        <w:spacing w:after="0"/>
        <w:jc w:val="center"/>
        <w:rPr>
          <w:rFonts w:ascii="Sylfaen" w:hAnsi="Sylfaen"/>
          <w:b/>
          <w:sz w:val="20"/>
          <w:szCs w:val="20"/>
          <w:lang w:val="ka-GE"/>
        </w:rPr>
      </w:pPr>
    </w:p>
    <w:p w14:paraId="0EED0E89" w14:textId="77777777" w:rsidR="00207D7D" w:rsidRPr="008B69E2" w:rsidRDefault="00207D7D" w:rsidP="00BA3128">
      <w:pPr>
        <w:spacing w:after="0"/>
        <w:jc w:val="center"/>
        <w:rPr>
          <w:rFonts w:ascii="Sylfaen" w:hAnsi="Sylfaen"/>
          <w:b/>
          <w:sz w:val="20"/>
          <w:szCs w:val="20"/>
          <w:lang w:val="ka-GE"/>
        </w:rPr>
      </w:pPr>
    </w:p>
    <w:p w14:paraId="375363D4" w14:textId="77777777" w:rsidR="00207D7D" w:rsidRPr="008B69E2" w:rsidRDefault="00207D7D" w:rsidP="00BA3128">
      <w:pPr>
        <w:spacing w:after="0"/>
        <w:jc w:val="center"/>
        <w:rPr>
          <w:rFonts w:ascii="Sylfaen" w:hAnsi="Sylfaen"/>
          <w:b/>
          <w:sz w:val="20"/>
          <w:szCs w:val="20"/>
          <w:lang w:val="ka-GE"/>
        </w:rPr>
      </w:pPr>
    </w:p>
    <w:p w14:paraId="15298F7D" w14:textId="77777777" w:rsidR="00207D7D" w:rsidRPr="008B69E2" w:rsidRDefault="00207D7D" w:rsidP="00BA3128">
      <w:pPr>
        <w:spacing w:after="0"/>
        <w:jc w:val="center"/>
        <w:rPr>
          <w:rFonts w:ascii="Sylfaen" w:hAnsi="Sylfaen"/>
          <w:b/>
          <w:sz w:val="20"/>
          <w:szCs w:val="20"/>
          <w:lang w:val="ka-GE"/>
        </w:rPr>
      </w:pPr>
    </w:p>
    <w:p w14:paraId="76726F38" w14:textId="77777777" w:rsidR="00EC701A" w:rsidRPr="008B69E2" w:rsidRDefault="00EC701A" w:rsidP="00BA3128">
      <w:pPr>
        <w:spacing w:after="0"/>
        <w:jc w:val="center"/>
        <w:rPr>
          <w:rFonts w:ascii="Sylfaen" w:hAnsi="Sylfaen"/>
          <w:b/>
          <w:sz w:val="20"/>
          <w:szCs w:val="20"/>
          <w:lang w:val="ka-GE"/>
        </w:rPr>
      </w:pPr>
    </w:p>
    <w:p w14:paraId="1F21BC1E" w14:textId="77777777" w:rsidR="00207D7D" w:rsidRPr="008B69E2" w:rsidRDefault="00207D7D" w:rsidP="00BA3128">
      <w:pPr>
        <w:spacing w:after="0"/>
        <w:jc w:val="center"/>
        <w:rPr>
          <w:rFonts w:ascii="Sylfaen" w:hAnsi="Sylfaen"/>
          <w:b/>
          <w:sz w:val="20"/>
          <w:szCs w:val="20"/>
          <w:lang w:val="ka-GE"/>
        </w:rPr>
      </w:pPr>
    </w:p>
    <w:p w14:paraId="6C3A9FA4" w14:textId="77777777" w:rsidR="00A50438" w:rsidRPr="008B69E2" w:rsidRDefault="00A66371" w:rsidP="00A66371">
      <w:pPr>
        <w:pStyle w:val="ListParagraph"/>
        <w:spacing w:after="0"/>
        <w:ind w:left="0"/>
        <w:rPr>
          <w:rFonts w:ascii="Sylfaen" w:hAnsi="Sylfaen"/>
          <w:b/>
          <w:sz w:val="20"/>
          <w:szCs w:val="20"/>
          <w:lang w:val="ka-GE"/>
        </w:rPr>
      </w:pPr>
      <w:r w:rsidRPr="008B69E2">
        <w:rPr>
          <w:rFonts w:ascii="Sylfaen" w:hAnsi="Sylfaen"/>
          <w:b/>
          <w:sz w:val="20"/>
          <w:szCs w:val="20"/>
          <w:lang w:val="ka-GE"/>
        </w:rPr>
        <w:lastRenderedPageBreak/>
        <w:t>1.1</w:t>
      </w:r>
      <w:r w:rsidRPr="008B69E2">
        <w:rPr>
          <w:rFonts w:ascii="Sylfaen" w:hAnsi="Sylfaen"/>
          <w:b/>
          <w:sz w:val="20"/>
          <w:szCs w:val="20"/>
          <w:lang w:val="ka-GE"/>
        </w:rPr>
        <w:tab/>
      </w:r>
      <w:r w:rsidR="001B055A" w:rsidRPr="008B69E2">
        <w:rPr>
          <w:rFonts w:ascii="Sylfaen" w:hAnsi="Sylfaen"/>
          <w:b/>
          <w:sz w:val="20"/>
          <w:szCs w:val="20"/>
          <w:lang w:val="ka-GE"/>
        </w:rPr>
        <w:t>შესყიდვის ობიექტის დასახელება</w:t>
      </w:r>
    </w:p>
    <w:p w14:paraId="200B4121" w14:textId="77777777" w:rsidR="009364A1" w:rsidRPr="008B69E2" w:rsidRDefault="009364A1" w:rsidP="00BA3128">
      <w:pPr>
        <w:spacing w:after="0"/>
        <w:jc w:val="both"/>
        <w:rPr>
          <w:rFonts w:ascii="Sylfaen" w:hAnsi="Sylfaen" w:cs="Calibri"/>
          <w:b/>
          <w:sz w:val="20"/>
          <w:szCs w:val="20"/>
          <w:lang w:val="ka-GE"/>
        </w:rPr>
      </w:pPr>
      <w:r w:rsidRPr="008B69E2">
        <w:rPr>
          <w:rFonts w:ascii="Sylfaen" w:hAnsi="Sylfaen" w:cs="Sylfaen"/>
          <w:sz w:val="20"/>
          <w:szCs w:val="20"/>
          <w:lang w:val="ka-GE"/>
        </w:rPr>
        <w:t>შპს</w:t>
      </w:r>
      <w:r w:rsidRPr="008B69E2">
        <w:rPr>
          <w:rFonts w:ascii="Sylfaen" w:hAnsi="Sylfaen"/>
          <w:sz w:val="20"/>
          <w:szCs w:val="20"/>
          <w:lang w:val="ka-GE"/>
        </w:rPr>
        <w:t xml:space="preserve"> </w:t>
      </w:r>
      <w:r w:rsidRPr="008B69E2">
        <w:rPr>
          <w:rFonts w:ascii="Sylfaen" w:hAnsi="Sylfaen" w:cs="Calibri"/>
          <w:sz w:val="20"/>
          <w:szCs w:val="20"/>
          <w:lang w:val="ka-GE"/>
        </w:rPr>
        <w:t>„</w:t>
      </w:r>
      <w:r w:rsidRPr="008B69E2">
        <w:rPr>
          <w:rFonts w:ascii="Sylfaen" w:hAnsi="Sylfaen" w:cs="Sylfaen"/>
          <w:sz w:val="20"/>
          <w:szCs w:val="20"/>
          <w:lang w:val="ka-GE"/>
        </w:rPr>
        <w:t>ჯორჯიან</w:t>
      </w:r>
      <w:r w:rsidRPr="008B69E2">
        <w:rPr>
          <w:rFonts w:ascii="Sylfaen" w:hAnsi="Sylfaen"/>
          <w:sz w:val="20"/>
          <w:szCs w:val="20"/>
          <w:lang w:val="ka-GE"/>
        </w:rPr>
        <w:t xml:space="preserve"> </w:t>
      </w:r>
      <w:r w:rsidRPr="008B69E2">
        <w:rPr>
          <w:rFonts w:ascii="Sylfaen" w:hAnsi="Sylfaen" w:cs="Sylfaen"/>
          <w:sz w:val="20"/>
          <w:szCs w:val="20"/>
          <w:lang w:val="ka-GE"/>
        </w:rPr>
        <w:t>უოთერ</w:t>
      </w:r>
      <w:r w:rsidRPr="008B69E2">
        <w:rPr>
          <w:rFonts w:ascii="Sylfaen" w:hAnsi="Sylfaen"/>
          <w:sz w:val="20"/>
          <w:szCs w:val="20"/>
          <w:lang w:val="ka-GE"/>
        </w:rPr>
        <w:t xml:space="preserve"> </w:t>
      </w:r>
      <w:r w:rsidRPr="008B69E2">
        <w:rPr>
          <w:rFonts w:ascii="Sylfaen" w:hAnsi="Sylfaen" w:cs="Sylfaen"/>
          <w:sz w:val="20"/>
          <w:szCs w:val="20"/>
          <w:lang w:val="ka-GE"/>
        </w:rPr>
        <w:t>ენდ</w:t>
      </w:r>
      <w:r w:rsidRPr="008B69E2">
        <w:rPr>
          <w:rFonts w:ascii="Sylfaen" w:hAnsi="Sylfaen"/>
          <w:sz w:val="20"/>
          <w:szCs w:val="20"/>
          <w:lang w:val="ka-GE"/>
        </w:rPr>
        <w:t xml:space="preserve"> </w:t>
      </w:r>
      <w:r w:rsidRPr="008B69E2">
        <w:rPr>
          <w:rFonts w:ascii="Sylfaen" w:hAnsi="Sylfaen" w:cs="Sylfaen"/>
          <w:sz w:val="20"/>
          <w:szCs w:val="20"/>
          <w:lang w:val="ka-GE"/>
        </w:rPr>
        <w:t>ფაუერი</w:t>
      </w:r>
      <w:r w:rsidRPr="008B69E2">
        <w:rPr>
          <w:rFonts w:ascii="Sylfaen" w:hAnsi="Sylfaen" w:cs="Calibri"/>
          <w:sz w:val="20"/>
          <w:szCs w:val="20"/>
          <w:lang w:val="ka-GE"/>
        </w:rPr>
        <w:t>“</w:t>
      </w:r>
      <w:r w:rsidRPr="008B69E2">
        <w:rPr>
          <w:rFonts w:ascii="Sylfaen" w:hAnsi="Sylfaen"/>
          <w:sz w:val="20"/>
          <w:szCs w:val="20"/>
          <w:lang w:val="ka-GE"/>
        </w:rPr>
        <w:t xml:space="preserve"> </w:t>
      </w:r>
      <w:r w:rsidRPr="008B69E2">
        <w:rPr>
          <w:rFonts w:ascii="Sylfaen" w:hAnsi="Sylfaen" w:cs="Arial"/>
          <w:sz w:val="20"/>
          <w:szCs w:val="20"/>
          <w:lang w:val="ka-GE"/>
        </w:rPr>
        <w:t xml:space="preserve">(GWP, ს/ნ 203826002) (შემდგომში „შემსყიდველი) </w:t>
      </w:r>
      <w:r w:rsidRPr="008B69E2">
        <w:rPr>
          <w:rFonts w:ascii="Sylfaen" w:hAnsi="Sylfaen" w:cs="Sylfaen"/>
          <w:sz w:val="20"/>
          <w:szCs w:val="20"/>
          <w:lang w:val="ka-GE"/>
        </w:rPr>
        <w:t xml:space="preserve">აცხადებს გაერთიანებულ ელექტრონულ </w:t>
      </w:r>
      <w:r w:rsidRPr="008B69E2">
        <w:rPr>
          <w:rFonts w:ascii="Sylfaen" w:hAnsi="Sylfaen" w:cs="Calibri"/>
          <w:sz w:val="20"/>
          <w:szCs w:val="20"/>
          <w:lang w:val="ka-GE"/>
        </w:rPr>
        <w:t xml:space="preserve">ტენდერს </w:t>
      </w:r>
      <w:r w:rsidR="008B69E2" w:rsidRPr="008B69E2">
        <w:rPr>
          <w:rFonts w:ascii="Sylfaen" w:hAnsi="Sylfaen" w:cs="Sylfaen"/>
          <w:b/>
          <w:sz w:val="20"/>
          <w:szCs w:val="20"/>
          <w:lang w:val="ka-GE"/>
        </w:rPr>
        <w:t xml:space="preserve">ბაგების სატუმბი სადგურისათვის განკუთვნილი PLC მართვის ფარის შეძენა, შემდგომი მონტაჟითა და გაშვებით </w:t>
      </w:r>
      <w:r w:rsidRPr="008B69E2">
        <w:rPr>
          <w:rFonts w:ascii="Sylfaen" w:hAnsi="Sylfaen" w:cs="Calibri"/>
          <w:sz w:val="20"/>
          <w:szCs w:val="20"/>
          <w:lang w:val="ka-GE"/>
        </w:rPr>
        <w:t>შესყიდვასთან დაკავშირებით.</w:t>
      </w:r>
      <w:r w:rsidRPr="008B69E2">
        <w:rPr>
          <w:rFonts w:ascii="Sylfaen" w:hAnsi="Sylfaen" w:cs="Calibri"/>
          <w:b/>
          <w:sz w:val="20"/>
          <w:szCs w:val="20"/>
          <w:lang w:val="ka-GE"/>
        </w:rPr>
        <w:t xml:space="preserve"> </w:t>
      </w:r>
    </w:p>
    <w:p w14:paraId="6ACE4DDA" w14:textId="77777777" w:rsidR="00D57395" w:rsidRPr="008B69E2" w:rsidRDefault="00D57395" w:rsidP="00BA3128">
      <w:pPr>
        <w:spacing w:after="0"/>
        <w:jc w:val="both"/>
        <w:rPr>
          <w:rFonts w:ascii="Sylfaen" w:hAnsi="Sylfaen" w:cs="Calibri"/>
          <w:sz w:val="20"/>
          <w:szCs w:val="20"/>
          <w:lang w:val="ka-GE"/>
        </w:rPr>
      </w:pPr>
    </w:p>
    <w:p w14:paraId="078D8D40" w14:textId="77777777" w:rsidR="001B055A" w:rsidRPr="008B69E2" w:rsidRDefault="007E2772" w:rsidP="00BA3128">
      <w:pPr>
        <w:spacing w:after="0"/>
        <w:jc w:val="both"/>
        <w:rPr>
          <w:rFonts w:ascii="Sylfaen" w:hAnsi="Sylfaen"/>
          <w:b/>
          <w:sz w:val="20"/>
          <w:szCs w:val="20"/>
          <w:lang w:val="ka-GE"/>
        </w:rPr>
      </w:pPr>
      <w:r w:rsidRPr="008B69E2">
        <w:rPr>
          <w:rFonts w:ascii="Sylfaen" w:hAnsi="Sylfaen"/>
          <w:b/>
          <w:sz w:val="20"/>
          <w:szCs w:val="20"/>
          <w:lang w:val="ka-GE"/>
        </w:rPr>
        <w:t>1.2</w:t>
      </w:r>
      <w:r w:rsidR="00A66371" w:rsidRPr="008B69E2">
        <w:rPr>
          <w:rFonts w:ascii="Sylfaen" w:hAnsi="Sylfaen"/>
          <w:b/>
          <w:sz w:val="20"/>
          <w:szCs w:val="20"/>
          <w:lang w:val="ka-GE"/>
        </w:rPr>
        <w:tab/>
      </w:r>
      <w:r w:rsidR="001B055A" w:rsidRPr="008B69E2">
        <w:rPr>
          <w:rFonts w:ascii="Sylfaen" w:hAnsi="Sylfaen"/>
          <w:b/>
          <w:sz w:val="20"/>
          <w:szCs w:val="20"/>
          <w:lang w:val="ka-GE"/>
        </w:rPr>
        <w:t xml:space="preserve">შესყიდვის ობიექტის </w:t>
      </w:r>
      <w:r w:rsidR="009364A1" w:rsidRPr="008B69E2">
        <w:rPr>
          <w:rFonts w:ascii="Sylfaen" w:hAnsi="Sylfaen"/>
          <w:b/>
          <w:sz w:val="20"/>
          <w:szCs w:val="20"/>
          <w:lang w:val="ka-GE"/>
        </w:rPr>
        <w:t>აღწერა (ტექნიკურ</w:t>
      </w:r>
      <w:r w:rsidR="00207D7D" w:rsidRPr="008B69E2">
        <w:rPr>
          <w:rFonts w:ascii="Sylfaen" w:hAnsi="Sylfaen"/>
          <w:b/>
          <w:sz w:val="20"/>
          <w:szCs w:val="20"/>
          <w:lang w:val="ka-GE"/>
        </w:rPr>
        <w:t xml:space="preserve">ი დავალება), </w:t>
      </w:r>
      <w:r w:rsidR="009364A1" w:rsidRPr="008B69E2">
        <w:rPr>
          <w:rFonts w:ascii="Sylfaen" w:hAnsi="Sylfaen"/>
          <w:b/>
          <w:sz w:val="20"/>
          <w:szCs w:val="20"/>
          <w:lang w:val="ka-GE"/>
        </w:rPr>
        <w:t>რაოდენობა/მოცულობა</w:t>
      </w:r>
    </w:p>
    <w:p w14:paraId="5C7076D6" w14:textId="77777777" w:rsidR="009364A1" w:rsidRPr="008B69E2" w:rsidRDefault="009364A1" w:rsidP="00BA3128">
      <w:pPr>
        <w:spacing w:after="0"/>
        <w:jc w:val="both"/>
        <w:rPr>
          <w:rFonts w:ascii="Sylfaen" w:hAnsi="Sylfaen" w:cs="Sylfaen"/>
          <w:sz w:val="20"/>
          <w:szCs w:val="20"/>
          <w:lang w:val="ka-GE"/>
        </w:rPr>
      </w:pPr>
      <w:r w:rsidRPr="008B69E2">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8B69E2">
        <w:rPr>
          <w:rFonts w:ascii="Sylfaen" w:hAnsi="Sylfaen" w:cs="Sylfaen"/>
          <w:sz w:val="20"/>
          <w:szCs w:val="20"/>
          <w:lang w:val="ka-GE"/>
        </w:rPr>
        <w:t>ში (ტექნიკური დავალება).</w:t>
      </w:r>
    </w:p>
    <w:p w14:paraId="618BDE7C" w14:textId="77777777" w:rsidR="00B37271" w:rsidRPr="008B69E2" w:rsidRDefault="00B37271" w:rsidP="00BA3128">
      <w:pPr>
        <w:spacing w:after="0"/>
        <w:jc w:val="both"/>
        <w:rPr>
          <w:rFonts w:ascii="Sylfaen" w:hAnsi="Sylfaen" w:cs="Sylfaen"/>
          <w:sz w:val="20"/>
          <w:szCs w:val="20"/>
          <w:lang w:val="ka-GE"/>
        </w:rPr>
      </w:pPr>
    </w:p>
    <w:p w14:paraId="4DE326B8" w14:textId="77777777" w:rsidR="002D6C66" w:rsidRPr="008B69E2" w:rsidRDefault="002D6C66" w:rsidP="00BA3128">
      <w:pPr>
        <w:spacing w:after="0"/>
        <w:jc w:val="both"/>
        <w:rPr>
          <w:rFonts w:ascii="Sylfaen" w:hAnsi="Sylfaen" w:cs="Sylfaen"/>
          <w:b/>
          <w:sz w:val="20"/>
          <w:szCs w:val="20"/>
          <w:lang w:val="ka-GE"/>
        </w:rPr>
      </w:pPr>
      <w:r w:rsidRPr="008B69E2">
        <w:rPr>
          <w:rFonts w:ascii="Sylfaen" w:hAnsi="Sylfaen" w:cs="Sylfaen"/>
          <w:b/>
          <w:sz w:val="20"/>
          <w:szCs w:val="20"/>
          <w:lang w:val="ka-GE"/>
        </w:rPr>
        <w:t>1.3</w:t>
      </w:r>
      <w:r w:rsidR="00A66371" w:rsidRPr="008B69E2">
        <w:rPr>
          <w:rFonts w:ascii="Sylfaen" w:hAnsi="Sylfaen" w:cs="Sylfaen"/>
          <w:b/>
          <w:sz w:val="20"/>
          <w:szCs w:val="20"/>
          <w:lang w:val="ka-GE"/>
        </w:rPr>
        <w:tab/>
      </w:r>
      <w:r w:rsidRPr="008B69E2">
        <w:rPr>
          <w:rFonts w:ascii="Sylfaen" w:hAnsi="Sylfaen" w:cs="Sylfaen"/>
          <w:b/>
          <w:sz w:val="20"/>
          <w:szCs w:val="20"/>
          <w:lang w:val="ka-GE"/>
        </w:rPr>
        <w:t xml:space="preserve">განფასება </w:t>
      </w:r>
    </w:p>
    <w:p w14:paraId="1E513B5C" w14:textId="77777777" w:rsidR="00D303E5" w:rsidRPr="008B69E2" w:rsidRDefault="002D6C66" w:rsidP="00BA3128">
      <w:pPr>
        <w:spacing w:after="0"/>
        <w:jc w:val="both"/>
        <w:rPr>
          <w:rFonts w:ascii="Sylfaen" w:hAnsi="Sylfaen" w:cs="Sylfaen"/>
          <w:color w:val="222222"/>
          <w:sz w:val="20"/>
          <w:szCs w:val="20"/>
          <w:shd w:val="clear" w:color="auto" w:fill="FFFFFF"/>
        </w:rPr>
      </w:pPr>
      <w:proofErr w:type="spellStart"/>
      <w:r w:rsidRPr="008B69E2">
        <w:rPr>
          <w:rFonts w:ascii="Sylfaen" w:hAnsi="Sylfaen" w:cs="Sylfaen"/>
          <w:color w:val="222222"/>
          <w:sz w:val="20"/>
          <w:szCs w:val="20"/>
          <w:shd w:val="clear" w:color="auto" w:fill="FFFFFF"/>
        </w:rPr>
        <w:t>პრეტენდენტმა</w:t>
      </w:r>
      <w:proofErr w:type="spellEnd"/>
      <w:r w:rsidRPr="008B69E2">
        <w:rPr>
          <w:rFonts w:ascii="Sylfaen" w:hAnsi="Sylfaen"/>
          <w:color w:val="222222"/>
          <w:sz w:val="20"/>
          <w:szCs w:val="20"/>
          <w:shd w:val="clear" w:color="auto" w:fill="FFFFFF"/>
        </w:rPr>
        <w:t xml:space="preserve"> </w:t>
      </w:r>
      <w:proofErr w:type="spellStart"/>
      <w:r w:rsidRPr="008B69E2">
        <w:rPr>
          <w:rFonts w:ascii="Sylfaen" w:hAnsi="Sylfaen" w:cs="Sylfaen"/>
          <w:color w:val="222222"/>
          <w:sz w:val="20"/>
          <w:szCs w:val="20"/>
          <w:shd w:val="clear" w:color="auto" w:fill="FFFFFF"/>
        </w:rPr>
        <w:t>უნდა</w:t>
      </w:r>
      <w:proofErr w:type="spellEnd"/>
      <w:r w:rsidRPr="008B69E2">
        <w:rPr>
          <w:rFonts w:ascii="Sylfaen" w:hAnsi="Sylfaen"/>
          <w:color w:val="222222"/>
          <w:sz w:val="20"/>
          <w:szCs w:val="20"/>
          <w:shd w:val="clear" w:color="auto" w:fill="FFFFFF"/>
        </w:rPr>
        <w:t xml:space="preserve"> </w:t>
      </w:r>
      <w:proofErr w:type="spellStart"/>
      <w:r w:rsidRPr="008B69E2">
        <w:rPr>
          <w:rFonts w:ascii="Sylfaen" w:hAnsi="Sylfaen" w:cs="Sylfaen"/>
          <w:color w:val="222222"/>
          <w:sz w:val="20"/>
          <w:szCs w:val="20"/>
          <w:shd w:val="clear" w:color="auto" w:fill="FFFFFF"/>
        </w:rPr>
        <w:t>წარმოადგინოს</w:t>
      </w:r>
      <w:proofErr w:type="spellEnd"/>
      <w:r w:rsidRPr="008B69E2">
        <w:rPr>
          <w:rFonts w:ascii="Sylfaen" w:hAnsi="Sylfaen"/>
          <w:color w:val="222222"/>
          <w:sz w:val="20"/>
          <w:szCs w:val="20"/>
          <w:shd w:val="clear" w:color="auto" w:fill="FFFFFF"/>
        </w:rPr>
        <w:t xml:space="preserve"> </w:t>
      </w:r>
      <w:proofErr w:type="spellStart"/>
      <w:r w:rsidRPr="008B69E2">
        <w:rPr>
          <w:rFonts w:ascii="Sylfaen" w:hAnsi="Sylfaen" w:cs="Sylfaen"/>
          <w:color w:val="222222"/>
          <w:sz w:val="20"/>
          <w:szCs w:val="20"/>
          <w:shd w:val="clear" w:color="auto" w:fill="FFFFFF"/>
        </w:rPr>
        <w:t>განფასება</w:t>
      </w:r>
      <w:proofErr w:type="spellEnd"/>
      <w:r w:rsidRPr="008B69E2">
        <w:rPr>
          <w:rFonts w:ascii="Sylfaen" w:hAnsi="Sylfaen" w:cs="Sylfaen"/>
          <w:color w:val="222222"/>
          <w:sz w:val="20"/>
          <w:szCs w:val="20"/>
          <w:shd w:val="clear" w:color="auto" w:fill="FFFFFF"/>
          <w:lang w:val="ka-GE"/>
        </w:rPr>
        <w:t xml:space="preserve"> </w:t>
      </w:r>
      <w:r w:rsidR="0054538A" w:rsidRPr="008B69E2">
        <w:rPr>
          <w:rFonts w:ascii="Sylfaen" w:hAnsi="Sylfaen" w:cs="Sylfaen"/>
          <w:color w:val="222222"/>
          <w:sz w:val="20"/>
          <w:szCs w:val="20"/>
          <w:shd w:val="clear" w:color="auto" w:fill="FFFFFF"/>
          <w:lang w:val="ka-GE"/>
        </w:rPr>
        <w:t xml:space="preserve">(პროექტი - ხარჯთაღრიცხვა) </w:t>
      </w:r>
      <w:r w:rsidR="00EC701A" w:rsidRPr="008B69E2">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8B69E2">
        <w:rPr>
          <w:rFonts w:ascii="Sylfaen" w:hAnsi="Sylfaen" w:cs="Sylfaen"/>
          <w:color w:val="222222"/>
          <w:sz w:val="20"/>
          <w:szCs w:val="20"/>
          <w:shd w:val="clear" w:color="auto" w:fill="FFFFFF"/>
          <w:lang w:val="ka-GE"/>
        </w:rPr>
        <w:t xml:space="preserve"> მიხედვით </w:t>
      </w:r>
      <w:r w:rsidR="00D303E5" w:rsidRPr="008B69E2">
        <w:rPr>
          <w:rFonts w:ascii="Sylfaen" w:hAnsi="Sylfaen" w:cs="Sylfaen"/>
          <w:b/>
          <w:color w:val="222222"/>
          <w:sz w:val="20"/>
          <w:szCs w:val="20"/>
          <w:shd w:val="clear" w:color="auto" w:fill="FFFFFF"/>
          <w:lang w:val="ka-GE"/>
        </w:rPr>
        <w:t>ექსელის ფორმატში,</w:t>
      </w:r>
      <w:r w:rsidR="00D303E5" w:rsidRPr="008B69E2">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8B69E2">
        <w:rPr>
          <w:rFonts w:ascii="Sylfaen" w:hAnsi="Sylfaen" w:cs="Sylfaen"/>
          <w:b/>
          <w:color w:val="222222"/>
          <w:sz w:val="20"/>
          <w:szCs w:val="20"/>
          <w:shd w:val="clear" w:color="auto" w:fill="FFFFFF"/>
          <w:lang w:val="ka-GE"/>
        </w:rPr>
        <w:t xml:space="preserve">  </w:t>
      </w:r>
      <w:hyperlink r:id="rId9" w:history="1">
        <w:r w:rsidR="00D303E5" w:rsidRPr="008B69E2">
          <w:rPr>
            <w:rStyle w:val="Hyperlink"/>
            <w:rFonts w:ascii="Sylfaen" w:hAnsi="Sylfaen"/>
            <w:sz w:val="20"/>
            <w:szCs w:val="20"/>
            <w:u w:val="none"/>
            <w:shd w:val="clear" w:color="auto" w:fill="FFFFFF"/>
          </w:rPr>
          <w:t>www.tenders.ge</w:t>
        </w:r>
      </w:hyperlink>
    </w:p>
    <w:p w14:paraId="2D5EFC15" w14:textId="77777777" w:rsidR="00BA3128" w:rsidRPr="008B69E2" w:rsidRDefault="00BA3128" w:rsidP="00BA3128">
      <w:pPr>
        <w:spacing w:after="0"/>
        <w:jc w:val="both"/>
        <w:rPr>
          <w:rFonts w:ascii="Sylfaen" w:hAnsi="Sylfaen" w:cs="Sylfaen"/>
          <w:color w:val="FF0000"/>
          <w:sz w:val="20"/>
          <w:szCs w:val="20"/>
          <w:u w:val="single"/>
          <w:shd w:val="clear" w:color="auto" w:fill="FFFFFF"/>
          <w:lang w:val="ka-GE"/>
        </w:rPr>
      </w:pPr>
    </w:p>
    <w:p w14:paraId="2FF98C4B" w14:textId="77777777" w:rsidR="002D6C66" w:rsidRPr="008B69E2" w:rsidRDefault="002D6C66" w:rsidP="00BA3128">
      <w:pPr>
        <w:spacing w:after="0"/>
        <w:jc w:val="both"/>
        <w:rPr>
          <w:rFonts w:ascii="Sylfaen" w:hAnsi="Sylfaen" w:cs="Sylfaen"/>
          <w:color w:val="FF0000"/>
          <w:sz w:val="20"/>
          <w:szCs w:val="20"/>
          <w:u w:val="single"/>
          <w:shd w:val="clear" w:color="auto" w:fill="FFFFFF"/>
          <w:lang w:val="ka-GE"/>
        </w:rPr>
      </w:pPr>
      <w:r w:rsidRPr="008B69E2">
        <w:rPr>
          <w:rFonts w:ascii="Sylfaen" w:hAnsi="Sylfaen" w:cs="Sylfaen"/>
          <w:b/>
          <w:sz w:val="20"/>
          <w:szCs w:val="20"/>
        </w:rPr>
        <w:t>1.</w:t>
      </w:r>
      <w:r w:rsidR="00B755FE" w:rsidRPr="008B69E2">
        <w:rPr>
          <w:rFonts w:ascii="Sylfaen" w:hAnsi="Sylfaen" w:cs="Sylfaen"/>
          <w:b/>
          <w:sz w:val="20"/>
          <w:szCs w:val="20"/>
          <w:lang w:val="ka-GE"/>
        </w:rPr>
        <w:t>4</w:t>
      </w:r>
      <w:r w:rsidR="00A66371" w:rsidRPr="008B69E2">
        <w:rPr>
          <w:rFonts w:ascii="Sylfaen" w:hAnsi="Sylfaen" w:cs="Sylfaen"/>
          <w:b/>
          <w:sz w:val="20"/>
          <w:szCs w:val="20"/>
          <w:lang w:val="ka-GE"/>
        </w:rPr>
        <w:tab/>
      </w:r>
      <w:r w:rsidRPr="008B69E2">
        <w:rPr>
          <w:rFonts w:ascii="Sylfaen" w:hAnsi="Sylfaen"/>
          <w:b/>
          <w:sz w:val="20"/>
          <w:szCs w:val="20"/>
          <w:lang w:val="ka-GE"/>
        </w:rPr>
        <w:t xml:space="preserve">საქონლის მიწოდების </w:t>
      </w:r>
      <w:r w:rsidR="007F5EA8" w:rsidRPr="008B69E2">
        <w:rPr>
          <w:rFonts w:ascii="Sylfaen" w:hAnsi="Sylfaen"/>
          <w:b/>
          <w:sz w:val="20"/>
          <w:szCs w:val="20"/>
          <w:lang w:val="ka-GE"/>
        </w:rPr>
        <w:t>დრო</w:t>
      </w:r>
      <w:r w:rsidRPr="008B69E2">
        <w:rPr>
          <w:rFonts w:ascii="Sylfaen" w:hAnsi="Sylfaen"/>
          <w:b/>
          <w:sz w:val="20"/>
          <w:szCs w:val="20"/>
          <w:lang w:val="ka-GE"/>
        </w:rPr>
        <w:t xml:space="preserve"> და ადგილი</w:t>
      </w:r>
    </w:p>
    <w:p w14:paraId="1387EAD9" w14:textId="77777777" w:rsidR="0054538A" w:rsidRPr="008B69E2" w:rsidRDefault="0054538A" w:rsidP="00BA3128">
      <w:pPr>
        <w:spacing w:after="0"/>
        <w:jc w:val="both"/>
        <w:rPr>
          <w:rFonts w:ascii="Sylfaen" w:hAnsi="Sylfaen"/>
          <w:sz w:val="20"/>
          <w:szCs w:val="20"/>
          <w:lang w:val="ka-GE"/>
        </w:rPr>
      </w:pPr>
      <w:r w:rsidRPr="008B69E2">
        <w:rPr>
          <w:rFonts w:ascii="Sylfaen" w:hAnsi="Sylfaen"/>
          <w:sz w:val="20"/>
          <w:szCs w:val="20"/>
          <w:lang w:val="ka-GE"/>
        </w:rPr>
        <w:t>სამუშაოები უნდა განხორციელდეს შემდეგ მისამართებზე:</w:t>
      </w:r>
    </w:p>
    <w:p w14:paraId="604932E3" w14:textId="77777777" w:rsidR="0058448B" w:rsidRPr="00442FC6" w:rsidRDefault="0058448B" w:rsidP="00007624">
      <w:pPr>
        <w:pStyle w:val="ListParagraph"/>
        <w:numPr>
          <w:ilvl w:val="0"/>
          <w:numId w:val="5"/>
        </w:numPr>
        <w:rPr>
          <w:rFonts w:ascii="Sylfaen" w:hAnsi="Sylfaen"/>
          <w:b/>
          <w:sz w:val="20"/>
          <w:szCs w:val="20"/>
          <w:lang w:val="ka-GE"/>
        </w:rPr>
      </w:pPr>
      <w:r w:rsidRPr="008B69E2">
        <w:rPr>
          <w:rFonts w:ascii="Sylfaen" w:hAnsi="Sylfaen"/>
          <w:b/>
          <w:sz w:val="20"/>
          <w:szCs w:val="20"/>
          <w:lang w:val="ka-GE"/>
        </w:rPr>
        <w:t xml:space="preserve">ობიექტი #1. - </w:t>
      </w:r>
      <w:r w:rsidR="008B69E2" w:rsidRPr="008B69E2">
        <w:rPr>
          <w:rFonts w:ascii="Sylfaen" w:hAnsi="Sylfaen"/>
          <w:sz w:val="20"/>
          <w:szCs w:val="20"/>
          <w:lang w:val="ka-GE"/>
        </w:rPr>
        <w:t>წყნეთის გზადკეცილი N2, ბაგების სატუმბი სადგური</w:t>
      </w:r>
    </w:p>
    <w:p w14:paraId="7332272C" w14:textId="77777777" w:rsidR="00442FC6" w:rsidRPr="00442FC6" w:rsidRDefault="00442FC6" w:rsidP="00442FC6">
      <w:pPr>
        <w:pStyle w:val="ListParagraph"/>
        <w:numPr>
          <w:ilvl w:val="0"/>
          <w:numId w:val="5"/>
        </w:numPr>
        <w:rPr>
          <w:rFonts w:ascii="Sylfaen" w:hAnsi="Sylfaen"/>
          <w:sz w:val="20"/>
          <w:szCs w:val="20"/>
          <w:lang w:val="ka-GE"/>
        </w:rPr>
      </w:pPr>
      <w:r w:rsidRPr="00442FC6">
        <w:rPr>
          <w:rFonts w:ascii="Sylfaen" w:hAnsi="Sylfaen"/>
          <w:sz w:val="20"/>
          <w:szCs w:val="20"/>
          <w:lang w:val="ka-GE"/>
        </w:rPr>
        <w:t>საქონლის მოწოდება უნდა განხორციელდეს ხელშეკრულების გაფორმებიდან არა უგვიანეს 90 (ოთხმოცდაათი) დღის ვადაში.</w:t>
      </w:r>
    </w:p>
    <w:p w14:paraId="6615B4B9" w14:textId="77777777" w:rsidR="00696A50" w:rsidRPr="008B69E2" w:rsidRDefault="001466B2" w:rsidP="0058448B">
      <w:pPr>
        <w:spacing w:after="0"/>
        <w:jc w:val="both"/>
        <w:rPr>
          <w:rFonts w:ascii="Sylfaen" w:hAnsi="Sylfaen"/>
          <w:color w:val="FF0000"/>
          <w:sz w:val="20"/>
          <w:szCs w:val="20"/>
          <w:lang w:val="ka-GE"/>
        </w:rPr>
      </w:pPr>
      <w:r w:rsidRPr="008B69E2">
        <w:rPr>
          <w:rFonts w:ascii="Sylfaen" w:hAnsi="Sylfaen"/>
          <w:b/>
          <w:sz w:val="20"/>
          <w:szCs w:val="20"/>
          <w:lang w:val="ka-GE"/>
        </w:rPr>
        <w:t>1.</w:t>
      </w:r>
      <w:r w:rsidR="00207D7D" w:rsidRPr="008B69E2">
        <w:rPr>
          <w:rFonts w:ascii="Sylfaen" w:hAnsi="Sylfaen"/>
          <w:b/>
          <w:sz w:val="20"/>
          <w:szCs w:val="20"/>
          <w:lang w:val="ka-GE"/>
        </w:rPr>
        <w:t>5</w:t>
      </w:r>
      <w:r w:rsidR="00A66371" w:rsidRPr="008B69E2">
        <w:rPr>
          <w:rFonts w:ascii="Sylfaen" w:hAnsi="Sylfaen"/>
          <w:b/>
          <w:sz w:val="20"/>
          <w:szCs w:val="20"/>
        </w:rPr>
        <w:tab/>
      </w:r>
      <w:r w:rsidR="00CF7A57" w:rsidRPr="008B69E2">
        <w:rPr>
          <w:rFonts w:ascii="Sylfaen" w:hAnsi="Sylfaen"/>
          <w:b/>
          <w:sz w:val="20"/>
          <w:szCs w:val="20"/>
          <w:lang w:val="ka-GE"/>
        </w:rPr>
        <w:t>მოთხოვნა პრეტენდენტის გამოცდილების შესახებ</w:t>
      </w:r>
    </w:p>
    <w:p w14:paraId="69C31338" w14:textId="77777777" w:rsidR="0058448B" w:rsidRPr="008B69E2" w:rsidRDefault="00875254" w:rsidP="00BA3128">
      <w:pPr>
        <w:spacing w:after="0"/>
        <w:jc w:val="both"/>
        <w:rPr>
          <w:rFonts w:ascii="Sylfaen" w:hAnsi="Sylfaen"/>
          <w:sz w:val="20"/>
          <w:szCs w:val="20"/>
          <w:lang w:val="ka-GE"/>
        </w:rPr>
      </w:pPr>
      <w:r w:rsidRPr="008B69E2">
        <w:rPr>
          <w:rFonts w:ascii="Sylfaen" w:hAnsi="Sylfaen"/>
          <w:sz w:val="20"/>
          <w:szCs w:val="20"/>
          <w:lang w:val="ka-GE"/>
        </w:rPr>
        <w:t>პრეტენდენტს უნდა გააჩნდეს</w:t>
      </w:r>
      <w:r w:rsidR="009D5E96" w:rsidRPr="008B69E2">
        <w:rPr>
          <w:rFonts w:ascii="Sylfaen" w:hAnsi="Sylfaen"/>
          <w:sz w:val="20"/>
          <w:szCs w:val="20"/>
        </w:rPr>
        <w:t xml:space="preserve"> </w:t>
      </w:r>
      <w:r w:rsidR="00D303E5" w:rsidRPr="008B69E2">
        <w:rPr>
          <w:rFonts w:ascii="Sylfaen" w:hAnsi="Sylfaen"/>
          <w:sz w:val="20"/>
          <w:szCs w:val="20"/>
          <w:lang w:val="ka-GE"/>
        </w:rPr>
        <w:t>ა</w:t>
      </w:r>
      <w:r w:rsidR="009D5E96" w:rsidRPr="008B69E2">
        <w:rPr>
          <w:rFonts w:ascii="Sylfaen" w:hAnsi="Sylfaen"/>
          <w:sz w:val="20"/>
          <w:szCs w:val="20"/>
          <w:lang w:val="ka-GE"/>
        </w:rPr>
        <w:t xml:space="preserve">ნალოგიური </w:t>
      </w:r>
      <w:r w:rsidR="009F1B03" w:rsidRPr="008B69E2">
        <w:rPr>
          <w:rFonts w:ascii="Sylfaen" w:hAnsi="Sylfaen"/>
          <w:sz w:val="20"/>
          <w:szCs w:val="20"/>
          <w:lang w:val="ka-GE"/>
        </w:rPr>
        <w:t>პროდუქციის</w:t>
      </w:r>
      <w:r w:rsidR="00D303E5" w:rsidRPr="008B69E2">
        <w:rPr>
          <w:rFonts w:ascii="Sylfaen" w:hAnsi="Sylfaen"/>
          <w:sz w:val="20"/>
          <w:szCs w:val="20"/>
          <w:lang w:val="ka-GE"/>
        </w:rPr>
        <w:t xml:space="preserve"> შესყიდვის არანაკლებ </w:t>
      </w:r>
      <w:r w:rsidR="00B37271" w:rsidRPr="008B69E2">
        <w:rPr>
          <w:rFonts w:ascii="Sylfaen" w:hAnsi="Sylfaen"/>
          <w:sz w:val="20"/>
          <w:szCs w:val="20"/>
          <w:lang w:val="ka-GE"/>
        </w:rPr>
        <w:t>3</w:t>
      </w:r>
      <w:r w:rsidR="0058448B" w:rsidRPr="008B69E2">
        <w:rPr>
          <w:rFonts w:ascii="Sylfaen" w:hAnsi="Sylfaen"/>
          <w:sz w:val="20"/>
          <w:szCs w:val="20"/>
          <w:lang w:val="ka-GE"/>
        </w:rPr>
        <w:t xml:space="preserve"> (სამი)</w:t>
      </w:r>
      <w:r w:rsidR="00D303E5" w:rsidRPr="008B69E2">
        <w:rPr>
          <w:rFonts w:ascii="Sylfaen" w:hAnsi="Sylfaen"/>
          <w:sz w:val="20"/>
          <w:szCs w:val="20"/>
          <w:lang w:val="ka-GE"/>
        </w:rPr>
        <w:t xml:space="preserve"> წლიანი გამოცდილება.</w:t>
      </w:r>
    </w:p>
    <w:p w14:paraId="7BC52867" w14:textId="77777777" w:rsidR="00B37271" w:rsidRPr="008B69E2" w:rsidRDefault="00D303E5" w:rsidP="00BA3128">
      <w:pPr>
        <w:jc w:val="both"/>
        <w:rPr>
          <w:rFonts w:ascii="Sylfaen" w:hAnsi="Sylfaen"/>
          <w:sz w:val="20"/>
          <w:szCs w:val="20"/>
          <w:lang w:val="ka-GE"/>
        </w:rPr>
      </w:pPr>
      <w:r w:rsidRPr="008B69E2">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ABE82F" w14:textId="77777777" w:rsidR="00000015" w:rsidRPr="008B69E2" w:rsidRDefault="00B37271" w:rsidP="00B37271">
      <w:pPr>
        <w:spacing w:after="0"/>
        <w:jc w:val="both"/>
        <w:rPr>
          <w:rFonts w:ascii="Sylfaen" w:hAnsi="Sylfaen"/>
          <w:b/>
          <w:sz w:val="20"/>
          <w:szCs w:val="20"/>
          <w:lang w:val="ka-GE"/>
        </w:rPr>
      </w:pPr>
      <w:r w:rsidRPr="008B69E2">
        <w:rPr>
          <w:rFonts w:ascii="Sylfaen" w:hAnsi="Sylfaen"/>
          <w:b/>
          <w:sz w:val="20"/>
          <w:szCs w:val="20"/>
          <w:lang w:val="ka-GE"/>
        </w:rPr>
        <w:t xml:space="preserve">1.6         </w:t>
      </w:r>
      <w:r w:rsidR="00000015" w:rsidRPr="008B69E2">
        <w:rPr>
          <w:rFonts w:ascii="Sylfaen" w:hAnsi="Sylfaen"/>
          <w:b/>
          <w:sz w:val="20"/>
          <w:szCs w:val="20"/>
          <w:lang w:val="ka-GE"/>
        </w:rPr>
        <w:t>ანგარიშსწორების პირობები</w:t>
      </w:r>
    </w:p>
    <w:p w14:paraId="3EF73B26" w14:textId="77777777" w:rsidR="00A66371" w:rsidRPr="008B69E2" w:rsidRDefault="00B37271" w:rsidP="00A66371">
      <w:pPr>
        <w:spacing w:after="0"/>
        <w:jc w:val="both"/>
        <w:rPr>
          <w:rFonts w:ascii="Sylfaen" w:hAnsi="Sylfaen"/>
          <w:sz w:val="20"/>
          <w:szCs w:val="20"/>
          <w:lang w:val="ka-GE"/>
        </w:rPr>
      </w:pPr>
      <w:r w:rsidRPr="008B69E2">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p>
    <w:p w14:paraId="2DA5061C" w14:textId="77777777" w:rsidR="002A48F7" w:rsidRPr="008B69E2" w:rsidRDefault="002A48F7" w:rsidP="00B37271">
      <w:pPr>
        <w:spacing w:after="0"/>
        <w:jc w:val="both"/>
        <w:rPr>
          <w:rFonts w:ascii="Sylfaen" w:hAnsi="Sylfaen"/>
          <w:b/>
          <w:sz w:val="20"/>
          <w:szCs w:val="20"/>
          <w:lang w:val="ka-GE"/>
        </w:rPr>
      </w:pPr>
    </w:p>
    <w:p w14:paraId="2EE829D4" w14:textId="77777777" w:rsidR="00BA3128" w:rsidRPr="008B69E2" w:rsidRDefault="00B37271" w:rsidP="00A66371">
      <w:pPr>
        <w:spacing w:after="0"/>
        <w:jc w:val="both"/>
        <w:rPr>
          <w:rFonts w:ascii="Sylfaen" w:hAnsi="Sylfaen" w:cstheme="minorHAnsi"/>
          <w:sz w:val="20"/>
          <w:szCs w:val="20"/>
          <w:lang w:val="ka-GE"/>
        </w:rPr>
      </w:pPr>
      <w:r w:rsidRPr="008B69E2">
        <w:rPr>
          <w:rFonts w:ascii="Sylfaen" w:hAnsi="Sylfaen"/>
          <w:b/>
          <w:sz w:val="20"/>
          <w:szCs w:val="20"/>
          <w:lang w:val="ka-GE"/>
        </w:rPr>
        <w:t>1.</w:t>
      </w:r>
      <w:r w:rsidR="008B69E2" w:rsidRPr="008B69E2">
        <w:rPr>
          <w:rFonts w:ascii="Sylfaen" w:hAnsi="Sylfaen"/>
          <w:b/>
          <w:sz w:val="20"/>
          <w:szCs w:val="20"/>
          <w:lang w:val="ka-GE"/>
        </w:rPr>
        <w:t>7</w:t>
      </w:r>
      <w:r w:rsidR="00207D7D" w:rsidRPr="008B69E2">
        <w:rPr>
          <w:rFonts w:ascii="Sylfaen" w:hAnsi="Sylfaen"/>
          <w:sz w:val="20"/>
          <w:szCs w:val="20"/>
          <w:lang w:val="ka-GE"/>
        </w:rPr>
        <w:tab/>
      </w:r>
      <w:r w:rsidR="0071455F" w:rsidRPr="008B69E2">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1B9972B3" w14:textId="77777777" w:rsidR="00BA3128" w:rsidRPr="008B69E2" w:rsidRDefault="0071455F" w:rsidP="002A48F7">
      <w:pPr>
        <w:pStyle w:val="ListParagraph"/>
        <w:numPr>
          <w:ilvl w:val="0"/>
          <w:numId w:val="2"/>
        </w:numPr>
        <w:spacing w:after="160"/>
        <w:jc w:val="both"/>
        <w:rPr>
          <w:rFonts w:ascii="Sylfaen" w:hAnsi="Sylfaen"/>
          <w:b/>
          <w:sz w:val="20"/>
          <w:szCs w:val="20"/>
          <w:lang w:val="ka-GE"/>
        </w:rPr>
      </w:pPr>
      <w:r w:rsidRPr="008B69E2">
        <w:rPr>
          <w:rFonts w:ascii="Sylfaen" w:hAnsi="Sylfaen"/>
          <w:sz w:val="20"/>
          <w:szCs w:val="20"/>
          <w:lang w:val="ka-GE"/>
        </w:rPr>
        <w:t xml:space="preserve">ფასების ცხრილი </w:t>
      </w:r>
    </w:p>
    <w:p w14:paraId="68D1F7D8" w14:textId="77777777" w:rsidR="00BA3128" w:rsidRPr="008B69E2" w:rsidRDefault="00D303E5" w:rsidP="002A48F7">
      <w:pPr>
        <w:pStyle w:val="ListParagraph"/>
        <w:numPr>
          <w:ilvl w:val="0"/>
          <w:numId w:val="2"/>
        </w:numPr>
        <w:spacing w:before="240" w:after="160"/>
        <w:jc w:val="both"/>
        <w:rPr>
          <w:rFonts w:ascii="Sylfaen" w:hAnsi="Sylfaen"/>
          <w:sz w:val="20"/>
          <w:szCs w:val="20"/>
          <w:lang w:val="ka-GE"/>
        </w:rPr>
      </w:pPr>
      <w:r w:rsidRPr="008B69E2">
        <w:rPr>
          <w:rFonts w:ascii="Sylfaen" w:hAnsi="Sylfaen" w:cs="Sylfaen"/>
          <w:sz w:val="20"/>
          <w:szCs w:val="20"/>
          <w:lang w:val="ka-GE"/>
        </w:rPr>
        <w:t>კომპანიის</w:t>
      </w:r>
      <w:r w:rsidRPr="008B69E2">
        <w:rPr>
          <w:rFonts w:ascii="Sylfaen" w:hAnsi="Sylfaen" w:cstheme="minorHAnsi"/>
          <w:sz w:val="20"/>
          <w:szCs w:val="20"/>
          <w:lang w:val="ka-GE"/>
        </w:rPr>
        <w:t xml:space="preserve"> </w:t>
      </w:r>
      <w:r w:rsidRPr="008B69E2">
        <w:rPr>
          <w:rFonts w:ascii="Sylfaen" w:hAnsi="Sylfaen" w:cs="Sylfaen"/>
          <w:sz w:val="20"/>
          <w:szCs w:val="20"/>
          <w:lang w:val="ka-GE"/>
        </w:rPr>
        <w:t>სრული</w:t>
      </w:r>
      <w:r w:rsidRPr="008B69E2">
        <w:rPr>
          <w:rFonts w:ascii="Sylfaen" w:hAnsi="Sylfaen" w:cstheme="minorHAnsi"/>
          <w:sz w:val="20"/>
          <w:szCs w:val="20"/>
          <w:lang w:val="ka-GE"/>
        </w:rPr>
        <w:t xml:space="preserve"> </w:t>
      </w:r>
      <w:r w:rsidRPr="008B69E2">
        <w:rPr>
          <w:rFonts w:ascii="Sylfaen" w:hAnsi="Sylfaen" w:cs="Sylfaen"/>
          <w:sz w:val="20"/>
          <w:szCs w:val="20"/>
          <w:lang w:val="ka-GE"/>
        </w:rPr>
        <w:t>რეკვიზიტები</w:t>
      </w:r>
      <w:r w:rsidR="00BA3128" w:rsidRPr="008B69E2">
        <w:rPr>
          <w:rFonts w:ascii="Sylfaen" w:hAnsi="Sylfaen" w:cs="Sylfaen"/>
          <w:sz w:val="20"/>
          <w:szCs w:val="20"/>
          <w:lang w:val="ka-GE"/>
        </w:rPr>
        <w:t>;</w:t>
      </w:r>
    </w:p>
    <w:p w14:paraId="5A1E09DC" w14:textId="77777777" w:rsidR="00BA3128" w:rsidRPr="008B69E2" w:rsidRDefault="0071455F" w:rsidP="002A48F7">
      <w:pPr>
        <w:pStyle w:val="ListParagraph"/>
        <w:numPr>
          <w:ilvl w:val="0"/>
          <w:numId w:val="2"/>
        </w:numPr>
        <w:spacing w:before="240" w:after="160"/>
        <w:jc w:val="both"/>
        <w:rPr>
          <w:rFonts w:ascii="Sylfaen" w:hAnsi="Sylfaen"/>
          <w:b/>
          <w:sz w:val="20"/>
          <w:szCs w:val="20"/>
          <w:lang w:val="ka-GE"/>
        </w:rPr>
      </w:pPr>
      <w:r w:rsidRPr="008B69E2">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4D6D2872" w14:textId="77777777" w:rsidR="0024589B" w:rsidRPr="008B69E2" w:rsidRDefault="00D303E5" w:rsidP="002A48F7">
      <w:pPr>
        <w:pStyle w:val="ListParagraph"/>
        <w:numPr>
          <w:ilvl w:val="0"/>
          <w:numId w:val="2"/>
        </w:numPr>
        <w:spacing w:after="0"/>
        <w:jc w:val="both"/>
        <w:rPr>
          <w:rFonts w:ascii="Sylfaen" w:hAnsi="Sylfaen"/>
          <w:b/>
          <w:sz w:val="20"/>
          <w:szCs w:val="20"/>
          <w:lang w:val="ka-GE"/>
        </w:rPr>
      </w:pPr>
      <w:r w:rsidRPr="008B69E2">
        <w:rPr>
          <w:rFonts w:ascii="Sylfaen" w:hAnsi="Sylfaen"/>
          <w:sz w:val="20"/>
          <w:szCs w:val="20"/>
          <w:lang w:val="ka-GE"/>
        </w:rPr>
        <w:t>გამოცდილების შესახებ დამადასტურებელი დოკუმენტაცია.</w:t>
      </w:r>
    </w:p>
    <w:p w14:paraId="6FB569FD" w14:textId="77777777" w:rsidR="0024589B" w:rsidRPr="008B69E2" w:rsidRDefault="0024589B" w:rsidP="0024589B">
      <w:pPr>
        <w:spacing w:after="0"/>
        <w:ind w:left="360"/>
        <w:jc w:val="both"/>
        <w:rPr>
          <w:rFonts w:ascii="Sylfaen" w:hAnsi="Sylfaen"/>
          <w:b/>
          <w:sz w:val="20"/>
          <w:szCs w:val="20"/>
          <w:lang w:val="ka-GE"/>
        </w:rPr>
      </w:pPr>
    </w:p>
    <w:p w14:paraId="1DB0012E" w14:textId="77777777" w:rsidR="0024589B" w:rsidRPr="008B69E2" w:rsidRDefault="0024589B" w:rsidP="0024589B">
      <w:pPr>
        <w:ind w:left="360"/>
        <w:rPr>
          <w:rFonts w:ascii="Sylfaen" w:hAnsi="Sylfaen"/>
          <w:b/>
          <w:color w:val="FF0000"/>
          <w:sz w:val="20"/>
          <w:szCs w:val="20"/>
          <w:u w:val="single"/>
          <w:lang w:val="ka-GE"/>
        </w:rPr>
      </w:pPr>
      <w:r w:rsidRPr="008B69E2">
        <w:rPr>
          <w:rFonts w:ascii="Sylfaen" w:hAnsi="Sylfaen"/>
          <w:b/>
          <w:color w:val="FF0000"/>
          <w:sz w:val="20"/>
          <w:szCs w:val="2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0429F557" w14:textId="548271DF" w:rsidR="0024589B" w:rsidRPr="008B69E2" w:rsidRDefault="0024589B" w:rsidP="0024589B">
      <w:pPr>
        <w:spacing w:after="0" w:line="240" w:lineRule="auto"/>
        <w:ind w:left="360"/>
        <w:rPr>
          <w:rFonts w:ascii="Sylfaen" w:hAnsi="Sylfaen" w:cs="Sylfaen"/>
          <w:b/>
          <w:sz w:val="20"/>
          <w:szCs w:val="20"/>
          <w:lang w:val="ka-GE"/>
        </w:rPr>
      </w:pPr>
      <w:r w:rsidRPr="008B69E2">
        <w:rPr>
          <w:rFonts w:ascii="Sylfaen" w:hAnsi="Sylfaen" w:cs="Sylfaen"/>
          <w:b/>
          <w:sz w:val="20"/>
          <w:szCs w:val="20"/>
          <w:lang w:val="ka-GE"/>
        </w:rPr>
        <w:t>წინადადების</w:t>
      </w:r>
      <w:r w:rsidRPr="008B69E2">
        <w:rPr>
          <w:rFonts w:ascii="Sylfaen" w:hAnsi="Sylfaen" w:cstheme="minorHAnsi"/>
          <w:b/>
          <w:sz w:val="20"/>
          <w:szCs w:val="20"/>
          <w:lang w:val="ka-GE"/>
        </w:rPr>
        <w:t xml:space="preserve"> </w:t>
      </w:r>
      <w:r w:rsidRPr="008B69E2">
        <w:rPr>
          <w:rFonts w:ascii="Sylfaen" w:hAnsi="Sylfaen" w:cs="Sylfaen"/>
          <w:b/>
          <w:sz w:val="20"/>
          <w:szCs w:val="20"/>
          <w:lang w:val="ka-GE"/>
        </w:rPr>
        <w:t>მიწოდების</w:t>
      </w:r>
      <w:r w:rsidRPr="008B69E2">
        <w:rPr>
          <w:rFonts w:ascii="Sylfaen" w:hAnsi="Sylfaen" w:cstheme="minorHAnsi"/>
          <w:b/>
          <w:sz w:val="20"/>
          <w:szCs w:val="20"/>
          <w:lang w:val="ka-GE"/>
        </w:rPr>
        <w:t xml:space="preserve"> </w:t>
      </w:r>
      <w:r w:rsidRPr="008B69E2">
        <w:rPr>
          <w:rFonts w:ascii="Sylfaen" w:hAnsi="Sylfaen" w:cs="Sylfaen"/>
          <w:b/>
          <w:sz w:val="20"/>
          <w:szCs w:val="20"/>
          <w:lang w:val="ka-GE"/>
        </w:rPr>
        <w:t>საბოლოო</w:t>
      </w:r>
      <w:r w:rsidRPr="008B69E2">
        <w:rPr>
          <w:rFonts w:ascii="Sylfaen" w:hAnsi="Sylfaen" w:cstheme="minorHAnsi"/>
          <w:b/>
          <w:sz w:val="20"/>
          <w:szCs w:val="20"/>
          <w:lang w:val="ka-GE"/>
        </w:rPr>
        <w:t xml:space="preserve"> </w:t>
      </w:r>
      <w:r w:rsidRPr="008B69E2">
        <w:rPr>
          <w:rFonts w:ascii="Sylfaen" w:hAnsi="Sylfaen" w:cs="Sylfaen"/>
          <w:b/>
          <w:sz w:val="20"/>
          <w:szCs w:val="20"/>
          <w:lang w:val="ka-GE"/>
        </w:rPr>
        <w:t>ვადაა -</w:t>
      </w:r>
      <w:r w:rsidRPr="008B69E2">
        <w:rPr>
          <w:rFonts w:ascii="Sylfaen" w:hAnsi="Sylfaen" w:cstheme="minorHAnsi"/>
          <w:b/>
          <w:sz w:val="20"/>
          <w:szCs w:val="20"/>
          <w:lang w:val="ka-GE"/>
        </w:rPr>
        <w:t xml:space="preserve"> </w:t>
      </w:r>
      <w:r w:rsidR="00030E04" w:rsidRPr="008B69E2">
        <w:rPr>
          <w:rFonts w:ascii="Sylfaen" w:hAnsi="Sylfaen" w:cs="Sylfaen"/>
          <w:b/>
          <w:sz w:val="20"/>
          <w:szCs w:val="20"/>
          <w:lang w:val="ka-GE"/>
        </w:rPr>
        <w:t>202</w:t>
      </w:r>
      <w:r w:rsidR="008B69E2" w:rsidRPr="008B69E2">
        <w:rPr>
          <w:rFonts w:ascii="Sylfaen" w:hAnsi="Sylfaen" w:cs="Sylfaen"/>
          <w:b/>
          <w:sz w:val="20"/>
          <w:szCs w:val="20"/>
          <w:lang w:val="ka-GE"/>
        </w:rPr>
        <w:t xml:space="preserve">5 წლის </w:t>
      </w:r>
      <w:r w:rsidR="002F0266">
        <w:rPr>
          <w:rFonts w:ascii="Sylfaen" w:hAnsi="Sylfaen" w:cs="Sylfaen"/>
          <w:b/>
          <w:sz w:val="20"/>
          <w:szCs w:val="20"/>
          <w:lang w:val="ka-GE"/>
        </w:rPr>
        <w:t xml:space="preserve">8 </w:t>
      </w:r>
      <w:r w:rsidR="008B69E2" w:rsidRPr="008B69E2">
        <w:rPr>
          <w:rFonts w:ascii="Sylfaen" w:hAnsi="Sylfaen" w:cs="Sylfaen"/>
          <w:b/>
          <w:sz w:val="20"/>
          <w:szCs w:val="20"/>
          <w:lang w:val="ka-GE"/>
        </w:rPr>
        <w:t>აპრილი</w:t>
      </w:r>
      <w:r w:rsidRPr="008B69E2">
        <w:rPr>
          <w:rFonts w:ascii="Sylfaen" w:hAnsi="Sylfaen" w:cs="Sylfaen"/>
          <w:b/>
          <w:sz w:val="20"/>
          <w:szCs w:val="20"/>
          <w:lang w:val="ka-GE"/>
        </w:rPr>
        <w:t>, 15:00 საათი</w:t>
      </w:r>
    </w:p>
    <w:p w14:paraId="58B5C3D9" w14:textId="77777777" w:rsidR="0024589B" w:rsidRPr="008B69E2" w:rsidRDefault="0024589B" w:rsidP="0024589B">
      <w:pPr>
        <w:spacing w:after="0" w:line="240" w:lineRule="auto"/>
        <w:ind w:left="360"/>
        <w:jc w:val="both"/>
        <w:rPr>
          <w:rFonts w:ascii="Sylfaen" w:hAnsi="Sylfaen" w:cstheme="minorHAnsi"/>
          <w:sz w:val="20"/>
          <w:szCs w:val="20"/>
          <w:u w:val="single"/>
          <w:lang w:val="ka-GE"/>
        </w:rPr>
      </w:pPr>
      <w:r w:rsidRPr="008B69E2">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8B69E2">
        <w:rPr>
          <w:rFonts w:ascii="Sylfaen" w:hAnsi="Sylfaen" w:cstheme="minorHAnsi"/>
          <w:b/>
          <w:sz w:val="20"/>
          <w:szCs w:val="20"/>
          <w:lang w:val="ka-GE"/>
        </w:rPr>
        <w:t>)</w:t>
      </w:r>
    </w:p>
    <w:p w14:paraId="50275358" w14:textId="77777777" w:rsidR="0024589B" w:rsidRPr="008B69E2" w:rsidRDefault="0024589B" w:rsidP="0024589B">
      <w:pPr>
        <w:spacing w:after="0" w:line="360" w:lineRule="auto"/>
        <w:ind w:left="360"/>
        <w:jc w:val="both"/>
        <w:rPr>
          <w:rFonts w:ascii="Sylfaen" w:hAnsi="Sylfaen" w:cstheme="minorHAnsi"/>
          <w:sz w:val="20"/>
          <w:szCs w:val="20"/>
          <w:u w:val="single"/>
          <w:lang w:val="ka-GE"/>
        </w:rPr>
      </w:pPr>
      <w:r w:rsidRPr="008B69E2">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D03C17">
        <w:fldChar w:fldCharType="begin"/>
      </w:r>
      <w:r w:rsidR="00D03C17">
        <w:instrText xml:space="preserve"> HYPERLINK "http://www.tenders.ge" </w:instrText>
      </w:r>
      <w:r w:rsidR="00D03C17">
        <w:fldChar w:fldCharType="separate"/>
      </w:r>
      <w:r w:rsidRPr="008B69E2">
        <w:rPr>
          <w:rStyle w:val="Hyperlink"/>
          <w:rFonts w:ascii="Sylfaen" w:hAnsi="Sylfaen" w:cs="Sylfaen"/>
          <w:b/>
          <w:sz w:val="20"/>
          <w:szCs w:val="20"/>
          <w:lang w:val="ka-GE"/>
        </w:rPr>
        <w:t>www.tenders.ge</w:t>
      </w:r>
      <w:r w:rsidR="00D03C17">
        <w:rPr>
          <w:rStyle w:val="Hyperlink"/>
          <w:rFonts w:ascii="Sylfaen" w:hAnsi="Sylfaen" w:cs="Sylfaen"/>
          <w:b/>
          <w:sz w:val="20"/>
          <w:szCs w:val="20"/>
          <w:lang w:val="ka-GE"/>
        </w:rPr>
        <w:fldChar w:fldCharType="end"/>
      </w:r>
      <w:r w:rsidRPr="008B69E2">
        <w:rPr>
          <w:rFonts w:ascii="Sylfaen" w:hAnsi="Sylfaen" w:cs="Sylfaen"/>
          <w:b/>
          <w:sz w:val="20"/>
          <w:szCs w:val="20"/>
          <w:u w:val="single"/>
          <w:lang w:val="ka-GE"/>
        </w:rPr>
        <w:t xml:space="preserve"> </w:t>
      </w:r>
    </w:p>
    <w:p w14:paraId="0FB525F2" w14:textId="77777777" w:rsidR="00BA3128" w:rsidRPr="008B69E2" w:rsidRDefault="00BA3128" w:rsidP="00BA3128">
      <w:pPr>
        <w:spacing w:after="0"/>
        <w:jc w:val="both"/>
        <w:rPr>
          <w:rFonts w:ascii="Sylfaen" w:hAnsi="Sylfaen" w:cs="Sylfaen"/>
          <w:b/>
          <w:sz w:val="20"/>
          <w:szCs w:val="20"/>
          <w:lang w:val="ka-GE"/>
        </w:rPr>
      </w:pPr>
    </w:p>
    <w:p w14:paraId="337D79A0" w14:textId="77777777" w:rsidR="00BA3128" w:rsidRPr="008B69E2" w:rsidRDefault="0071455F" w:rsidP="00BA3128">
      <w:pPr>
        <w:spacing w:after="0"/>
        <w:jc w:val="both"/>
        <w:rPr>
          <w:rFonts w:ascii="Sylfaen" w:hAnsi="Sylfaen"/>
          <w:sz w:val="20"/>
          <w:szCs w:val="20"/>
          <w:lang w:val="ka-GE"/>
        </w:rPr>
      </w:pPr>
      <w:r w:rsidRPr="008B69E2">
        <w:rPr>
          <w:rFonts w:ascii="Sylfaen" w:hAnsi="Sylfaen" w:cs="Sylfaen"/>
          <w:b/>
          <w:sz w:val="20"/>
          <w:szCs w:val="20"/>
          <w:lang w:val="ka-GE"/>
        </w:rPr>
        <w:t>1.</w:t>
      </w:r>
      <w:r w:rsidR="008B69E2" w:rsidRPr="008B69E2">
        <w:rPr>
          <w:rFonts w:ascii="Sylfaen" w:hAnsi="Sylfaen" w:cs="Sylfaen"/>
          <w:b/>
          <w:sz w:val="20"/>
          <w:szCs w:val="20"/>
          <w:lang w:val="ka-GE"/>
        </w:rPr>
        <w:t>7</w:t>
      </w:r>
      <w:r w:rsidR="00B37271" w:rsidRPr="008B69E2">
        <w:rPr>
          <w:rFonts w:ascii="Sylfaen" w:hAnsi="Sylfaen" w:cs="Sylfaen"/>
          <w:b/>
          <w:sz w:val="20"/>
          <w:szCs w:val="20"/>
          <w:lang w:val="ka-GE"/>
        </w:rPr>
        <w:t>.1</w:t>
      </w:r>
      <w:r w:rsidR="00A66371" w:rsidRPr="008B69E2">
        <w:rPr>
          <w:rFonts w:ascii="Sylfaen" w:hAnsi="Sylfaen" w:cs="Sylfaen"/>
          <w:b/>
          <w:sz w:val="20"/>
          <w:szCs w:val="20"/>
          <w:lang w:val="ka-GE"/>
        </w:rPr>
        <w:tab/>
      </w:r>
      <w:r w:rsidRPr="008B69E2">
        <w:rPr>
          <w:rFonts w:ascii="Sylfaen" w:hAnsi="Sylfaen" w:cs="Sylfaen"/>
          <w:b/>
          <w:sz w:val="20"/>
          <w:szCs w:val="20"/>
          <w:lang w:val="ka-GE"/>
        </w:rPr>
        <w:t>ხელშეკრულების</w:t>
      </w:r>
      <w:r w:rsidRPr="008B69E2">
        <w:rPr>
          <w:rFonts w:ascii="Sylfaen" w:hAnsi="Sylfaen"/>
          <w:b/>
          <w:sz w:val="20"/>
          <w:szCs w:val="20"/>
          <w:lang w:val="ka-GE"/>
        </w:rPr>
        <w:t xml:space="preserve"> გაფორმება</w:t>
      </w:r>
    </w:p>
    <w:p w14:paraId="6FAFB841" w14:textId="77777777" w:rsidR="0071455F" w:rsidRPr="008B69E2" w:rsidRDefault="00BA3128" w:rsidP="00BA3128">
      <w:pPr>
        <w:spacing w:after="0"/>
        <w:jc w:val="both"/>
        <w:rPr>
          <w:rFonts w:ascii="Sylfaen" w:hAnsi="Sylfaen"/>
          <w:sz w:val="20"/>
          <w:szCs w:val="20"/>
          <w:lang w:val="ka-GE"/>
        </w:rPr>
      </w:pPr>
      <w:r w:rsidRPr="008B69E2">
        <w:rPr>
          <w:rFonts w:ascii="Sylfaen" w:hAnsi="Sylfaen" w:cs="Sylfaen"/>
          <w:sz w:val="20"/>
          <w:szCs w:val="20"/>
          <w:lang w:val="ka-GE"/>
        </w:rPr>
        <w:t>წ</w:t>
      </w:r>
      <w:r w:rsidR="0071455F" w:rsidRPr="008B69E2">
        <w:rPr>
          <w:rFonts w:ascii="Sylfaen" w:hAnsi="Sylfaen" w:cs="Sylfaen"/>
          <w:sz w:val="20"/>
          <w:szCs w:val="20"/>
          <w:lang w:val="ka-GE"/>
        </w:rPr>
        <w:t xml:space="preserve">ინამდებარე ელექტრონული ტენდერის ფარგლებში </w:t>
      </w:r>
      <w:r w:rsidRPr="008B69E2">
        <w:rPr>
          <w:rFonts w:ascii="Sylfaen" w:hAnsi="Sylfaen" w:cs="Sylfaen"/>
          <w:sz w:val="20"/>
          <w:szCs w:val="20"/>
          <w:lang w:val="ka-GE"/>
        </w:rPr>
        <w:t>გამოფორმდება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ერთიანი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ხელშეკრულება</w:t>
      </w:r>
      <w:r w:rsidR="0071455F" w:rsidRPr="008B69E2">
        <w:rPr>
          <w:rFonts w:ascii="Sylfaen" w:hAnsi="Sylfaen"/>
          <w:sz w:val="20"/>
          <w:szCs w:val="20"/>
          <w:lang w:val="ka-GE"/>
        </w:rPr>
        <w:t xml:space="preserve">, რომელიც ხელშეკრულების </w:t>
      </w:r>
      <w:r w:rsidRPr="008B69E2">
        <w:rPr>
          <w:rFonts w:ascii="Sylfaen" w:hAnsi="Sylfaen"/>
          <w:sz w:val="20"/>
          <w:szCs w:val="20"/>
          <w:lang w:val="ka-GE"/>
        </w:rPr>
        <w:t>გაფორმების</w:t>
      </w:r>
      <w:r w:rsidR="0071455F" w:rsidRPr="008B69E2">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433C7A3E" w14:textId="77777777" w:rsidR="00BA3128" w:rsidRPr="008B69E2" w:rsidRDefault="00BA3128" w:rsidP="00BA3128">
      <w:pPr>
        <w:spacing w:after="0"/>
        <w:jc w:val="both"/>
        <w:rPr>
          <w:rFonts w:ascii="Sylfaen" w:hAnsi="Sylfaen"/>
          <w:b/>
          <w:sz w:val="20"/>
          <w:szCs w:val="20"/>
          <w:lang w:val="ka-GE"/>
        </w:rPr>
      </w:pPr>
    </w:p>
    <w:p w14:paraId="022A7445" w14:textId="77777777" w:rsidR="0071455F" w:rsidRPr="008B69E2" w:rsidRDefault="007379CE" w:rsidP="00BA3128">
      <w:pPr>
        <w:spacing w:after="0"/>
        <w:jc w:val="both"/>
        <w:rPr>
          <w:rFonts w:ascii="Sylfaen" w:hAnsi="Sylfaen"/>
          <w:b/>
          <w:sz w:val="20"/>
          <w:szCs w:val="20"/>
          <w:lang w:val="ka-GE"/>
        </w:rPr>
      </w:pPr>
      <w:r w:rsidRPr="008B69E2">
        <w:rPr>
          <w:rFonts w:ascii="Sylfaen" w:hAnsi="Sylfaen"/>
          <w:b/>
          <w:sz w:val="20"/>
          <w:szCs w:val="20"/>
          <w:lang w:val="ka-GE"/>
        </w:rPr>
        <w:t>1.</w:t>
      </w:r>
      <w:r w:rsidR="008B69E2" w:rsidRPr="008B69E2">
        <w:rPr>
          <w:rFonts w:ascii="Sylfaen" w:hAnsi="Sylfaen"/>
          <w:b/>
          <w:sz w:val="20"/>
          <w:szCs w:val="20"/>
          <w:lang w:val="ka-GE"/>
        </w:rPr>
        <w:t>8</w:t>
      </w:r>
      <w:r w:rsidR="00A66371" w:rsidRPr="008B69E2">
        <w:rPr>
          <w:rFonts w:ascii="Sylfaen" w:hAnsi="Sylfaen"/>
          <w:b/>
          <w:sz w:val="20"/>
          <w:szCs w:val="20"/>
          <w:lang w:val="ka-GE"/>
        </w:rPr>
        <w:tab/>
      </w:r>
      <w:r w:rsidR="0071455F" w:rsidRPr="008B69E2">
        <w:rPr>
          <w:rFonts w:ascii="Sylfaen" w:hAnsi="Sylfaen"/>
          <w:b/>
          <w:sz w:val="20"/>
          <w:szCs w:val="20"/>
          <w:lang w:val="ka-GE"/>
        </w:rPr>
        <w:t>სხვა მოთხოვნა</w:t>
      </w:r>
    </w:p>
    <w:p w14:paraId="31BB2314" w14:textId="77777777" w:rsidR="0071455F" w:rsidRPr="008B69E2" w:rsidRDefault="007379CE"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lang w:val="ka-GE"/>
        </w:rPr>
        <w:t>8</w:t>
      </w:r>
      <w:r w:rsidR="0071455F" w:rsidRPr="008B69E2">
        <w:rPr>
          <w:rFonts w:ascii="Sylfaen" w:hAnsi="Sylfaen"/>
          <w:sz w:val="20"/>
          <w:szCs w:val="20"/>
          <w:lang w:val="ka-GE"/>
        </w:rPr>
        <w:t>.1</w:t>
      </w:r>
      <w:r w:rsidR="00BA3128" w:rsidRPr="008B69E2">
        <w:rPr>
          <w:rFonts w:ascii="Sylfaen" w:hAnsi="Sylfaen"/>
          <w:sz w:val="20"/>
          <w:szCs w:val="20"/>
          <w:lang w:val="ka-GE"/>
        </w:rPr>
        <w:tab/>
      </w:r>
      <w:r w:rsidR="0071455F" w:rsidRPr="008B69E2">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33D8FF4" w14:textId="77777777" w:rsidR="0071455F" w:rsidRPr="008B69E2"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8B69E2">
        <w:rPr>
          <w:rFonts w:ascii="Sylfaen" w:hAnsi="Sylfaen"/>
          <w:sz w:val="20"/>
          <w:szCs w:val="20"/>
          <w:lang w:val="ka-GE"/>
        </w:rPr>
        <w:t>გაკოტრების პროცესში;</w:t>
      </w:r>
    </w:p>
    <w:p w14:paraId="1BC884BF" w14:textId="77777777" w:rsidR="0071455F" w:rsidRPr="008B69E2"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8B69E2">
        <w:rPr>
          <w:rFonts w:ascii="Sylfaen" w:hAnsi="Sylfaen"/>
          <w:sz w:val="20"/>
          <w:szCs w:val="20"/>
          <w:lang w:val="ka-GE"/>
        </w:rPr>
        <w:t>ლიკვიდაციის პროცესში;</w:t>
      </w:r>
    </w:p>
    <w:p w14:paraId="769945A9" w14:textId="77777777" w:rsidR="0071455F" w:rsidRPr="008B69E2"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8B69E2">
        <w:rPr>
          <w:rFonts w:ascii="Sylfaen" w:hAnsi="Sylfaen"/>
          <w:sz w:val="20"/>
          <w:szCs w:val="20"/>
          <w:lang w:val="ka-GE"/>
        </w:rPr>
        <w:t>საქმიანობის დროებით შეჩერების მდგომარეობაში.</w:t>
      </w:r>
    </w:p>
    <w:p w14:paraId="71126006" w14:textId="77777777" w:rsidR="00BA3128" w:rsidRPr="008B69E2" w:rsidRDefault="007379CE" w:rsidP="00BA3128">
      <w:pPr>
        <w:spacing w:after="0"/>
        <w:jc w:val="both"/>
        <w:rPr>
          <w:rFonts w:ascii="Sylfaen" w:hAnsi="Sylfaen"/>
          <w:b/>
          <w:sz w:val="20"/>
          <w:szCs w:val="20"/>
          <w:lang w:val="ka-GE"/>
        </w:rPr>
      </w:pPr>
      <w:r w:rsidRPr="008B69E2">
        <w:rPr>
          <w:rFonts w:ascii="Sylfaen" w:hAnsi="Sylfaen" w:cs="Sylfaen"/>
          <w:sz w:val="20"/>
          <w:szCs w:val="20"/>
          <w:lang w:val="ka-GE"/>
        </w:rPr>
        <w:t>1.</w:t>
      </w:r>
      <w:r w:rsidR="008B69E2" w:rsidRPr="008B69E2">
        <w:rPr>
          <w:rFonts w:ascii="Sylfaen" w:hAnsi="Sylfaen" w:cs="Sylfaen"/>
          <w:sz w:val="20"/>
          <w:szCs w:val="20"/>
          <w:lang w:val="ka-GE"/>
        </w:rPr>
        <w:t>8</w:t>
      </w:r>
      <w:r w:rsidR="00BA3128" w:rsidRPr="008B69E2">
        <w:rPr>
          <w:rFonts w:ascii="Sylfaen" w:hAnsi="Sylfaen" w:cs="Sylfaen"/>
          <w:sz w:val="20"/>
          <w:szCs w:val="20"/>
          <w:lang w:val="ka-GE"/>
        </w:rPr>
        <w:t>.2</w:t>
      </w:r>
      <w:r w:rsidR="00BA3128" w:rsidRPr="008B69E2">
        <w:rPr>
          <w:rFonts w:ascii="Sylfaen" w:hAnsi="Sylfaen" w:cs="Sylfaen"/>
          <w:sz w:val="20"/>
          <w:szCs w:val="20"/>
          <w:lang w:val="ka-GE"/>
        </w:rPr>
        <w:tab/>
      </w:r>
      <w:r w:rsidR="0071455F" w:rsidRPr="008B69E2">
        <w:rPr>
          <w:rFonts w:ascii="Sylfaen" w:hAnsi="Sylfaen" w:cs="Sylfaen"/>
          <w:sz w:val="20"/>
          <w:szCs w:val="20"/>
          <w:lang w:val="ka-GE"/>
        </w:rPr>
        <w:t>ფასების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წარმოდგენა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დასაშვებია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მხოლოდ</w:t>
      </w:r>
      <w:r w:rsidR="0071455F" w:rsidRPr="008B69E2">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68FABB4A" w14:textId="77777777" w:rsidR="0071455F" w:rsidRPr="008B69E2" w:rsidRDefault="007379CE" w:rsidP="00BA3128">
      <w:pPr>
        <w:spacing w:after="0"/>
        <w:jc w:val="both"/>
        <w:rPr>
          <w:rFonts w:ascii="Sylfaen" w:hAnsi="Sylfaen"/>
          <w:b/>
          <w:sz w:val="20"/>
          <w:szCs w:val="20"/>
          <w:lang w:val="ka-GE"/>
        </w:rPr>
      </w:pPr>
      <w:r w:rsidRPr="008B69E2">
        <w:rPr>
          <w:rFonts w:ascii="Sylfaen" w:hAnsi="Sylfaen" w:cs="Sylfaen"/>
          <w:sz w:val="20"/>
          <w:szCs w:val="20"/>
          <w:lang w:val="ka-GE"/>
        </w:rPr>
        <w:t>1.</w:t>
      </w:r>
      <w:r w:rsidR="008B69E2" w:rsidRPr="008B69E2">
        <w:rPr>
          <w:rFonts w:ascii="Sylfaen" w:hAnsi="Sylfaen" w:cs="Sylfaen"/>
          <w:sz w:val="20"/>
          <w:szCs w:val="20"/>
          <w:lang w:val="ka-GE"/>
        </w:rPr>
        <w:t>8</w:t>
      </w:r>
      <w:r w:rsidR="00BA3128" w:rsidRPr="008B69E2">
        <w:rPr>
          <w:rFonts w:ascii="Sylfaen" w:hAnsi="Sylfaen" w:cs="Sylfaen"/>
          <w:sz w:val="20"/>
          <w:szCs w:val="20"/>
          <w:lang w:val="ka-GE"/>
        </w:rPr>
        <w:t>.3</w:t>
      </w:r>
      <w:r w:rsidR="00BA3128" w:rsidRPr="008B69E2">
        <w:rPr>
          <w:rFonts w:ascii="Sylfaen" w:hAnsi="Sylfaen" w:cs="Sylfaen"/>
          <w:sz w:val="20"/>
          <w:szCs w:val="20"/>
          <w:lang w:val="ka-GE"/>
        </w:rPr>
        <w:tab/>
      </w:r>
      <w:r w:rsidR="0071455F" w:rsidRPr="008B69E2">
        <w:rPr>
          <w:rFonts w:ascii="Sylfaen" w:hAnsi="Sylfaen" w:cs="Sylfaen"/>
          <w:sz w:val="20"/>
          <w:szCs w:val="20"/>
          <w:lang w:val="ka-GE"/>
        </w:rPr>
        <w:t>პრეტენდენტის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მიერ</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წარმოდგენილი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წინადადება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ძალაში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უნდა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იყოს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წინადადებების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მიღები</w:t>
      </w:r>
      <w:r w:rsidR="0071455F" w:rsidRPr="008B69E2">
        <w:rPr>
          <w:rFonts w:ascii="Sylfaen" w:hAnsi="Sylfaen"/>
          <w:sz w:val="20"/>
          <w:szCs w:val="20"/>
          <w:lang w:val="ka-GE"/>
        </w:rPr>
        <w:t>ს თარიღიდან 30 (ოცდაათი) კალენდარული დღის განმავლობაში.</w:t>
      </w:r>
    </w:p>
    <w:p w14:paraId="75F0027C" w14:textId="77777777" w:rsidR="00BA3128" w:rsidRPr="008B69E2" w:rsidRDefault="007379CE" w:rsidP="00BA3128">
      <w:pPr>
        <w:spacing w:after="0"/>
        <w:jc w:val="both"/>
        <w:rPr>
          <w:rFonts w:ascii="Sylfaen" w:hAnsi="Sylfaen"/>
          <w:sz w:val="20"/>
          <w:szCs w:val="20"/>
          <w:lang w:val="ka-GE"/>
        </w:rPr>
      </w:pPr>
      <w:r w:rsidRPr="008B69E2">
        <w:rPr>
          <w:rFonts w:ascii="Sylfaen" w:hAnsi="Sylfaen" w:cs="Sylfaen"/>
          <w:sz w:val="20"/>
          <w:szCs w:val="20"/>
          <w:lang w:val="ka-GE"/>
        </w:rPr>
        <w:t>1.</w:t>
      </w:r>
      <w:r w:rsidR="008B69E2" w:rsidRPr="008B69E2">
        <w:rPr>
          <w:rFonts w:ascii="Sylfaen" w:hAnsi="Sylfaen" w:cs="Sylfaen"/>
          <w:sz w:val="20"/>
          <w:szCs w:val="20"/>
          <w:lang w:val="ka-GE"/>
        </w:rPr>
        <w:t>8</w:t>
      </w:r>
      <w:r w:rsidR="00BA3128" w:rsidRPr="008B69E2">
        <w:rPr>
          <w:rFonts w:ascii="Sylfaen" w:hAnsi="Sylfaen" w:cs="Sylfaen"/>
          <w:sz w:val="20"/>
          <w:szCs w:val="20"/>
          <w:lang w:val="ka-GE"/>
        </w:rPr>
        <w:t>.4</w:t>
      </w:r>
      <w:r w:rsidR="00BA3128" w:rsidRPr="008B69E2">
        <w:rPr>
          <w:rFonts w:ascii="Sylfaen" w:hAnsi="Sylfaen" w:cs="Sylfaen"/>
          <w:sz w:val="20"/>
          <w:szCs w:val="20"/>
          <w:lang w:val="ka-GE"/>
        </w:rPr>
        <w:tab/>
      </w:r>
      <w:r w:rsidR="0071455F" w:rsidRPr="008B69E2">
        <w:rPr>
          <w:rFonts w:ascii="Sylfaen" w:hAnsi="Sylfaen" w:cs="Sylfaen"/>
          <w:sz w:val="20"/>
          <w:szCs w:val="20"/>
          <w:lang w:val="ka-GE"/>
        </w:rPr>
        <w:t>შემსყიდველი (შპს</w:t>
      </w:r>
      <w:r w:rsidR="0071455F" w:rsidRPr="008B69E2">
        <w:rPr>
          <w:rFonts w:ascii="Sylfaen" w:hAnsi="Sylfaen"/>
          <w:sz w:val="20"/>
          <w:szCs w:val="20"/>
          <w:lang w:val="ka-GE"/>
        </w:rPr>
        <w:t xml:space="preserve"> </w:t>
      </w:r>
      <w:r w:rsidR="0071455F" w:rsidRPr="008B69E2">
        <w:rPr>
          <w:rFonts w:ascii="Sylfaen" w:hAnsi="Sylfaen" w:cs="Calibri"/>
          <w:sz w:val="20"/>
          <w:szCs w:val="20"/>
          <w:lang w:val="ka-GE"/>
        </w:rPr>
        <w:t>„</w:t>
      </w:r>
      <w:r w:rsidR="0009460A" w:rsidRPr="008B69E2">
        <w:rPr>
          <w:rFonts w:ascii="Sylfaen" w:hAnsi="Sylfaen" w:cs="Sylfaen"/>
          <w:sz w:val="20"/>
          <w:szCs w:val="20"/>
          <w:lang w:val="ka-GE"/>
        </w:rPr>
        <w:t>ჯორჯიან უოთერ ენდ ფაუერი</w:t>
      </w:r>
      <w:r w:rsidR="0071455F" w:rsidRPr="008B69E2">
        <w:rPr>
          <w:rFonts w:ascii="Sylfaen" w:hAnsi="Sylfaen" w:cs="Sylfaen"/>
          <w:sz w:val="20"/>
          <w:szCs w:val="20"/>
          <w:lang w:val="ka-GE"/>
        </w:rPr>
        <w:t>“ (</w:t>
      </w:r>
      <w:r w:rsidR="0009460A" w:rsidRPr="008B69E2">
        <w:rPr>
          <w:rFonts w:ascii="Sylfaen" w:hAnsi="Sylfaen" w:cs="Sylfaen"/>
          <w:sz w:val="20"/>
          <w:szCs w:val="20"/>
          <w:lang w:val="ka-GE"/>
        </w:rPr>
        <w:t>GWP</w:t>
      </w:r>
      <w:r w:rsidR="0071455F" w:rsidRPr="008B69E2">
        <w:rPr>
          <w:rFonts w:ascii="Sylfaen" w:hAnsi="Sylfaen" w:cs="Sylfaen"/>
          <w:sz w:val="20"/>
          <w:szCs w:val="20"/>
          <w:lang w:val="ka-GE"/>
        </w:rPr>
        <w:t xml:space="preserve">, ს/ნ </w:t>
      </w:r>
      <w:r w:rsidR="0009460A" w:rsidRPr="008B69E2">
        <w:rPr>
          <w:rFonts w:ascii="Sylfaen" w:hAnsi="Sylfaen" w:cs="Sylfaen"/>
          <w:sz w:val="20"/>
          <w:szCs w:val="20"/>
          <w:lang w:val="ka-GE"/>
        </w:rPr>
        <w:t>203826002</w:t>
      </w:r>
      <w:r w:rsidR="0071455F" w:rsidRPr="008B69E2">
        <w:rPr>
          <w:rFonts w:ascii="Sylfaen" w:hAnsi="Sylfaen" w:cs="Arial"/>
          <w:sz w:val="20"/>
          <w:szCs w:val="20"/>
        </w:rPr>
        <w:t>)</w:t>
      </w:r>
      <w:r w:rsidR="0071455F" w:rsidRPr="008B69E2">
        <w:rPr>
          <w:rFonts w:ascii="Sylfaen" w:hAnsi="Sylfaen" w:cs="Arial"/>
          <w:sz w:val="20"/>
          <w:szCs w:val="20"/>
          <w:lang w:val="ka-GE"/>
        </w:rPr>
        <w:t xml:space="preserve"> </w:t>
      </w:r>
      <w:r w:rsidR="0071455F" w:rsidRPr="008B69E2">
        <w:rPr>
          <w:rFonts w:ascii="Sylfaen" w:hAnsi="Sylfaen" w:cs="Sylfaen"/>
          <w:sz w:val="20"/>
          <w:szCs w:val="20"/>
          <w:lang w:val="ka-GE"/>
        </w:rPr>
        <w:t>უფლებას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იტოვებს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თვითონ</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განსაზღვროს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ტენდერის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დასრულების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ვადა</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შეცვალოს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ტენდერის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პირობები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რასაც</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დროულად</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აცნობებს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ტენდერის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მონაწილეებს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ან</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შეწყვიტოს</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ტენდერი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მისი</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მიმდინარე</w:t>
      </w:r>
      <w:r w:rsidR="0071455F" w:rsidRPr="008B69E2">
        <w:rPr>
          <w:rFonts w:ascii="Sylfaen" w:hAnsi="Sylfaen"/>
          <w:sz w:val="20"/>
          <w:szCs w:val="20"/>
          <w:lang w:val="ka-GE"/>
        </w:rPr>
        <w:t>ობის ნებმისმიერ ეტაპზე.</w:t>
      </w:r>
    </w:p>
    <w:p w14:paraId="139C51E0" w14:textId="77777777" w:rsidR="00BA3128" w:rsidRPr="008B69E2" w:rsidRDefault="007379CE"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lang w:val="ka-GE"/>
        </w:rPr>
        <w:t>8</w:t>
      </w:r>
      <w:r w:rsidR="00BA3128" w:rsidRPr="008B69E2">
        <w:rPr>
          <w:rFonts w:ascii="Sylfaen" w:hAnsi="Sylfaen"/>
          <w:sz w:val="20"/>
          <w:szCs w:val="20"/>
          <w:lang w:val="ka-GE"/>
        </w:rPr>
        <w:t>.5</w:t>
      </w:r>
      <w:r w:rsidR="00BA3128" w:rsidRPr="008B69E2">
        <w:rPr>
          <w:rFonts w:ascii="Sylfaen" w:hAnsi="Sylfaen"/>
          <w:sz w:val="20"/>
          <w:szCs w:val="20"/>
          <w:lang w:val="ka-GE"/>
        </w:rPr>
        <w:tab/>
      </w:r>
      <w:r w:rsidR="0071455F" w:rsidRPr="008B69E2">
        <w:rPr>
          <w:rFonts w:ascii="Sylfaen" w:hAnsi="Sylfaen" w:cs="Sylfaen"/>
          <w:sz w:val="20"/>
          <w:szCs w:val="20"/>
          <w:lang w:val="ka-GE"/>
        </w:rPr>
        <w:t>შემსყიდველი (შპს</w:t>
      </w:r>
      <w:r w:rsidR="0071455F" w:rsidRPr="008B69E2">
        <w:rPr>
          <w:rFonts w:ascii="Sylfaen" w:hAnsi="Sylfaen"/>
          <w:sz w:val="20"/>
          <w:szCs w:val="20"/>
          <w:lang w:val="ka-GE"/>
        </w:rPr>
        <w:t xml:space="preserve"> </w:t>
      </w:r>
      <w:r w:rsidR="0071455F" w:rsidRPr="008B69E2">
        <w:rPr>
          <w:rFonts w:ascii="Sylfaen" w:hAnsi="Sylfaen" w:cs="Calibri"/>
          <w:sz w:val="20"/>
          <w:szCs w:val="20"/>
          <w:lang w:val="ka-GE"/>
        </w:rPr>
        <w:t>„</w:t>
      </w:r>
      <w:r w:rsidR="0009460A" w:rsidRPr="008B69E2">
        <w:rPr>
          <w:rFonts w:ascii="Sylfaen" w:hAnsi="Sylfaen" w:cs="Sylfaen"/>
          <w:sz w:val="20"/>
          <w:szCs w:val="20"/>
          <w:lang w:val="ka-GE"/>
        </w:rPr>
        <w:t>ჯორჯიან უოთერ ენდ ფაუერი</w:t>
      </w:r>
      <w:r w:rsidR="0071455F" w:rsidRPr="008B69E2">
        <w:rPr>
          <w:rFonts w:ascii="Sylfaen" w:hAnsi="Sylfaen" w:cs="Calibri"/>
          <w:sz w:val="20"/>
          <w:szCs w:val="20"/>
          <w:lang w:val="ka-GE"/>
        </w:rPr>
        <w:t>“</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w:t>
      </w:r>
      <w:r w:rsidR="0009460A" w:rsidRPr="008B69E2">
        <w:rPr>
          <w:rFonts w:ascii="Sylfaen" w:hAnsi="Sylfaen" w:cs="Sylfaen"/>
          <w:sz w:val="20"/>
          <w:szCs w:val="20"/>
          <w:lang w:val="ka-GE"/>
        </w:rPr>
        <w:t>GWP</w:t>
      </w:r>
      <w:r w:rsidR="0071455F" w:rsidRPr="008B69E2">
        <w:rPr>
          <w:rFonts w:ascii="Sylfaen" w:hAnsi="Sylfaen" w:cs="Sylfaen"/>
          <w:sz w:val="20"/>
          <w:szCs w:val="20"/>
          <w:lang w:val="ka-GE"/>
        </w:rPr>
        <w:t xml:space="preserve">, ს/ნ </w:t>
      </w:r>
      <w:r w:rsidR="0009460A" w:rsidRPr="008B69E2">
        <w:rPr>
          <w:rFonts w:ascii="Sylfaen" w:hAnsi="Sylfaen" w:cs="Sylfaen"/>
          <w:sz w:val="20"/>
          <w:szCs w:val="20"/>
          <w:lang w:val="ka-GE"/>
        </w:rPr>
        <w:t>203826002</w:t>
      </w:r>
      <w:r w:rsidR="0071455F" w:rsidRPr="008B69E2">
        <w:rPr>
          <w:rFonts w:ascii="Sylfaen" w:hAnsi="Sylfaen" w:cs="Sylfaen"/>
          <w:sz w:val="20"/>
          <w:szCs w:val="20"/>
          <w:lang w:val="ka-GE"/>
        </w:rPr>
        <w:t>)</w:t>
      </w:r>
      <w:r w:rsidR="0071455F" w:rsidRPr="008B69E2">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8B69E2">
        <w:rPr>
          <w:rFonts w:ascii="Sylfaen" w:hAnsi="Sylfaen" w:cs="Sylfaen"/>
          <w:sz w:val="20"/>
          <w:szCs w:val="20"/>
          <w:lang w:val="ka-GE"/>
        </w:rPr>
        <w:t>შემსყიდველი (შპს</w:t>
      </w:r>
      <w:r w:rsidR="0071455F" w:rsidRPr="008B69E2">
        <w:rPr>
          <w:rFonts w:ascii="Sylfaen" w:hAnsi="Sylfaen"/>
          <w:sz w:val="20"/>
          <w:szCs w:val="20"/>
          <w:lang w:val="ka-GE"/>
        </w:rPr>
        <w:t xml:space="preserve"> </w:t>
      </w:r>
      <w:r w:rsidR="0071455F" w:rsidRPr="008B69E2">
        <w:rPr>
          <w:rFonts w:ascii="Sylfaen" w:hAnsi="Sylfaen" w:cs="Calibri"/>
          <w:sz w:val="20"/>
          <w:szCs w:val="20"/>
          <w:lang w:val="ka-GE"/>
        </w:rPr>
        <w:t>„</w:t>
      </w:r>
      <w:r w:rsidR="0009460A" w:rsidRPr="008B69E2">
        <w:rPr>
          <w:rFonts w:ascii="Sylfaen" w:hAnsi="Sylfaen" w:cs="Sylfaen"/>
          <w:sz w:val="20"/>
          <w:szCs w:val="20"/>
          <w:lang w:val="ka-GE"/>
        </w:rPr>
        <w:t>ჯორჯიან უოთერ ენდ ფაუერი</w:t>
      </w:r>
      <w:r w:rsidR="0071455F" w:rsidRPr="008B69E2">
        <w:rPr>
          <w:rFonts w:ascii="Sylfaen" w:hAnsi="Sylfaen" w:cs="Calibri"/>
          <w:sz w:val="20"/>
          <w:szCs w:val="20"/>
          <w:lang w:val="ka-GE"/>
        </w:rPr>
        <w:t>“</w:t>
      </w:r>
      <w:r w:rsidR="0071455F" w:rsidRPr="008B69E2">
        <w:rPr>
          <w:rFonts w:ascii="Sylfaen" w:hAnsi="Sylfaen"/>
          <w:sz w:val="20"/>
          <w:szCs w:val="20"/>
          <w:lang w:val="ka-GE"/>
        </w:rPr>
        <w:t xml:space="preserve"> </w:t>
      </w:r>
      <w:r w:rsidR="0071455F" w:rsidRPr="008B69E2">
        <w:rPr>
          <w:rFonts w:ascii="Sylfaen" w:hAnsi="Sylfaen" w:cs="Sylfaen"/>
          <w:sz w:val="20"/>
          <w:szCs w:val="20"/>
          <w:lang w:val="ka-GE"/>
        </w:rPr>
        <w:t>(</w:t>
      </w:r>
      <w:r w:rsidR="0009460A" w:rsidRPr="008B69E2">
        <w:rPr>
          <w:rFonts w:ascii="Sylfaen" w:hAnsi="Sylfaen" w:cs="Sylfaen"/>
          <w:sz w:val="20"/>
          <w:szCs w:val="20"/>
          <w:lang w:val="ka-GE"/>
        </w:rPr>
        <w:t>GWP</w:t>
      </w:r>
      <w:r w:rsidR="0071455F" w:rsidRPr="008B69E2">
        <w:rPr>
          <w:rFonts w:ascii="Sylfaen" w:hAnsi="Sylfaen" w:cs="Sylfaen"/>
          <w:sz w:val="20"/>
          <w:szCs w:val="20"/>
          <w:lang w:val="ka-GE"/>
        </w:rPr>
        <w:t>, ს/ნ</w:t>
      </w:r>
      <w:r w:rsidR="0071455F" w:rsidRPr="008B69E2">
        <w:rPr>
          <w:rFonts w:ascii="Sylfaen" w:hAnsi="Sylfaen" w:cs="Arial"/>
          <w:sz w:val="20"/>
          <w:szCs w:val="20"/>
          <w:lang w:val="ka-GE"/>
        </w:rPr>
        <w:t xml:space="preserve"> </w:t>
      </w:r>
      <w:r w:rsidR="0009460A" w:rsidRPr="008B69E2">
        <w:rPr>
          <w:rFonts w:ascii="Sylfaen" w:hAnsi="Sylfaen" w:cs="Sylfaen"/>
          <w:sz w:val="20"/>
          <w:szCs w:val="20"/>
          <w:lang w:val="ka-GE"/>
        </w:rPr>
        <w:t>203826002</w:t>
      </w:r>
      <w:r w:rsidR="0071455F" w:rsidRPr="008B69E2">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6EFDB78B" w14:textId="77777777" w:rsidR="00BA3128" w:rsidRPr="008B69E2" w:rsidRDefault="007379CE"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lang w:val="ka-GE"/>
        </w:rPr>
        <w:t>8</w:t>
      </w:r>
      <w:r w:rsidR="00BA3128" w:rsidRPr="008B69E2">
        <w:rPr>
          <w:rFonts w:ascii="Sylfaen" w:hAnsi="Sylfaen"/>
          <w:sz w:val="20"/>
          <w:szCs w:val="20"/>
          <w:lang w:val="ka-GE"/>
        </w:rPr>
        <w:t>.6</w:t>
      </w:r>
      <w:r w:rsidR="00BA3128" w:rsidRPr="008B69E2">
        <w:rPr>
          <w:rFonts w:ascii="Sylfaen" w:hAnsi="Sylfaen"/>
          <w:sz w:val="20"/>
          <w:szCs w:val="20"/>
          <w:lang w:val="ka-GE"/>
        </w:rPr>
        <w:tab/>
      </w:r>
      <w:r w:rsidR="0071455F" w:rsidRPr="008B69E2">
        <w:rPr>
          <w:rFonts w:ascii="Sylfaen" w:hAnsi="Sylfaen" w:cs="Sylfaen"/>
          <w:sz w:val="20"/>
          <w:szCs w:val="20"/>
          <w:lang w:val="ka-GE"/>
        </w:rPr>
        <w:t>შემსყიდველი (შპს „</w:t>
      </w:r>
      <w:r w:rsidR="0009460A" w:rsidRPr="008B69E2">
        <w:rPr>
          <w:rFonts w:ascii="Sylfaen" w:hAnsi="Sylfaen" w:cs="Sylfaen"/>
          <w:sz w:val="20"/>
          <w:szCs w:val="20"/>
          <w:lang w:val="ka-GE"/>
        </w:rPr>
        <w:t>ჯორჯიან უოთერ ენდ ფაუერი</w:t>
      </w:r>
      <w:r w:rsidR="0071455F" w:rsidRPr="008B69E2">
        <w:rPr>
          <w:rFonts w:ascii="Sylfaen" w:hAnsi="Sylfaen" w:cs="Sylfaen"/>
          <w:sz w:val="20"/>
          <w:szCs w:val="20"/>
          <w:lang w:val="ka-GE"/>
        </w:rPr>
        <w:t>“ (</w:t>
      </w:r>
      <w:r w:rsidR="0009460A" w:rsidRPr="008B69E2">
        <w:rPr>
          <w:rFonts w:ascii="Sylfaen" w:hAnsi="Sylfaen" w:cs="Sylfaen"/>
          <w:sz w:val="20"/>
          <w:szCs w:val="20"/>
          <w:lang w:val="ka-GE"/>
        </w:rPr>
        <w:t>GWP</w:t>
      </w:r>
      <w:r w:rsidR="0071455F" w:rsidRPr="008B69E2">
        <w:rPr>
          <w:rFonts w:ascii="Sylfaen" w:hAnsi="Sylfaen" w:cs="Sylfaen"/>
          <w:sz w:val="20"/>
          <w:szCs w:val="20"/>
          <w:lang w:val="ka-GE"/>
        </w:rPr>
        <w:t xml:space="preserve">, ს/ნ </w:t>
      </w:r>
      <w:r w:rsidR="0009460A" w:rsidRPr="008B69E2">
        <w:rPr>
          <w:rFonts w:ascii="Sylfaen" w:hAnsi="Sylfaen" w:cs="Sylfaen"/>
          <w:sz w:val="20"/>
          <w:szCs w:val="20"/>
          <w:lang w:val="ka-GE"/>
        </w:rPr>
        <w:t>203826002</w:t>
      </w:r>
      <w:r w:rsidR="0071455F" w:rsidRPr="008B69E2">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677400B" w14:textId="77777777" w:rsidR="0071455F" w:rsidRPr="008B69E2" w:rsidRDefault="007379CE"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lang w:val="ka-GE"/>
        </w:rPr>
        <w:t>8</w:t>
      </w:r>
      <w:r w:rsidR="00BA3128" w:rsidRPr="008B69E2">
        <w:rPr>
          <w:rFonts w:ascii="Sylfaen" w:hAnsi="Sylfaen"/>
          <w:sz w:val="20"/>
          <w:szCs w:val="20"/>
          <w:lang w:val="ka-GE"/>
        </w:rPr>
        <w:t>.7</w:t>
      </w:r>
      <w:r w:rsidR="00BA3128" w:rsidRPr="008B69E2">
        <w:rPr>
          <w:rFonts w:ascii="Sylfaen" w:hAnsi="Sylfaen"/>
          <w:sz w:val="20"/>
          <w:szCs w:val="20"/>
          <w:lang w:val="ka-GE"/>
        </w:rPr>
        <w:tab/>
      </w:r>
      <w:r w:rsidR="0071455F" w:rsidRPr="008B69E2">
        <w:rPr>
          <w:rFonts w:ascii="Sylfaen" w:hAnsi="Sylfaen" w:cs="Sylfaen"/>
          <w:sz w:val="20"/>
          <w:szCs w:val="20"/>
          <w:lang w:val="ka-GE"/>
        </w:rPr>
        <w:t>გთხოვთ გაითვალისწინოთ, რომ შემსყიდველი (შპს „</w:t>
      </w:r>
      <w:r w:rsidR="0009460A" w:rsidRPr="008B69E2">
        <w:rPr>
          <w:rFonts w:ascii="Sylfaen" w:hAnsi="Sylfaen" w:cs="Sylfaen"/>
          <w:sz w:val="20"/>
          <w:szCs w:val="20"/>
          <w:lang w:val="ka-GE"/>
        </w:rPr>
        <w:t>ჯორჯიან უოთერ ენდ ფაუერი</w:t>
      </w:r>
      <w:r w:rsidR="0071455F" w:rsidRPr="008B69E2">
        <w:rPr>
          <w:rFonts w:ascii="Sylfaen" w:hAnsi="Sylfaen" w:cs="Sylfaen"/>
          <w:sz w:val="20"/>
          <w:szCs w:val="20"/>
          <w:lang w:val="ka-GE"/>
        </w:rPr>
        <w:t>“ (</w:t>
      </w:r>
      <w:r w:rsidR="0009460A" w:rsidRPr="008B69E2">
        <w:rPr>
          <w:rFonts w:ascii="Sylfaen" w:hAnsi="Sylfaen" w:cs="Sylfaen"/>
          <w:sz w:val="20"/>
          <w:szCs w:val="20"/>
          <w:lang w:val="ka-GE"/>
        </w:rPr>
        <w:t>GWP</w:t>
      </w:r>
      <w:r w:rsidR="0071455F" w:rsidRPr="008B69E2">
        <w:rPr>
          <w:rFonts w:ascii="Sylfaen" w:hAnsi="Sylfaen" w:cs="Sylfaen"/>
          <w:sz w:val="20"/>
          <w:szCs w:val="20"/>
          <w:lang w:val="ka-GE"/>
        </w:rPr>
        <w:t xml:space="preserve">, ს/ნ </w:t>
      </w:r>
      <w:r w:rsidR="0009460A" w:rsidRPr="008B69E2">
        <w:rPr>
          <w:rFonts w:ascii="Sylfaen" w:hAnsi="Sylfaen" w:cs="Sylfaen"/>
          <w:sz w:val="20"/>
          <w:szCs w:val="20"/>
          <w:lang w:val="ka-GE"/>
        </w:rPr>
        <w:t>203826002</w:t>
      </w:r>
      <w:r w:rsidR="0071455F" w:rsidRPr="008B69E2">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sidRPr="008B69E2">
        <w:rPr>
          <w:rFonts w:ascii="Sylfaen" w:hAnsi="Sylfaen" w:cs="Sylfaen"/>
          <w:sz w:val="20"/>
          <w:szCs w:val="20"/>
        </w:rPr>
        <w:fldChar w:fldCharType="begin"/>
      </w:r>
      <w:r w:rsidR="0024589B" w:rsidRPr="008B69E2">
        <w:rPr>
          <w:rFonts w:ascii="Sylfaen" w:hAnsi="Sylfaen" w:cs="Sylfaen"/>
          <w:sz w:val="20"/>
          <w:szCs w:val="20"/>
        </w:rPr>
        <w:instrText xml:space="preserve"> HYPERLINK "mailto:vtsiklauri@gwp.ge" </w:instrText>
      </w:r>
      <w:r w:rsidR="0024589B" w:rsidRPr="008B69E2">
        <w:rPr>
          <w:rFonts w:ascii="Sylfaen" w:hAnsi="Sylfaen" w:cs="Sylfaen"/>
          <w:sz w:val="20"/>
          <w:szCs w:val="20"/>
        </w:rPr>
        <w:fldChar w:fldCharType="separate"/>
      </w:r>
      <w:r w:rsidR="0024589B" w:rsidRPr="008B69E2">
        <w:rPr>
          <w:rStyle w:val="Hyperlink"/>
          <w:rFonts w:ascii="Sylfaen" w:hAnsi="Sylfaen" w:cs="Sylfaen"/>
          <w:sz w:val="20"/>
          <w:szCs w:val="20"/>
        </w:rPr>
        <w:t>vtsiklauri@gwp.ge</w:t>
      </w:r>
      <w:r w:rsidR="0024589B" w:rsidRPr="008B69E2">
        <w:rPr>
          <w:rFonts w:ascii="Sylfaen" w:hAnsi="Sylfaen" w:cs="Sylfaen"/>
          <w:sz w:val="20"/>
          <w:szCs w:val="20"/>
        </w:rPr>
        <w:fldChar w:fldCharType="end"/>
      </w:r>
      <w:r w:rsidR="0024589B" w:rsidRPr="008B69E2">
        <w:rPr>
          <w:rFonts w:ascii="Sylfaen" w:hAnsi="Sylfaen" w:cs="Sylfaen"/>
          <w:sz w:val="20"/>
          <w:szCs w:val="20"/>
          <w:lang w:val="ka-GE"/>
        </w:rPr>
        <w:t xml:space="preserve"> </w:t>
      </w:r>
    </w:p>
    <w:p w14:paraId="77E092E0" w14:textId="77777777" w:rsidR="0071455F" w:rsidRPr="008B69E2" w:rsidRDefault="0071455F" w:rsidP="00BA3128">
      <w:pPr>
        <w:spacing w:after="0"/>
        <w:ind w:firstLine="426"/>
        <w:jc w:val="both"/>
        <w:rPr>
          <w:rFonts w:ascii="Sylfaen" w:hAnsi="Sylfaen"/>
          <w:b/>
          <w:i/>
          <w:sz w:val="20"/>
          <w:szCs w:val="20"/>
          <w:lang w:val="ka-GE"/>
        </w:rPr>
      </w:pPr>
    </w:p>
    <w:p w14:paraId="7D6F9402" w14:textId="77777777" w:rsidR="0071455F" w:rsidRPr="008B69E2" w:rsidRDefault="0071455F" w:rsidP="00BA3128">
      <w:pPr>
        <w:spacing w:after="0"/>
        <w:jc w:val="both"/>
        <w:rPr>
          <w:rFonts w:ascii="Sylfaen" w:hAnsi="Sylfaen"/>
          <w:sz w:val="20"/>
          <w:szCs w:val="20"/>
          <w:lang w:val="ka-GE"/>
        </w:rPr>
      </w:pPr>
      <w:r w:rsidRPr="008B69E2">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8B69E2">
        <w:rPr>
          <w:rFonts w:ascii="Sylfaen" w:hAnsi="Sylfaen" w:cs="Sylfaen"/>
          <w:sz w:val="20"/>
          <w:szCs w:val="20"/>
          <w:lang w:val="ka-GE"/>
        </w:rPr>
        <w:t>შემსყიდველის (შპს</w:t>
      </w:r>
      <w:r w:rsidRPr="008B69E2">
        <w:rPr>
          <w:rFonts w:ascii="Sylfaen" w:hAnsi="Sylfaen"/>
          <w:sz w:val="20"/>
          <w:szCs w:val="20"/>
          <w:lang w:val="ka-GE"/>
        </w:rPr>
        <w:t xml:space="preserve"> </w:t>
      </w:r>
      <w:r w:rsidRPr="008B69E2">
        <w:rPr>
          <w:rFonts w:ascii="Sylfaen" w:hAnsi="Sylfaen" w:cs="Calibri"/>
          <w:sz w:val="20"/>
          <w:szCs w:val="20"/>
          <w:lang w:val="ka-GE"/>
        </w:rPr>
        <w:t>„</w:t>
      </w:r>
      <w:r w:rsidR="0009460A" w:rsidRPr="008B69E2">
        <w:rPr>
          <w:rFonts w:ascii="Sylfaen" w:hAnsi="Sylfaen" w:cs="Sylfaen"/>
          <w:sz w:val="20"/>
          <w:szCs w:val="20"/>
          <w:lang w:val="ka-GE"/>
        </w:rPr>
        <w:t>ჯორჯიან უოთერ ენდ ფაუერი</w:t>
      </w:r>
      <w:r w:rsidRPr="008B69E2">
        <w:rPr>
          <w:rFonts w:ascii="Sylfaen" w:hAnsi="Sylfaen" w:cs="Calibri"/>
          <w:sz w:val="20"/>
          <w:szCs w:val="20"/>
          <w:lang w:val="ka-GE"/>
        </w:rPr>
        <w:t>“</w:t>
      </w:r>
      <w:r w:rsidRPr="008B69E2">
        <w:rPr>
          <w:rFonts w:ascii="Sylfaen" w:hAnsi="Sylfaen"/>
          <w:sz w:val="20"/>
          <w:szCs w:val="20"/>
          <w:lang w:val="ka-GE"/>
        </w:rPr>
        <w:t xml:space="preserve"> </w:t>
      </w:r>
      <w:r w:rsidRPr="008B69E2">
        <w:rPr>
          <w:rFonts w:ascii="Sylfaen" w:hAnsi="Sylfaen" w:cs="Sylfaen"/>
          <w:sz w:val="20"/>
          <w:szCs w:val="20"/>
          <w:lang w:val="ka-GE"/>
        </w:rPr>
        <w:t>(</w:t>
      </w:r>
      <w:r w:rsidR="0009460A" w:rsidRPr="008B69E2">
        <w:rPr>
          <w:rFonts w:ascii="Sylfaen" w:hAnsi="Sylfaen" w:cs="Sylfaen"/>
          <w:sz w:val="20"/>
          <w:szCs w:val="20"/>
          <w:lang w:val="ka-GE"/>
        </w:rPr>
        <w:t>GWP</w:t>
      </w:r>
      <w:r w:rsidRPr="008B69E2">
        <w:rPr>
          <w:rFonts w:ascii="Sylfaen" w:hAnsi="Sylfaen" w:cs="Sylfaen"/>
          <w:sz w:val="20"/>
          <w:szCs w:val="20"/>
          <w:lang w:val="ka-GE"/>
        </w:rPr>
        <w:t xml:space="preserve">, ს/ნ </w:t>
      </w:r>
      <w:r w:rsidR="0009460A" w:rsidRPr="008B69E2">
        <w:rPr>
          <w:rFonts w:ascii="Sylfaen" w:hAnsi="Sylfaen" w:cs="Sylfaen"/>
          <w:sz w:val="20"/>
          <w:szCs w:val="20"/>
          <w:lang w:val="ka-GE"/>
        </w:rPr>
        <w:t>203826002</w:t>
      </w:r>
      <w:r w:rsidRPr="008B69E2">
        <w:rPr>
          <w:rFonts w:ascii="Sylfaen" w:hAnsi="Sylfaen" w:cs="Sylfaen"/>
          <w:sz w:val="20"/>
          <w:szCs w:val="20"/>
          <w:lang w:val="ka-GE"/>
        </w:rPr>
        <w:t>))</w:t>
      </w:r>
      <w:r w:rsidRPr="008B69E2">
        <w:rPr>
          <w:rFonts w:ascii="Sylfaen" w:hAnsi="Sylfaen" w:cs="Arial"/>
          <w:sz w:val="20"/>
          <w:szCs w:val="20"/>
        </w:rPr>
        <w:t xml:space="preserve"> </w:t>
      </w:r>
      <w:r w:rsidRPr="008B69E2">
        <w:rPr>
          <w:rFonts w:ascii="Sylfaen" w:hAnsi="Sylfaen"/>
          <w:sz w:val="20"/>
          <w:szCs w:val="20"/>
          <w:lang w:val="ka-GE"/>
        </w:rPr>
        <w:t xml:space="preserve"> მხრიდან.</w:t>
      </w:r>
    </w:p>
    <w:p w14:paraId="3C8DFBA6" w14:textId="77777777" w:rsidR="0024589B" w:rsidRPr="008B69E2" w:rsidRDefault="0024589B" w:rsidP="00BA3128">
      <w:pPr>
        <w:spacing w:after="0"/>
        <w:jc w:val="both"/>
        <w:rPr>
          <w:rFonts w:ascii="Sylfaen" w:hAnsi="Sylfaen"/>
          <w:sz w:val="20"/>
          <w:szCs w:val="20"/>
          <w:lang w:val="ka-GE"/>
        </w:rPr>
      </w:pPr>
    </w:p>
    <w:p w14:paraId="2DFBF0F0" w14:textId="77777777" w:rsidR="0024589B"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 xml:space="preserve">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w:t>
      </w:r>
      <w:r w:rsidRPr="008B69E2">
        <w:rPr>
          <w:rFonts w:ascii="Sylfaen" w:hAnsi="Sylfaen"/>
          <w:sz w:val="20"/>
          <w:szCs w:val="20"/>
          <w:lang w:val="ka-GE"/>
        </w:rPr>
        <w:lastRenderedPageBreak/>
        <w:t>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556F4AA" w14:textId="77777777" w:rsidR="0024589B"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3F4F08D" w14:textId="77777777" w:rsidR="0024589B" w:rsidRPr="008B69E2" w:rsidRDefault="0024589B" w:rsidP="00BA3128">
      <w:pPr>
        <w:spacing w:after="0"/>
        <w:jc w:val="both"/>
        <w:rPr>
          <w:rFonts w:ascii="Sylfaen" w:hAnsi="Sylfaen"/>
          <w:sz w:val="20"/>
          <w:szCs w:val="20"/>
          <w:lang w:val="ka-GE"/>
        </w:rPr>
      </w:pPr>
    </w:p>
    <w:p w14:paraId="46BD4669" w14:textId="77777777" w:rsidR="005B3F1A" w:rsidRPr="008B69E2" w:rsidRDefault="00BA3128" w:rsidP="00BA3128">
      <w:pPr>
        <w:spacing w:after="0"/>
        <w:jc w:val="both"/>
        <w:rPr>
          <w:rFonts w:ascii="Sylfaen" w:hAnsi="Sylfaen"/>
          <w:b/>
          <w:sz w:val="20"/>
          <w:szCs w:val="20"/>
          <w:lang w:val="ka-GE"/>
        </w:rPr>
      </w:pPr>
      <w:r w:rsidRPr="008B69E2">
        <w:rPr>
          <w:rFonts w:ascii="Sylfaen" w:hAnsi="Sylfaen"/>
          <w:b/>
          <w:sz w:val="20"/>
          <w:szCs w:val="20"/>
          <w:lang w:val="ka-GE"/>
        </w:rPr>
        <w:t>1</w:t>
      </w:r>
      <w:r w:rsidR="007379CE" w:rsidRPr="008B69E2">
        <w:rPr>
          <w:rFonts w:ascii="Sylfaen" w:hAnsi="Sylfaen"/>
          <w:b/>
          <w:sz w:val="20"/>
          <w:szCs w:val="20"/>
          <w:lang w:val="ka-GE"/>
        </w:rPr>
        <w:t>.</w:t>
      </w:r>
      <w:r w:rsidR="008B69E2" w:rsidRPr="008B69E2">
        <w:rPr>
          <w:rFonts w:ascii="Sylfaen" w:hAnsi="Sylfaen"/>
          <w:b/>
          <w:sz w:val="20"/>
          <w:szCs w:val="20"/>
        </w:rPr>
        <w:t>9</w:t>
      </w:r>
      <w:r w:rsidR="002D6C66" w:rsidRPr="008B69E2">
        <w:rPr>
          <w:rFonts w:ascii="Sylfaen" w:hAnsi="Sylfaen"/>
          <w:b/>
          <w:sz w:val="20"/>
          <w:szCs w:val="20"/>
          <w:lang w:val="ka-GE"/>
        </w:rPr>
        <w:t xml:space="preserve"> </w:t>
      </w:r>
      <w:r w:rsidR="005B3F1A" w:rsidRPr="008B69E2">
        <w:rPr>
          <w:rFonts w:ascii="Sylfaen" w:hAnsi="Sylfaen"/>
          <w:b/>
          <w:sz w:val="20"/>
          <w:szCs w:val="20"/>
          <w:lang w:val="ka-GE"/>
        </w:rPr>
        <w:t>ინფორმაცია ელექტრონულ ტენდერში მონაწილეთათვი</w:t>
      </w:r>
      <w:r w:rsidR="005B3F1A" w:rsidRPr="008B69E2">
        <w:rPr>
          <w:rFonts w:ascii="Sylfaen" w:hAnsi="Sylfaen" w:cs="Sylfaen"/>
          <w:b/>
          <w:sz w:val="20"/>
          <w:szCs w:val="20"/>
          <w:lang w:val="ka-GE"/>
        </w:rPr>
        <w:t>ს</w:t>
      </w:r>
    </w:p>
    <w:p w14:paraId="66430747" w14:textId="77777777" w:rsidR="005B3F1A" w:rsidRPr="008B69E2" w:rsidRDefault="005B3F1A"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rPr>
        <w:t>9</w:t>
      </w:r>
      <w:r w:rsidRPr="008B69E2">
        <w:rPr>
          <w:rFonts w:ascii="Sylfaen" w:hAnsi="Sylfaen"/>
          <w:sz w:val="20"/>
          <w:szCs w:val="20"/>
          <w:lang w:val="ka-GE"/>
        </w:rPr>
        <w:t>.1</w:t>
      </w:r>
      <w:r w:rsidR="00A66371" w:rsidRPr="008B69E2">
        <w:rPr>
          <w:rFonts w:ascii="Sylfaen" w:hAnsi="Sylfaen"/>
          <w:b/>
          <w:sz w:val="20"/>
          <w:szCs w:val="20"/>
          <w:lang w:val="ka-GE"/>
        </w:rPr>
        <w:tab/>
      </w:r>
      <w:r w:rsidRPr="008B69E2">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8B69E2">
        <w:rPr>
          <w:rFonts w:ascii="Sylfaen" w:hAnsi="Sylfaen"/>
          <w:sz w:val="20"/>
          <w:szCs w:val="20"/>
        </w:rPr>
        <w:t>tenders.ge-</w:t>
      </w:r>
      <w:r w:rsidRPr="008B69E2">
        <w:rPr>
          <w:rFonts w:ascii="Sylfaen" w:hAnsi="Sylfaen"/>
          <w:sz w:val="20"/>
          <w:szCs w:val="20"/>
          <w:lang w:val="ka-GE"/>
        </w:rPr>
        <w:t>ს პორტალ</w:t>
      </w:r>
      <w:r w:rsidR="00C90ACF" w:rsidRPr="008B69E2">
        <w:rPr>
          <w:rFonts w:ascii="Sylfaen" w:hAnsi="Sylfaen"/>
          <w:sz w:val="20"/>
          <w:szCs w:val="20"/>
          <w:lang w:val="ka-GE"/>
        </w:rPr>
        <w:t>ის ონლაინ კითხვა-პასუხის რეჟიმი.</w:t>
      </w:r>
    </w:p>
    <w:p w14:paraId="347B2688" w14:textId="77777777" w:rsidR="005B3F1A" w:rsidRPr="008B69E2" w:rsidRDefault="005B3F1A" w:rsidP="00BA3128">
      <w:pPr>
        <w:spacing w:after="0"/>
        <w:jc w:val="both"/>
        <w:rPr>
          <w:rStyle w:val="Hyperlink"/>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rPr>
        <w:t>9</w:t>
      </w:r>
      <w:r w:rsidR="00BA3128" w:rsidRPr="008B69E2">
        <w:rPr>
          <w:rFonts w:ascii="Sylfaen" w:hAnsi="Sylfaen"/>
          <w:sz w:val="20"/>
          <w:szCs w:val="20"/>
          <w:lang w:val="ka-GE"/>
        </w:rPr>
        <w:t>.2</w:t>
      </w:r>
      <w:r w:rsidR="00BA3128" w:rsidRPr="008B69E2">
        <w:rPr>
          <w:rFonts w:ascii="Sylfaen" w:hAnsi="Sylfaen"/>
          <w:sz w:val="20"/>
          <w:szCs w:val="20"/>
          <w:lang w:val="ka-GE"/>
        </w:rPr>
        <w:tab/>
      </w:r>
      <w:r w:rsidRPr="008B69E2">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8B69E2">
        <w:fldChar w:fldCharType="begin"/>
      </w:r>
      <w:r w:rsidR="00A02030" w:rsidRPr="008B69E2">
        <w:rPr>
          <w:rFonts w:ascii="Sylfaen" w:hAnsi="Sylfaen"/>
          <w:sz w:val="20"/>
          <w:szCs w:val="20"/>
        </w:rPr>
        <w:instrText xml:space="preserve"> HYPERLINK "http://www.tenders.ge" </w:instrText>
      </w:r>
      <w:r w:rsidR="00A02030" w:rsidRPr="008B69E2">
        <w:fldChar w:fldCharType="separate"/>
      </w:r>
      <w:r w:rsidRPr="008B69E2">
        <w:rPr>
          <w:rStyle w:val="Hyperlink"/>
          <w:rFonts w:ascii="Sylfaen" w:hAnsi="Sylfaen"/>
          <w:sz w:val="20"/>
          <w:szCs w:val="20"/>
          <w:lang w:val="ka-GE"/>
        </w:rPr>
        <w:t>www.tenders.ge</w:t>
      </w:r>
      <w:r w:rsidR="00A02030" w:rsidRPr="008B69E2">
        <w:rPr>
          <w:rStyle w:val="Hyperlink"/>
          <w:rFonts w:ascii="Sylfaen" w:hAnsi="Sylfaen"/>
          <w:sz w:val="20"/>
          <w:szCs w:val="20"/>
          <w:lang w:val="ka-GE"/>
        </w:rPr>
        <w:fldChar w:fldCharType="end"/>
      </w:r>
      <w:r w:rsidR="00C90ACF" w:rsidRPr="008B69E2">
        <w:rPr>
          <w:rStyle w:val="Hyperlink"/>
          <w:rFonts w:ascii="Sylfaen" w:hAnsi="Sylfaen"/>
          <w:sz w:val="20"/>
          <w:szCs w:val="20"/>
          <w:lang w:val="ka-GE"/>
        </w:rPr>
        <w:t>.</w:t>
      </w:r>
    </w:p>
    <w:p w14:paraId="7381ECEB" w14:textId="77777777" w:rsidR="005B3F1A" w:rsidRPr="008B69E2" w:rsidRDefault="005B3F1A" w:rsidP="00BA3128">
      <w:pPr>
        <w:spacing w:after="0"/>
        <w:jc w:val="both"/>
        <w:rPr>
          <w:rFonts w:ascii="Sylfaen" w:hAnsi="Sylfaen"/>
          <w:sz w:val="20"/>
          <w:szCs w:val="20"/>
          <w:lang w:val="ka-GE"/>
        </w:rPr>
      </w:pPr>
      <w:r w:rsidRPr="008B69E2">
        <w:rPr>
          <w:rFonts w:ascii="Sylfaen" w:hAnsi="Sylfaen"/>
          <w:sz w:val="20"/>
          <w:szCs w:val="20"/>
          <w:lang w:val="ka-GE"/>
        </w:rPr>
        <w:t>1.</w:t>
      </w:r>
      <w:r w:rsidR="008B69E2" w:rsidRPr="008B69E2">
        <w:rPr>
          <w:rFonts w:ascii="Sylfaen" w:hAnsi="Sylfaen"/>
          <w:sz w:val="20"/>
          <w:szCs w:val="20"/>
        </w:rPr>
        <w:t>9</w:t>
      </w:r>
      <w:r w:rsidR="007379CE" w:rsidRPr="008B69E2">
        <w:rPr>
          <w:rFonts w:ascii="Sylfaen" w:hAnsi="Sylfaen"/>
          <w:sz w:val="20"/>
          <w:szCs w:val="20"/>
          <w:lang w:val="ka-GE"/>
        </w:rPr>
        <w:t>.</w:t>
      </w:r>
      <w:r w:rsidR="00BA3128" w:rsidRPr="008B69E2">
        <w:rPr>
          <w:rFonts w:ascii="Sylfaen" w:hAnsi="Sylfaen"/>
          <w:sz w:val="20"/>
          <w:szCs w:val="20"/>
          <w:lang w:val="ka-GE"/>
        </w:rPr>
        <w:t>3</w:t>
      </w:r>
      <w:r w:rsidR="00BA3128" w:rsidRPr="008B69E2">
        <w:rPr>
          <w:rFonts w:ascii="Sylfaen" w:hAnsi="Sylfaen"/>
          <w:sz w:val="20"/>
          <w:szCs w:val="20"/>
          <w:lang w:val="ka-GE"/>
        </w:rPr>
        <w:tab/>
      </w:r>
      <w:r w:rsidRPr="008B69E2">
        <w:rPr>
          <w:rFonts w:ascii="Sylfaen" w:hAnsi="Sylfaen"/>
          <w:sz w:val="20"/>
          <w:szCs w:val="20"/>
        </w:rPr>
        <w:t>tenders.ge-</w:t>
      </w:r>
      <w:r w:rsidRPr="008B69E2">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8B69E2">
        <w:rPr>
          <w:rFonts w:ascii="Sylfaen" w:hAnsi="Sylfaen"/>
          <w:sz w:val="20"/>
          <w:szCs w:val="20"/>
          <w:lang w:val="ka-GE"/>
        </w:rPr>
        <w:t>.</w:t>
      </w:r>
      <w:r w:rsidRPr="008B69E2">
        <w:rPr>
          <w:rFonts w:ascii="Sylfaen" w:hAnsi="Sylfaen"/>
          <w:sz w:val="20"/>
          <w:szCs w:val="20"/>
          <w:lang w:val="ka-GE"/>
        </w:rPr>
        <w:t xml:space="preserve"> </w:t>
      </w:r>
    </w:p>
    <w:p w14:paraId="5A6AF871" w14:textId="77777777" w:rsidR="00C90ACF" w:rsidRPr="008B69E2" w:rsidRDefault="00BD4104" w:rsidP="00BA3128">
      <w:pPr>
        <w:spacing w:after="0"/>
        <w:jc w:val="both"/>
        <w:rPr>
          <w:rFonts w:ascii="Sylfaen" w:hAnsi="Sylfaen" w:cs="Sylfaen"/>
          <w:sz w:val="20"/>
          <w:szCs w:val="20"/>
          <w:lang w:val="ka-GE"/>
        </w:rPr>
      </w:pPr>
      <w:r w:rsidRPr="008B69E2">
        <w:rPr>
          <w:rFonts w:ascii="Sylfaen" w:hAnsi="Sylfaen"/>
          <w:sz w:val="20"/>
          <w:szCs w:val="20"/>
          <w:lang w:val="ka-GE"/>
        </w:rPr>
        <w:t>1.</w:t>
      </w:r>
      <w:r w:rsidR="008B69E2" w:rsidRPr="008B69E2">
        <w:rPr>
          <w:rFonts w:ascii="Sylfaen" w:hAnsi="Sylfaen"/>
          <w:sz w:val="20"/>
          <w:szCs w:val="20"/>
        </w:rPr>
        <w:t>9</w:t>
      </w:r>
      <w:r w:rsidRPr="008B69E2">
        <w:rPr>
          <w:rFonts w:ascii="Sylfaen" w:hAnsi="Sylfaen"/>
          <w:sz w:val="20"/>
          <w:szCs w:val="20"/>
          <w:lang w:val="ka-GE"/>
        </w:rPr>
        <w:t xml:space="preserve">.4 </w:t>
      </w:r>
      <w:r w:rsidRPr="008B69E2">
        <w:rPr>
          <w:rFonts w:ascii="Sylfaen" w:hAnsi="Sylfaen"/>
          <w:sz w:val="20"/>
          <w:szCs w:val="20"/>
          <w:lang w:val="ka-GE"/>
        </w:rPr>
        <w:tab/>
        <w:t>ტენდერში მონაწილეობ</w:t>
      </w:r>
      <w:r w:rsidR="004260F7" w:rsidRPr="008B69E2">
        <w:rPr>
          <w:rFonts w:ascii="Sylfaen" w:hAnsi="Sylfaen"/>
          <w:sz w:val="20"/>
          <w:szCs w:val="20"/>
        </w:rPr>
        <w:t xml:space="preserve">ა </w:t>
      </w:r>
      <w:proofErr w:type="spellStart"/>
      <w:r w:rsidR="004260F7" w:rsidRPr="008B69E2">
        <w:rPr>
          <w:rFonts w:ascii="Sylfaen" w:hAnsi="Sylfaen"/>
          <w:sz w:val="20"/>
          <w:szCs w:val="20"/>
        </w:rPr>
        <w:t>უფასოა</w:t>
      </w:r>
      <w:proofErr w:type="spellEnd"/>
      <w:r w:rsidR="004260F7" w:rsidRPr="008B69E2">
        <w:rPr>
          <w:rFonts w:ascii="Sylfaen" w:hAnsi="Sylfaen"/>
          <w:sz w:val="20"/>
          <w:szCs w:val="20"/>
        </w:rPr>
        <w:t xml:space="preserve">, </w:t>
      </w:r>
      <w:proofErr w:type="spellStart"/>
      <w:r w:rsidRPr="008B69E2">
        <w:rPr>
          <w:rFonts w:ascii="Sylfaen" w:hAnsi="Sylfaen"/>
          <w:sz w:val="20"/>
          <w:szCs w:val="20"/>
        </w:rPr>
        <w:t>ტენდერში</w:t>
      </w:r>
      <w:proofErr w:type="spellEnd"/>
      <w:r w:rsidRPr="008B69E2">
        <w:rPr>
          <w:rFonts w:ascii="Sylfaen" w:hAnsi="Sylfaen"/>
          <w:sz w:val="20"/>
          <w:szCs w:val="20"/>
        </w:rPr>
        <w:t xml:space="preserve"> </w:t>
      </w:r>
      <w:proofErr w:type="spellStart"/>
      <w:r w:rsidRPr="008B69E2">
        <w:rPr>
          <w:rFonts w:ascii="Sylfaen" w:hAnsi="Sylfaen"/>
          <w:sz w:val="20"/>
          <w:szCs w:val="20"/>
        </w:rPr>
        <w:t>მონაწილეობის</w:t>
      </w:r>
      <w:proofErr w:type="spellEnd"/>
      <w:r w:rsidRPr="008B69E2">
        <w:rPr>
          <w:rFonts w:ascii="Sylfaen" w:hAnsi="Sylfaen"/>
          <w:sz w:val="20"/>
          <w:szCs w:val="20"/>
        </w:rPr>
        <w:t xml:space="preserve"> </w:t>
      </w:r>
      <w:r w:rsidRPr="008B69E2">
        <w:rPr>
          <w:rFonts w:ascii="Sylfaen" w:hAnsi="Sylfaen"/>
          <w:sz w:val="20"/>
          <w:szCs w:val="20"/>
          <w:lang w:val="ka-GE"/>
        </w:rPr>
        <w:t xml:space="preserve">საფასურს ფარავს </w:t>
      </w:r>
      <w:r w:rsidRPr="008B69E2">
        <w:rPr>
          <w:rFonts w:ascii="Sylfaen" w:hAnsi="Sylfaen" w:cs="Sylfaen"/>
          <w:sz w:val="20"/>
          <w:szCs w:val="20"/>
          <w:lang w:val="ka-GE"/>
        </w:rPr>
        <w:t>შემსყიდველი (შპს</w:t>
      </w:r>
      <w:r w:rsidRPr="008B69E2">
        <w:rPr>
          <w:rFonts w:ascii="Sylfaen" w:hAnsi="Sylfaen"/>
          <w:sz w:val="20"/>
          <w:szCs w:val="20"/>
          <w:lang w:val="ka-GE"/>
        </w:rPr>
        <w:t xml:space="preserve"> </w:t>
      </w:r>
      <w:r w:rsidRPr="008B69E2">
        <w:rPr>
          <w:rFonts w:ascii="Sylfaen" w:hAnsi="Sylfaen" w:cs="Calibri"/>
          <w:sz w:val="20"/>
          <w:szCs w:val="20"/>
          <w:lang w:val="ka-GE"/>
        </w:rPr>
        <w:t>„</w:t>
      </w:r>
      <w:r w:rsidRPr="008B69E2">
        <w:rPr>
          <w:rFonts w:ascii="Sylfaen" w:hAnsi="Sylfaen" w:cs="Sylfaen"/>
          <w:sz w:val="20"/>
          <w:szCs w:val="20"/>
          <w:lang w:val="ka-GE"/>
        </w:rPr>
        <w:t>ჯორჯიან უოთერ ენდ ფაუერი</w:t>
      </w:r>
      <w:r w:rsidRPr="008B69E2">
        <w:rPr>
          <w:rFonts w:ascii="Sylfaen" w:hAnsi="Sylfaen" w:cs="Calibri"/>
          <w:sz w:val="20"/>
          <w:szCs w:val="20"/>
          <w:lang w:val="ka-GE"/>
        </w:rPr>
        <w:t>“</w:t>
      </w:r>
      <w:r w:rsidRPr="008B69E2">
        <w:rPr>
          <w:rFonts w:ascii="Sylfaen" w:hAnsi="Sylfaen"/>
          <w:sz w:val="20"/>
          <w:szCs w:val="20"/>
          <w:lang w:val="ka-GE"/>
        </w:rPr>
        <w:t xml:space="preserve"> </w:t>
      </w:r>
      <w:r w:rsidRPr="008B69E2">
        <w:rPr>
          <w:rFonts w:ascii="Sylfaen" w:hAnsi="Sylfaen" w:cs="Sylfaen"/>
          <w:sz w:val="20"/>
          <w:szCs w:val="20"/>
          <w:lang w:val="ka-GE"/>
        </w:rPr>
        <w:t>(GWP, ს/ნ 203826002)).</w:t>
      </w:r>
    </w:p>
    <w:p w14:paraId="54C9F7AB" w14:textId="77777777" w:rsidR="00BD4104" w:rsidRPr="008B69E2" w:rsidRDefault="00BD4104" w:rsidP="00BA3128">
      <w:pPr>
        <w:spacing w:after="0"/>
        <w:jc w:val="both"/>
        <w:rPr>
          <w:rFonts w:ascii="Sylfaen" w:hAnsi="Sylfaen"/>
          <w:sz w:val="20"/>
          <w:szCs w:val="20"/>
        </w:rPr>
      </w:pPr>
    </w:p>
    <w:p w14:paraId="632F352F" w14:textId="77777777" w:rsidR="005B3F1A" w:rsidRPr="008B69E2" w:rsidRDefault="005B3F1A" w:rsidP="00BA3128">
      <w:pPr>
        <w:spacing w:after="0"/>
        <w:jc w:val="both"/>
        <w:rPr>
          <w:rFonts w:ascii="Sylfaen" w:hAnsi="Sylfaen"/>
          <w:b/>
          <w:sz w:val="20"/>
          <w:szCs w:val="20"/>
          <w:u w:val="single"/>
        </w:rPr>
      </w:pPr>
      <w:r w:rsidRPr="008B69E2">
        <w:rPr>
          <w:rFonts w:ascii="Sylfaen" w:hAnsi="Sylfaen" w:cs="Sylfaen"/>
          <w:b/>
          <w:sz w:val="20"/>
          <w:szCs w:val="20"/>
          <w:u w:val="single"/>
          <w:lang w:val="ka-GE"/>
        </w:rPr>
        <w:t>საკონტაქტო</w:t>
      </w:r>
      <w:r w:rsidRPr="008B69E2">
        <w:rPr>
          <w:rFonts w:ascii="Sylfaen" w:hAnsi="Sylfaen"/>
          <w:b/>
          <w:sz w:val="20"/>
          <w:szCs w:val="20"/>
          <w:u w:val="single"/>
          <w:lang w:val="ka-GE"/>
        </w:rPr>
        <w:t xml:space="preserve"> </w:t>
      </w:r>
      <w:r w:rsidRPr="008B69E2">
        <w:rPr>
          <w:rFonts w:ascii="Sylfaen" w:hAnsi="Sylfaen" w:cs="Sylfaen"/>
          <w:b/>
          <w:sz w:val="20"/>
          <w:szCs w:val="20"/>
          <w:u w:val="single"/>
          <w:lang w:val="ka-GE"/>
        </w:rPr>
        <w:t>ინფორმაცია</w:t>
      </w:r>
      <w:r w:rsidRPr="008B69E2">
        <w:rPr>
          <w:rFonts w:ascii="Sylfaen" w:hAnsi="Sylfaen"/>
          <w:b/>
          <w:sz w:val="20"/>
          <w:szCs w:val="20"/>
          <w:u w:val="single"/>
        </w:rPr>
        <w:t>:</w:t>
      </w:r>
    </w:p>
    <w:p w14:paraId="251832A7" w14:textId="77777777" w:rsidR="005B3F1A" w:rsidRPr="008B69E2" w:rsidRDefault="005B3F1A" w:rsidP="00BA3128">
      <w:pPr>
        <w:spacing w:after="0"/>
        <w:jc w:val="both"/>
        <w:rPr>
          <w:rFonts w:ascii="Sylfaen" w:hAnsi="Sylfaen"/>
          <w:b/>
          <w:sz w:val="20"/>
          <w:szCs w:val="20"/>
          <w:lang w:val="ka-GE"/>
        </w:rPr>
      </w:pPr>
      <w:r w:rsidRPr="008B69E2">
        <w:rPr>
          <w:rFonts w:ascii="Sylfaen" w:hAnsi="Sylfaen"/>
          <w:b/>
          <w:sz w:val="20"/>
          <w:szCs w:val="20"/>
          <w:lang w:val="ka-GE"/>
        </w:rPr>
        <w:t>შესყიდვების წარმომადგენელი</w:t>
      </w:r>
    </w:p>
    <w:p w14:paraId="2C5BFDB2" w14:textId="77777777" w:rsidR="0024589B"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საკონტაქტო პირი: ვანო წიკლაური</w:t>
      </w:r>
    </w:p>
    <w:p w14:paraId="60206503" w14:textId="77777777" w:rsidR="0024589B"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მის.: ქ. თბილისი, მედეა (მზია) ჯუღელის ქუჩა N10</w:t>
      </w:r>
    </w:p>
    <w:p w14:paraId="55D00BA4" w14:textId="77777777" w:rsidR="0024589B"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 xml:space="preserve">ელ. ფოსტა: </w:t>
      </w:r>
      <w:hyperlink r:id="rId10" w:history="1">
        <w:r w:rsidRPr="008B69E2">
          <w:rPr>
            <w:rStyle w:val="Hyperlink"/>
            <w:rFonts w:ascii="Sylfaen" w:hAnsi="Sylfaen"/>
            <w:sz w:val="20"/>
            <w:szCs w:val="20"/>
            <w:lang w:val="ka-GE"/>
          </w:rPr>
          <w:t>vtsiklauri@gwp.ge</w:t>
        </w:r>
      </w:hyperlink>
      <w:r w:rsidRPr="008B69E2">
        <w:rPr>
          <w:rFonts w:ascii="Sylfaen" w:hAnsi="Sylfaen"/>
          <w:sz w:val="20"/>
          <w:szCs w:val="20"/>
          <w:lang w:val="ka-GE"/>
        </w:rPr>
        <w:t xml:space="preserve"> </w:t>
      </w:r>
    </w:p>
    <w:p w14:paraId="295B6D78" w14:textId="77777777" w:rsidR="002D6C66" w:rsidRPr="008B69E2" w:rsidRDefault="0024589B" w:rsidP="0024589B">
      <w:pPr>
        <w:spacing w:after="0"/>
        <w:jc w:val="both"/>
        <w:rPr>
          <w:rFonts w:ascii="Sylfaen" w:hAnsi="Sylfaen"/>
          <w:sz w:val="20"/>
          <w:szCs w:val="20"/>
          <w:lang w:val="ka-GE"/>
        </w:rPr>
      </w:pPr>
      <w:r w:rsidRPr="008B69E2">
        <w:rPr>
          <w:rFonts w:ascii="Sylfaen" w:hAnsi="Sylfaen"/>
          <w:sz w:val="20"/>
          <w:szCs w:val="20"/>
          <w:lang w:val="ka-GE"/>
        </w:rPr>
        <w:t>ტელ.: +995 322 931111 (1149); 577 73 66 44</w:t>
      </w:r>
    </w:p>
    <w:p w14:paraId="338354BC" w14:textId="77777777" w:rsidR="0024589B" w:rsidRPr="008B69E2" w:rsidRDefault="0024589B" w:rsidP="0024589B">
      <w:pPr>
        <w:spacing w:after="0"/>
        <w:jc w:val="both"/>
        <w:rPr>
          <w:rFonts w:ascii="Sylfaen" w:hAnsi="Sylfaen" w:cs="Arial"/>
          <w:sz w:val="20"/>
          <w:szCs w:val="20"/>
        </w:rPr>
      </w:pPr>
    </w:p>
    <w:p w14:paraId="5056765B" w14:textId="77777777" w:rsidR="002D6C66" w:rsidRPr="008B69E2" w:rsidRDefault="002D6C66" w:rsidP="00BA3128">
      <w:pPr>
        <w:spacing w:after="0"/>
        <w:jc w:val="both"/>
        <w:rPr>
          <w:rFonts w:ascii="Sylfaen" w:hAnsi="Sylfaen"/>
          <w:sz w:val="20"/>
          <w:szCs w:val="20"/>
          <w:lang w:val="ka-GE"/>
        </w:rPr>
      </w:pPr>
      <w:r w:rsidRPr="008B69E2">
        <w:rPr>
          <w:rFonts w:ascii="Sylfaen" w:hAnsi="Sylfaen"/>
          <w:sz w:val="20"/>
          <w:szCs w:val="20"/>
          <w:lang w:val="ka-GE"/>
        </w:rPr>
        <w:t xml:space="preserve">საკონტაქტო პირი: </w:t>
      </w:r>
      <w:r w:rsidR="008B69E2" w:rsidRPr="008B69E2">
        <w:rPr>
          <w:rFonts w:ascii="Sylfaen" w:hAnsi="Sylfaen"/>
          <w:sz w:val="20"/>
          <w:szCs w:val="20"/>
          <w:lang w:val="ka-GE"/>
        </w:rPr>
        <w:t>მაგდა ლომთათიძე</w:t>
      </w:r>
    </w:p>
    <w:p w14:paraId="20075488" w14:textId="77777777" w:rsidR="002D6C66" w:rsidRPr="008B69E2" w:rsidRDefault="002D6C66" w:rsidP="00BA3128">
      <w:pPr>
        <w:spacing w:after="0"/>
        <w:jc w:val="both"/>
        <w:rPr>
          <w:rFonts w:ascii="Sylfaen" w:hAnsi="Sylfaen"/>
          <w:sz w:val="20"/>
          <w:szCs w:val="20"/>
          <w:lang w:val="ka-GE"/>
        </w:rPr>
      </w:pPr>
      <w:r w:rsidRPr="008B69E2">
        <w:rPr>
          <w:rFonts w:ascii="Sylfaen" w:hAnsi="Sylfaen"/>
          <w:sz w:val="20"/>
          <w:szCs w:val="20"/>
          <w:lang w:val="ka-GE"/>
        </w:rPr>
        <w:t>მის.: ქ. თბილისი, მედეა (მზია) ჯუღელის ქუჩა N10</w:t>
      </w:r>
    </w:p>
    <w:p w14:paraId="5442A638" w14:textId="77777777" w:rsidR="002D6C66" w:rsidRPr="008B69E2" w:rsidRDefault="002D6C66" w:rsidP="00BA3128">
      <w:pPr>
        <w:spacing w:after="0"/>
        <w:jc w:val="both"/>
        <w:rPr>
          <w:rFonts w:ascii="Sylfaen" w:hAnsi="Sylfaen"/>
          <w:sz w:val="20"/>
          <w:szCs w:val="20"/>
          <w:lang w:val="ka-GE"/>
        </w:rPr>
      </w:pPr>
      <w:r w:rsidRPr="008B69E2">
        <w:rPr>
          <w:rFonts w:ascii="Sylfaen" w:hAnsi="Sylfaen"/>
          <w:sz w:val="20"/>
          <w:szCs w:val="20"/>
          <w:lang w:val="ka-GE"/>
        </w:rPr>
        <w:t xml:space="preserve">ელ. ფოსტა: </w:t>
      </w:r>
      <w:r w:rsidR="008B69E2" w:rsidRPr="008B69E2">
        <w:rPr>
          <w:rStyle w:val="Hyperlink"/>
          <w:rFonts w:ascii="Sylfaen" w:hAnsi="Sylfaen"/>
          <w:sz w:val="20"/>
          <w:szCs w:val="20"/>
          <w:lang w:val="ka-GE"/>
        </w:rPr>
        <w:t>mlomtatidze@gwp.ge</w:t>
      </w:r>
      <w:r w:rsidR="0024589B" w:rsidRPr="008B69E2">
        <w:rPr>
          <w:rFonts w:ascii="Sylfaen" w:hAnsi="Sylfaen"/>
          <w:sz w:val="20"/>
          <w:szCs w:val="20"/>
          <w:lang w:val="ka-GE"/>
        </w:rPr>
        <w:t xml:space="preserve"> </w:t>
      </w:r>
    </w:p>
    <w:p w14:paraId="1BEF90C2" w14:textId="77777777" w:rsidR="002D6C66" w:rsidRPr="008B69E2" w:rsidRDefault="008B69E2" w:rsidP="00BA3128">
      <w:pPr>
        <w:spacing w:after="0"/>
        <w:jc w:val="both"/>
        <w:rPr>
          <w:rFonts w:ascii="Sylfaen" w:hAnsi="Sylfaen"/>
          <w:sz w:val="20"/>
          <w:szCs w:val="20"/>
          <w:lang w:val="ka-GE"/>
        </w:rPr>
      </w:pPr>
      <w:r>
        <w:rPr>
          <w:rFonts w:ascii="Sylfaen" w:hAnsi="Sylfaen"/>
          <w:sz w:val="20"/>
          <w:szCs w:val="20"/>
          <w:lang w:val="ka-GE"/>
        </w:rPr>
        <w:t>ტელ.: +995 322 931111 (1</w:t>
      </w:r>
      <w:r>
        <w:rPr>
          <w:rFonts w:ascii="Sylfaen" w:hAnsi="Sylfaen"/>
          <w:sz w:val="20"/>
          <w:szCs w:val="20"/>
        </w:rPr>
        <w:t>303</w:t>
      </w:r>
      <w:r w:rsidR="002D6C66" w:rsidRPr="008B69E2">
        <w:rPr>
          <w:rFonts w:ascii="Sylfaen" w:hAnsi="Sylfaen"/>
          <w:sz w:val="20"/>
          <w:szCs w:val="20"/>
          <w:lang w:val="ka-GE"/>
        </w:rPr>
        <w:t>);</w:t>
      </w:r>
    </w:p>
    <w:p w14:paraId="509110DB" w14:textId="77777777" w:rsidR="002D6C66" w:rsidRPr="008B69E2" w:rsidRDefault="002D6C66" w:rsidP="00BA3128">
      <w:pPr>
        <w:spacing w:after="0"/>
        <w:jc w:val="both"/>
        <w:rPr>
          <w:rFonts w:ascii="Sylfaen" w:hAnsi="Sylfaen"/>
          <w:b/>
          <w:sz w:val="20"/>
          <w:szCs w:val="20"/>
          <w:lang w:val="ka-GE"/>
        </w:rPr>
      </w:pPr>
      <w:r w:rsidRPr="008B69E2">
        <w:rPr>
          <w:rFonts w:ascii="Sylfaen" w:hAnsi="Sylfaen"/>
          <w:b/>
          <w:sz w:val="20"/>
          <w:szCs w:val="20"/>
          <w:lang w:val="ka-GE"/>
        </w:rPr>
        <w:lastRenderedPageBreak/>
        <w:t xml:space="preserve">გავეცანი </w:t>
      </w:r>
    </w:p>
    <w:p w14:paraId="68408C1B" w14:textId="77777777" w:rsidR="0024589B" w:rsidRPr="008B69E2" w:rsidRDefault="0024589B" w:rsidP="00BA3128">
      <w:pPr>
        <w:spacing w:after="0"/>
        <w:jc w:val="both"/>
        <w:rPr>
          <w:rFonts w:ascii="Sylfaen" w:hAnsi="Sylfaen"/>
          <w:b/>
          <w:sz w:val="20"/>
          <w:szCs w:val="20"/>
          <w:lang w:val="ka-GE"/>
        </w:rPr>
      </w:pPr>
    </w:p>
    <w:p w14:paraId="0F4BCCE4" w14:textId="77777777" w:rsidR="00BA3128" w:rsidRPr="008B69E2" w:rsidRDefault="00BA3128" w:rsidP="00BA3128">
      <w:pPr>
        <w:spacing w:after="0"/>
        <w:jc w:val="both"/>
        <w:rPr>
          <w:rFonts w:ascii="Sylfaen" w:hAnsi="Sylfaen"/>
          <w:b/>
          <w:sz w:val="20"/>
          <w:szCs w:val="20"/>
          <w:lang w:val="ka-GE"/>
        </w:rPr>
      </w:pPr>
    </w:p>
    <w:p w14:paraId="69FFFB93" w14:textId="77777777" w:rsidR="002D6C66" w:rsidRPr="008B69E2" w:rsidRDefault="002D6C66" w:rsidP="00BA3128">
      <w:pPr>
        <w:spacing w:after="0"/>
        <w:jc w:val="both"/>
        <w:rPr>
          <w:rFonts w:ascii="Sylfaen" w:hAnsi="Sylfaen"/>
          <w:sz w:val="20"/>
          <w:szCs w:val="20"/>
          <w:lang w:val="ka-GE"/>
        </w:rPr>
      </w:pPr>
      <w:r w:rsidRPr="008B69E2">
        <w:rPr>
          <w:rFonts w:ascii="Sylfaen" w:hAnsi="Sylfaen"/>
          <w:sz w:val="20"/>
          <w:szCs w:val="20"/>
          <w:lang w:val="ka-GE"/>
        </w:rPr>
        <w:t>/მონაწილე კომპანიის უფლებამოსილი პირის ხელმოწერა/</w:t>
      </w:r>
    </w:p>
    <w:p w14:paraId="1C6331D0" w14:textId="77777777" w:rsidR="00024394" w:rsidRPr="008B69E2" w:rsidRDefault="002D6C66" w:rsidP="00BA3128">
      <w:pPr>
        <w:spacing w:after="0"/>
        <w:jc w:val="both"/>
        <w:rPr>
          <w:rFonts w:ascii="Sylfaen" w:hAnsi="Sylfaen"/>
          <w:sz w:val="20"/>
          <w:szCs w:val="20"/>
          <w:lang w:val="ka-GE"/>
        </w:rPr>
      </w:pPr>
      <w:r w:rsidRPr="008B69E2">
        <w:rPr>
          <w:rFonts w:ascii="Sylfaen" w:hAnsi="Sylfaen"/>
          <w:b/>
          <w:sz w:val="20"/>
          <w:szCs w:val="20"/>
          <w:lang w:val="ka-GE"/>
        </w:rPr>
        <w:t>შენიშვნა:</w:t>
      </w:r>
      <w:r w:rsidRPr="008B69E2">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247AB242" w14:textId="77777777" w:rsidR="004A2B93" w:rsidRPr="008B69E2" w:rsidRDefault="004A2B93" w:rsidP="00BA3128">
      <w:pPr>
        <w:spacing w:after="0"/>
        <w:jc w:val="both"/>
        <w:rPr>
          <w:rFonts w:ascii="Sylfaen" w:hAnsi="Sylfaen"/>
          <w:sz w:val="20"/>
          <w:szCs w:val="20"/>
          <w:lang w:val="ka-GE"/>
        </w:rPr>
      </w:pPr>
    </w:p>
    <w:p w14:paraId="12156293" w14:textId="77777777" w:rsidR="004A2B93" w:rsidRPr="008B69E2" w:rsidRDefault="004A2B93" w:rsidP="00BA3128">
      <w:pPr>
        <w:spacing w:after="0"/>
        <w:jc w:val="both"/>
        <w:rPr>
          <w:rFonts w:ascii="Sylfaen" w:hAnsi="Sylfaen"/>
          <w:sz w:val="20"/>
          <w:szCs w:val="20"/>
          <w:lang w:val="ka-GE"/>
        </w:rPr>
      </w:pPr>
    </w:p>
    <w:p w14:paraId="597357A6" w14:textId="77777777" w:rsidR="004A2B93" w:rsidRPr="008B69E2" w:rsidRDefault="004A2B93" w:rsidP="00BA3128">
      <w:pPr>
        <w:spacing w:after="0"/>
        <w:jc w:val="both"/>
        <w:rPr>
          <w:rFonts w:ascii="Sylfaen" w:hAnsi="Sylfaen"/>
          <w:sz w:val="20"/>
          <w:szCs w:val="20"/>
          <w:lang w:val="ka-GE"/>
        </w:rPr>
      </w:pPr>
    </w:p>
    <w:p w14:paraId="38F668A0" w14:textId="77777777" w:rsidR="004A2B93" w:rsidRPr="008B69E2" w:rsidRDefault="004A2B93" w:rsidP="00BA3128">
      <w:pPr>
        <w:spacing w:after="0"/>
        <w:jc w:val="both"/>
        <w:rPr>
          <w:rFonts w:ascii="Sylfaen" w:hAnsi="Sylfaen"/>
          <w:sz w:val="20"/>
          <w:szCs w:val="20"/>
          <w:lang w:val="ka-GE"/>
        </w:rPr>
      </w:pPr>
    </w:p>
    <w:p w14:paraId="60189C7D" w14:textId="77777777" w:rsidR="004A2B93" w:rsidRPr="008B69E2" w:rsidRDefault="004A2B93" w:rsidP="00BA3128">
      <w:pPr>
        <w:spacing w:after="0"/>
        <w:jc w:val="both"/>
        <w:rPr>
          <w:rFonts w:ascii="Sylfaen" w:hAnsi="Sylfaen"/>
          <w:sz w:val="20"/>
          <w:szCs w:val="20"/>
          <w:lang w:val="ka-GE"/>
        </w:rPr>
      </w:pPr>
    </w:p>
    <w:p w14:paraId="2B384380" w14:textId="77777777" w:rsidR="004A2B93" w:rsidRPr="008B69E2" w:rsidRDefault="004A2B93" w:rsidP="00BA3128">
      <w:pPr>
        <w:spacing w:after="0"/>
        <w:jc w:val="both"/>
        <w:rPr>
          <w:rFonts w:ascii="Sylfaen" w:hAnsi="Sylfaen"/>
          <w:sz w:val="20"/>
          <w:szCs w:val="20"/>
          <w:lang w:val="ka-GE"/>
        </w:rPr>
      </w:pPr>
    </w:p>
    <w:p w14:paraId="2882420B" w14:textId="77777777" w:rsidR="004A2B93" w:rsidRPr="008B69E2" w:rsidRDefault="004A2B93" w:rsidP="00BA3128">
      <w:pPr>
        <w:spacing w:after="0"/>
        <w:jc w:val="both"/>
        <w:rPr>
          <w:rFonts w:ascii="Sylfaen" w:hAnsi="Sylfaen"/>
          <w:sz w:val="20"/>
          <w:szCs w:val="20"/>
          <w:lang w:val="ka-GE"/>
        </w:rPr>
      </w:pPr>
    </w:p>
    <w:p w14:paraId="282C70D8" w14:textId="77777777" w:rsidR="004A2B93" w:rsidRPr="008B69E2" w:rsidRDefault="004A2B93" w:rsidP="00BA3128">
      <w:pPr>
        <w:spacing w:after="0"/>
        <w:jc w:val="both"/>
        <w:rPr>
          <w:rFonts w:ascii="Sylfaen" w:hAnsi="Sylfaen"/>
          <w:sz w:val="20"/>
          <w:szCs w:val="20"/>
          <w:lang w:val="ka-GE"/>
        </w:rPr>
      </w:pPr>
    </w:p>
    <w:sectPr w:rsidR="004A2B93" w:rsidRPr="008B69E2" w:rsidSect="004260F7">
      <w:headerReference w:type="default" r:id="rId11"/>
      <w:footerReference w:type="default" r:id="rId12"/>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BA26" w14:textId="77777777" w:rsidR="00D03C17" w:rsidRDefault="00D03C17" w:rsidP="007902EA">
      <w:pPr>
        <w:spacing w:after="0" w:line="240" w:lineRule="auto"/>
      </w:pPr>
      <w:r>
        <w:separator/>
      </w:r>
    </w:p>
  </w:endnote>
  <w:endnote w:type="continuationSeparator" w:id="0">
    <w:p w14:paraId="25BE2F67" w14:textId="77777777" w:rsidR="00D03C17" w:rsidRDefault="00D03C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5616D" w14:textId="77777777" w:rsidR="004A3BD8" w:rsidRDefault="004A3BD8">
    <w:pPr>
      <w:pStyle w:val="Footer"/>
      <w:jc w:val="right"/>
    </w:pPr>
  </w:p>
  <w:p w14:paraId="088755BD"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9C21" w14:textId="77777777" w:rsidR="00D03C17" w:rsidRDefault="00D03C17" w:rsidP="007902EA">
      <w:pPr>
        <w:spacing w:after="0" w:line="240" w:lineRule="auto"/>
      </w:pPr>
      <w:r>
        <w:separator/>
      </w:r>
    </w:p>
  </w:footnote>
  <w:footnote w:type="continuationSeparator" w:id="0">
    <w:p w14:paraId="3DBAAA73" w14:textId="77777777" w:rsidR="00D03C17" w:rsidRDefault="00D03C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1042" w14:textId="77777777" w:rsidR="00FF3C87" w:rsidRDefault="00FF3C87" w:rsidP="00A74B75">
    <w:pPr>
      <w:spacing w:after="0" w:line="360" w:lineRule="auto"/>
      <w:jc w:val="right"/>
      <w:rPr>
        <w:rFonts w:ascii="Sylfaen" w:hAnsi="Sylfaen"/>
        <w:b/>
        <w:sz w:val="18"/>
        <w:szCs w:val="18"/>
        <w:lang w:val="ka-GE"/>
      </w:rPr>
    </w:pPr>
  </w:p>
  <w:p w14:paraId="2C9AAA4A"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2F0266"/>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372BD"/>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2FC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218B"/>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B69E2"/>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3C17"/>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25FD55"/>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tsiklauri@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04DD0-E26F-4788-8282-B58BAD99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5</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8</cp:revision>
  <cp:lastPrinted>2015-07-27T06:36:00Z</cp:lastPrinted>
  <dcterms:created xsi:type="dcterms:W3CDTF">2024-11-07T11:23:00Z</dcterms:created>
  <dcterms:modified xsi:type="dcterms:W3CDTF">2025-03-31T06:06:00Z</dcterms:modified>
</cp:coreProperties>
</file>