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4B272A" w:rsidRDefault="009815C7" w:rsidP="00EB505F">
      <w:pPr>
        <w:spacing w:after="0" w:line="240" w:lineRule="auto"/>
        <w:jc w:val="center"/>
        <w:rPr>
          <w:rFonts w:ascii="Sylfaen" w:hAnsi="Sylfaen" w:cs="Sylfaen"/>
          <w:b/>
          <w:sz w:val="28"/>
          <w:szCs w:val="28"/>
          <w:lang w:val="ka-GE"/>
        </w:rPr>
      </w:pPr>
    </w:p>
    <w:p w14:paraId="6989D59A" w14:textId="20853413" w:rsidR="00A71E0B" w:rsidRPr="004B272A" w:rsidRDefault="00B008AF" w:rsidP="00A71E0B">
      <w:pPr>
        <w:spacing w:after="0" w:line="240" w:lineRule="auto"/>
        <w:jc w:val="center"/>
        <w:rPr>
          <w:rFonts w:ascii="Sylfaen" w:hAnsi="Sylfaen" w:cs="Sylfaen"/>
          <w:b/>
          <w:sz w:val="28"/>
          <w:szCs w:val="28"/>
          <w:lang w:val="ka-GE"/>
        </w:rPr>
      </w:pPr>
      <w:r w:rsidRPr="004B272A">
        <w:rPr>
          <w:rFonts w:ascii="Sylfaen" w:hAnsi="Sylfaen" w:cs="Sylfaen"/>
          <w:b/>
          <w:sz w:val="28"/>
          <w:szCs w:val="28"/>
          <w:lang w:val="ka-GE"/>
        </w:rPr>
        <w:t xml:space="preserve">შპს </w:t>
      </w:r>
      <w:r w:rsidR="00A8430F" w:rsidRPr="004B272A">
        <w:rPr>
          <w:rFonts w:ascii="Sylfaen" w:hAnsi="Sylfaen" w:cs="Sylfaen"/>
          <w:b/>
          <w:sz w:val="28"/>
          <w:szCs w:val="28"/>
        </w:rPr>
        <w:t>ჯორჯიან უოთერ ენდ ფაუერი</w:t>
      </w:r>
      <w:r w:rsidR="0025388E" w:rsidRPr="004B272A">
        <w:rPr>
          <w:rFonts w:ascii="Sylfaen" w:hAnsi="Sylfaen" w:cs="Sylfaen"/>
          <w:b/>
          <w:sz w:val="28"/>
          <w:szCs w:val="28"/>
        </w:rPr>
        <w:t xml:space="preserve"> </w:t>
      </w:r>
      <w:r w:rsidR="00340161" w:rsidRPr="004B272A">
        <w:rPr>
          <w:rFonts w:ascii="Sylfaen" w:hAnsi="Sylfaen" w:cs="Sylfaen"/>
          <w:b/>
          <w:sz w:val="28"/>
          <w:szCs w:val="28"/>
          <w:lang w:val="ka-GE"/>
        </w:rPr>
        <w:t xml:space="preserve">აცხადებს </w:t>
      </w:r>
      <w:r w:rsidR="00706C5C" w:rsidRPr="004B272A">
        <w:rPr>
          <w:rFonts w:ascii="Sylfaen" w:hAnsi="Sylfaen" w:cs="Sylfaen"/>
          <w:b/>
          <w:sz w:val="28"/>
          <w:szCs w:val="28"/>
          <w:lang w:val="ka-GE"/>
        </w:rPr>
        <w:t xml:space="preserve"> </w:t>
      </w:r>
      <w:r w:rsidR="00340161" w:rsidRPr="004B272A">
        <w:rPr>
          <w:rFonts w:ascii="Sylfaen" w:hAnsi="Sylfaen" w:cs="Sylfaen"/>
          <w:b/>
          <w:sz w:val="28"/>
          <w:szCs w:val="28"/>
          <w:lang w:val="ka-GE"/>
        </w:rPr>
        <w:t>ელექტრონულ ტენდერ</w:t>
      </w:r>
      <w:r w:rsidR="009815C7" w:rsidRPr="004B272A">
        <w:rPr>
          <w:rFonts w:ascii="Sylfaen" w:hAnsi="Sylfaen" w:cs="Sylfaen"/>
          <w:b/>
          <w:sz w:val="28"/>
          <w:szCs w:val="28"/>
          <w:lang w:val="ka-GE"/>
        </w:rPr>
        <w:t xml:space="preserve">ს </w:t>
      </w:r>
    </w:p>
    <w:p w14:paraId="79791AEB" w14:textId="2C4B33C4" w:rsidR="00BC3ECD" w:rsidRPr="004B272A" w:rsidRDefault="009E4800" w:rsidP="00BC3ECD">
      <w:pPr>
        <w:spacing w:after="0" w:line="240" w:lineRule="auto"/>
        <w:jc w:val="center"/>
        <w:rPr>
          <w:rFonts w:ascii="Sylfaen" w:hAnsi="Sylfaen" w:cs="Sylfaen"/>
          <w:b/>
          <w:sz w:val="28"/>
          <w:szCs w:val="28"/>
          <w:lang w:val="ka-GE"/>
        </w:rPr>
      </w:pPr>
      <w:r>
        <w:rPr>
          <w:rFonts w:ascii="Sylfaen" w:hAnsi="Sylfaen" w:cs="Sylfaen"/>
          <w:b/>
          <w:sz w:val="28"/>
          <w:szCs w:val="28"/>
          <w:lang w:val="ka-GE"/>
        </w:rPr>
        <w:t>ზაფხულის</w:t>
      </w:r>
      <w:r w:rsidR="00951E61" w:rsidRPr="004B272A">
        <w:rPr>
          <w:rFonts w:ascii="Sylfaen" w:hAnsi="Sylfaen" w:cs="Sylfaen"/>
          <w:b/>
          <w:sz w:val="28"/>
          <w:szCs w:val="28"/>
          <w:lang w:val="ka-GE"/>
        </w:rPr>
        <w:t xml:space="preserve"> </w:t>
      </w:r>
      <w:r w:rsidR="004B272A" w:rsidRPr="004B272A">
        <w:rPr>
          <w:rFonts w:ascii="Sylfaen" w:hAnsi="Sylfaen" w:cs="Sylfaen"/>
          <w:b/>
          <w:sz w:val="28"/>
          <w:szCs w:val="28"/>
          <w:lang w:val="ka-GE"/>
        </w:rPr>
        <w:t xml:space="preserve">და </w:t>
      </w:r>
      <w:r w:rsidR="004B272A" w:rsidRPr="004B272A">
        <w:rPr>
          <w:rFonts w:ascii="Sylfaen" w:hAnsi="Sylfaen" w:cs="Sylfaen"/>
          <w:b/>
          <w:sz w:val="28"/>
          <w:szCs w:val="28"/>
        </w:rPr>
        <w:t xml:space="preserve">MS </w:t>
      </w:r>
      <w:r w:rsidR="004B272A" w:rsidRPr="004B272A">
        <w:rPr>
          <w:rFonts w:ascii="Sylfaen" w:hAnsi="Sylfaen" w:cs="Sylfaen"/>
          <w:b/>
          <w:sz w:val="28"/>
          <w:szCs w:val="28"/>
          <w:lang w:val="ka-GE"/>
        </w:rPr>
        <w:t xml:space="preserve">ტიპის </w:t>
      </w:r>
      <w:r w:rsidR="00162245" w:rsidRPr="004B272A">
        <w:rPr>
          <w:rFonts w:ascii="Sylfaen" w:hAnsi="Sylfaen" w:cs="Sylfaen"/>
          <w:b/>
          <w:sz w:val="28"/>
          <w:szCs w:val="28"/>
          <w:lang w:val="ka-GE"/>
        </w:rPr>
        <w:t>საბურავების</w:t>
      </w:r>
      <w:r w:rsidR="0013268F" w:rsidRPr="004B272A">
        <w:rPr>
          <w:rFonts w:ascii="Sylfaen" w:hAnsi="Sylfaen" w:cs="Sylfaen"/>
          <w:b/>
          <w:sz w:val="28"/>
          <w:szCs w:val="28"/>
          <w:lang w:val="ka-GE"/>
        </w:rPr>
        <w:t xml:space="preserve"> </w:t>
      </w:r>
      <w:r w:rsidR="0025388E" w:rsidRPr="004B272A">
        <w:rPr>
          <w:rFonts w:ascii="Sylfaen" w:hAnsi="Sylfaen" w:cs="Sylfaen"/>
          <w:b/>
          <w:sz w:val="28"/>
          <w:szCs w:val="28"/>
          <w:lang w:val="ka-GE"/>
        </w:rPr>
        <w:t>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462DAC2A" w14:textId="2768489C"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633048">
        <w:rPr>
          <w:rFonts w:ascii="Sylfaen" w:hAnsi="Sylfaen" w:cs="Sylfaen"/>
          <w:lang w:val="ka-GE"/>
        </w:rPr>
        <w:t>(GWP</w:t>
      </w:r>
      <w:r w:rsidR="00D95150" w:rsidRPr="00633048">
        <w:rPr>
          <w:rFonts w:ascii="Sylfaen" w:hAnsi="Sylfaen" w:cs="Sylfaen"/>
          <w:lang w:val="ka-GE"/>
        </w:rPr>
        <w:t>, ს/ნ</w:t>
      </w:r>
      <w:r w:rsidR="0040587B" w:rsidRPr="00633048">
        <w:rPr>
          <w:rFonts w:ascii="Sylfaen" w:hAnsi="Sylfaen" w:cs="Sylfaen"/>
          <w:lang w:val="ka-GE"/>
        </w:rPr>
        <w:t xml:space="preserve"> 203826002</w:t>
      </w:r>
      <w:r w:rsidR="00713EFC" w:rsidRPr="00633048">
        <w:rPr>
          <w:rFonts w:ascii="Sylfaen" w:hAnsi="Sylfaen" w:cs="Sylfaen"/>
          <w:lang w:val="ka-GE"/>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A3FCF90" w:rsidR="000353F8" w:rsidRDefault="00D927F8" w:rsidP="000353F8">
      <w:pPr>
        <w:spacing w:after="0" w:line="240" w:lineRule="auto"/>
        <w:jc w:val="both"/>
        <w:rPr>
          <w:rFonts w:ascii="Sylfaen" w:hAnsi="Sylfaen" w:cs="Sylfaen"/>
          <w:b/>
          <w:bCs/>
        </w:rPr>
      </w:pPr>
      <w:r>
        <w:rPr>
          <w:rFonts w:ascii="Sylfaen" w:hAnsi="Sylfaen" w:cs="Sylfaen"/>
          <w:lang w:val="ka-GE"/>
        </w:rPr>
        <w:t>საბურავების 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18512792" w:rsidR="00B008AF" w:rsidRPr="00162245" w:rsidRDefault="00F5269E" w:rsidP="00B008AF">
      <w:pPr>
        <w:spacing w:after="0" w:line="240" w:lineRule="auto"/>
        <w:jc w:val="center"/>
        <w:rPr>
          <w:rFonts w:ascii="Sylfaen" w:hAnsi="Sylfaen" w:cs="Sylfaen"/>
          <w:b/>
          <w:bCs/>
        </w:rPr>
      </w:pPr>
      <w:r>
        <w:rPr>
          <w:rFonts w:ascii="Sylfaen" w:hAnsi="Sylfaen" w:cs="Sylfaen"/>
          <w:b/>
          <w:bCs/>
        </w:rPr>
        <w:object w:dxaOrig="1534" w:dyaOrig="991" w14:anchorId="7C67C8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76.5pt;height:49.5pt" o:ole="">
            <v:imagedata r:id="rId9" o:title=""/>
          </v:shape>
          <o:OLEObject Type="Embed" ProgID="Excel.Sheet.12" ShapeID="_x0000_i1032" DrawAspect="Icon" ObjectID="_1804417810" r:id="rId10"/>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26399C84" w14:textId="4C9824E8" w:rsidR="001B6A7C" w:rsidRDefault="00F5269E" w:rsidP="004B272A">
      <w:pPr>
        <w:jc w:val="center"/>
        <w:rPr>
          <w:rFonts w:ascii="Sylfaen" w:hAnsi="Sylfaen" w:cs="Sylfaen"/>
          <w:color w:val="222222"/>
          <w:shd w:val="clear" w:color="auto" w:fill="FFFFFF"/>
          <w:lang w:val="ka-GE"/>
        </w:rPr>
      </w:pPr>
      <w:r>
        <w:rPr>
          <w:rFonts w:ascii="Sylfaen" w:hAnsi="Sylfaen" w:cs="Sylfaen"/>
          <w:b/>
          <w:bCs/>
        </w:rPr>
        <w:object w:dxaOrig="1534" w:dyaOrig="991" w14:anchorId="256C7383">
          <v:shape id="_x0000_i1033" type="#_x0000_t75" style="width:76.5pt;height:49.5pt" o:ole="">
            <v:imagedata r:id="rId9" o:title=""/>
          </v:shape>
          <o:OLEObject Type="Embed" ProgID="Excel.Sheet.12" ShapeID="_x0000_i1033" DrawAspect="Icon" ObjectID="_1804417811" r:id="rId11"/>
        </w:object>
      </w:r>
      <w:hyperlink r:id="rId12" w:history="1"/>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0B399A79"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w:t>
      </w:r>
      <w:r w:rsidR="004B272A">
        <w:rPr>
          <w:rFonts w:ascii="Sylfaen" w:hAnsi="Sylfaen" w:cs="Sylfaen"/>
          <w:lang w:val="ka-GE"/>
        </w:rPr>
        <w:t>2024</w:t>
      </w:r>
      <w:r>
        <w:rPr>
          <w:rFonts w:ascii="Sylfaen" w:hAnsi="Sylfaen" w:cs="Sylfaen"/>
          <w:lang w:val="ka-GE"/>
        </w:rPr>
        <w:t xml:space="preserve"> წლისა</w:t>
      </w:r>
      <w:r w:rsidR="00F56BB9">
        <w:rPr>
          <w:rFonts w:ascii="Sylfaen" w:hAnsi="Sylfaen" w:cs="Sylfaen"/>
          <w:lang w:val="ka-GE"/>
        </w:rPr>
        <w:t>;</w:t>
      </w:r>
    </w:p>
    <w:p w14:paraId="3078897A" w14:textId="1F30897A" w:rsidR="00D6114D"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2416DCBF" w14:textId="69415202" w:rsidR="00D927F8" w:rsidRDefault="00D927F8"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 იყოს ახალი და არ უნდა იყოს ნამყოფი ექსპლუატაციაში</w:t>
      </w:r>
    </w:p>
    <w:p w14:paraId="40F14747" w14:textId="442F39BE" w:rsidR="00D927F8" w:rsidRDefault="00D927F8" w:rsidP="00D927F8">
      <w:pPr>
        <w:pStyle w:val="ListParagraph"/>
        <w:numPr>
          <w:ilvl w:val="0"/>
          <w:numId w:val="37"/>
        </w:numPr>
        <w:rPr>
          <w:rFonts w:ascii="Sylfaen" w:hAnsi="Sylfaen" w:cs="Sylfaen"/>
          <w:lang w:val="ka-GE"/>
        </w:rPr>
      </w:pPr>
      <w:r>
        <w:rPr>
          <w:rFonts w:ascii="Sylfaen" w:hAnsi="Sylfaen" w:cs="Sylfaen"/>
          <w:lang w:val="ka-GE"/>
        </w:rPr>
        <w:t xml:space="preserve">პრეტენდენტს უნდა გააჩნდეს </w:t>
      </w:r>
      <w:r w:rsidR="009E4800">
        <w:rPr>
          <w:rFonts w:ascii="Sylfaen" w:hAnsi="Sylfaen" w:cs="Sylfaen"/>
          <w:lang w:val="ka-GE"/>
        </w:rPr>
        <w:t>თ</w:t>
      </w:r>
      <w:r>
        <w:rPr>
          <w:rFonts w:ascii="Sylfaen" w:hAnsi="Sylfaen" w:cs="Sylfaen"/>
          <w:lang w:val="ka-GE"/>
        </w:rPr>
        <w:t>ბილისის მასშტაბით მინიმუმ ერთი სერვის ცენტრი. დიღმის ან დიდუბის ტერიტორიაზე არსებული სერვის ცენტრები ჩაითვლება უპირატესობად.</w:t>
      </w:r>
    </w:p>
    <w:p w14:paraId="47A529CB" w14:textId="1486FC5F" w:rsidR="00D927F8" w:rsidRDefault="00D927F8" w:rsidP="00D927F8">
      <w:pPr>
        <w:pStyle w:val="ListParagraph"/>
        <w:numPr>
          <w:ilvl w:val="0"/>
          <w:numId w:val="37"/>
        </w:numPr>
        <w:rPr>
          <w:rFonts w:ascii="Sylfaen" w:hAnsi="Sylfaen" w:cs="Sylfaen"/>
          <w:lang w:val="ka-GE"/>
        </w:rPr>
      </w:pPr>
      <w:r>
        <w:rPr>
          <w:rFonts w:ascii="Sylfaen" w:hAnsi="Sylfaen" w:cs="Sylfaen"/>
          <w:lang w:val="ka-GE"/>
        </w:rPr>
        <w:t>საბურავის ღირებულებაში უნდა შედიოდეს ბალანსირება-მონტაჟის ღირებულება</w:t>
      </w:r>
    </w:p>
    <w:p w14:paraId="198C771F" w14:textId="786072C6" w:rsidR="00D927F8" w:rsidRDefault="00D927F8" w:rsidP="00D927F8">
      <w:pPr>
        <w:pStyle w:val="ListParagraph"/>
        <w:numPr>
          <w:ilvl w:val="0"/>
          <w:numId w:val="37"/>
        </w:numPr>
        <w:rPr>
          <w:rFonts w:ascii="Sylfaen" w:hAnsi="Sylfaen" w:cs="Sylfaen"/>
          <w:lang w:val="ka-GE"/>
        </w:rPr>
      </w:pPr>
      <w:r>
        <w:rPr>
          <w:rFonts w:ascii="Sylfaen" w:hAnsi="Sylfaen" w:cs="Sylfaen"/>
          <w:lang w:val="ka-GE"/>
        </w:rPr>
        <w:t xml:space="preserve">მიწოდებული საქონლის მწარმოებელს უნდა გააჩნდეს </w:t>
      </w:r>
      <w:r>
        <w:rPr>
          <w:rFonts w:ascii="Sylfaen" w:hAnsi="Sylfaen" w:cs="Sylfaen"/>
        </w:rPr>
        <w:t>ECE</w:t>
      </w:r>
      <w:r>
        <w:rPr>
          <w:rFonts w:ascii="Sylfaen" w:hAnsi="Sylfaen" w:cs="Sylfaen"/>
          <w:lang w:val="ka-GE"/>
        </w:rPr>
        <w:t xml:space="preserve"> ევროპის ეკონომიკური სერტიფიკატი</w:t>
      </w:r>
    </w:p>
    <w:p w14:paraId="27200E7E" w14:textId="04019702" w:rsidR="00D927F8" w:rsidRDefault="00D927F8" w:rsidP="00D927F8">
      <w:pPr>
        <w:pStyle w:val="ListParagraph"/>
        <w:numPr>
          <w:ilvl w:val="0"/>
          <w:numId w:val="37"/>
        </w:numPr>
        <w:rPr>
          <w:rFonts w:ascii="Sylfaen" w:hAnsi="Sylfaen" w:cs="Sylfaen"/>
          <w:lang w:val="ka-GE"/>
        </w:rPr>
      </w:pPr>
      <w:r>
        <w:rPr>
          <w:rFonts w:ascii="Sylfaen" w:hAnsi="Sylfaen" w:cs="Sylfaen"/>
          <w:lang w:val="ka-GE"/>
        </w:rPr>
        <w:t>საბურავზე უნდა ვრცელდებოდეს გარანტია - მინიმუმ 12 თვე. უფრო ხანგრძლივ გარანტიას მიენიჭება უპირატესობა</w:t>
      </w:r>
    </w:p>
    <w:p w14:paraId="4C0AE744" w14:textId="27935ADE" w:rsidR="00D927F8" w:rsidRDefault="00D927F8" w:rsidP="00D927F8">
      <w:pPr>
        <w:pStyle w:val="ListParagraph"/>
        <w:numPr>
          <w:ilvl w:val="0"/>
          <w:numId w:val="37"/>
        </w:numPr>
        <w:rPr>
          <w:rFonts w:ascii="Sylfaen" w:hAnsi="Sylfaen" w:cs="Sylfaen"/>
          <w:lang w:val="ka-GE"/>
        </w:rPr>
      </w:pPr>
      <w:r>
        <w:rPr>
          <w:rFonts w:ascii="Sylfaen" w:hAnsi="Sylfaen" w:cs="Sylfaen"/>
          <w:lang w:val="ka-GE"/>
        </w:rPr>
        <w:t xml:space="preserve">პრეტენდენტს შემოთავაზებული საბურავები </w:t>
      </w:r>
      <w:r w:rsidR="004B272A">
        <w:rPr>
          <w:rFonts w:ascii="Sylfaen" w:hAnsi="Sylfaen" w:cs="Sylfaen"/>
          <w:lang w:val="ka-GE"/>
        </w:rPr>
        <w:t xml:space="preserve">სრულად </w:t>
      </w:r>
      <w:r>
        <w:rPr>
          <w:rFonts w:ascii="Sylfaen" w:hAnsi="Sylfaen" w:cs="Sylfaen"/>
          <w:lang w:val="ka-GE"/>
        </w:rPr>
        <w:t>მზად უნდა ჰქონდეს სამონტაჟოდ არაუგვიანეს 1</w:t>
      </w:r>
      <w:r w:rsidR="009E4800">
        <w:rPr>
          <w:rFonts w:ascii="Sylfaen" w:hAnsi="Sylfaen" w:cs="Sylfaen"/>
          <w:lang w:val="ka-GE"/>
        </w:rPr>
        <w:t>5</w:t>
      </w:r>
      <w:r>
        <w:rPr>
          <w:rFonts w:ascii="Sylfaen" w:hAnsi="Sylfaen" w:cs="Sylfaen"/>
          <w:lang w:val="ka-GE"/>
        </w:rPr>
        <w:t xml:space="preserve"> </w:t>
      </w:r>
      <w:r w:rsidR="009E4800">
        <w:rPr>
          <w:rFonts w:ascii="Sylfaen" w:hAnsi="Sylfaen" w:cs="Sylfaen"/>
          <w:lang w:val="ka-GE"/>
        </w:rPr>
        <w:t>აპრილისა</w:t>
      </w:r>
    </w:p>
    <w:p w14:paraId="3E27EF29" w14:textId="77777777" w:rsidR="00D927F8" w:rsidRPr="00D927F8" w:rsidRDefault="00D927F8" w:rsidP="00D927F8">
      <w:pPr>
        <w:pStyle w:val="ListParagraph"/>
        <w:rPr>
          <w:rFonts w:ascii="Sylfaen" w:hAnsi="Sylfaen" w:cs="Sylfaen"/>
          <w:lang w:val="ka-GE"/>
        </w:rPr>
      </w:pPr>
    </w:p>
    <w:p w14:paraId="53A0B24A" w14:textId="77777777" w:rsidR="009E4800" w:rsidRDefault="009E4800" w:rsidP="00F90B03">
      <w:pPr>
        <w:rPr>
          <w:rFonts w:ascii="Sylfaen" w:hAnsi="Sylfaen" w:cs="Sylfaen"/>
          <w:b/>
          <w:lang w:val="ka-GE"/>
        </w:rPr>
      </w:pPr>
    </w:p>
    <w:p w14:paraId="5FEF6B21" w14:textId="5B11C433" w:rsidR="008C04FA" w:rsidRDefault="00387591" w:rsidP="00F90B03">
      <w:pPr>
        <w:rPr>
          <w:rFonts w:ascii="Sylfaen" w:hAnsi="Sylfaen"/>
          <w:b/>
          <w:lang w:val="ka-GE"/>
        </w:rPr>
      </w:pPr>
      <w:r w:rsidRPr="00E90A78">
        <w:rPr>
          <w:rFonts w:ascii="Sylfaen" w:hAnsi="Sylfaen" w:cs="Sylfaen"/>
          <w:b/>
          <w:lang w:val="ka-GE"/>
        </w:rPr>
        <w:lastRenderedPageBreak/>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2CC8A99D" w14:textId="6F9B004B" w:rsidR="00D927F8" w:rsidRPr="004B272A" w:rsidRDefault="00D927F8" w:rsidP="00F90B03">
      <w:pPr>
        <w:rPr>
          <w:rFonts w:ascii="Sylfaen" w:hAnsi="Sylfaen"/>
          <w:lang w:val="ka-GE"/>
        </w:rPr>
      </w:pPr>
      <w:r w:rsidRPr="00D927F8">
        <w:rPr>
          <w:rFonts w:ascii="Sylfaen" w:hAnsi="Sylfaen"/>
          <w:lang w:val="ka-GE"/>
        </w:rPr>
        <w:t xml:space="preserve">ხელშეკრულების გაფორმებიდან 3 კალენდარული თვის განმავლობაში, ეტაპობრივად ან ერთიანად, </w:t>
      </w:r>
      <w:r w:rsidRPr="004B272A">
        <w:rPr>
          <w:rFonts w:ascii="Sylfaen" w:hAnsi="Sylfaen"/>
          <w:lang w:val="ka-GE"/>
        </w:rPr>
        <w:t xml:space="preserve">GWP - </w:t>
      </w:r>
      <w:r w:rsidRPr="00D927F8">
        <w:rPr>
          <w:rFonts w:ascii="Sylfaen" w:hAnsi="Sylfaen"/>
          <w:lang w:val="ka-GE"/>
        </w:rPr>
        <w:t xml:space="preserve">ის მოთხოვნის შესაბამისად, </w:t>
      </w:r>
      <w:r w:rsidR="004B272A">
        <w:rPr>
          <w:rFonts w:ascii="Sylfaen" w:hAnsi="Sylfaen"/>
          <w:lang w:val="ka-GE"/>
        </w:rPr>
        <w:t xml:space="preserve">პრეტედენტის </w:t>
      </w:r>
      <w:r w:rsidRPr="00D927F8">
        <w:rPr>
          <w:rFonts w:ascii="Sylfaen" w:hAnsi="Sylfaen"/>
          <w:lang w:val="ka-GE"/>
        </w:rPr>
        <w:t>სერვის ცენტრში</w:t>
      </w:r>
      <w:r w:rsidRPr="004B272A">
        <w:rPr>
          <w:rFonts w:ascii="Sylfaen" w:hAnsi="Sylfaen"/>
          <w:lang w:val="ka-GE"/>
        </w:rPr>
        <w:t>.</w:t>
      </w:r>
    </w:p>
    <w:p w14:paraId="5AAAF0F3" w14:textId="7190BC87" w:rsidR="00FD0815" w:rsidRDefault="00056A31" w:rsidP="00FD35B5">
      <w:pPr>
        <w:rPr>
          <w:rFonts w:ascii="Sylfaen" w:hAnsi="Sylfaen"/>
          <w:b/>
          <w:lang w:val="ka-GE"/>
        </w:rPr>
      </w:pPr>
      <w:r w:rsidRPr="004B272A">
        <w:rPr>
          <w:rFonts w:ascii="Sylfaen" w:hAnsi="Sylfaen" w:cs="Sylfaen"/>
          <w:b/>
          <w:lang w:val="ka-GE"/>
        </w:rPr>
        <w:t>1</w:t>
      </w:r>
      <w:r w:rsidR="00CF7A57" w:rsidRPr="004B272A">
        <w:rPr>
          <w:rFonts w:ascii="Sylfaen" w:hAnsi="Sylfaen" w:cs="Sylfaen"/>
          <w:b/>
          <w:lang w:val="ka-GE"/>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24A641E2" w14:textId="709F5DB4" w:rsidR="00162245" w:rsidRPr="004B272A" w:rsidRDefault="00D927F8" w:rsidP="004B272A">
      <w:pPr>
        <w:rPr>
          <w:rFonts w:ascii="Sylfaen" w:hAnsi="Sylfaen" w:cs="Sylfaen"/>
          <w:lang w:val="ka-GE"/>
        </w:rPr>
      </w:pPr>
      <w:r>
        <w:rPr>
          <w:rFonts w:ascii="Sylfaen" w:hAnsi="Sylfaen" w:cs="Sylfaen"/>
          <w:lang w:val="ka-GE"/>
        </w:rPr>
        <w:t>გამყიდველის სერვის ცენტრში საბურავის</w:t>
      </w:r>
      <w:r w:rsidR="004B272A">
        <w:rPr>
          <w:rFonts w:ascii="Sylfaen" w:hAnsi="Sylfaen" w:cs="Sylfaen"/>
          <w:lang w:val="ka-GE"/>
        </w:rPr>
        <w:t xml:space="preserve"> -</w:t>
      </w:r>
      <w:r>
        <w:rPr>
          <w:rFonts w:ascii="Sylfaen" w:hAnsi="Sylfaen" w:cs="Sylfaen"/>
          <w:lang w:val="ka-GE"/>
        </w:rPr>
        <w:t xml:space="preserve"> </w:t>
      </w:r>
      <w:r w:rsidR="004B272A">
        <w:rPr>
          <w:rFonts w:ascii="Sylfaen" w:hAnsi="Sylfaen" w:cs="Sylfaen"/>
          <w:lang w:val="ka-GE"/>
        </w:rPr>
        <w:t xml:space="preserve">მოხსნა/დაყენება/ბალანსირება - </w:t>
      </w:r>
      <w:r>
        <w:rPr>
          <w:rFonts w:ascii="Sylfaen" w:hAnsi="Sylfaen" w:cs="Sylfaen"/>
          <w:lang w:val="ka-GE"/>
        </w:rPr>
        <w:t>მონტაჟი</w:t>
      </w:r>
      <w:r w:rsidR="004B272A">
        <w:rPr>
          <w:rFonts w:ascii="Sylfaen" w:hAnsi="Sylfaen" w:cs="Sylfaen"/>
          <w:lang w:val="ka-GE"/>
        </w:rPr>
        <w:t>;</w:t>
      </w:r>
    </w:p>
    <w:p w14:paraId="3925F78B" w14:textId="77777777" w:rsidR="00162245" w:rsidRDefault="00162245" w:rsidP="006D3A97">
      <w:pPr>
        <w:spacing w:after="0" w:line="240" w:lineRule="auto"/>
        <w:rPr>
          <w:rFonts w:ascii="Sylfaen" w:hAnsi="Sylfaen"/>
          <w:b/>
          <w:color w:val="000000" w:themeColor="text1"/>
          <w:sz w:val="20"/>
          <w:szCs w:val="20"/>
          <w:shd w:val="clear" w:color="auto" w:fill="FFFFFF"/>
          <w:lang w:val="ka-GE"/>
        </w:rPr>
      </w:pPr>
    </w:p>
    <w:p w14:paraId="32680214" w14:textId="487E87A1" w:rsidR="00AC394F" w:rsidRPr="004B272A" w:rsidRDefault="006D3A97" w:rsidP="006D3A97">
      <w:pPr>
        <w:spacing w:after="0" w:line="240" w:lineRule="auto"/>
        <w:rPr>
          <w:rFonts w:ascii="Sylfaen" w:hAnsi="Sylfaen" w:cs="Sylfaen"/>
          <w:b/>
          <w:bCs/>
          <w:lang w:val="ka-GE"/>
        </w:rPr>
      </w:pPr>
      <w:r w:rsidRPr="00E360B2">
        <w:rPr>
          <w:rFonts w:ascii="Sylfaen" w:hAnsi="Sylfaen"/>
          <w:b/>
          <w:color w:val="000000" w:themeColor="text1"/>
          <w:sz w:val="20"/>
          <w:szCs w:val="20"/>
          <w:shd w:val="clear" w:color="auto" w:fill="FFFFFF"/>
          <w:lang w:val="ka-GE"/>
        </w:rPr>
        <w:t>1.6</w:t>
      </w:r>
      <w:r w:rsidR="00AC394F" w:rsidRPr="004B272A">
        <w:rPr>
          <w:rFonts w:ascii="Verdana" w:hAnsi="Verdana"/>
          <w:b/>
          <w:color w:val="000000" w:themeColor="text1"/>
          <w:sz w:val="20"/>
          <w:szCs w:val="20"/>
          <w:shd w:val="clear" w:color="auto" w:fill="FFFFFF"/>
          <w:lang w:val="ka-GE"/>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22BEE5E5" w14:textId="2CDAC12C" w:rsidR="00D6114D" w:rsidRDefault="004056E4" w:rsidP="00E711C6">
      <w:pPr>
        <w:spacing w:after="0" w:line="240" w:lineRule="auto"/>
        <w:rPr>
          <w:rFonts w:ascii="Sylfaen" w:hAnsi="Sylfaen" w:cs="Sylfaen"/>
          <w:lang w:val="ka-GE"/>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F57900">
        <w:rPr>
          <w:rFonts w:ascii="Sylfaen" w:hAnsi="Sylfaen" w:cs="Sylfaen"/>
          <w:lang w:val="ka-GE"/>
        </w:rPr>
        <w:t>დოკუმენტი (</w:t>
      </w:r>
      <w:r w:rsidR="00F57900" w:rsidRPr="004B272A">
        <w:rPr>
          <w:rFonts w:ascii="Sylfaen" w:hAnsi="Sylfaen" w:cs="Sylfaen"/>
          <w:lang w:val="ka-GE"/>
        </w:rPr>
        <w:t>Technical Data Sheet)</w:t>
      </w: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1BC53657"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4B272A" w:rsidRPr="004B272A">
        <w:rPr>
          <w:rFonts w:ascii="Sylfaen" w:hAnsi="Sylfaen"/>
          <w:b/>
          <w:bCs/>
          <w:lang w:val="ka-GE"/>
        </w:rPr>
        <w:t>1.3</w:t>
      </w:r>
      <w:r w:rsidR="004B272A">
        <w:rPr>
          <w:rFonts w:ascii="Sylfaen" w:hAnsi="Sylfaen"/>
          <w:lang w:val="ka-GE"/>
        </w:rPr>
        <w:t xml:space="preserve"> და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75B16BDC" w14:textId="79CE197E" w:rsidR="004B272A" w:rsidRDefault="004B272A" w:rsidP="00DA7781">
      <w:pPr>
        <w:spacing w:before="240" w:after="160"/>
        <w:jc w:val="both"/>
        <w:rPr>
          <w:rFonts w:ascii="Sylfaen" w:hAnsi="Sylfaen"/>
          <w:lang w:val="ka-GE"/>
        </w:rPr>
      </w:pPr>
      <w:r>
        <w:rPr>
          <w:rFonts w:ascii="Sylfaen" w:hAnsi="Sylfaen"/>
          <w:lang w:val="ka-GE"/>
        </w:rPr>
        <w:t>5. სერვის ცენტრის მისამართი სადაც მოხდება საბურავების მონტაჟი;</w:t>
      </w:r>
    </w:p>
    <w:p w14:paraId="179EF6F8" w14:textId="2379664F" w:rsidR="009D7955" w:rsidRDefault="004B272A" w:rsidP="00DA7781">
      <w:pPr>
        <w:spacing w:before="240" w:after="160"/>
        <w:jc w:val="both"/>
        <w:rPr>
          <w:rFonts w:ascii="Sylfaen" w:hAnsi="Sylfaen"/>
          <w:lang w:val="ka-GE"/>
        </w:rPr>
      </w:pPr>
      <w:r>
        <w:rPr>
          <w:rFonts w:ascii="Sylfaen" w:hAnsi="Sylfaen"/>
          <w:lang w:val="ka-GE"/>
        </w:rPr>
        <w:t>6</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r>
      <w:r w:rsidRPr="00E37C5C">
        <w:rPr>
          <w:rFonts w:ascii="Sylfaen" w:hAnsi="Sylfaen"/>
          <w:lang w:val="ka-GE"/>
        </w:rPr>
        <w:lastRenderedPageBreak/>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lastRenderedPageBreak/>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21B2C6FF" w:rsidR="00E90A78" w:rsidRPr="008367AE" w:rsidRDefault="00B62F6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0.5pt;height:45pt" o:ole="">
            <v:imagedata r:id="rId14" o:title=""/>
          </v:shape>
          <o:OLEObject Type="Embed" ProgID="Acrobat.Document.DC" ShapeID="_x0000_i1027" DrawAspect="Icon" ObjectID="_1804417812"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1ED018FE" w14:textId="0356BCE5" w:rsidR="00B62F65"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7AA45A" w14:textId="77777777" w:rsidR="00047FDE" w:rsidRDefault="00047FDE" w:rsidP="007902EA">
      <w:pPr>
        <w:spacing w:after="0" w:line="240" w:lineRule="auto"/>
      </w:pPr>
      <w:r>
        <w:separator/>
      </w:r>
    </w:p>
  </w:endnote>
  <w:endnote w:type="continuationSeparator" w:id="0">
    <w:p w14:paraId="28987BB4" w14:textId="77777777" w:rsidR="00047FDE" w:rsidRDefault="00047FD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78573FCC" w14:textId="3B5FA34E" w:rsidR="004A3BD8" w:rsidRDefault="004A3BD8">
        <w:pPr>
          <w:pStyle w:val="Footer"/>
          <w:jc w:val="right"/>
        </w:pPr>
        <w:r>
          <w:fldChar w:fldCharType="begin"/>
        </w:r>
        <w:r>
          <w:instrText xml:space="preserve"> PAGE   \* MERGEFORMAT </w:instrText>
        </w:r>
        <w:r>
          <w:fldChar w:fldCharType="separate"/>
        </w:r>
        <w:r w:rsidR="002E4CD8">
          <w:rPr>
            <w:noProof/>
          </w:rPr>
          <w:t>6</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BF86D0" w14:textId="77777777" w:rsidR="00047FDE" w:rsidRDefault="00047FDE" w:rsidP="007902EA">
      <w:pPr>
        <w:spacing w:after="0" w:line="240" w:lineRule="auto"/>
      </w:pPr>
      <w:r>
        <w:separator/>
      </w:r>
    </w:p>
  </w:footnote>
  <w:footnote w:type="continuationSeparator" w:id="0">
    <w:p w14:paraId="147A26DF" w14:textId="77777777" w:rsidR="00047FDE" w:rsidRDefault="00047FD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4664990">
    <w:abstractNumId w:val="15"/>
  </w:num>
  <w:num w:numId="2" w16cid:durableId="600140700">
    <w:abstractNumId w:val="0"/>
  </w:num>
  <w:num w:numId="3" w16cid:durableId="1708871731">
    <w:abstractNumId w:val="1"/>
  </w:num>
  <w:num w:numId="4" w16cid:durableId="2073505965">
    <w:abstractNumId w:val="34"/>
  </w:num>
  <w:num w:numId="5" w16cid:durableId="1015889357">
    <w:abstractNumId w:val="14"/>
  </w:num>
  <w:num w:numId="6" w16cid:durableId="426194146">
    <w:abstractNumId w:val="5"/>
  </w:num>
  <w:num w:numId="7" w16cid:durableId="943805337">
    <w:abstractNumId w:val="4"/>
  </w:num>
  <w:num w:numId="8" w16cid:durableId="422607678">
    <w:abstractNumId w:val="27"/>
  </w:num>
  <w:num w:numId="9" w16cid:durableId="142426549">
    <w:abstractNumId w:val="31"/>
  </w:num>
  <w:num w:numId="10" w16cid:durableId="1054742889">
    <w:abstractNumId w:val="16"/>
  </w:num>
  <w:num w:numId="11" w16cid:durableId="1745182512">
    <w:abstractNumId w:val="8"/>
  </w:num>
  <w:num w:numId="12" w16cid:durableId="1171486555">
    <w:abstractNumId w:val="12"/>
  </w:num>
  <w:num w:numId="13" w16cid:durableId="163328866">
    <w:abstractNumId w:val="23"/>
  </w:num>
  <w:num w:numId="14" w16cid:durableId="1686663789">
    <w:abstractNumId w:val="17"/>
  </w:num>
  <w:num w:numId="15" w16cid:durableId="1501580879">
    <w:abstractNumId w:val="10"/>
  </w:num>
  <w:num w:numId="16" w16cid:durableId="1877965287">
    <w:abstractNumId w:val="29"/>
  </w:num>
  <w:num w:numId="17" w16cid:durableId="615987582">
    <w:abstractNumId w:val="21"/>
  </w:num>
  <w:num w:numId="18" w16cid:durableId="427702957">
    <w:abstractNumId w:val="20"/>
  </w:num>
  <w:num w:numId="19" w16cid:durableId="525295402">
    <w:abstractNumId w:val="7"/>
  </w:num>
  <w:num w:numId="20" w16cid:durableId="1794982980">
    <w:abstractNumId w:val="2"/>
  </w:num>
  <w:num w:numId="21" w16cid:durableId="1220552260">
    <w:abstractNumId w:val="33"/>
  </w:num>
  <w:num w:numId="22" w16cid:durableId="548614926">
    <w:abstractNumId w:val="35"/>
  </w:num>
  <w:num w:numId="23" w16cid:durableId="1266889731">
    <w:abstractNumId w:val="13"/>
  </w:num>
  <w:num w:numId="24" w16cid:durableId="218059439">
    <w:abstractNumId w:val="30"/>
  </w:num>
  <w:num w:numId="25" w16cid:durableId="760224301">
    <w:abstractNumId w:val="9"/>
  </w:num>
  <w:num w:numId="26" w16cid:durableId="495346803">
    <w:abstractNumId w:val="26"/>
  </w:num>
  <w:num w:numId="27" w16cid:durableId="750202983">
    <w:abstractNumId w:val="3"/>
  </w:num>
  <w:num w:numId="28" w16cid:durableId="1305888281">
    <w:abstractNumId w:val="24"/>
  </w:num>
  <w:num w:numId="29" w16cid:durableId="2093113318">
    <w:abstractNumId w:val="22"/>
  </w:num>
  <w:num w:numId="30" w16cid:durableId="1863979368">
    <w:abstractNumId w:val="28"/>
  </w:num>
  <w:num w:numId="31" w16cid:durableId="974528381">
    <w:abstractNumId w:val="32"/>
  </w:num>
  <w:num w:numId="32" w16cid:durableId="2044596190">
    <w:abstractNumId w:val="25"/>
  </w:num>
  <w:num w:numId="33" w16cid:durableId="558907683">
    <w:abstractNumId w:val="11"/>
  </w:num>
  <w:num w:numId="34" w16cid:durableId="487748430">
    <w:abstractNumId w:val="18"/>
  </w:num>
  <w:num w:numId="35" w16cid:durableId="341278492">
    <w:abstractNumId w:val="19"/>
  </w:num>
  <w:num w:numId="36" w16cid:durableId="146434216">
    <w:abstractNumId w:val="6"/>
  </w:num>
  <w:num w:numId="37" w16cid:durableId="645553586">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47FDE"/>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424A"/>
    <w:rsid w:val="00116D4F"/>
    <w:rsid w:val="00117164"/>
    <w:rsid w:val="00120724"/>
    <w:rsid w:val="00122148"/>
    <w:rsid w:val="001258A9"/>
    <w:rsid w:val="00127F44"/>
    <w:rsid w:val="00131B75"/>
    <w:rsid w:val="0013268F"/>
    <w:rsid w:val="00136124"/>
    <w:rsid w:val="00137719"/>
    <w:rsid w:val="0014156D"/>
    <w:rsid w:val="001433C2"/>
    <w:rsid w:val="001461E6"/>
    <w:rsid w:val="00156D6D"/>
    <w:rsid w:val="001575CA"/>
    <w:rsid w:val="00160DCD"/>
    <w:rsid w:val="00160F04"/>
    <w:rsid w:val="00161677"/>
    <w:rsid w:val="00162053"/>
    <w:rsid w:val="00162245"/>
    <w:rsid w:val="00165000"/>
    <w:rsid w:val="00165439"/>
    <w:rsid w:val="00165F27"/>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3F6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E4CD8"/>
    <w:rsid w:val="002F5D85"/>
    <w:rsid w:val="002F74B3"/>
    <w:rsid w:val="003011B3"/>
    <w:rsid w:val="00302948"/>
    <w:rsid w:val="00303352"/>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260C"/>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272A"/>
    <w:rsid w:val="004B52A8"/>
    <w:rsid w:val="004B771B"/>
    <w:rsid w:val="004C1E0D"/>
    <w:rsid w:val="004C617A"/>
    <w:rsid w:val="004D3679"/>
    <w:rsid w:val="004D3D1C"/>
    <w:rsid w:val="004D747F"/>
    <w:rsid w:val="0050443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2181"/>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048"/>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1DCE"/>
    <w:rsid w:val="006D3A97"/>
    <w:rsid w:val="006E119F"/>
    <w:rsid w:val="006E1729"/>
    <w:rsid w:val="006E4011"/>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78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428"/>
    <w:rsid w:val="007F3AA0"/>
    <w:rsid w:val="007F4F2B"/>
    <w:rsid w:val="007F7ADB"/>
    <w:rsid w:val="0081634F"/>
    <w:rsid w:val="008246F4"/>
    <w:rsid w:val="00824EDA"/>
    <w:rsid w:val="00833770"/>
    <w:rsid w:val="00835204"/>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1E61"/>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E4800"/>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1D1"/>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62F65"/>
    <w:rsid w:val="00B806AE"/>
    <w:rsid w:val="00B821D4"/>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08DC"/>
    <w:rsid w:val="00C01CD2"/>
    <w:rsid w:val="00C021B6"/>
    <w:rsid w:val="00C06F22"/>
    <w:rsid w:val="00C10265"/>
    <w:rsid w:val="00C12270"/>
    <w:rsid w:val="00C12ABD"/>
    <w:rsid w:val="00C14986"/>
    <w:rsid w:val="00C14D7A"/>
    <w:rsid w:val="00C27890"/>
    <w:rsid w:val="00C33D82"/>
    <w:rsid w:val="00C40C8C"/>
    <w:rsid w:val="00C41C03"/>
    <w:rsid w:val="00C523EB"/>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57C92"/>
    <w:rsid w:val="00D6114D"/>
    <w:rsid w:val="00D624C5"/>
    <w:rsid w:val="00D663A7"/>
    <w:rsid w:val="00D80CDB"/>
    <w:rsid w:val="00D8245F"/>
    <w:rsid w:val="00D927F8"/>
    <w:rsid w:val="00D95150"/>
    <w:rsid w:val="00D959AB"/>
    <w:rsid w:val="00D95A0F"/>
    <w:rsid w:val="00D96566"/>
    <w:rsid w:val="00DA4009"/>
    <w:rsid w:val="00DA5376"/>
    <w:rsid w:val="00DA7781"/>
    <w:rsid w:val="00DB0F2F"/>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154C"/>
    <w:rsid w:val="00F34574"/>
    <w:rsid w:val="00F3662E"/>
    <w:rsid w:val="00F40803"/>
    <w:rsid w:val="00F44F3C"/>
    <w:rsid w:val="00F46AB9"/>
    <w:rsid w:val="00F47570"/>
    <w:rsid w:val="00F5269E"/>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package" Target="embeddings/Microsoft_Excel_Worksheet.xls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626236-7832-4C6E-B2D4-17E5A9730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5</Pages>
  <Words>911</Words>
  <Characters>5197</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8</cp:revision>
  <cp:lastPrinted>2015-07-27T06:36:00Z</cp:lastPrinted>
  <dcterms:created xsi:type="dcterms:W3CDTF">2023-10-10T15:25:00Z</dcterms:created>
  <dcterms:modified xsi:type="dcterms:W3CDTF">2025-03-25T10:24:00Z</dcterms:modified>
</cp:coreProperties>
</file>