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C82DB"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6A1BC616" wp14:editId="468B3865">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2A64D092" w14:textId="77777777" w:rsidR="00207D7D" w:rsidRPr="00EC701A" w:rsidRDefault="00207D7D" w:rsidP="00BA3128">
      <w:pPr>
        <w:spacing w:after="0"/>
        <w:jc w:val="center"/>
        <w:rPr>
          <w:rFonts w:ascii="Sylfaen" w:hAnsi="Sylfaen" w:cs="Sylfaen"/>
          <w:b/>
          <w:sz w:val="24"/>
          <w:szCs w:val="20"/>
          <w:lang w:val="ka-GE"/>
        </w:rPr>
      </w:pPr>
    </w:p>
    <w:p w14:paraId="78A22FAD" w14:textId="77777777" w:rsidR="00207D7D" w:rsidRPr="00EC701A" w:rsidRDefault="00207D7D" w:rsidP="00BA3128">
      <w:pPr>
        <w:spacing w:after="0"/>
        <w:jc w:val="center"/>
        <w:rPr>
          <w:rFonts w:ascii="Sylfaen" w:hAnsi="Sylfaen" w:cs="Sylfaen"/>
          <w:b/>
          <w:sz w:val="28"/>
          <w:szCs w:val="24"/>
          <w:lang w:val="ka-GE"/>
        </w:rPr>
      </w:pPr>
    </w:p>
    <w:p w14:paraId="010BFA5C" w14:textId="77777777" w:rsidR="004B7868" w:rsidRDefault="00796735" w:rsidP="00EC701A">
      <w:pPr>
        <w:spacing w:after="0"/>
        <w:jc w:val="center"/>
        <w:rPr>
          <w:rFonts w:ascii="Sylfaen" w:hAnsi="Sylfaen" w:cs="Sylfaen"/>
          <w:b/>
          <w:sz w:val="28"/>
          <w:szCs w:val="28"/>
          <w:lang w:val="ka-GE"/>
        </w:rPr>
      </w:pPr>
      <w:proofErr w:type="spellStart"/>
      <w:r w:rsidRPr="00796735">
        <w:rPr>
          <w:rFonts w:ascii="Sylfaen" w:hAnsi="Sylfaen" w:cs="Sylfaen"/>
          <w:b/>
          <w:sz w:val="28"/>
          <w:szCs w:val="28"/>
        </w:rPr>
        <w:t>საგურამოს</w:t>
      </w:r>
      <w:proofErr w:type="spellEnd"/>
      <w:r w:rsidRPr="00796735">
        <w:rPr>
          <w:rFonts w:ascii="Sylfaen" w:hAnsi="Sylfaen" w:cs="Sylfaen"/>
          <w:b/>
          <w:sz w:val="28"/>
          <w:szCs w:val="28"/>
        </w:rPr>
        <w:t xml:space="preserve"> </w:t>
      </w:r>
      <w:r w:rsidR="00693BD0">
        <w:rPr>
          <w:rFonts w:ascii="Sylfaen" w:hAnsi="Sylfaen" w:cs="Sylfaen"/>
          <w:b/>
          <w:sz w:val="28"/>
          <w:szCs w:val="28"/>
          <w:lang w:val="ka-GE"/>
        </w:rPr>
        <w:t xml:space="preserve">სათავე ნაგებობის </w:t>
      </w:r>
      <w:proofErr w:type="spellStart"/>
      <w:r w:rsidR="00693BD0">
        <w:rPr>
          <w:rFonts w:ascii="Sylfaen" w:hAnsi="Sylfaen" w:cs="Sylfaen"/>
          <w:b/>
          <w:sz w:val="28"/>
          <w:szCs w:val="28"/>
        </w:rPr>
        <w:t>მეორე</w:t>
      </w:r>
      <w:proofErr w:type="spellEnd"/>
      <w:r w:rsidR="00693BD0">
        <w:rPr>
          <w:rFonts w:ascii="Sylfaen" w:hAnsi="Sylfaen" w:cs="Sylfaen"/>
          <w:b/>
          <w:sz w:val="28"/>
          <w:szCs w:val="28"/>
        </w:rPr>
        <w:t xml:space="preserve"> </w:t>
      </w:r>
      <w:proofErr w:type="spellStart"/>
      <w:r w:rsidR="00693BD0">
        <w:rPr>
          <w:rFonts w:ascii="Sylfaen" w:hAnsi="Sylfaen" w:cs="Sylfaen"/>
          <w:b/>
          <w:sz w:val="28"/>
          <w:szCs w:val="28"/>
        </w:rPr>
        <w:t>აწევ</w:t>
      </w:r>
      <w:proofErr w:type="spellEnd"/>
      <w:r w:rsidR="00693BD0">
        <w:rPr>
          <w:rFonts w:ascii="Sylfaen" w:hAnsi="Sylfaen" w:cs="Sylfaen"/>
          <w:b/>
          <w:sz w:val="28"/>
          <w:szCs w:val="28"/>
          <w:lang w:val="ka-GE"/>
        </w:rPr>
        <w:t>ის სატუმბო სადგური -</w:t>
      </w:r>
      <w:r w:rsidRPr="00796735">
        <w:rPr>
          <w:rFonts w:ascii="Sylfaen" w:hAnsi="Sylfaen" w:cs="Sylfaen"/>
          <w:b/>
          <w:sz w:val="28"/>
          <w:szCs w:val="28"/>
        </w:rPr>
        <w:t xml:space="preserve"> 6კვ-ც.</w:t>
      </w:r>
      <w:proofErr w:type="gramStart"/>
      <w:r w:rsidRPr="00796735">
        <w:rPr>
          <w:rFonts w:ascii="Sylfaen" w:hAnsi="Sylfaen" w:cs="Sylfaen"/>
          <w:b/>
          <w:sz w:val="28"/>
          <w:szCs w:val="28"/>
        </w:rPr>
        <w:t>გ.პ</w:t>
      </w:r>
      <w:proofErr w:type="gramEnd"/>
      <w:r w:rsidRPr="00796735">
        <w:rPr>
          <w:rFonts w:ascii="Sylfaen" w:hAnsi="Sylfaen" w:cs="Sylfaen"/>
          <w:b/>
          <w:sz w:val="28"/>
          <w:szCs w:val="28"/>
        </w:rPr>
        <w:t xml:space="preserve"> N-10,13,14,15.  </w:t>
      </w:r>
      <w:proofErr w:type="spellStart"/>
      <w:r w:rsidRPr="00796735">
        <w:rPr>
          <w:rFonts w:ascii="Sylfaen" w:hAnsi="Sylfaen" w:cs="Sylfaen"/>
          <w:b/>
          <w:sz w:val="28"/>
          <w:szCs w:val="28"/>
        </w:rPr>
        <w:t>შემომყვანებისათვის</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მაღალი</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ძაბვის</w:t>
      </w:r>
      <w:proofErr w:type="spellEnd"/>
      <w:r w:rsidRPr="00796735">
        <w:rPr>
          <w:rFonts w:ascii="Sylfaen" w:hAnsi="Sylfaen" w:cs="Sylfaen"/>
          <w:b/>
          <w:sz w:val="28"/>
          <w:szCs w:val="28"/>
        </w:rPr>
        <w:t xml:space="preserve"> 6/10კვ </w:t>
      </w:r>
      <w:proofErr w:type="spellStart"/>
      <w:r w:rsidRPr="00796735">
        <w:rPr>
          <w:rFonts w:ascii="Sylfaen" w:hAnsi="Sylfaen" w:cs="Sylfaen"/>
          <w:b/>
          <w:sz w:val="28"/>
          <w:szCs w:val="28"/>
        </w:rPr>
        <w:t>კაბელების</w:t>
      </w:r>
      <w:proofErr w:type="spellEnd"/>
      <w:r w:rsidRPr="00796735">
        <w:rPr>
          <w:rFonts w:ascii="Sylfaen" w:hAnsi="Sylfaen" w:cs="Sylfaen"/>
          <w:b/>
          <w:sz w:val="28"/>
          <w:szCs w:val="28"/>
        </w:rPr>
        <w:t xml:space="preserve"> </w:t>
      </w:r>
      <w:proofErr w:type="spellStart"/>
      <w:r w:rsidRPr="00796735">
        <w:rPr>
          <w:rFonts w:ascii="Sylfaen" w:hAnsi="Sylfaen" w:cs="Sylfaen"/>
          <w:b/>
          <w:sz w:val="28"/>
          <w:szCs w:val="28"/>
        </w:rPr>
        <w:t>შესყიდვა</w:t>
      </w:r>
      <w:proofErr w:type="spellEnd"/>
      <w:r>
        <w:rPr>
          <w:rFonts w:ascii="Sylfaen" w:hAnsi="Sylfaen" w:cs="Sylfaen"/>
          <w:b/>
          <w:sz w:val="28"/>
          <w:szCs w:val="28"/>
          <w:lang w:val="ka-GE"/>
        </w:rPr>
        <w:t xml:space="preserve"> თანმდევი</w:t>
      </w:r>
      <w:r w:rsidRPr="00796735">
        <w:rPr>
          <w:rFonts w:ascii="Sylfaen" w:hAnsi="Sylfaen" w:cs="Sylfaen"/>
          <w:b/>
          <w:sz w:val="28"/>
          <w:szCs w:val="28"/>
        </w:rPr>
        <w:t xml:space="preserve"> </w:t>
      </w:r>
      <w:proofErr w:type="spellStart"/>
      <w:r w:rsidRPr="00796735">
        <w:rPr>
          <w:rFonts w:ascii="Sylfaen" w:hAnsi="Sylfaen" w:cs="Sylfaen"/>
          <w:b/>
          <w:sz w:val="28"/>
          <w:szCs w:val="28"/>
        </w:rPr>
        <w:t>მონტაჟი</w:t>
      </w:r>
      <w:proofErr w:type="spellEnd"/>
      <w:r>
        <w:rPr>
          <w:rFonts w:ascii="Sylfaen" w:hAnsi="Sylfaen" w:cs="Sylfaen"/>
          <w:b/>
          <w:sz w:val="28"/>
          <w:szCs w:val="28"/>
          <w:lang w:val="ka-GE"/>
        </w:rPr>
        <w:t xml:space="preserve">თ, </w:t>
      </w:r>
      <w:r w:rsidR="004B7868">
        <w:rPr>
          <w:rFonts w:ascii="Sylfaen" w:hAnsi="Sylfaen" w:cs="Sylfaen"/>
          <w:b/>
          <w:sz w:val="28"/>
          <w:szCs w:val="28"/>
          <w:lang w:val="ka-GE"/>
        </w:rPr>
        <w:t>ელექტრონული ტენდერის დოკუმენტაცია</w:t>
      </w:r>
    </w:p>
    <w:p w14:paraId="43904E4C" w14:textId="77777777" w:rsidR="004B7868" w:rsidRDefault="004B7868" w:rsidP="00EC701A">
      <w:pPr>
        <w:spacing w:after="0"/>
        <w:jc w:val="center"/>
        <w:rPr>
          <w:rFonts w:ascii="Sylfaen" w:hAnsi="Sylfaen" w:cs="Sylfaen"/>
          <w:b/>
          <w:sz w:val="28"/>
          <w:szCs w:val="28"/>
          <w:lang w:val="ka-GE"/>
        </w:rPr>
      </w:pPr>
    </w:p>
    <w:p w14:paraId="1218A044" w14:textId="77777777" w:rsidR="004B7868" w:rsidRPr="00EC701A" w:rsidRDefault="004B7868" w:rsidP="00EC701A">
      <w:pPr>
        <w:spacing w:after="0"/>
        <w:jc w:val="center"/>
        <w:rPr>
          <w:rFonts w:ascii="Sylfaen" w:hAnsi="Sylfaen" w:cs="Sylfaen"/>
          <w:b/>
          <w:sz w:val="28"/>
          <w:szCs w:val="28"/>
          <w:lang w:val="ka-GE"/>
        </w:rPr>
      </w:pPr>
    </w:p>
    <w:p w14:paraId="55C909CC" w14:textId="77777777" w:rsidR="007D73CE" w:rsidRPr="00EC701A" w:rsidRDefault="007D73CE" w:rsidP="007379CE">
      <w:pPr>
        <w:jc w:val="center"/>
        <w:rPr>
          <w:rFonts w:ascii="Sylfaen" w:hAnsi="Sylfaen"/>
          <w:sz w:val="20"/>
          <w:szCs w:val="20"/>
          <w:lang w:val="ka-GE"/>
        </w:rPr>
      </w:pPr>
    </w:p>
    <w:p w14:paraId="1C89C0B0" w14:textId="77777777" w:rsidR="001F6753" w:rsidRPr="00EC701A" w:rsidRDefault="001F6753" w:rsidP="00BA3128">
      <w:pPr>
        <w:spacing w:after="0"/>
        <w:jc w:val="center"/>
        <w:rPr>
          <w:rFonts w:ascii="Sylfaen" w:hAnsi="Sylfaen"/>
          <w:b/>
          <w:sz w:val="20"/>
          <w:szCs w:val="20"/>
          <w:lang w:val="ka-GE"/>
        </w:rPr>
      </w:pPr>
    </w:p>
    <w:p w14:paraId="6BB1D0CA" w14:textId="77777777" w:rsidR="00207D7D" w:rsidRPr="00EC701A" w:rsidRDefault="00207D7D" w:rsidP="00BA3128">
      <w:pPr>
        <w:spacing w:after="0"/>
        <w:jc w:val="center"/>
        <w:rPr>
          <w:rFonts w:ascii="Sylfaen" w:hAnsi="Sylfaen"/>
          <w:b/>
          <w:sz w:val="20"/>
          <w:szCs w:val="20"/>
          <w:lang w:val="ka-GE"/>
        </w:rPr>
      </w:pPr>
    </w:p>
    <w:p w14:paraId="1FA3BFB5" w14:textId="77777777" w:rsidR="00207D7D" w:rsidRPr="00EC701A" w:rsidRDefault="00207D7D" w:rsidP="00BA3128">
      <w:pPr>
        <w:spacing w:after="0"/>
        <w:jc w:val="center"/>
        <w:rPr>
          <w:rFonts w:ascii="Sylfaen" w:hAnsi="Sylfaen"/>
          <w:b/>
          <w:sz w:val="20"/>
          <w:szCs w:val="20"/>
          <w:lang w:val="ka-GE"/>
        </w:rPr>
      </w:pPr>
    </w:p>
    <w:p w14:paraId="67FE5300" w14:textId="77777777" w:rsidR="00207D7D" w:rsidRPr="00EC701A" w:rsidRDefault="00207D7D" w:rsidP="00BA3128">
      <w:pPr>
        <w:spacing w:after="0"/>
        <w:jc w:val="center"/>
        <w:rPr>
          <w:rFonts w:ascii="Sylfaen" w:hAnsi="Sylfaen"/>
          <w:b/>
          <w:sz w:val="20"/>
          <w:szCs w:val="20"/>
          <w:lang w:val="ka-GE"/>
        </w:rPr>
      </w:pPr>
    </w:p>
    <w:p w14:paraId="22C31572" w14:textId="77777777" w:rsidR="00207D7D" w:rsidRPr="00EC701A" w:rsidRDefault="00207D7D" w:rsidP="00BA3128">
      <w:pPr>
        <w:spacing w:after="0"/>
        <w:jc w:val="center"/>
        <w:rPr>
          <w:rFonts w:ascii="Sylfaen" w:hAnsi="Sylfaen"/>
          <w:b/>
          <w:sz w:val="20"/>
          <w:szCs w:val="20"/>
          <w:lang w:val="ka-GE"/>
        </w:rPr>
      </w:pPr>
    </w:p>
    <w:p w14:paraId="311A8637" w14:textId="77777777" w:rsidR="00207D7D" w:rsidRPr="00EC701A" w:rsidRDefault="00207D7D" w:rsidP="00BA3128">
      <w:pPr>
        <w:spacing w:after="0"/>
        <w:jc w:val="center"/>
        <w:rPr>
          <w:rFonts w:ascii="Sylfaen" w:hAnsi="Sylfaen"/>
          <w:b/>
          <w:sz w:val="20"/>
          <w:szCs w:val="20"/>
          <w:lang w:val="ka-GE"/>
        </w:rPr>
      </w:pPr>
    </w:p>
    <w:p w14:paraId="619BB09D" w14:textId="77777777" w:rsidR="00207D7D" w:rsidRPr="00EC701A" w:rsidRDefault="00207D7D" w:rsidP="00BA3128">
      <w:pPr>
        <w:spacing w:after="0"/>
        <w:jc w:val="center"/>
        <w:rPr>
          <w:rFonts w:ascii="Sylfaen" w:hAnsi="Sylfaen"/>
          <w:b/>
          <w:sz w:val="20"/>
          <w:szCs w:val="20"/>
          <w:lang w:val="ka-GE"/>
        </w:rPr>
      </w:pPr>
    </w:p>
    <w:p w14:paraId="2CD35F90" w14:textId="77777777" w:rsidR="00207D7D" w:rsidRPr="00EC701A" w:rsidRDefault="00207D7D" w:rsidP="00BA3128">
      <w:pPr>
        <w:spacing w:after="0"/>
        <w:jc w:val="center"/>
        <w:rPr>
          <w:rFonts w:ascii="Sylfaen" w:hAnsi="Sylfaen"/>
          <w:b/>
          <w:sz w:val="20"/>
          <w:szCs w:val="20"/>
          <w:lang w:val="ka-GE"/>
        </w:rPr>
      </w:pPr>
    </w:p>
    <w:p w14:paraId="4405D9B3" w14:textId="77777777" w:rsidR="00207D7D" w:rsidRPr="00EC701A" w:rsidRDefault="00207D7D" w:rsidP="00BA3128">
      <w:pPr>
        <w:spacing w:after="0"/>
        <w:jc w:val="center"/>
        <w:rPr>
          <w:rFonts w:ascii="Sylfaen" w:hAnsi="Sylfaen"/>
          <w:b/>
          <w:sz w:val="20"/>
          <w:szCs w:val="20"/>
          <w:lang w:val="ka-GE"/>
        </w:rPr>
      </w:pPr>
    </w:p>
    <w:p w14:paraId="2F7D7F52" w14:textId="77777777" w:rsidR="00207D7D" w:rsidRPr="00EC701A" w:rsidRDefault="00207D7D" w:rsidP="00BA3128">
      <w:pPr>
        <w:spacing w:after="0"/>
        <w:jc w:val="center"/>
        <w:rPr>
          <w:rFonts w:ascii="Sylfaen" w:hAnsi="Sylfaen"/>
          <w:b/>
          <w:sz w:val="20"/>
          <w:szCs w:val="20"/>
          <w:lang w:val="ka-GE"/>
        </w:rPr>
      </w:pPr>
    </w:p>
    <w:p w14:paraId="7C8A37B7" w14:textId="77777777" w:rsidR="00207D7D" w:rsidRPr="00EC701A" w:rsidRDefault="00207D7D" w:rsidP="00BA3128">
      <w:pPr>
        <w:spacing w:after="0"/>
        <w:jc w:val="center"/>
        <w:rPr>
          <w:rFonts w:ascii="Sylfaen" w:hAnsi="Sylfaen"/>
          <w:b/>
          <w:sz w:val="20"/>
          <w:szCs w:val="20"/>
          <w:lang w:val="ka-GE"/>
        </w:rPr>
      </w:pPr>
    </w:p>
    <w:p w14:paraId="5D8859E5" w14:textId="77777777" w:rsidR="00207D7D" w:rsidRPr="00EC701A" w:rsidRDefault="00207D7D" w:rsidP="00BA3128">
      <w:pPr>
        <w:spacing w:after="0"/>
        <w:jc w:val="center"/>
        <w:rPr>
          <w:rFonts w:ascii="Sylfaen" w:hAnsi="Sylfaen"/>
          <w:b/>
          <w:sz w:val="20"/>
          <w:szCs w:val="20"/>
          <w:lang w:val="ka-GE"/>
        </w:rPr>
      </w:pPr>
    </w:p>
    <w:p w14:paraId="52ED8E1E" w14:textId="77777777" w:rsidR="00207D7D" w:rsidRPr="00EC701A" w:rsidRDefault="00207D7D" w:rsidP="00BA3128">
      <w:pPr>
        <w:spacing w:after="0"/>
        <w:jc w:val="center"/>
        <w:rPr>
          <w:rFonts w:ascii="Sylfaen" w:hAnsi="Sylfaen"/>
          <w:b/>
          <w:sz w:val="20"/>
          <w:szCs w:val="20"/>
          <w:lang w:val="ka-GE"/>
        </w:rPr>
      </w:pPr>
    </w:p>
    <w:p w14:paraId="7E71EC43" w14:textId="77777777" w:rsidR="00207D7D" w:rsidRPr="00EC701A" w:rsidRDefault="00207D7D" w:rsidP="00BA3128">
      <w:pPr>
        <w:spacing w:after="0"/>
        <w:jc w:val="center"/>
        <w:rPr>
          <w:rFonts w:ascii="Sylfaen" w:hAnsi="Sylfaen"/>
          <w:b/>
          <w:sz w:val="20"/>
          <w:szCs w:val="20"/>
          <w:lang w:val="ka-GE"/>
        </w:rPr>
      </w:pPr>
    </w:p>
    <w:p w14:paraId="7381BE99" w14:textId="77777777" w:rsidR="00207D7D" w:rsidRPr="00EC701A" w:rsidRDefault="00207D7D" w:rsidP="00BA3128">
      <w:pPr>
        <w:spacing w:after="0"/>
        <w:jc w:val="center"/>
        <w:rPr>
          <w:rFonts w:ascii="Sylfaen" w:hAnsi="Sylfaen"/>
          <w:b/>
          <w:sz w:val="20"/>
          <w:szCs w:val="20"/>
          <w:lang w:val="ka-GE"/>
        </w:rPr>
      </w:pPr>
    </w:p>
    <w:p w14:paraId="5379E1F3" w14:textId="77777777" w:rsidR="00207D7D" w:rsidRPr="00EC701A" w:rsidRDefault="00207D7D" w:rsidP="00BA3128">
      <w:pPr>
        <w:spacing w:after="0"/>
        <w:jc w:val="center"/>
        <w:rPr>
          <w:rFonts w:ascii="Sylfaen" w:hAnsi="Sylfaen"/>
          <w:b/>
          <w:sz w:val="20"/>
          <w:szCs w:val="20"/>
          <w:lang w:val="ka-GE"/>
        </w:rPr>
      </w:pPr>
    </w:p>
    <w:p w14:paraId="05DE168D" w14:textId="77777777" w:rsidR="00207D7D" w:rsidRPr="00EC701A" w:rsidRDefault="00207D7D" w:rsidP="00BA3128">
      <w:pPr>
        <w:spacing w:after="0"/>
        <w:jc w:val="center"/>
        <w:rPr>
          <w:rFonts w:ascii="Sylfaen" w:hAnsi="Sylfaen"/>
          <w:b/>
          <w:sz w:val="20"/>
          <w:szCs w:val="20"/>
          <w:lang w:val="ka-GE"/>
        </w:rPr>
      </w:pPr>
    </w:p>
    <w:p w14:paraId="3413C896" w14:textId="77777777" w:rsidR="00207D7D" w:rsidRPr="00EC701A" w:rsidRDefault="00207D7D" w:rsidP="00BA3128">
      <w:pPr>
        <w:spacing w:after="0"/>
        <w:jc w:val="center"/>
        <w:rPr>
          <w:rFonts w:ascii="Sylfaen" w:hAnsi="Sylfaen"/>
          <w:b/>
          <w:sz w:val="20"/>
          <w:szCs w:val="20"/>
          <w:lang w:val="ka-GE"/>
        </w:rPr>
      </w:pPr>
    </w:p>
    <w:p w14:paraId="7602E028" w14:textId="77777777" w:rsidR="00207D7D" w:rsidRPr="00EC701A" w:rsidRDefault="00207D7D" w:rsidP="00BA3128">
      <w:pPr>
        <w:spacing w:after="0"/>
        <w:jc w:val="center"/>
        <w:rPr>
          <w:rFonts w:ascii="Sylfaen" w:hAnsi="Sylfaen"/>
          <w:b/>
          <w:sz w:val="20"/>
          <w:szCs w:val="20"/>
          <w:lang w:val="ka-GE"/>
        </w:rPr>
      </w:pPr>
    </w:p>
    <w:p w14:paraId="675E4B2D" w14:textId="77777777" w:rsidR="00207D7D" w:rsidRPr="00EC701A" w:rsidRDefault="00207D7D" w:rsidP="00BA3128">
      <w:pPr>
        <w:spacing w:after="0"/>
        <w:jc w:val="center"/>
        <w:rPr>
          <w:rFonts w:ascii="Sylfaen" w:hAnsi="Sylfaen"/>
          <w:b/>
          <w:sz w:val="20"/>
          <w:szCs w:val="20"/>
          <w:lang w:val="ka-GE"/>
        </w:rPr>
      </w:pPr>
    </w:p>
    <w:p w14:paraId="2776E5E0" w14:textId="77777777" w:rsidR="00207D7D" w:rsidRPr="00EC701A" w:rsidRDefault="00207D7D" w:rsidP="00BA3128">
      <w:pPr>
        <w:spacing w:after="0"/>
        <w:jc w:val="center"/>
        <w:rPr>
          <w:rFonts w:ascii="Sylfaen" w:hAnsi="Sylfaen"/>
          <w:b/>
          <w:sz w:val="20"/>
          <w:szCs w:val="20"/>
          <w:lang w:val="ka-GE"/>
        </w:rPr>
      </w:pPr>
    </w:p>
    <w:p w14:paraId="175D84C4" w14:textId="77777777" w:rsidR="00207D7D" w:rsidRPr="00EC701A" w:rsidRDefault="00207D7D" w:rsidP="00BA3128">
      <w:pPr>
        <w:spacing w:after="0"/>
        <w:jc w:val="center"/>
        <w:rPr>
          <w:rFonts w:ascii="Sylfaen" w:hAnsi="Sylfaen"/>
          <w:b/>
          <w:sz w:val="20"/>
          <w:szCs w:val="20"/>
          <w:lang w:val="ka-GE"/>
        </w:rPr>
      </w:pPr>
    </w:p>
    <w:p w14:paraId="79BB0421" w14:textId="77777777" w:rsidR="00EC701A" w:rsidRPr="00EC701A" w:rsidRDefault="00EC701A" w:rsidP="00BA3128">
      <w:pPr>
        <w:spacing w:after="0"/>
        <w:jc w:val="center"/>
        <w:rPr>
          <w:rFonts w:ascii="Sylfaen" w:hAnsi="Sylfaen"/>
          <w:b/>
          <w:sz w:val="20"/>
          <w:szCs w:val="20"/>
          <w:lang w:val="ka-GE"/>
        </w:rPr>
      </w:pPr>
    </w:p>
    <w:p w14:paraId="169A5748" w14:textId="77777777" w:rsidR="00207D7D" w:rsidRPr="00EC701A" w:rsidRDefault="00207D7D" w:rsidP="00BA3128">
      <w:pPr>
        <w:spacing w:after="0"/>
        <w:jc w:val="center"/>
        <w:rPr>
          <w:rFonts w:ascii="Sylfaen" w:hAnsi="Sylfaen"/>
          <w:b/>
          <w:sz w:val="20"/>
          <w:szCs w:val="20"/>
          <w:lang w:val="ka-GE"/>
        </w:rPr>
      </w:pPr>
    </w:p>
    <w:p w14:paraId="3A133136"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0D53A61C" w14:textId="77777777" w:rsidR="00D57395"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693BD0">
        <w:rPr>
          <w:rFonts w:ascii="Sylfaen" w:hAnsi="Sylfaen" w:cs="Sylfaen"/>
          <w:b/>
          <w:sz w:val="20"/>
          <w:szCs w:val="20"/>
          <w:lang w:val="ka-GE"/>
        </w:rPr>
        <w:t>საგურამოს სათავე ნაგებობის მეორე აწევის სატუმბი სადგური</w:t>
      </w:r>
      <w:r w:rsidR="00796735" w:rsidRPr="00796735">
        <w:rPr>
          <w:rFonts w:ascii="Sylfaen" w:hAnsi="Sylfaen" w:cs="Sylfaen"/>
          <w:b/>
          <w:sz w:val="20"/>
          <w:szCs w:val="20"/>
          <w:lang w:val="ka-GE"/>
        </w:rPr>
        <w:t xml:space="preserve"> </w:t>
      </w:r>
      <w:r w:rsidR="00693BD0">
        <w:rPr>
          <w:rFonts w:ascii="Sylfaen" w:hAnsi="Sylfaen" w:cs="Sylfaen"/>
          <w:b/>
          <w:sz w:val="20"/>
          <w:szCs w:val="20"/>
          <w:lang w:val="ka-GE"/>
        </w:rPr>
        <w:t xml:space="preserve">- </w:t>
      </w:r>
      <w:r w:rsidR="00796735" w:rsidRPr="00796735">
        <w:rPr>
          <w:rFonts w:ascii="Sylfaen" w:hAnsi="Sylfaen" w:cs="Sylfaen"/>
          <w:b/>
          <w:sz w:val="20"/>
          <w:szCs w:val="20"/>
          <w:lang w:val="ka-GE"/>
        </w:rPr>
        <w:t>6კვ-ც.გ.პ N-10,13,14,15.  შემომყვანებისათვის მაღალი ძაბვის 6/10კვ კაბელების შესყიდვა თანმდევი მონტაჟით</w:t>
      </w:r>
      <w:r w:rsidR="00BA0116" w:rsidRPr="00BA0116">
        <w:rPr>
          <w:rFonts w:ascii="Sylfaen" w:hAnsi="Sylfaen" w:cs="Sylfaen"/>
          <w:b/>
          <w:sz w:val="20"/>
          <w:szCs w:val="20"/>
          <w:lang w:val="ka-GE"/>
        </w:rPr>
        <w:t xml:space="preserve"> </w:t>
      </w:r>
      <w:r w:rsidR="00796735">
        <w:rPr>
          <w:rFonts w:ascii="Sylfaen" w:hAnsi="Sylfaen" w:cs="Sylfaen"/>
          <w:b/>
          <w:sz w:val="20"/>
          <w:szCs w:val="20"/>
          <w:lang w:val="ka-GE"/>
        </w:rPr>
        <w:t>.</w:t>
      </w:r>
    </w:p>
    <w:p w14:paraId="5D182A35" w14:textId="77777777" w:rsidR="00796735" w:rsidRPr="00EC701A" w:rsidRDefault="00796735" w:rsidP="00BA3128">
      <w:pPr>
        <w:spacing w:after="0"/>
        <w:jc w:val="both"/>
        <w:rPr>
          <w:rFonts w:ascii="Sylfaen" w:hAnsi="Sylfaen" w:cs="Calibri"/>
          <w:sz w:val="20"/>
          <w:szCs w:val="20"/>
          <w:lang w:val="ka-GE"/>
        </w:rPr>
      </w:pPr>
    </w:p>
    <w:p w14:paraId="03180947"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4C2889FC"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4A42744C" w14:textId="77777777" w:rsidR="00B37271" w:rsidRDefault="00B37271" w:rsidP="00BA3128">
      <w:pPr>
        <w:spacing w:after="0"/>
        <w:jc w:val="both"/>
        <w:rPr>
          <w:rFonts w:ascii="Sylfaen" w:hAnsi="Sylfaen" w:cs="Sylfaen"/>
          <w:sz w:val="20"/>
          <w:szCs w:val="20"/>
          <w:lang w:val="ka-GE"/>
        </w:rPr>
      </w:pPr>
    </w:p>
    <w:p w14:paraId="727459BA"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74A337C4" w14:textId="77777777" w:rsidR="00B37271" w:rsidRPr="00B37271" w:rsidRDefault="00B37271" w:rsidP="00B37271">
      <w:pPr>
        <w:spacing w:after="0"/>
        <w:jc w:val="both"/>
        <w:rPr>
          <w:rFonts w:ascii="Sylfaen" w:hAnsi="Sylfaen" w:cs="Sylfaen"/>
          <w:sz w:val="20"/>
          <w:szCs w:val="20"/>
          <w:lang w:val="ka-GE"/>
        </w:rPr>
      </w:pPr>
    </w:p>
    <w:p w14:paraId="349F5C81"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14:paraId="60AC95E8"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57FFC557"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0A426F34"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31B0D424" w14:textId="77777777" w:rsidR="00CE56EA" w:rsidRPr="00EC701A" w:rsidRDefault="00CE56EA" w:rsidP="00BA3128">
      <w:pPr>
        <w:spacing w:after="0"/>
        <w:rPr>
          <w:rFonts w:ascii="Sylfaen" w:hAnsi="Sylfaen" w:cs="Sylfaen"/>
          <w:sz w:val="20"/>
          <w:szCs w:val="20"/>
          <w:lang w:val="ka-GE"/>
        </w:rPr>
      </w:pPr>
    </w:p>
    <w:p w14:paraId="67C73008"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5F8AA3A2"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64B459F0"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75EB2F17"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5A7A7C91"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2809A038"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796735">
        <w:rPr>
          <w:rFonts w:ascii="Sylfaen" w:hAnsi="Sylfaen"/>
          <w:b/>
          <w:sz w:val="20"/>
          <w:szCs w:val="20"/>
          <w:lang w:val="ka-GE"/>
        </w:rPr>
        <w:t>საგურამო</w:t>
      </w:r>
    </w:p>
    <w:p w14:paraId="14543A25"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7E4760F3"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135F3D5F"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7C218FD"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7C457394"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0F6FF486" w14:textId="77777777" w:rsidR="002A48F7" w:rsidRDefault="002A48F7" w:rsidP="00B37271">
      <w:pPr>
        <w:spacing w:after="0"/>
        <w:jc w:val="both"/>
        <w:rPr>
          <w:rFonts w:ascii="Sylfaen" w:hAnsi="Sylfaen"/>
          <w:b/>
          <w:sz w:val="20"/>
          <w:szCs w:val="20"/>
          <w:lang w:val="ka-GE"/>
        </w:rPr>
      </w:pPr>
    </w:p>
    <w:p w14:paraId="5504609E"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23FB601F"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lastRenderedPageBreak/>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DA34D1D" w14:textId="77777777" w:rsidR="00B37271" w:rsidRPr="00EC701A" w:rsidRDefault="00B37271" w:rsidP="00A66371">
      <w:pPr>
        <w:spacing w:after="0"/>
        <w:jc w:val="both"/>
        <w:rPr>
          <w:rFonts w:ascii="Sylfaen" w:hAnsi="Sylfaen"/>
          <w:sz w:val="20"/>
          <w:szCs w:val="20"/>
          <w:lang w:val="ka-GE"/>
        </w:rPr>
      </w:pPr>
    </w:p>
    <w:p w14:paraId="7CD25927"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2CB324AE" w14:textId="77777777"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14:paraId="6F92F642"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73FE3404"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7A1E68F9"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7BAE0B78"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5EFAF3E7" w14:textId="77777777" w:rsidR="0024589B" w:rsidRPr="0024589B" w:rsidRDefault="0024589B" w:rsidP="0024589B">
      <w:pPr>
        <w:spacing w:after="0"/>
        <w:ind w:left="360"/>
        <w:jc w:val="both"/>
        <w:rPr>
          <w:rFonts w:ascii="Sylfaen" w:hAnsi="Sylfaen"/>
          <w:b/>
          <w:sz w:val="20"/>
          <w:szCs w:val="20"/>
          <w:lang w:val="ka-GE"/>
        </w:rPr>
      </w:pPr>
    </w:p>
    <w:p w14:paraId="5C6BC1C1"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CF4E4FA" w14:textId="4E77FC2F"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 xml:space="preserve">2024 წლის </w:t>
      </w:r>
      <w:r w:rsidR="009518FC">
        <w:rPr>
          <w:rFonts w:ascii="Sylfaen" w:hAnsi="Sylfaen" w:cs="Sylfaen"/>
          <w:b/>
          <w:sz w:val="20"/>
          <w:szCs w:val="20"/>
          <w:lang w:val="ka-GE"/>
        </w:rPr>
        <w:t>17 აპრილი,</w:t>
      </w:r>
      <w:r w:rsidRPr="0024589B">
        <w:rPr>
          <w:rFonts w:ascii="Sylfaen" w:hAnsi="Sylfaen" w:cs="Sylfaen"/>
          <w:b/>
          <w:sz w:val="20"/>
          <w:szCs w:val="20"/>
          <w:lang w:val="ka-GE"/>
        </w:rPr>
        <w:t xml:space="preserve"> 15:00 საათი</w:t>
      </w:r>
    </w:p>
    <w:p w14:paraId="4A0118D2"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27220D80"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7B5503">
        <w:fldChar w:fldCharType="begin"/>
      </w:r>
      <w:r w:rsidR="007B5503">
        <w:instrText xml:space="preserve"> HYPERLINK "http://www.tenders.ge" </w:instrText>
      </w:r>
      <w:r w:rsidR="007B5503">
        <w:fldChar w:fldCharType="separate"/>
      </w:r>
      <w:r w:rsidRPr="0024589B">
        <w:rPr>
          <w:rStyle w:val="Hyperlink"/>
          <w:rFonts w:ascii="Sylfaen" w:hAnsi="Sylfaen" w:cs="Sylfaen"/>
          <w:b/>
          <w:sz w:val="20"/>
          <w:szCs w:val="20"/>
          <w:lang w:val="ka-GE"/>
        </w:rPr>
        <w:t>www.tenders.ge</w:t>
      </w:r>
      <w:r w:rsidR="007B5503">
        <w:rPr>
          <w:rStyle w:val="Hyperlink"/>
          <w:rFonts w:ascii="Sylfaen" w:hAnsi="Sylfaen" w:cs="Sylfaen"/>
          <w:b/>
          <w:sz w:val="20"/>
          <w:szCs w:val="20"/>
          <w:lang w:val="ka-GE"/>
        </w:rPr>
        <w:fldChar w:fldCharType="end"/>
      </w:r>
      <w:r w:rsidRPr="0024589B">
        <w:rPr>
          <w:rFonts w:ascii="Sylfaen" w:hAnsi="Sylfaen" w:cs="Sylfaen"/>
          <w:b/>
          <w:sz w:val="20"/>
          <w:szCs w:val="20"/>
          <w:u w:val="single"/>
          <w:lang w:val="ka-GE"/>
        </w:rPr>
        <w:t xml:space="preserve"> </w:t>
      </w:r>
    </w:p>
    <w:p w14:paraId="606CBFD7" w14:textId="77777777" w:rsidR="00BA3128" w:rsidRPr="00EC701A" w:rsidRDefault="00BA3128" w:rsidP="00BA3128">
      <w:pPr>
        <w:spacing w:after="0"/>
        <w:jc w:val="both"/>
        <w:rPr>
          <w:rFonts w:ascii="Sylfaen" w:hAnsi="Sylfaen" w:cs="Sylfaen"/>
          <w:b/>
          <w:sz w:val="20"/>
          <w:szCs w:val="20"/>
          <w:lang w:val="ka-GE"/>
        </w:rPr>
      </w:pPr>
    </w:p>
    <w:p w14:paraId="47087ADD"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2B5E4F5F"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5C17B63E" w14:textId="77777777" w:rsidR="00BA3128" w:rsidRPr="00EC701A" w:rsidRDefault="00BA3128" w:rsidP="00BA3128">
      <w:pPr>
        <w:spacing w:after="0"/>
        <w:jc w:val="both"/>
        <w:rPr>
          <w:rFonts w:ascii="Sylfaen" w:hAnsi="Sylfaen"/>
          <w:b/>
          <w:sz w:val="20"/>
          <w:szCs w:val="20"/>
          <w:lang w:val="ka-GE"/>
        </w:rPr>
      </w:pPr>
    </w:p>
    <w:p w14:paraId="14B75459"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582B9C6B"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1C1C96A8"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0FCC6015"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2E8ED02F"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37D56AA6"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1693867"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0CA56F95"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41B66864"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0DCFA630"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2273B74"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14:paraId="6620BDEF" w14:textId="77777777" w:rsidR="0071455F" w:rsidRPr="00EC701A" w:rsidRDefault="0071455F" w:rsidP="00BA3128">
      <w:pPr>
        <w:spacing w:after="0"/>
        <w:ind w:firstLine="426"/>
        <w:jc w:val="both"/>
        <w:rPr>
          <w:rFonts w:ascii="Sylfaen" w:hAnsi="Sylfaen"/>
          <w:b/>
          <w:i/>
          <w:sz w:val="20"/>
          <w:szCs w:val="20"/>
          <w:lang w:val="ka-GE"/>
        </w:rPr>
      </w:pPr>
    </w:p>
    <w:p w14:paraId="11237024"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1791C14A" w14:textId="77777777" w:rsidR="0024589B" w:rsidRDefault="0024589B" w:rsidP="00BA3128">
      <w:pPr>
        <w:spacing w:after="0"/>
        <w:jc w:val="both"/>
        <w:rPr>
          <w:rFonts w:ascii="Sylfaen" w:hAnsi="Sylfaen"/>
          <w:sz w:val="20"/>
          <w:szCs w:val="20"/>
          <w:lang w:val="ka-GE"/>
        </w:rPr>
      </w:pPr>
    </w:p>
    <w:p w14:paraId="4DB0EDCD"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179FBAF9"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5D4B2B4" w14:textId="77777777" w:rsidR="0024589B" w:rsidRPr="00EC701A" w:rsidRDefault="0024589B" w:rsidP="00BA3128">
      <w:pPr>
        <w:spacing w:after="0"/>
        <w:jc w:val="both"/>
        <w:rPr>
          <w:rFonts w:ascii="Sylfaen" w:hAnsi="Sylfaen"/>
          <w:sz w:val="20"/>
          <w:szCs w:val="20"/>
          <w:lang w:val="ka-GE"/>
        </w:rPr>
      </w:pPr>
    </w:p>
    <w:p w14:paraId="2BD891D6"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2E5F8E8B"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22EC2F22"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59D8ED83"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721CA356"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4FB317E5" w14:textId="77777777" w:rsidR="00BD4104" w:rsidRPr="00EC701A" w:rsidRDefault="00BD4104" w:rsidP="00BA3128">
      <w:pPr>
        <w:spacing w:after="0"/>
        <w:jc w:val="both"/>
        <w:rPr>
          <w:rFonts w:ascii="Sylfaen" w:hAnsi="Sylfaen"/>
          <w:sz w:val="20"/>
          <w:szCs w:val="20"/>
        </w:rPr>
      </w:pPr>
    </w:p>
    <w:p w14:paraId="24A89D8F"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73B149F8"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736F92D2"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1A607981"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0221FD0B"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0"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6CF544CB"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185D09A0" w14:textId="77777777" w:rsidR="0024589B" w:rsidRPr="00EC701A" w:rsidRDefault="0024589B" w:rsidP="0024589B">
      <w:pPr>
        <w:spacing w:after="0"/>
        <w:jc w:val="both"/>
        <w:rPr>
          <w:rFonts w:ascii="Sylfaen" w:hAnsi="Sylfaen" w:cs="Arial"/>
          <w:sz w:val="20"/>
          <w:szCs w:val="20"/>
        </w:rPr>
      </w:pPr>
    </w:p>
    <w:p w14:paraId="4446FC7E"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72513E8B"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31D9535B"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1"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795FA372"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650E4100" w14:textId="77777777" w:rsidR="0024589B" w:rsidRDefault="0024589B" w:rsidP="00BA3128">
      <w:pPr>
        <w:spacing w:after="0"/>
        <w:jc w:val="both"/>
        <w:rPr>
          <w:rFonts w:ascii="Sylfaen" w:hAnsi="Sylfaen"/>
          <w:b/>
          <w:sz w:val="20"/>
          <w:szCs w:val="20"/>
          <w:lang w:val="ka-GE"/>
        </w:rPr>
      </w:pPr>
    </w:p>
    <w:p w14:paraId="6EE08F1D" w14:textId="77777777" w:rsidR="0024589B" w:rsidRDefault="0024589B" w:rsidP="00BA3128">
      <w:pPr>
        <w:spacing w:after="0"/>
        <w:jc w:val="both"/>
        <w:rPr>
          <w:rFonts w:ascii="Sylfaen" w:hAnsi="Sylfaen"/>
          <w:b/>
          <w:sz w:val="20"/>
          <w:szCs w:val="20"/>
          <w:lang w:val="ka-GE"/>
        </w:rPr>
      </w:pPr>
    </w:p>
    <w:p w14:paraId="37DF3DE0" w14:textId="77777777" w:rsidR="0024589B" w:rsidRDefault="0024589B" w:rsidP="00BA3128">
      <w:pPr>
        <w:spacing w:after="0"/>
        <w:jc w:val="both"/>
        <w:rPr>
          <w:rFonts w:ascii="Sylfaen" w:hAnsi="Sylfaen"/>
          <w:b/>
          <w:sz w:val="20"/>
          <w:szCs w:val="20"/>
          <w:lang w:val="ka-GE"/>
        </w:rPr>
      </w:pPr>
    </w:p>
    <w:p w14:paraId="0A559B69"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1137C73D" w14:textId="77777777" w:rsidR="0024589B" w:rsidRPr="00EC701A" w:rsidRDefault="0024589B" w:rsidP="00BA3128">
      <w:pPr>
        <w:spacing w:after="0"/>
        <w:jc w:val="both"/>
        <w:rPr>
          <w:rFonts w:ascii="Sylfaen" w:hAnsi="Sylfaen"/>
          <w:b/>
          <w:sz w:val="20"/>
          <w:szCs w:val="20"/>
          <w:lang w:val="ka-GE"/>
        </w:rPr>
      </w:pPr>
    </w:p>
    <w:p w14:paraId="23E33C90" w14:textId="77777777" w:rsidR="00BA3128" w:rsidRPr="00EC701A" w:rsidRDefault="00BA3128" w:rsidP="00BA3128">
      <w:pPr>
        <w:spacing w:after="0"/>
        <w:jc w:val="both"/>
        <w:rPr>
          <w:rFonts w:ascii="Sylfaen" w:hAnsi="Sylfaen"/>
          <w:b/>
          <w:sz w:val="20"/>
          <w:szCs w:val="20"/>
          <w:lang w:val="ka-GE"/>
        </w:rPr>
      </w:pPr>
    </w:p>
    <w:p w14:paraId="5F972C23"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45853406"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2229A6F1" w14:textId="77777777" w:rsidR="004A2B93" w:rsidRPr="00EC701A" w:rsidRDefault="004A2B93" w:rsidP="00BA3128">
      <w:pPr>
        <w:spacing w:after="0"/>
        <w:jc w:val="both"/>
        <w:rPr>
          <w:rFonts w:ascii="Sylfaen" w:hAnsi="Sylfaen"/>
          <w:sz w:val="20"/>
          <w:szCs w:val="20"/>
          <w:lang w:val="ka-GE"/>
        </w:rPr>
      </w:pPr>
    </w:p>
    <w:p w14:paraId="32F64072" w14:textId="77777777" w:rsidR="004A2B93" w:rsidRPr="00EC701A" w:rsidRDefault="004A2B93" w:rsidP="00BA3128">
      <w:pPr>
        <w:spacing w:after="0"/>
        <w:jc w:val="both"/>
        <w:rPr>
          <w:rFonts w:ascii="Sylfaen" w:hAnsi="Sylfaen"/>
          <w:sz w:val="20"/>
          <w:szCs w:val="20"/>
          <w:lang w:val="ka-GE"/>
        </w:rPr>
      </w:pPr>
    </w:p>
    <w:p w14:paraId="2C132789" w14:textId="77777777" w:rsidR="004A2B93" w:rsidRPr="00EC701A" w:rsidRDefault="004A2B93" w:rsidP="00BA3128">
      <w:pPr>
        <w:spacing w:after="0"/>
        <w:jc w:val="both"/>
        <w:rPr>
          <w:rFonts w:ascii="Sylfaen" w:hAnsi="Sylfaen"/>
          <w:sz w:val="20"/>
          <w:szCs w:val="20"/>
          <w:lang w:val="ka-GE"/>
        </w:rPr>
      </w:pPr>
    </w:p>
    <w:p w14:paraId="75E08F9A" w14:textId="77777777" w:rsidR="004A2B93" w:rsidRPr="00EC701A" w:rsidRDefault="004A2B93" w:rsidP="00BA3128">
      <w:pPr>
        <w:spacing w:after="0"/>
        <w:jc w:val="both"/>
        <w:rPr>
          <w:rFonts w:ascii="Sylfaen" w:hAnsi="Sylfaen"/>
          <w:sz w:val="20"/>
          <w:szCs w:val="20"/>
          <w:lang w:val="ka-GE"/>
        </w:rPr>
      </w:pPr>
    </w:p>
    <w:p w14:paraId="42F2092C" w14:textId="77777777" w:rsidR="004A2B93" w:rsidRPr="00EC701A" w:rsidRDefault="004A2B93" w:rsidP="00BA3128">
      <w:pPr>
        <w:spacing w:after="0"/>
        <w:jc w:val="both"/>
        <w:rPr>
          <w:rFonts w:ascii="Sylfaen" w:hAnsi="Sylfaen"/>
          <w:sz w:val="20"/>
          <w:szCs w:val="20"/>
          <w:lang w:val="ka-GE"/>
        </w:rPr>
      </w:pPr>
    </w:p>
    <w:p w14:paraId="5A56AB22" w14:textId="77777777" w:rsidR="004A2B93" w:rsidRPr="00EC701A" w:rsidRDefault="004A2B93" w:rsidP="00BA3128">
      <w:pPr>
        <w:spacing w:after="0"/>
        <w:jc w:val="both"/>
        <w:rPr>
          <w:rFonts w:ascii="Sylfaen" w:hAnsi="Sylfaen"/>
          <w:sz w:val="20"/>
          <w:szCs w:val="20"/>
          <w:lang w:val="ka-GE"/>
        </w:rPr>
      </w:pPr>
    </w:p>
    <w:p w14:paraId="49F02280" w14:textId="77777777" w:rsidR="004A2B93" w:rsidRPr="00EC701A" w:rsidRDefault="004A2B93" w:rsidP="00BA3128">
      <w:pPr>
        <w:spacing w:after="0"/>
        <w:jc w:val="both"/>
        <w:rPr>
          <w:rFonts w:ascii="Sylfaen" w:hAnsi="Sylfaen"/>
          <w:sz w:val="20"/>
          <w:szCs w:val="20"/>
          <w:lang w:val="ka-GE"/>
        </w:rPr>
      </w:pPr>
    </w:p>
    <w:p w14:paraId="1C68589A"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2"/>
      <w:footerReference w:type="default" r:id="rId13"/>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59C2B" w14:textId="77777777" w:rsidR="007B5503" w:rsidRDefault="007B5503" w:rsidP="007902EA">
      <w:pPr>
        <w:spacing w:after="0" w:line="240" w:lineRule="auto"/>
      </w:pPr>
      <w:r>
        <w:separator/>
      </w:r>
    </w:p>
  </w:endnote>
  <w:endnote w:type="continuationSeparator" w:id="0">
    <w:p w14:paraId="3EA3AE70" w14:textId="77777777" w:rsidR="007B5503" w:rsidRDefault="007B550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AA069" w14:textId="77777777" w:rsidR="004A3BD8" w:rsidRDefault="004A3BD8">
    <w:pPr>
      <w:pStyle w:val="Footer"/>
      <w:jc w:val="right"/>
    </w:pPr>
  </w:p>
  <w:p w14:paraId="5738C62B"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3D7A9" w14:textId="77777777" w:rsidR="007B5503" w:rsidRDefault="007B5503" w:rsidP="007902EA">
      <w:pPr>
        <w:spacing w:after="0" w:line="240" w:lineRule="auto"/>
      </w:pPr>
      <w:r>
        <w:separator/>
      </w:r>
    </w:p>
  </w:footnote>
  <w:footnote w:type="continuationSeparator" w:id="0">
    <w:p w14:paraId="33E8CFFC" w14:textId="77777777" w:rsidR="007B5503" w:rsidRDefault="007B550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1B0D" w14:textId="77777777" w:rsidR="00FF3C87" w:rsidRDefault="00FF3C87" w:rsidP="00A74B75">
    <w:pPr>
      <w:spacing w:after="0" w:line="360" w:lineRule="auto"/>
      <w:jc w:val="right"/>
      <w:rPr>
        <w:rFonts w:ascii="Sylfaen" w:hAnsi="Sylfaen"/>
        <w:b/>
        <w:sz w:val="18"/>
        <w:szCs w:val="18"/>
        <w:lang w:val="ka-GE"/>
      </w:rPr>
    </w:pPr>
  </w:p>
  <w:p w14:paraId="5B418A1A"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074D0"/>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3BD0"/>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5503"/>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18FC"/>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5B9D"/>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2703"/>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5B4D6A"/>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0D8D9-FC53-480C-9FE2-5304B05C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7</cp:revision>
  <cp:lastPrinted>2015-07-27T06:36:00Z</cp:lastPrinted>
  <dcterms:created xsi:type="dcterms:W3CDTF">2024-11-07T11:23:00Z</dcterms:created>
  <dcterms:modified xsi:type="dcterms:W3CDTF">2025-04-07T06:28:00Z</dcterms:modified>
</cp:coreProperties>
</file>