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FBEB5"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8A184A6" wp14:editId="276AAD3F">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6533E1EB" w14:textId="77777777" w:rsidR="00207D7D" w:rsidRPr="00EC701A" w:rsidRDefault="00207D7D" w:rsidP="00BA3128">
      <w:pPr>
        <w:spacing w:after="0"/>
        <w:jc w:val="center"/>
        <w:rPr>
          <w:rFonts w:ascii="Sylfaen" w:hAnsi="Sylfaen" w:cs="Sylfaen"/>
          <w:b/>
          <w:sz w:val="24"/>
          <w:szCs w:val="20"/>
          <w:lang w:val="ka-GE"/>
        </w:rPr>
      </w:pPr>
    </w:p>
    <w:p w14:paraId="126EEF1B" w14:textId="77777777" w:rsidR="00207D7D" w:rsidRPr="00EC701A" w:rsidRDefault="00207D7D" w:rsidP="00BA3128">
      <w:pPr>
        <w:spacing w:after="0"/>
        <w:jc w:val="center"/>
        <w:rPr>
          <w:rFonts w:ascii="Sylfaen" w:hAnsi="Sylfaen" w:cs="Sylfaen"/>
          <w:b/>
          <w:sz w:val="28"/>
          <w:szCs w:val="24"/>
          <w:lang w:val="ka-GE"/>
        </w:rPr>
      </w:pPr>
    </w:p>
    <w:p w14:paraId="44D7A684" w14:textId="77777777" w:rsidR="004B7868" w:rsidRDefault="00E82A05" w:rsidP="00EC701A">
      <w:pPr>
        <w:spacing w:after="0"/>
        <w:jc w:val="center"/>
        <w:rPr>
          <w:rFonts w:ascii="Sylfaen" w:hAnsi="Sylfaen" w:cs="Sylfaen"/>
          <w:b/>
          <w:sz w:val="28"/>
          <w:szCs w:val="28"/>
          <w:lang w:val="ka-GE"/>
        </w:rPr>
      </w:pPr>
      <w:proofErr w:type="spellStart"/>
      <w:r w:rsidRPr="00E82A05">
        <w:rPr>
          <w:rFonts w:ascii="Sylfaen" w:hAnsi="Sylfaen" w:cs="Sylfaen"/>
          <w:b/>
          <w:sz w:val="28"/>
          <w:szCs w:val="28"/>
        </w:rPr>
        <w:t>შესყიდვის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r w:rsidR="0060531F" w:rsidRPr="0060531F">
        <w:rPr>
          <w:rFonts w:ascii="Sylfaen" w:hAnsi="Sylfaen" w:cs="Sylfaen"/>
          <w:b/>
          <w:sz w:val="28"/>
          <w:szCs w:val="28"/>
        </w:rPr>
        <w:t>„</w:t>
      </w:r>
      <w:proofErr w:type="spellStart"/>
      <w:r w:rsidR="0060531F" w:rsidRPr="0060531F">
        <w:rPr>
          <w:rFonts w:ascii="Sylfaen" w:hAnsi="Sylfaen" w:cs="Sylfaen"/>
          <w:b/>
          <w:sz w:val="28"/>
          <w:szCs w:val="28"/>
        </w:rPr>
        <w:t>ბულაჩაური</w:t>
      </w:r>
      <w:proofErr w:type="spellEnd"/>
      <w:r w:rsidR="0060531F" w:rsidRPr="0060531F">
        <w:rPr>
          <w:rFonts w:ascii="Sylfaen" w:hAnsi="Sylfaen" w:cs="Sylfaen"/>
          <w:b/>
          <w:sz w:val="28"/>
          <w:szCs w:val="28"/>
        </w:rPr>
        <w:t xml:space="preserve">’’-ს </w:t>
      </w:r>
      <w:proofErr w:type="spellStart"/>
      <w:r w:rsidR="0060531F" w:rsidRPr="0060531F">
        <w:rPr>
          <w:rFonts w:ascii="Sylfaen" w:hAnsi="Sylfaen" w:cs="Sylfaen"/>
          <w:b/>
          <w:sz w:val="28"/>
          <w:szCs w:val="28"/>
        </w:rPr>
        <w:t>წყალსადენის</w:t>
      </w:r>
      <w:proofErr w:type="spellEnd"/>
      <w:r w:rsidR="0060531F" w:rsidRPr="0060531F">
        <w:rPr>
          <w:rFonts w:ascii="Sylfaen" w:hAnsi="Sylfaen" w:cs="Sylfaen"/>
          <w:b/>
          <w:sz w:val="28"/>
          <w:szCs w:val="28"/>
        </w:rPr>
        <w:t xml:space="preserve"> 6კვ </w:t>
      </w:r>
      <w:proofErr w:type="spellStart"/>
      <w:r w:rsidR="0060531F" w:rsidRPr="0060531F">
        <w:rPr>
          <w:rFonts w:ascii="Sylfaen" w:hAnsi="Sylfaen" w:cs="Sylfaen"/>
          <w:b/>
          <w:sz w:val="28"/>
          <w:szCs w:val="28"/>
        </w:rPr>
        <w:t>კვების</w:t>
      </w:r>
      <w:proofErr w:type="spellEnd"/>
      <w:r w:rsidR="0060531F" w:rsidRPr="0060531F">
        <w:rPr>
          <w:rFonts w:ascii="Sylfaen" w:hAnsi="Sylfaen" w:cs="Sylfaen"/>
          <w:b/>
          <w:sz w:val="28"/>
          <w:szCs w:val="28"/>
        </w:rPr>
        <w:t xml:space="preserve"> </w:t>
      </w:r>
      <w:proofErr w:type="spellStart"/>
      <w:proofErr w:type="gramStart"/>
      <w:r w:rsidR="0060531F" w:rsidRPr="0060531F">
        <w:rPr>
          <w:rFonts w:ascii="Sylfaen" w:hAnsi="Sylfaen" w:cs="Sylfaen"/>
          <w:b/>
          <w:sz w:val="28"/>
          <w:szCs w:val="28"/>
        </w:rPr>
        <w:t>შემომყვანზე</w:t>
      </w:r>
      <w:proofErr w:type="spellEnd"/>
      <w:r w:rsidR="0060531F" w:rsidRPr="0060531F">
        <w:rPr>
          <w:rFonts w:ascii="Sylfaen" w:hAnsi="Sylfaen" w:cs="Sylfaen"/>
          <w:b/>
          <w:sz w:val="28"/>
          <w:szCs w:val="28"/>
        </w:rPr>
        <w:t xml:space="preserve">  </w:t>
      </w:r>
      <w:proofErr w:type="spellStart"/>
      <w:r w:rsidR="0060531F" w:rsidRPr="0060531F">
        <w:rPr>
          <w:rFonts w:ascii="Sylfaen" w:hAnsi="Sylfaen" w:cs="Sylfaen"/>
          <w:b/>
          <w:sz w:val="28"/>
          <w:szCs w:val="28"/>
        </w:rPr>
        <w:t>საჰაერო</w:t>
      </w:r>
      <w:proofErr w:type="spellEnd"/>
      <w:proofErr w:type="gramEnd"/>
      <w:r w:rsidR="0060531F" w:rsidRPr="0060531F">
        <w:rPr>
          <w:rFonts w:ascii="Sylfaen" w:hAnsi="Sylfaen" w:cs="Sylfaen"/>
          <w:b/>
          <w:sz w:val="28"/>
          <w:szCs w:val="28"/>
        </w:rPr>
        <w:t xml:space="preserve"> </w:t>
      </w:r>
      <w:proofErr w:type="spellStart"/>
      <w:r w:rsidR="0060531F" w:rsidRPr="0060531F">
        <w:rPr>
          <w:rFonts w:ascii="Sylfaen" w:hAnsi="Sylfaen" w:cs="Sylfaen"/>
          <w:b/>
          <w:sz w:val="28"/>
          <w:szCs w:val="28"/>
        </w:rPr>
        <w:t>გამთიშველის</w:t>
      </w:r>
      <w:proofErr w:type="spellEnd"/>
      <w:r w:rsidR="0060531F" w:rsidRPr="0060531F">
        <w:rPr>
          <w:rFonts w:ascii="Sylfaen" w:hAnsi="Sylfaen" w:cs="Sylfaen"/>
          <w:b/>
          <w:sz w:val="28"/>
          <w:szCs w:val="28"/>
        </w:rPr>
        <w:t xml:space="preserve"> </w:t>
      </w:r>
      <w:proofErr w:type="spellStart"/>
      <w:r w:rsidR="0060531F" w:rsidRPr="0060531F">
        <w:rPr>
          <w:rFonts w:ascii="Sylfaen" w:hAnsi="Sylfaen" w:cs="Sylfaen"/>
          <w:b/>
          <w:sz w:val="28"/>
          <w:szCs w:val="28"/>
        </w:rPr>
        <w:t>შეძენა</w:t>
      </w:r>
      <w:proofErr w:type="spellEnd"/>
      <w:r w:rsidR="0060531F" w:rsidRPr="0060531F">
        <w:rPr>
          <w:rFonts w:ascii="Sylfaen" w:hAnsi="Sylfaen" w:cs="Sylfaen"/>
          <w:b/>
          <w:sz w:val="28"/>
          <w:szCs w:val="28"/>
        </w:rPr>
        <w:t xml:space="preserve"> </w:t>
      </w:r>
      <w:r w:rsidR="0060531F">
        <w:rPr>
          <w:rFonts w:ascii="Sylfaen" w:hAnsi="Sylfaen" w:cs="Sylfaen"/>
          <w:b/>
          <w:sz w:val="28"/>
          <w:szCs w:val="28"/>
          <w:lang w:val="ka-GE"/>
        </w:rPr>
        <w:t xml:space="preserve">თანმდევი </w:t>
      </w:r>
      <w:proofErr w:type="spellStart"/>
      <w:r w:rsidR="0060531F" w:rsidRPr="0060531F">
        <w:rPr>
          <w:rFonts w:ascii="Sylfaen" w:hAnsi="Sylfaen" w:cs="Sylfaen"/>
          <w:b/>
          <w:sz w:val="28"/>
          <w:szCs w:val="28"/>
        </w:rPr>
        <w:t>მონტაჟი</w:t>
      </w:r>
      <w:proofErr w:type="spellEnd"/>
      <w:r w:rsidR="0060531F">
        <w:rPr>
          <w:rFonts w:ascii="Sylfaen" w:hAnsi="Sylfaen" w:cs="Sylfaen"/>
          <w:b/>
          <w:sz w:val="28"/>
          <w:szCs w:val="28"/>
          <w:lang w:val="ka-GE"/>
        </w:rPr>
        <w:t xml:space="preserve">თ </w:t>
      </w:r>
      <w:r w:rsidR="004B7868">
        <w:rPr>
          <w:rFonts w:ascii="Sylfaen" w:hAnsi="Sylfaen" w:cs="Sylfaen"/>
          <w:b/>
          <w:sz w:val="28"/>
          <w:szCs w:val="28"/>
          <w:lang w:val="ka-GE"/>
        </w:rPr>
        <w:t>ელექტრონული ტენდერის დოკუმენტაცია</w:t>
      </w:r>
    </w:p>
    <w:p w14:paraId="201BE947" w14:textId="77777777" w:rsidR="004B7868" w:rsidRDefault="004B7868" w:rsidP="00EC701A">
      <w:pPr>
        <w:spacing w:after="0"/>
        <w:jc w:val="center"/>
        <w:rPr>
          <w:rFonts w:ascii="Sylfaen" w:hAnsi="Sylfaen" w:cs="Sylfaen"/>
          <w:b/>
          <w:sz w:val="28"/>
          <w:szCs w:val="28"/>
          <w:lang w:val="ka-GE"/>
        </w:rPr>
      </w:pPr>
    </w:p>
    <w:p w14:paraId="69D0FBAB" w14:textId="77777777" w:rsidR="004B7868" w:rsidRPr="00EC701A" w:rsidRDefault="004B7868" w:rsidP="00EC701A">
      <w:pPr>
        <w:spacing w:after="0"/>
        <w:jc w:val="center"/>
        <w:rPr>
          <w:rFonts w:ascii="Sylfaen" w:hAnsi="Sylfaen" w:cs="Sylfaen"/>
          <w:b/>
          <w:sz w:val="28"/>
          <w:szCs w:val="28"/>
          <w:lang w:val="ka-GE"/>
        </w:rPr>
      </w:pPr>
    </w:p>
    <w:p w14:paraId="1153B5C7" w14:textId="77777777" w:rsidR="007D73CE" w:rsidRPr="00EC701A" w:rsidRDefault="007D73CE" w:rsidP="007379CE">
      <w:pPr>
        <w:jc w:val="center"/>
        <w:rPr>
          <w:rFonts w:ascii="Sylfaen" w:hAnsi="Sylfaen"/>
          <w:sz w:val="20"/>
          <w:szCs w:val="20"/>
          <w:lang w:val="ka-GE"/>
        </w:rPr>
      </w:pPr>
    </w:p>
    <w:p w14:paraId="537140EC" w14:textId="77777777" w:rsidR="001F6753" w:rsidRPr="00EC701A" w:rsidRDefault="001F6753" w:rsidP="00BA3128">
      <w:pPr>
        <w:spacing w:after="0"/>
        <w:jc w:val="center"/>
        <w:rPr>
          <w:rFonts w:ascii="Sylfaen" w:hAnsi="Sylfaen"/>
          <w:b/>
          <w:sz w:val="20"/>
          <w:szCs w:val="20"/>
          <w:lang w:val="ka-GE"/>
        </w:rPr>
      </w:pPr>
    </w:p>
    <w:p w14:paraId="3AD48F54" w14:textId="77777777" w:rsidR="00207D7D" w:rsidRPr="00EC701A" w:rsidRDefault="00207D7D" w:rsidP="00BA3128">
      <w:pPr>
        <w:spacing w:after="0"/>
        <w:jc w:val="center"/>
        <w:rPr>
          <w:rFonts w:ascii="Sylfaen" w:hAnsi="Sylfaen"/>
          <w:b/>
          <w:sz w:val="20"/>
          <w:szCs w:val="20"/>
          <w:lang w:val="ka-GE"/>
        </w:rPr>
      </w:pPr>
    </w:p>
    <w:p w14:paraId="078B4B15" w14:textId="77777777" w:rsidR="00207D7D" w:rsidRPr="00EC701A" w:rsidRDefault="00207D7D" w:rsidP="00BA3128">
      <w:pPr>
        <w:spacing w:after="0"/>
        <w:jc w:val="center"/>
        <w:rPr>
          <w:rFonts w:ascii="Sylfaen" w:hAnsi="Sylfaen"/>
          <w:b/>
          <w:sz w:val="20"/>
          <w:szCs w:val="20"/>
          <w:lang w:val="ka-GE"/>
        </w:rPr>
      </w:pPr>
    </w:p>
    <w:p w14:paraId="05CC15A3" w14:textId="77777777" w:rsidR="00207D7D" w:rsidRPr="00EC701A" w:rsidRDefault="00207D7D" w:rsidP="00BA3128">
      <w:pPr>
        <w:spacing w:after="0"/>
        <w:jc w:val="center"/>
        <w:rPr>
          <w:rFonts w:ascii="Sylfaen" w:hAnsi="Sylfaen"/>
          <w:b/>
          <w:sz w:val="20"/>
          <w:szCs w:val="20"/>
          <w:lang w:val="ka-GE"/>
        </w:rPr>
      </w:pPr>
    </w:p>
    <w:p w14:paraId="0166B9C1" w14:textId="77777777" w:rsidR="00207D7D" w:rsidRPr="00EC701A" w:rsidRDefault="00207D7D" w:rsidP="00BA3128">
      <w:pPr>
        <w:spacing w:after="0"/>
        <w:jc w:val="center"/>
        <w:rPr>
          <w:rFonts w:ascii="Sylfaen" w:hAnsi="Sylfaen"/>
          <w:b/>
          <w:sz w:val="20"/>
          <w:szCs w:val="20"/>
          <w:lang w:val="ka-GE"/>
        </w:rPr>
      </w:pPr>
    </w:p>
    <w:p w14:paraId="5CF0C2AE" w14:textId="77777777" w:rsidR="00207D7D" w:rsidRPr="00EC701A" w:rsidRDefault="00207D7D" w:rsidP="00BA3128">
      <w:pPr>
        <w:spacing w:after="0"/>
        <w:jc w:val="center"/>
        <w:rPr>
          <w:rFonts w:ascii="Sylfaen" w:hAnsi="Sylfaen"/>
          <w:b/>
          <w:sz w:val="20"/>
          <w:szCs w:val="20"/>
          <w:lang w:val="ka-GE"/>
        </w:rPr>
      </w:pPr>
    </w:p>
    <w:p w14:paraId="1B697571" w14:textId="77777777" w:rsidR="00207D7D" w:rsidRPr="00EC701A" w:rsidRDefault="00207D7D" w:rsidP="00BA3128">
      <w:pPr>
        <w:spacing w:after="0"/>
        <w:jc w:val="center"/>
        <w:rPr>
          <w:rFonts w:ascii="Sylfaen" w:hAnsi="Sylfaen"/>
          <w:b/>
          <w:sz w:val="20"/>
          <w:szCs w:val="20"/>
          <w:lang w:val="ka-GE"/>
        </w:rPr>
      </w:pPr>
    </w:p>
    <w:p w14:paraId="37CB2207" w14:textId="77777777" w:rsidR="00207D7D" w:rsidRPr="00EC701A" w:rsidRDefault="00207D7D" w:rsidP="00BA3128">
      <w:pPr>
        <w:spacing w:after="0"/>
        <w:jc w:val="center"/>
        <w:rPr>
          <w:rFonts w:ascii="Sylfaen" w:hAnsi="Sylfaen"/>
          <w:b/>
          <w:sz w:val="20"/>
          <w:szCs w:val="20"/>
          <w:lang w:val="ka-GE"/>
        </w:rPr>
      </w:pPr>
    </w:p>
    <w:p w14:paraId="06E5464E" w14:textId="77777777" w:rsidR="00207D7D" w:rsidRPr="00EC701A" w:rsidRDefault="00207D7D" w:rsidP="00BA3128">
      <w:pPr>
        <w:spacing w:after="0"/>
        <w:jc w:val="center"/>
        <w:rPr>
          <w:rFonts w:ascii="Sylfaen" w:hAnsi="Sylfaen"/>
          <w:b/>
          <w:sz w:val="20"/>
          <w:szCs w:val="20"/>
          <w:lang w:val="ka-GE"/>
        </w:rPr>
      </w:pPr>
    </w:p>
    <w:p w14:paraId="24C6D70F" w14:textId="77777777" w:rsidR="00207D7D" w:rsidRPr="00EC701A" w:rsidRDefault="00207D7D" w:rsidP="00BA3128">
      <w:pPr>
        <w:spacing w:after="0"/>
        <w:jc w:val="center"/>
        <w:rPr>
          <w:rFonts w:ascii="Sylfaen" w:hAnsi="Sylfaen"/>
          <w:b/>
          <w:sz w:val="20"/>
          <w:szCs w:val="20"/>
          <w:lang w:val="ka-GE"/>
        </w:rPr>
      </w:pPr>
    </w:p>
    <w:p w14:paraId="7B35212E" w14:textId="77777777" w:rsidR="00207D7D" w:rsidRPr="00EC701A" w:rsidRDefault="00207D7D" w:rsidP="00BA3128">
      <w:pPr>
        <w:spacing w:after="0"/>
        <w:jc w:val="center"/>
        <w:rPr>
          <w:rFonts w:ascii="Sylfaen" w:hAnsi="Sylfaen"/>
          <w:b/>
          <w:sz w:val="20"/>
          <w:szCs w:val="20"/>
          <w:lang w:val="ka-GE"/>
        </w:rPr>
      </w:pPr>
    </w:p>
    <w:p w14:paraId="4046CD88" w14:textId="77777777" w:rsidR="00207D7D" w:rsidRPr="00EC701A" w:rsidRDefault="00207D7D" w:rsidP="00BA3128">
      <w:pPr>
        <w:spacing w:after="0"/>
        <w:jc w:val="center"/>
        <w:rPr>
          <w:rFonts w:ascii="Sylfaen" w:hAnsi="Sylfaen"/>
          <w:b/>
          <w:sz w:val="20"/>
          <w:szCs w:val="20"/>
          <w:lang w:val="ka-GE"/>
        </w:rPr>
      </w:pPr>
    </w:p>
    <w:p w14:paraId="7747C2EE" w14:textId="77777777" w:rsidR="00207D7D" w:rsidRPr="00EC701A" w:rsidRDefault="00207D7D" w:rsidP="00BA3128">
      <w:pPr>
        <w:spacing w:after="0"/>
        <w:jc w:val="center"/>
        <w:rPr>
          <w:rFonts w:ascii="Sylfaen" w:hAnsi="Sylfaen"/>
          <w:b/>
          <w:sz w:val="20"/>
          <w:szCs w:val="20"/>
          <w:lang w:val="ka-GE"/>
        </w:rPr>
      </w:pPr>
    </w:p>
    <w:p w14:paraId="170E0D37" w14:textId="77777777" w:rsidR="00207D7D" w:rsidRPr="00EC701A" w:rsidRDefault="00207D7D" w:rsidP="00BA3128">
      <w:pPr>
        <w:spacing w:after="0"/>
        <w:jc w:val="center"/>
        <w:rPr>
          <w:rFonts w:ascii="Sylfaen" w:hAnsi="Sylfaen"/>
          <w:b/>
          <w:sz w:val="20"/>
          <w:szCs w:val="20"/>
          <w:lang w:val="ka-GE"/>
        </w:rPr>
      </w:pPr>
    </w:p>
    <w:p w14:paraId="111DA810" w14:textId="77777777" w:rsidR="00207D7D" w:rsidRPr="00EC701A" w:rsidRDefault="00207D7D" w:rsidP="00BA3128">
      <w:pPr>
        <w:spacing w:after="0"/>
        <w:jc w:val="center"/>
        <w:rPr>
          <w:rFonts w:ascii="Sylfaen" w:hAnsi="Sylfaen"/>
          <w:b/>
          <w:sz w:val="20"/>
          <w:szCs w:val="20"/>
          <w:lang w:val="ka-GE"/>
        </w:rPr>
      </w:pPr>
    </w:p>
    <w:p w14:paraId="39C52051" w14:textId="77777777" w:rsidR="00207D7D" w:rsidRPr="00EC701A" w:rsidRDefault="00207D7D" w:rsidP="00BA3128">
      <w:pPr>
        <w:spacing w:after="0"/>
        <w:jc w:val="center"/>
        <w:rPr>
          <w:rFonts w:ascii="Sylfaen" w:hAnsi="Sylfaen"/>
          <w:b/>
          <w:sz w:val="20"/>
          <w:szCs w:val="20"/>
          <w:lang w:val="ka-GE"/>
        </w:rPr>
      </w:pPr>
    </w:p>
    <w:p w14:paraId="5A75873C" w14:textId="77777777" w:rsidR="00207D7D" w:rsidRPr="00EC701A" w:rsidRDefault="00207D7D" w:rsidP="00BA3128">
      <w:pPr>
        <w:spacing w:after="0"/>
        <w:jc w:val="center"/>
        <w:rPr>
          <w:rFonts w:ascii="Sylfaen" w:hAnsi="Sylfaen"/>
          <w:b/>
          <w:sz w:val="20"/>
          <w:szCs w:val="20"/>
          <w:lang w:val="ka-GE"/>
        </w:rPr>
      </w:pPr>
    </w:p>
    <w:p w14:paraId="69D1F165" w14:textId="77777777" w:rsidR="00207D7D" w:rsidRPr="00EC701A" w:rsidRDefault="00207D7D" w:rsidP="00BA3128">
      <w:pPr>
        <w:spacing w:after="0"/>
        <w:jc w:val="center"/>
        <w:rPr>
          <w:rFonts w:ascii="Sylfaen" w:hAnsi="Sylfaen"/>
          <w:b/>
          <w:sz w:val="20"/>
          <w:szCs w:val="20"/>
          <w:lang w:val="ka-GE"/>
        </w:rPr>
      </w:pPr>
    </w:p>
    <w:p w14:paraId="36269F69" w14:textId="77777777" w:rsidR="00207D7D" w:rsidRPr="00EC701A" w:rsidRDefault="00207D7D" w:rsidP="00BA3128">
      <w:pPr>
        <w:spacing w:after="0"/>
        <w:jc w:val="center"/>
        <w:rPr>
          <w:rFonts w:ascii="Sylfaen" w:hAnsi="Sylfaen"/>
          <w:b/>
          <w:sz w:val="20"/>
          <w:szCs w:val="20"/>
          <w:lang w:val="ka-GE"/>
        </w:rPr>
      </w:pPr>
    </w:p>
    <w:p w14:paraId="02BE5252" w14:textId="77777777" w:rsidR="00207D7D" w:rsidRPr="00EC701A" w:rsidRDefault="00207D7D" w:rsidP="00BA3128">
      <w:pPr>
        <w:spacing w:after="0"/>
        <w:jc w:val="center"/>
        <w:rPr>
          <w:rFonts w:ascii="Sylfaen" w:hAnsi="Sylfaen"/>
          <w:b/>
          <w:sz w:val="20"/>
          <w:szCs w:val="20"/>
          <w:lang w:val="ka-GE"/>
        </w:rPr>
      </w:pPr>
    </w:p>
    <w:p w14:paraId="5A68B8BA" w14:textId="77777777" w:rsidR="00207D7D" w:rsidRPr="00EC701A" w:rsidRDefault="00207D7D" w:rsidP="00BA3128">
      <w:pPr>
        <w:spacing w:after="0"/>
        <w:jc w:val="center"/>
        <w:rPr>
          <w:rFonts w:ascii="Sylfaen" w:hAnsi="Sylfaen"/>
          <w:b/>
          <w:sz w:val="20"/>
          <w:szCs w:val="20"/>
          <w:lang w:val="ka-GE"/>
        </w:rPr>
      </w:pPr>
    </w:p>
    <w:p w14:paraId="7E83A677" w14:textId="77777777" w:rsidR="00207D7D" w:rsidRPr="00EC701A" w:rsidRDefault="00207D7D" w:rsidP="00BA3128">
      <w:pPr>
        <w:spacing w:after="0"/>
        <w:jc w:val="center"/>
        <w:rPr>
          <w:rFonts w:ascii="Sylfaen" w:hAnsi="Sylfaen"/>
          <w:b/>
          <w:sz w:val="20"/>
          <w:szCs w:val="20"/>
          <w:lang w:val="ka-GE"/>
        </w:rPr>
      </w:pPr>
    </w:p>
    <w:p w14:paraId="1B960D7B" w14:textId="77777777" w:rsidR="00EC701A" w:rsidRPr="00EC701A" w:rsidRDefault="00EC701A" w:rsidP="00BA3128">
      <w:pPr>
        <w:spacing w:after="0"/>
        <w:jc w:val="center"/>
        <w:rPr>
          <w:rFonts w:ascii="Sylfaen" w:hAnsi="Sylfaen"/>
          <w:b/>
          <w:sz w:val="20"/>
          <w:szCs w:val="20"/>
          <w:lang w:val="ka-GE"/>
        </w:rPr>
      </w:pPr>
    </w:p>
    <w:p w14:paraId="668FF109" w14:textId="77777777" w:rsidR="00207D7D" w:rsidRPr="00EC701A" w:rsidRDefault="00207D7D" w:rsidP="00BA3128">
      <w:pPr>
        <w:spacing w:after="0"/>
        <w:jc w:val="center"/>
        <w:rPr>
          <w:rFonts w:ascii="Sylfaen" w:hAnsi="Sylfaen"/>
          <w:b/>
          <w:sz w:val="20"/>
          <w:szCs w:val="20"/>
          <w:lang w:val="ka-GE"/>
        </w:rPr>
      </w:pPr>
    </w:p>
    <w:p w14:paraId="3B1EDFCE"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2A7CAD24" w14:textId="77777777" w:rsidR="00796735" w:rsidRDefault="009364A1" w:rsidP="00BA3128">
      <w:pPr>
        <w:spacing w:after="0"/>
        <w:jc w:val="both"/>
        <w:rPr>
          <w:rFonts w:ascii="Sylfaen" w:hAnsi="Sylfaen" w:cs="Sylfaen"/>
          <w:b/>
          <w:sz w:val="20"/>
          <w:szCs w:val="20"/>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60531F" w:rsidRPr="0060531F">
        <w:rPr>
          <w:rFonts w:ascii="Sylfaen" w:hAnsi="Sylfaen" w:cs="Sylfaen"/>
          <w:b/>
          <w:sz w:val="20"/>
          <w:szCs w:val="20"/>
          <w:lang w:val="ka-GE"/>
        </w:rPr>
        <w:t>„ბულაჩაური’’-ს წყალსადენის 6კვ კვების შემომყვანზე  საჰაერო გამთიშველის შეძენა თანმდევი მონტაჟით</w:t>
      </w:r>
      <w:r w:rsidR="0060531F">
        <w:rPr>
          <w:rFonts w:ascii="Sylfaen" w:hAnsi="Sylfaen" w:cs="Sylfaen"/>
          <w:b/>
          <w:sz w:val="20"/>
          <w:szCs w:val="20"/>
        </w:rPr>
        <w:t>.</w:t>
      </w:r>
    </w:p>
    <w:p w14:paraId="0C0B069D" w14:textId="77777777" w:rsidR="0060531F" w:rsidRPr="0060531F" w:rsidRDefault="0060531F" w:rsidP="00BA3128">
      <w:pPr>
        <w:spacing w:after="0"/>
        <w:jc w:val="both"/>
        <w:rPr>
          <w:rFonts w:ascii="Sylfaen" w:hAnsi="Sylfaen" w:cs="Calibri"/>
          <w:sz w:val="20"/>
          <w:szCs w:val="20"/>
        </w:rPr>
      </w:pPr>
    </w:p>
    <w:p w14:paraId="1E0961EB"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68FE46A4"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14:paraId="7DE8EC59" w14:textId="77777777" w:rsidR="00B37271" w:rsidRDefault="00B37271" w:rsidP="00BA3128">
      <w:pPr>
        <w:spacing w:after="0"/>
        <w:jc w:val="both"/>
        <w:rPr>
          <w:rFonts w:ascii="Sylfaen" w:hAnsi="Sylfaen" w:cs="Sylfaen"/>
          <w:sz w:val="20"/>
          <w:szCs w:val="20"/>
          <w:lang w:val="ka-GE"/>
        </w:rPr>
      </w:pPr>
    </w:p>
    <w:p w14:paraId="6BC00C50"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41A54E2D" w14:textId="77777777" w:rsidR="00B37271" w:rsidRPr="00B37271" w:rsidRDefault="00B37271" w:rsidP="00B37271">
      <w:pPr>
        <w:spacing w:after="0"/>
        <w:jc w:val="both"/>
        <w:rPr>
          <w:rFonts w:ascii="Sylfaen" w:hAnsi="Sylfaen" w:cs="Sylfaen"/>
          <w:sz w:val="20"/>
          <w:szCs w:val="20"/>
          <w:lang w:val="ka-GE"/>
        </w:rPr>
      </w:pPr>
    </w:p>
    <w:p w14:paraId="7DB4EA96"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14:paraId="20987F52"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155925F6"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1812188D"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094485F5" w14:textId="77777777" w:rsidR="00CE56EA" w:rsidRPr="00EC701A" w:rsidRDefault="00CE56EA" w:rsidP="00BA3128">
      <w:pPr>
        <w:spacing w:after="0"/>
        <w:rPr>
          <w:rFonts w:ascii="Sylfaen" w:hAnsi="Sylfaen" w:cs="Sylfaen"/>
          <w:sz w:val="20"/>
          <w:szCs w:val="20"/>
          <w:lang w:val="ka-GE"/>
        </w:rPr>
      </w:pPr>
    </w:p>
    <w:p w14:paraId="24D3CC57"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6C52F241"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4524A0D9"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293B7AC7"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69E1E4E1"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1A167B9C"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E82A05">
        <w:rPr>
          <w:rFonts w:ascii="Sylfaen" w:hAnsi="Sylfaen"/>
          <w:b/>
          <w:sz w:val="20"/>
          <w:szCs w:val="20"/>
          <w:lang w:val="ka-GE"/>
        </w:rPr>
        <w:t>ბულაჩაური</w:t>
      </w:r>
    </w:p>
    <w:p w14:paraId="6B90CA6A"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2CB22DEF"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4A98F32E"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8B5FEE1"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28FFEF68"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7D90314F" w14:textId="77777777" w:rsidR="002A48F7" w:rsidRDefault="002A48F7" w:rsidP="00B37271">
      <w:pPr>
        <w:spacing w:after="0"/>
        <w:jc w:val="both"/>
        <w:rPr>
          <w:rFonts w:ascii="Sylfaen" w:hAnsi="Sylfaen"/>
          <w:b/>
          <w:sz w:val="20"/>
          <w:szCs w:val="20"/>
          <w:lang w:val="ka-GE"/>
        </w:rPr>
      </w:pPr>
    </w:p>
    <w:p w14:paraId="1FC09D4F" w14:textId="77777777" w:rsidR="00C2665E" w:rsidRDefault="00C2665E" w:rsidP="00B37271">
      <w:pPr>
        <w:spacing w:after="0"/>
        <w:jc w:val="both"/>
        <w:rPr>
          <w:rFonts w:ascii="Sylfaen" w:hAnsi="Sylfaen"/>
          <w:b/>
          <w:sz w:val="20"/>
          <w:szCs w:val="20"/>
          <w:lang w:val="ka-GE"/>
        </w:rPr>
      </w:pPr>
    </w:p>
    <w:p w14:paraId="3B5FB20C"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14:paraId="613E41BC"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2C6CBF29" w14:textId="77777777" w:rsidR="00B37271" w:rsidRPr="00EC701A" w:rsidRDefault="00B37271" w:rsidP="00A66371">
      <w:pPr>
        <w:spacing w:after="0"/>
        <w:jc w:val="both"/>
        <w:rPr>
          <w:rFonts w:ascii="Sylfaen" w:hAnsi="Sylfaen"/>
          <w:sz w:val="20"/>
          <w:szCs w:val="20"/>
          <w:lang w:val="ka-GE"/>
        </w:rPr>
      </w:pPr>
    </w:p>
    <w:p w14:paraId="62EE5704"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6C8D2D76" w14:textId="77777777"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14:paraId="7F15EF1D"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0783376E"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4FF22F3B"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190AD416"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4F7707D0" w14:textId="77777777" w:rsidR="0024589B" w:rsidRPr="0024589B" w:rsidRDefault="0024589B" w:rsidP="0024589B">
      <w:pPr>
        <w:spacing w:after="0"/>
        <w:ind w:left="360"/>
        <w:jc w:val="both"/>
        <w:rPr>
          <w:rFonts w:ascii="Sylfaen" w:hAnsi="Sylfaen"/>
          <w:b/>
          <w:sz w:val="20"/>
          <w:szCs w:val="20"/>
          <w:lang w:val="ka-GE"/>
        </w:rPr>
      </w:pPr>
    </w:p>
    <w:p w14:paraId="24739CC4"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196838B5"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4E543712"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14:paraId="0FD18AAE" w14:textId="77777777" w:rsidR="00BA3128" w:rsidRPr="00EC701A" w:rsidRDefault="00BA3128" w:rsidP="00BA3128">
      <w:pPr>
        <w:spacing w:after="0"/>
        <w:jc w:val="both"/>
        <w:rPr>
          <w:rFonts w:ascii="Sylfaen" w:hAnsi="Sylfaen" w:cs="Sylfaen"/>
          <w:b/>
          <w:sz w:val="20"/>
          <w:szCs w:val="20"/>
          <w:lang w:val="ka-GE"/>
        </w:rPr>
      </w:pPr>
    </w:p>
    <w:p w14:paraId="74C1E038"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4CC3A839"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0919717F" w14:textId="77777777" w:rsidR="00BA3128" w:rsidRPr="00EC701A" w:rsidRDefault="00BA3128" w:rsidP="00BA3128">
      <w:pPr>
        <w:spacing w:after="0"/>
        <w:jc w:val="both"/>
        <w:rPr>
          <w:rFonts w:ascii="Sylfaen" w:hAnsi="Sylfaen"/>
          <w:b/>
          <w:sz w:val="20"/>
          <w:szCs w:val="20"/>
          <w:lang w:val="ka-GE"/>
        </w:rPr>
      </w:pPr>
    </w:p>
    <w:p w14:paraId="3023BFFF"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66896F94"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418A67B8"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75B9C758"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73218270"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6795EC1C"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7D8FDDE3"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13404700"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23F09674"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5FC8B69B"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21249AD"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hyperlink r:id="rId11" w:history="1">
        <w:r w:rsidR="0024589B" w:rsidRPr="008466C9">
          <w:rPr>
            <w:rStyle w:val="Hyperlink"/>
            <w:rFonts w:ascii="Sylfaen" w:hAnsi="Sylfaen" w:cs="Sylfaen"/>
            <w:sz w:val="20"/>
            <w:szCs w:val="20"/>
          </w:rPr>
          <w:t>vtsiklauri@gwp.ge</w:t>
        </w:r>
      </w:hyperlink>
      <w:r w:rsidR="0024589B">
        <w:rPr>
          <w:rFonts w:ascii="Sylfaen" w:hAnsi="Sylfaen" w:cs="Sylfaen"/>
          <w:sz w:val="20"/>
          <w:szCs w:val="20"/>
          <w:lang w:val="ka-GE"/>
        </w:rPr>
        <w:t xml:space="preserve"> </w:t>
      </w:r>
    </w:p>
    <w:p w14:paraId="02A144DF" w14:textId="77777777" w:rsidR="0071455F" w:rsidRPr="00EC701A" w:rsidRDefault="0071455F" w:rsidP="00BA3128">
      <w:pPr>
        <w:spacing w:after="0"/>
        <w:ind w:firstLine="426"/>
        <w:jc w:val="both"/>
        <w:rPr>
          <w:rFonts w:ascii="Sylfaen" w:hAnsi="Sylfaen"/>
          <w:b/>
          <w:i/>
          <w:sz w:val="20"/>
          <w:szCs w:val="20"/>
          <w:lang w:val="ka-GE"/>
        </w:rPr>
      </w:pPr>
    </w:p>
    <w:p w14:paraId="7FDBDC60"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30A24604" w14:textId="77777777" w:rsidR="0024589B" w:rsidRDefault="0024589B" w:rsidP="00BA3128">
      <w:pPr>
        <w:spacing w:after="0"/>
        <w:jc w:val="both"/>
        <w:rPr>
          <w:rFonts w:ascii="Sylfaen" w:hAnsi="Sylfaen"/>
          <w:sz w:val="20"/>
          <w:szCs w:val="20"/>
          <w:lang w:val="ka-GE"/>
        </w:rPr>
      </w:pPr>
    </w:p>
    <w:p w14:paraId="5C64CAAA"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21BFB2FA"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5241E4C8" w14:textId="77777777" w:rsidR="0024589B" w:rsidRPr="00EC701A" w:rsidRDefault="0024589B" w:rsidP="00BA3128">
      <w:pPr>
        <w:spacing w:after="0"/>
        <w:jc w:val="both"/>
        <w:rPr>
          <w:rFonts w:ascii="Sylfaen" w:hAnsi="Sylfaen"/>
          <w:sz w:val="20"/>
          <w:szCs w:val="20"/>
          <w:lang w:val="ka-GE"/>
        </w:rPr>
      </w:pPr>
    </w:p>
    <w:p w14:paraId="44F29CD4"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2A77587E"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36D90">
        <w:rPr>
          <w:rFonts w:ascii="Sylfaen" w:hAnsi="Sylfaen"/>
          <w:sz w:val="20"/>
          <w:szCs w:val="20"/>
          <w:lang w:val="ka-GE"/>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3F8AADB2"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736D90">
        <w:rPr>
          <w:rFonts w:ascii="Sylfaen" w:hAnsi="Sylfaen"/>
          <w:sz w:val="20"/>
          <w:szCs w:val="20"/>
          <w:lang w:val="ka-GE"/>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Pr="00EC701A">
          <w:rPr>
            <w:rStyle w:val="Hyperlink"/>
            <w:rFonts w:ascii="Sylfaen" w:hAnsi="Sylfaen"/>
            <w:sz w:val="20"/>
            <w:szCs w:val="20"/>
            <w:lang w:val="ka-GE"/>
          </w:rPr>
          <w:t>www.tenders.ge</w:t>
        </w:r>
      </w:hyperlink>
      <w:r w:rsidR="00C90ACF" w:rsidRPr="00EC701A">
        <w:rPr>
          <w:rStyle w:val="Hyperlink"/>
          <w:rFonts w:ascii="Sylfaen" w:hAnsi="Sylfaen"/>
          <w:sz w:val="20"/>
          <w:szCs w:val="20"/>
          <w:lang w:val="ka-GE"/>
        </w:rPr>
        <w:t>.</w:t>
      </w:r>
    </w:p>
    <w:p w14:paraId="463649EC"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736D90">
        <w:rPr>
          <w:rFonts w:ascii="Sylfaen" w:hAnsi="Sylfaen"/>
          <w:sz w:val="20"/>
          <w:szCs w:val="20"/>
          <w:lang w:val="ka-GE"/>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2BBECEC8"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736D90">
        <w:rPr>
          <w:rFonts w:ascii="Sylfaen" w:hAnsi="Sylfaen"/>
          <w:sz w:val="20"/>
          <w:szCs w:val="20"/>
          <w:lang w:val="ka-GE"/>
        </w:rPr>
        <w:t xml:space="preserve">ა უფასოა, </w:t>
      </w:r>
      <w:r w:rsidRPr="00736D90">
        <w:rPr>
          <w:rFonts w:ascii="Sylfaen" w:hAnsi="Sylfaen"/>
          <w:sz w:val="20"/>
          <w:szCs w:val="20"/>
          <w:lang w:val="ka-GE"/>
        </w:rPr>
        <w:t xml:space="preserve">ტენდერში მონაწილეობის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520FA5A6" w14:textId="77777777" w:rsidR="00BD4104" w:rsidRPr="00736D90" w:rsidRDefault="00BD4104" w:rsidP="00BA3128">
      <w:pPr>
        <w:spacing w:after="0"/>
        <w:jc w:val="both"/>
        <w:rPr>
          <w:rFonts w:ascii="Sylfaen" w:hAnsi="Sylfaen"/>
          <w:sz w:val="20"/>
          <w:szCs w:val="20"/>
          <w:lang w:val="ka-GE"/>
        </w:rPr>
      </w:pPr>
    </w:p>
    <w:p w14:paraId="3D52A6B9" w14:textId="77777777" w:rsidR="005B3F1A" w:rsidRPr="00736D90" w:rsidRDefault="005B3F1A" w:rsidP="00BA3128">
      <w:pPr>
        <w:spacing w:after="0"/>
        <w:jc w:val="both"/>
        <w:rPr>
          <w:rFonts w:ascii="Sylfaen" w:hAnsi="Sylfaen"/>
          <w:b/>
          <w:sz w:val="20"/>
          <w:szCs w:val="20"/>
          <w:u w:val="single"/>
          <w:lang w:val="ka-G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736D90">
        <w:rPr>
          <w:rFonts w:ascii="Sylfaen" w:hAnsi="Sylfaen"/>
          <w:b/>
          <w:sz w:val="20"/>
          <w:szCs w:val="20"/>
          <w:u w:val="single"/>
          <w:lang w:val="ka-GE"/>
        </w:rPr>
        <w:t>:</w:t>
      </w:r>
    </w:p>
    <w:p w14:paraId="26D2E3BF"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0377D661"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2767FF5D"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5BBC4822"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3"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612826C7"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5C6485BF" w14:textId="77777777" w:rsidR="0024589B" w:rsidRPr="00736D90" w:rsidRDefault="0024589B" w:rsidP="0024589B">
      <w:pPr>
        <w:spacing w:after="0"/>
        <w:jc w:val="both"/>
        <w:rPr>
          <w:rFonts w:ascii="Sylfaen" w:hAnsi="Sylfaen" w:cs="Arial"/>
          <w:sz w:val="20"/>
          <w:szCs w:val="20"/>
          <w:lang w:val="ka-GE"/>
        </w:rPr>
      </w:pPr>
    </w:p>
    <w:p w14:paraId="176BC7FB"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14:paraId="1CE3A8A0"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64C8BDB1"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4"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14:paraId="042218A7"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14:paraId="2B1880FB" w14:textId="77777777" w:rsidR="0024589B" w:rsidRDefault="0024589B" w:rsidP="00BA3128">
      <w:pPr>
        <w:spacing w:after="0"/>
        <w:jc w:val="both"/>
        <w:rPr>
          <w:rFonts w:ascii="Sylfaen" w:hAnsi="Sylfaen"/>
          <w:b/>
          <w:sz w:val="20"/>
          <w:szCs w:val="20"/>
          <w:lang w:val="ka-GE"/>
        </w:rPr>
      </w:pPr>
    </w:p>
    <w:p w14:paraId="6618ED81" w14:textId="77777777" w:rsidR="0024589B" w:rsidRDefault="0024589B" w:rsidP="00BA3128">
      <w:pPr>
        <w:spacing w:after="0"/>
        <w:jc w:val="both"/>
        <w:rPr>
          <w:rFonts w:ascii="Sylfaen" w:hAnsi="Sylfaen"/>
          <w:b/>
          <w:sz w:val="20"/>
          <w:szCs w:val="20"/>
          <w:lang w:val="ka-GE"/>
        </w:rPr>
      </w:pPr>
    </w:p>
    <w:p w14:paraId="655C6346" w14:textId="77777777" w:rsidR="0024589B" w:rsidRDefault="0024589B" w:rsidP="00BA3128">
      <w:pPr>
        <w:spacing w:after="0"/>
        <w:jc w:val="both"/>
        <w:rPr>
          <w:rFonts w:ascii="Sylfaen" w:hAnsi="Sylfaen"/>
          <w:b/>
          <w:sz w:val="20"/>
          <w:szCs w:val="20"/>
          <w:lang w:val="ka-GE"/>
        </w:rPr>
      </w:pPr>
    </w:p>
    <w:p w14:paraId="24596679"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14BCF4F8" w14:textId="77777777" w:rsidR="0024589B" w:rsidRPr="00EC701A" w:rsidRDefault="0024589B" w:rsidP="00BA3128">
      <w:pPr>
        <w:spacing w:after="0"/>
        <w:jc w:val="both"/>
        <w:rPr>
          <w:rFonts w:ascii="Sylfaen" w:hAnsi="Sylfaen"/>
          <w:b/>
          <w:sz w:val="20"/>
          <w:szCs w:val="20"/>
          <w:lang w:val="ka-GE"/>
        </w:rPr>
      </w:pPr>
    </w:p>
    <w:p w14:paraId="300E8CBC" w14:textId="77777777" w:rsidR="00BA3128" w:rsidRPr="00EC701A" w:rsidRDefault="00BA3128" w:rsidP="00BA3128">
      <w:pPr>
        <w:spacing w:after="0"/>
        <w:jc w:val="both"/>
        <w:rPr>
          <w:rFonts w:ascii="Sylfaen" w:hAnsi="Sylfaen"/>
          <w:b/>
          <w:sz w:val="20"/>
          <w:szCs w:val="20"/>
          <w:lang w:val="ka-GE"/>
        </w:rPr>
      </w:pPr>
    </w:p>
    <w:p w14:paraId="3939DC71"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7BCAB436"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2A7081AA" w14:textId="77777777" w:rsidR="004A2B93" w:rsidRPr="00EC701A" w:rsidRDefault="004A2B93" w:rsidP="00BA3128">
      <w:pPr>
        <w:spacing w:after="0"/>
        <w:jc w:val="both"/>
        <w:rPr>
          <w:rFonts w:ascii="Sylfaen" w:hAnsi="Sylfaen"/>
          <w:sz w:val="20"/>
          <w:szCs w:val="20"/>
          <w:lang w:val="ka-GE"/>
        </w:rPr>
      </w:pPr>
    </w:p>
    <w:p w14:paraId="392B2EF3" w14:textId="77777777" w:rsidR="004A2B93" w:rsidRPr="00EC701A" w:rsidRDefault="004A2B93" w:rsidP="00BA3128">
      <w:pPr>
        <w:spacing w:after="0"/>
        <w:jc w:val="both"/>
        <w:rPr>
          <w:rFonts w:ascii="Sylfaen" w:hAnsi="Sylfaen"/>
          <w:sz w:val="20"/>
          <w:szCs w:val="20"/>
          <w:lang w:val="ka-GE"/>
        </w:rPr>
      </w:pPr>
    </w:p>
    <w:p w14:paraId="48B4F219" w14:textId="77777777" w:rsidR="004A2B93" w:rsidRPr="00EC701A" w:rsidRDefault="004A2B93" w:rsidP="00BA3128">
      <w:pPr>
        <w:spacing w:after="0"/>
        <w:jc w:val="both"/>
        <w:rPr>
          <w:rFonts w:ascii="Sylfaen" w:hAnsi="Sylfaen"/>
          <w:sz w:val="20"/>
          <w:szCs w:val="20"/>
          <w:lang w:val="ka-GE"/>
        </w:rPr>
      </w:pPr>
    </w:p>
    <w:p w14:paraId="60B89068" w14:textId="77777777" w:rsidR="004A2B93" w:rsidRPr="00EC701A" w:rsidRDefault="004A2B93" w:rsidP="00BA3128">
      <w:pPr>
        <w:spacing w:after="0"/>
        <w:jc w:val="both"/>
        <w:rPr>
          <w:rFonts w:ascii="Sylfaen" w:hAnsi="Sylfaen"/>
          <w:sz w:val="20"/>
          <w:szCs w:val="20"/>
          <w:lang w:val="ka-GE"/>
        </w:rPr>
      </w:pPr>
    </w:p>
    <w:p w14:paraId="2388D221" w14:textId="77777777" w:rsidR="004A2B93" w:rsidRPr="00EC701A" w:rsidRDefault="004A2B93" w:rsidP="00BA3128">
      <w:pPr>
        <w:spacing w:after="0"/>
        <w:jc w:val="both"/>
        <w:rPr>
          <w:rFonts w:ascii="Sylfaen" w:hAnsi="Sylfaen"/>
          <w:sz w:val="20"/>
          <w:szCs w:val="20"/>
          <w:lang w:val="ka-GE"/>
        </w:rPr>
      </w:pPr>
    </w:p>
    <w:p w14:paraId="52F2087D" w14:textId="77777777" w:rsidR="004A2B93" w:rsidRPr="00EC701A" w:rsidRDefault="004A2B93" w:rsidP="00BA3128">
      <w:pPr>
        <w:spacing w:after="0"/>
        <w:jc w:val="both"/>
        <w:rPr>
          <w:rFonts w:ascii="Sylfaen" w:hAnsi="Sylfaen"/>
          <w:sz w:val="20"/>
          <w:szCs w:val="20"/>
          <w:lang w:val="ka-GE"/>
        </w:rPr>
      </w:pPr>
    </w:p>
    <w:p w14:paraId="2A3C8EB6" w14:textId="77777777" w:rsidR="004A2B93" w:rsidRPr="00EC701A" w:rsidRDefault="004A2B93" w:rsidP="00BA3128">
      <w:pPr>
        <w:spacing w:after="0"/>
        <w:jc w:val="both"/>
        <w:rPr>
          <w:rFonts w:ascii="Sylfaen" w:hAnsi="Sylfaen"/>
          <w:sz w:val="20"/>
          <w:szCs w:val="20"/>
          <w:lang w:val="ka-GE"/>
        </w:rPr>
      </w:pPr>
    </w:p>
    <w:p w14:paraId="703B93C9"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5"/>
      <w:footerReference w:type="default" r:id="rId16"/>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CB4DE" w14:textId="77777777" w:rsidR="00176EBD" w:rsidRDefault="00176EBD" w:rsidP="007902EA">
      <w:pPr>
        <w:spacing w:after="0" w:line="240" w:lineRule="auto"/>
      </w:pPr>
      <w:r>
        <w:separator/>
      </w:r>
    </w:p>
  </w:endnote>
  <w:endnote w:type="continuationSeparator" w:id="0">
    <w:p w14:paraId="62F77204" w14:textId="77777777" w:rsidR="00176EBD" w:rsidRDefault="00176EB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20B0604020202020204"/>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D62AB" w14:textId="77777777" w:rsidR="004A3BD8" w:rsidRDefault="004A3BD8">
    <w:pPr>
      <w:pStyle w:val="Footer"/>
      <w:jc w:val="right"/>
    </w:pPr>
  </w:p>
  <w:p w14:paraId="3A4EF9E3"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5B56C" w14:textId="77777777" w:rsidR="00176EBD" w:rsidRDefault="00176EBD" w:rsidP="007902EA">
      <w:pPr>
        <w:spacing w:after="0" w:line="240" w:lineRule="auto"/>
      </w:pPr>
      <w:r>
        <w:separator/>
      </w:r>
    </w:p>
  </w:footnote>
  <w:footnote w:type="continuationSeparator" w:id="0">
    <w:p w14:paraId="12E0404F" w14:textId="77777777" w:rsidR="00176EBD" w:rsidRDefault="00176EB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4BF1C" w14:textId="77777777" w:rsidR="00FF3C87" w:rsidRDefault="00FF3C87" w:rsidP="00A74B75">
    <w:pPr>
      <w:spacing w:after="0" w:line="360" w:lineRule="auto"/>
      <w:jc w:val="right"/>
      <w:rPr>
        <w:rFonts w:ascii="Sylfaen" w:hAnsi="Sylfaen"/>
        <w:b/>
        <w:sz w:val="18"/>
        <w:szCs w:val="18"/>
        <w:lang w:val="ka-GE"/>
      </w:rPr>
    </w:pPr>
  </w:p>
  <w:p w14:paraId="4D448ACF"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doNotDisplayPageBoundarie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6EBD"/>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9A4"/>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0531F"/>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6D90"/>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06E72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vtsiklauri@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5273-1B5B-4013-A1F3-05BE4EF1F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8</cp:revision>
  <cp:lastPrinted>2015-07-27T06:36:00Z</cp:lastPrinted>
  <dcterms:created xsi:type="dcterms:W3CDTF">2024-11-07T11:23:00Z</dcterms:created>
  <dcterms:modified xsi:type="dcterms:W3CDTF">2025-04-07T06:49:00Z</dcterms:modified>
</cp:coreProperties>
</file>