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C299232" w:rsidR="009815C7" w:rsidRPr="007B0071" w:rsidRDefault="00733E9B" w:rsidP="00373A41">
      <w:pPr>
        <w:autoSpaceDE w:val="0"/>
        <w:autoSpaceDN w:val="0"/>
        <w:adjustRightInd w:val="0"/>
        <w:spacing w:after="0" w:line="240" w:lineRule="auto"/>
        <w:jc w:val="center"/>
        <w:rPr>
          <w:rFonts w:ascii="Sylfaen" w:hAnsi="Sylfaen" w:cs="Sylfaen"/>
          <w:b/>
          <w:lang w:val="ka-GE"/>
        </w:rPr>
      </w:pPr>
      <w:bookmarkStart w:id="0" w:name="_Hlk193458249"/>
      <w:bookmarkStart w:id="1" w:name="_Hlk193462887"/>
      <w:r>
        <w:rPr>
          <w:rFonts w:ascii="Sylfaen" w:hAnsi="Sylfaen" w:cs="Sylfaen"/>
          <w:b/>
          <w:lang w:val="ka-GE"/>
        </w:rPr>
        <w:t>ისანი-სამგორის</w:t>
      </w:r>
      <w:r w:rsidR="003F2B24">
        <w:rPr>
          <w:rFonts w:ascii="Sylfaen" w:hAnsi="Sylfaen" w:cs="Sylfaen"/>
          <w:b/>
          <w:lang w:val="ka-GE"/>
        </w:rPr>
        <w:t xml:space="preserve"> რაიონ</w:t>
      </w:r>
      <w:r w:rsidR="00373A41">
        <w:rPr>
          <w:rFonts w:ascii="Sylfaen" w:hAnsi="Sylfaen" w:cs="Sylfaen"/>
          <w:b/>
          <w:lang w:val="ka-GE"/>
        </w:rPr>
        <w:t>ში</w:t>
      </w:r>
      <w:r w:rsidR="003F2B24">
        <w:rPr>
          <w:rFonts w:ascii="Sylfaen" w:hAnsi="Sylfaen" w:cs="Sylfaen"/>
          <w:b/>
          <w:lang w:val="ka-GE"/>
        </w:rPr>
        <w:t xml:space="preserve">, </w:t>
      </w:r>
      <w:r>
        <w:rPr>
          <w:rFonts w:ascii="Sylfaen" w:hAnsi="Sylfaen" w:cs="Sylfaen"/>
          <w:b/>
          <w:lang w:val="ka-GE"/>
        </w:rPr>
        <w:t xml:space="preserve">აწყურის,  ლეხ კაჩინსკის და კალოუბნის </w:t>
      </w:r>
      <w:r w:rsidR="003E1E93">
        <w:rPr>
          <w:rFonts w:ascii="Sylfaen" w:hAnsi="Sylfaen" w:cs="Sylfaen"/>
          <w:b/>
          <w:lang w:val="ka-GE"/>
        </w:rPr>
        <w:t xml:space="preserve"> </w:t>
      </w:r>
      <w:r w:rsidR="00E34EA3">
        <w:rPr>
          <w:rFonts w:ascii="Sylfaen" w:hAnsi="Sylfaen" w:cs="Sylfaen"/>
          <w:b/>
          <w:lang w:val="ka-GE"/>
        </w:rPr>
        <w:t>ქუჩები</w:t>
      </w:r>
      <w:r w:rsidR="00AB09BA">
        <w:rPr>
          <w:rFonts w:ascii="Sylfaen" w:hAnsi="Sylfaen" w:cs="Sylfaen"/>
          <w:b/>
          <w:lang w:val="ka-GE"/>
        </w:rPr>
        <w:t>ს</w:t>
      </w:r>
      <w:r w:rsidR="003F2B24">
        <w:rPr>
          <w:rFonts w:ascii="Sylfaen" w:hAnsi="Sylfaen" w:cs="Sylfaen"/>
          <w:b/>
          <w:lang w:val="ka-GE"/>
        </w:rPr>
        <w:t xml:space="preserve"> წყალარინების ქსელების სარეაბილიტაციო</w:t>
      </w:r>
      <w:r w:rsidR="00B42770">
        <w:rPr>
          <w:rFonts w:ascii="Sylfaen" w:hAnsi="Sylfaen" w:cs="Sylfaen"/>
          <w:b/>
          <w:lang w:val="ka-GE"/>
        </w:rPr>
        <w:t xml:space="preserve"> </w:t>
      </w:r>
      <w:r w:rsidR="0044376C">
        <w:rPr>
          <w:rFonts w:ascii="Sylfaen" w:hAnsi="Sylfaen" w:cs="Sylfaen"/>
          <w:b/>
          <w:lang w:val="ka-GE"/>
        </w:rPr>
        <w:t xml:space="preserve">სამუშაოების </w:t>
      </w:r>
      <w:bookmarkEnd w:id="0"/>
      <w:r w:rsidR="00F94013" w:rsidRPr="00F94013">
        <w:rPr>
          <w:rFonts w:ascii="Sylfaen" w:hAnsi="Sylfaen" w:cs="Sylfaen"/>
          <w:b/>
          <w:lang w:val="ka-GE"/>
        </w:rPr>
        <w:t>შესყიდ</w:t>
      </w:r>
      <w:bookmarkEnd w:id="1"/>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779CB499" w14:textId="77777777" w:rsidR="00733E9B" w:rsidRDefault="00733E9B"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4146BF9"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33E9B">
        <w:rPr>
          <w:rFonts w:ascii="Sylfaen" w:hAnsi="Sylfaen" w:cs="Sylfaen"/>
          <w:b/>
          <w:lang w:val="ka-GE"/>
        </w:rPr>
        <w:t xml:space="preserve">ისანი-სამგორის რაიონში, აწყურის,  ლეხ კაჩინსკის და კალოუბნის  ქუჩების წყალარინების ქსელების სარეაბილიტაციო სამუშაოების </w:t>
      </w:r>
      <w:r w:rsidR="003E1E93">
        <w:rPr>
          <w:rFonts w:ascii="Sylfaen" w:hAnsi="Sylfaen" w:cs="Sylfaen"/>
          <w:b/>
          <w:lang w:val="ka-GE"/>
        </w:rPr>
        <w:t xml:space="preserve"> </w:t>
      </w:r>
      <w:r w:rsidR="00E34EA3" w:rsidRPr="00E34EA3">
        <w:rPr>
          <w:rFonts w:ascii="Sylfaen" w:hAnsi="Sylfaen" w:cs="Sylfaen"/>
          <w:b/>
          <w:lang w:val="ka-GE"/>
        </w:rPr>
        <w:t xml:space="preserve">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10A20067" w14:textId="07FC1BE6" w:rsidR="00373A41" w:rsidRPr="00AB09BA" w:rsidRDefault="00373A41" w:rsidP="00AB09BA">
      <w:pPr>
        <w:pStyle w:val="ListParagraph"/>
        <w:numPr>
          <w:ilvl w:val="0"/>
          <w:numId w:val="10"/>
        </w:numPr>
        <w:spacing w:after="0" w:line="240" w:lineRule="auto"/>
        <w:ind w:right="90"/>
        <w:jc w:val="both"/>
        <w:rPr>
          <w:rFonts w:ascii="Sylfaen" w:hAnsi="Sylfaen"/>
          <w:b/>
          <w:i/>
          <w:iCs/>
          <w:u w:val="single"/>
          <w:lang w:val="ka-GE"/>
        </w:rPr>
      </w:pPr>
      <w:r w:rsidRPr="0026144D">
        <w:rPr>
          <w:rFonts w:ascii="Sylfaen" w:hAnsi="Sylfaen"/>
          <w:b/>
          <w:i/>
          <w:iCs/>
          <w:color w:val="FF0000"/>
          <w:u w:val="single"/>
          <w:lang w:val="ka-GE"/>
        </w:rPr>
        <w:t>შესყიდვა ცხადდება ერთ ლოტად.</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62FA7A41" w:rsidR="00DB5C8D" w:rsidRDefault="00733E9B" w:rsidP="00DE5EA9">
      <w:pPr>
        <w:spacing w:after="0" w:line="240" w:lineRule="auto"/>
        <w:jc w:val="both"/>
        <w:rPr>
          <w:rFonts w:ascii="Sylfaen" w:hAnsi="Sylfaen" w:cs="Sylfaen"/>
          <w:lang w:val="ka-GE"/>
        </w:rPr>
      </w:pPr>
      <w:r>
        <w:rPr>
          <w:rFonts w:ascii="Sylfaen" w:hAnsi="Sylfaen" w:cs="Sylfaen"/>
          <w:b/>
          <w:lang w:val="ka-GE"/>
        </w:rPr>
        <w:t xml:space="preserve">ისანი-სამგორის რაიონში, აწყურის,  ლეხ კაჩინსკის და კალოუბნის  ქუჩების წყალარინების ქსელების სარეაბილიტაციო  </w:t>
      </w:r>
      <w:r w:rsidR="003F2B24">
        <w:rPr>
          <w:rFonts w:ascii="Sylfaen" w:hAnsi="Sylfaen" w:cs="Sylfaen"/>
          <w:lang w:val="ka-GE"/>
        </w:rPr>
        <w:t xml:space="preserve">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041D2082" w14:textId="77777777" w:rsidR="000824DB" w:rsidRDefault="000824DB" w:rsidP="00591447">
      <w:pPr>
        <w:spacing w:after="0" w:line="240" w:lineRule="auto"/>
        <w:jc w:val="both"/>
        <w:rPr>
          <w:rFonts w:ascii="Sylfaen" w:hAnsi="Sylfaen" w:cs="Sylfaen"/>
          <w:lang w:val="ka-GE"/>
        </w:rPr>
      </w:pPr>
    </w:p>
    <w:p w14:paraId="2726D70A" w14:textId="77777777" w:rsidR="000824DB" w:rsidRDefault="000824DB" w:rsidP="000824DB">
      <w:pPr>
        <w:spacing w:after="0" w:line="240" w:lineRule="auto"/>
        <w:jc w:val="both"/>
        <w:rPr>
          <w:rFonts w:ascii="Sylfaen" w:hAnsi="Sylfaen" w:cs="Sylfaen"/>
          <w:lang w:val="ka-GE"/>
        </w:rPr>
      </w:pPr>
    </w:p>
    <w:p w14:paraId="40472014" w14:textId="77777777" w:rsidR="00F57244" w:rsidRPr="00143200" w:rsidRDefault="00F57244" w:rsidP="00143200">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lastRenderedPageBreak/>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E092532" w14:textId="5D18DABB" w:rsidR="00503AE3"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733E9B">
        <w:rPr>
          <w:rFonts w:ascii="Sylfaen" w:hAnsi="Sylfaen"/>
          <w:lang w:val="ka-GE"/>
        </w:rPr>
        <w:t>ისანი-სამგორის</w:t>
      </w:r>
      <w:r w:rsidR="000208E9">
        <w:rPr>
          <w:rFonts w:ascii="Sylfaen" w:hAnsi="Sylfaen"/>
          <w:lang w:val="ka-GE"/>
        </w:rPr>
        <w:t xml:space="preserve"> რაიონ</w:t>
      </w:r>
      <w:r w:rsidR="00AB09BA">
        <w:rPr>
          <w:rFonts w:ascii="Sylfaen" w:hAnsi="Sylfaen"/>
          <w:lang w:val="ka-GE"/>
        </w:rPr>
        <w:t>ებ</w:t>
      </w:r>
      <w:r w:rsidR="000208E9">
        <w:rPr>
          <w:rFonts w:ascii="Sylfaen" w:hAnsi="Sylfaen"/>
          <w:lang w:val="ka-GE"/>
        </w:rPr>
        <w:t>ში</w:t>
      </w:r>
      <w:r w:rsidR="00AB09BA">
        <w:rPr>
          <w:rFonts w:ascii="Sylfaen" w:hAnsi="Sylfaen"/>
          <w:lang w:val="ka-GE"/>
        </w:rPr>
        <w:t>.</w:t>
      </w:r>
    </w:p>
    <w:p w14:paraId="1E3773B6" w14:textId="77ECB7D0" w:rsidR="009203F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708C2372" w:rsidR="00AB09BA" w:rsidRPr="00E34EA3" w:rsidRDefault="00AB09BA" w:rsidP="00A735D2">
      <w:pPr>
        <w:spacing w:line="240" w:lineRule="auto"/>
        <w:jc w:val="both"/>
        <w:rPr>
          <w:rFonts w:ascii="Sylfaen" w:hAnsi="Sylfaen"/>
          <w:color w:val="FF0000"/>
          <w:lang w:val="ka-GE"/>
        </w:rPr>
      </w:pPr>
      <w:r w:rsidRPr="00E34EA3">
        <w:rPr>
          <w:rFonts w:ascii="Sylfaen" w:hAnsi="Sylfaen"/>
          <w:color w:val="FF0000"/>
          <w:lang w:val="ka-GE"/>
        </w:rPr>
        <w:t xml:space="preserve">- </w:t>
      </w:r>
      <w:r w:rsidR="0026144D" w:rsidRPr="00E34EA3">
        <w:rPr>
          <w:rFonts w:ascii="Sylfaen" w:hAnsi="Sylfaen"/>
          <w:color w:val="FF0000"/>
          <w:lang w:val="ka-GE"/>
        </w:rPr>
        <w:t>ერთდროულად</w:t>
      </w:r>
      <w:r w:rsidRPr="00E34EA3">
        <w:rPr>
          <w:rFonts w:ascii="Sylfaen" w:hAnsi="Sylfaen"/>
          <w:color w:val="FF0000"/>
          <w:lang w:val="ka-GE"/>
        </w:rPr>
        <w:t xml:space="preserve"> </w:t>
      </w:r>
      <w:r w:rsidR="0026144D" w:rsidRPr="00E34EA3">
        <w:rPr>
          <w:rFonts w:ascii="Sylfaen" w:hAnsi="Sylfaen"/>
          <w:color w:val="FF0000"/>
          <w:lang w:val="ka-GE"/>
        </w:rPr>
        <w:t>გასახორციელებელია</w:t>
      </w:r>
      <w:r w:rsidRPr="00E34EA3">
        <w:rPr>
          <w:rFonts w:ascii="Sylfaen" w:hAnsi="Sylfaen"/>
          <w:color w:val="FF0000"/>
          <w:lang w:val="ka-GE"/>
        </w:rPr>
        <w:t xml:space="preserve"> პროექტების რაოდენობა- </w:t>
      </w:r>
      <w:r w:rsidR="00733E9B">
        <w:rPr>
          <w:rFonts w:ascii="Sylfaen" w:hAnsi="Sylfaen"/>
          <w:color w:val="FF0000"/>
          <w:lang w:val="ka-GE"/>
        </w:rPr>
        <w:t>2</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A735D2">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2" w:name="_Toc454818563"/>
    </w:p>
    <w:p w14:paraId="79D569D7" w14:textId="77777777" w:rsidR="00A735D2" w:rsidRDefault="00A735D2" w:rsidP="00A735D2">
      <w:pPr>
        <w:spacing w:after="0" w:line="240" w:lineRule="auto"/>
        <w:jc w:val="both"/>
        <w:rPr>
          <w:rFonts w:ascii="Sylfaen" w:hAnsi="Sylfaen" w:cs="Sylfaen"/>
          <w:lang w:val="ka-GE"/>
        </w:rPr>
      </w:pPr>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25E42C08"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Pr="006A7856">
        <w:rPr>
          <w:rFonts w:ascii="Sylfaen" w:hAnsi="Sylfaen"/>
          <w:b/>
          <w:bCs/>
          <w:color w:val="FF0000"/>
          <w:lang w:val="ka-GE"/>
        </w:rPr>
        <w:t xml:space="preserve">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xml:space="preserve">. ნებისმიერი უფრო </w:t>
      </w:r>
      <w:r w:rsidRPr="006A7856">
        <w:rPr>
          <w:rFonts w:ascii="Sylfaen" w:hAnsi="Sylfaen"/>
          <w:b/>
          <w:bCs/>
          <w:color w:val="FF0000"/>
          <w:lang w:val="ka-GE"/>
        </w:rPr>
        <w:lastRenderedPageBreak/>
        <w:t>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2A7398D7"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C05039">
        <w:rPr>
          <w:rFonts w:ascii="Sylfaen" w:hAnsi="Sylfaen" w:cs="Sylfaen"/>
          <w:b/>
          <w:sz w:val="20"/>
          <w:szCs w:val="20"/>
          <w:lang w:val="ka-GE"/>
        </w:rPr>
        <w:t xml:space="preserve"> 24</w:t>
      </w:r>
      <w:r w:rsidR="00503AE3">
        <w:rPr>
          <w:rFonts w:ascii="Sylfaen" w:hAnsi="Sylfaen" w:cs="Sylfaen"/>
          <w:b/>
          <w:sz w:val="20"/>
          <w:szCs w:val="20"/>
        </w:rPr>
        <w:t xml:space="preserve"> </w:t>
      </w:r>
      <w:proofErr w:type="spellStart"/>
      <w:r w:rsidR="003E1E93">
        <w:rPr>
          <w:rFonts w:ascii="Sylfaen" w:hAnsi="Sylfaen" w:cs="Sylfaen"/>
          <w:b/>
          <w:sz w:val="20"/>
          <w:szCs w:val="20"/>
        </w:rPr>
        <w:t>აპრილი</w:t>
      </w:r>
      <w:proofErr w:type="spellEnd"/>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C05039">
        <w:rPr>
          <w:rFonts w:ascii="Sylfaen" w:hAnsi="Sylfaen" w:cs="Sylfaen"/>
          <w:b/>
          <w:sz w:val="20"/>
          <w:szCs w:val="20"/>
          <w:lang w:val="ka-GE"/>
        </w:rPr>
        <w:t>7</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F60BDF">
        <w:rPr>
          <w:rFonts w:ascii="Sylfaen" w:hAnsi="Sylfaen" w:cs="Sylfaen"/>
          <w:lang w:val="ka-GE"/>
        </w:rPr>
        <w:t>რამდენიმე</w:t>
      </w:r>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lastRenderedPageBreak/>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w:t>
      </w:r>
      <w:r w:rsidR="00C55160">
        <w:rPr>
          <w:rFonts w:ascii="Sylfaen" w:hAnsi="Sylfaen"/>
          <w:color w:val="000000"/>
          <w:lang w:val="ka-GE"/>
        </w:rPr>
        <w:lastRenderedPageBreak/>
        <w:t xml:space="preserve">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734FC1FD" w14:textId="77777777" w:rsidR="00C61BE6" w:rsidRDefault="00C61BE6" w:rsidP="00F94B27">
      <w:pPr>
        <w:spacing w:after="0" w:line="360" w:lineRule="auto"/>
        <w:jc w:val="both"/>
        <w:rPr>
          <w:rFonts w:ascii="Sylfaen" w:hAnsi="Sylfaen" w:cs="Sylfaen"/>
          <w:b/>
          <w:u w:val="single"/>
          <w:lang w:val="ka-GE"/>
        </w:rPr>
      </w:pP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1C3E0" w14:textId="77777777" w:rsidR="00066AB5" w:rsidRDefault="00066AB5" w:rsidP="007902EA">
      <w:pPr>
        <w:spacing w:after="0" w:line="240" w:lineRule="auto"/>
      </w:pPr>
      <w:r>
        <w:separator/>
      </w:r>
    </w:p>
  </w:endnote>
  <w:endnote w:type="continuationSeparator" w:id="0">
    <w:p w14:paraId="5ED812E8" w14:textId="77777777" w:rsidR="00066AB5" w:rsidRDefault="00066AB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CC5C" w14:textId="77777777" w:rsidR="00066AB5" w:rsidRDefault="00066AB5" w:rsidP="007902EA">
      <w:pPr>
        <w:spacing w:after="0" w:line="240" w:lineRule="auto"/>
      </w:pPr>
      <w:r>
        <w:separator/>
      </w:r>
    </w:p>
  </w:footnote>
  <w:footnote w:type="continuationSeparator" w:id="0">
    <w:p w14:paraId="188C5F42" w14:textId="77777777" w:rsidR="00066AB5" w:rsidRDefault="00066AB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9"/>
  </w:num>
  <w:num w:numId="2">
    <w:abstractNumId w:val="4"/>
  </w:num>
  <w:num w:numId="3">
    <w:abstractNumId w:val="7"/>
  </w:num>
  <w:num w:numId="4">
    <w:abstractNumId w:val="8"/>
  </w:num>
  <w:num w:numId="5">
    <w:abstractNumId w:val="5"/>
  </w:num>
  <w:num w:numId="6">
    <w:abstractNumId w:val="0"/>
  </w:num>
  <w:num w:numId="7">
    <w:abstractNumId w:val="6"/>
  </w:num>
  <w:num w:numId="8">
    <w:abstractNumId w:val="1"/>
  </w:num>
  <w:num w:numId="9">
    <w:abstractNumId w:val="2"/>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6AB5"/>
    <w:rsid w:val="00076E10"/>
    <w:rsid w:val="000811D6"/>
    <w:rsid w:val="00081D42"/>
    <w:rsid w:val="000824DB"/>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B78D5"/>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A41"/>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16C3"/>
    <w:rsid w:val="003E1E93"/>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9C9"/>
    <w:rsid w:val="004B102B"/>
    <w:rsid w:val="004C1486"/>
    <w:rsid w:val="004C1E0D"/>
    <w:rsid w:val="004D3679"/>
    <w:rsid w:val="004D3D1C"/>
    <w:rsid w:val="004D747F"/>
    <w:rsid w:val="004E0754"/>
    <w:rsid w:val="004E36F2"/>
    <w:rsid w:val="004F3840"/>
    <w:rsid w:val="00503AE3"/>
    <w:rsid w:val="005111AB"/>
    <w:rsid w:val="005142CD"/>
    <w:rsid w:val="00516A21"/>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3E9B"/>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23E"/>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D6DFA"/>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33A97"/>
    <w:rsid w:val="009356F9"/>
    <w:rsid w:val="009406AF"/>
    <w:rsid w:val="00940D2A"/>
    <w:rsid w:val="00943D59"/>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09BA"/>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A3A98"/>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5039"/>
    <w:rsid w:val="00C06F22"/>
    <w:rsid w:val="00C070AD"/>
    <w:rsid w:val="00C113AE"/>
    <w:rsid w:val="00C12270"/>
    <w:rsid w:val="00C14986"/>
    <w:rsid w:val="00C14D7A"/>
    <w:rsid w:val="00C33D82"/>
    <w:rsid w:val="00C40C8C"/>
    <w:rsid w:val="00C41C03"/>
    <w:rsid w:val="00C46F6D"/>
    <w:rsid w:val="00C55160"/>
    <w:rsid w:val="00C55BCF"/>
    <w:rsid w:val="00C61BE6"/>
    <w:rsid w:val="00C652F8"/>
    <w:rsid w:val="00C67999"/>
    <w:rsid w:val="00C73981"/>
    <w:rsid w:val="00C7542B"/>
    <w:rsid w:val="00C761CC"/>
    <w:rsid w:val="00C76391"/>
    <w:rsid w:val="00C83494"/>
    <w:rsid w:val="00C84337"/>
    <w:rsid w:val="00C86CD0"/>
    <w:rsid w:val="00C87108"/>
    <w:rsid w:val="00C91AFC"/>
    <w:rsid w:val="00C9205D"/>
    <w:rsid w:val="00CA0ADA"/>
    <w:rsid w:val="00CA1443"/>
    <w:rsid w:val="00CA4A83"/>
    <w:rsid w:val="00CA54EE"/>
    <w:rsid w:val="00CA6D89"/>
    <w:rsid w:val="00CB2B75"/>
    <w:rsid w:val="00CB730B"/>
    <w:rsid w:val="00CB736E"/>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34EA3"/>
    <w:rsid w:val="00E4143A"/>
    <w:rsid w:val="00E42B0C"/>
    <w:rsid w:val="00E43229"/>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5A0F"/>
    <w:rsid w:val="00EE612A"/>
    <w:rsid w:val="00EF34FE"/>
    <w:rsid w:val="00EF7D2E"/>
    <w:rsid w:val="00EF7F05"/>
    <w:rsid w:val="00F0297E"/>
    <w:rsid w:val="00F0659D"/>
    <w:rsid w:val="00F069C7"/>
    <w:rsid w:val="00F115A1"/>
    <w:rsid w:val="00F14024"/>
    <w:rsid w:val="00F16DCE"/>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038A"/>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7</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cp:revision>
  <cp:lastPrinted>2015-07-27T06:36:00Z</cp:lastPrinted>
  <dcterms:created xsi:type="dcterms:W3CDTF">2024-09-26T13:08:00Z</dcterms:created>
  <dcterms:modified xsi:type="dcterms:W3CDTF">2025-04-17T09:00:00Z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