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5711079E" w:rsidR="00FD0DCD" w:rsidRPr="00775248" w:rsidRDefault="00BE1DDF" w:rsidP="00F87410">
      <w:pPr>
        <w:spacing w:after="0" w:line="360" w:lineRule="auto"/>
        <w:jc w:val="center"/>
        <w:rPr>
          <w:rFonts w:ascii="Sylfaen" w:hAnsi="Sylfaen" w:cs="Sylfaen"/>
          <w:b/>
          <w:sz w:val="24"/>
          <w:lang w:val="ka-GE"/>
        </w:rPr>
      </w:pPr>
      <w:r>
        <w:rPr>
          <w:rFonts w:ascii="Sylfaen" w:hAnsi="Sylfaen" w:cs="Sylfaen"/>
          <w:b/>
          <w:sz w:val="24"/>
          <w:lang w:val="ka-GE"/>
        </w:rPr>
        <w:t>ევდოშვილის</w:t>
      </w:r>
      <w:r w:rsidR="00C13EE0">
        <w:rPr>
          <w:rFonts w:ascii="Sylfaen" w:hAnsi="Sylfaen" w:cs="Sylfaen"/>
          <w:b/>
          <w:sz w:val="24"/>
          <w:lang w:val="ka-GE"/>
        </w:rPr>
        <w:t xml:space="preserve"> ქუჩის</w:t>
      </w:r>
      <w:r w:rsidR="00775248">
        <w:rPr>
          <w:rFonts w:ascii="Sylfaen" w:hAnsi="Sylfaen" w:cs="Sylfaen"/>
          <w:b/>
          <w:sz w:val="24"/>
          <w:lang w:val="ka-GE"/>
        </w:rPr>
        <w:t xml:space="preserve"> რეაბილიტაციისთვის </w:t>
      </w:r>
      <w:r w:rsidR="009D4D4D">
        <w:rPr>
          <w:rFonts w:ascii="Sylfaen" w:hAnsi="Sylfaen" w:cs="Sylfaen"/>
          <w:b/>
          <w:sz w:val="24"/>
          <w:lang w:val="ka-GE"/>
        </w:rPr>
        <w:t>რკინა-</w:t>
      </w:r>
      <w:r w:rsidR="00775248">
        <w:rPr>
          <w:rFonts w:ascii="Sylfaen" w:hAnsi="Sylfaen" w:cs="Sylfaen"/>
          <w:b/>
          <w:sz w:val="24"/>
          <w:lang w:val="ka-GE"/>
        </w:rPr>
        <w:t>ბეტონის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Default="009C7E4E" w:rsidP="00C12ABD">
      <w:pPr>
        <w:spacing w:after="0" w:line="360" w:lineRule="auto"/>
        <w:rPr>
          <w:rFonts w:ascii="AcadNusx" w:hAnsi="AcadNusx"/>
          <w:b/>
        </w:rPr>
      </w:pPr>
    </w:p>
    <w:p w14:paraId="0A33A83E" w14:textId="77777777" w:rsidR="00BE1DDF" w:rsidRPr="00485E5A" w:rsidRDefault="00BE1DDF"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14C9D845" w14:textId="77777777" w:rsidR="00C27890" w:rsidRPr="004E3E4D" w:rsidRDefault="001B055A" w:rsidP="000B5D07">
      <w:pPr>
        <w:pStyle w:val="ListParagraph"/>
        <w:numPr>
          <w:ilvl w:val="1"/>
          <w:numId w:val="2"/>
        </w:numPr>
        <w:spacing w:after="0" w:line="240" w:lineRule="auto"/>
        <w:rPr>
          <w:rFonts w:ascii="Sylfaen" w:hAnsi="Sylfaen"/>
          <w:b/>
          <w:lang w:val="ka-GE"/>
        </w:rPr>
      </w:pPr>
      <w:r w:rsidRPr="004E3E4D">
        <w:rPr>
          <w:rFonts w:ascii="Sylfaen" w:hAnsi="Sylfaen"/>
          <w:b/>
          <w:lang w:val="ka-GE"/>
        </w:rPr>
        <w:lastRenderedPageBreak/>
        <w:t>შესყიდვის ობიექტის დასახელება</w:t>
      </w:r>
    </w:p>
    <w:p w14:paraId="1E7A8A30" w14:textId="77777777" w:rsidR="00CF0A87" w:rsidRPr="004E3E4D" w:rsidRDefault="00CF0A87" w:rsidP="00CF0A87">
      <w:pPr>
        <w:pStyle w:val="ListParagraph"/>
        <w:spacing w:after="0" w:line="240" w:lineRule="auto"/>
        <w:ind w:left="360"/>
        <w:rPr>
          <w:rFonts w:ascii="Sylfaen" w:hAnsi="Sylfaen"/>
          <w:b/>
          <w:lang w:val="ka-GE"/>
        </w:rPr>
      </w:pPr>
    </w:p>
    <w:p w14:paraId="5E1412FA" w14:textId="77777777" w:rsidR="000C36B3" w:rsidRPr="004E3E4D" w:rsidRDefault="00D30223" w:rsidP="004A382A">
      <w:pPr>
        <w:spacing w:after="0" w:line="240" w:lineRule="auto"/>
        <w:jc w:val="both"/>
        <w:rPr>
          <w:rFonts w:ascii="Sylfaen" w:hAnsi="Sylfaen" w:cs="Sylfaen"/>
          <w:lang w:val="ka-GE"/>
        </w:rPr>
      </w:pPr>
      <w:r w:rsidRPr="004E3E4D">
        <w:rPr>
          <w:rFonts w:ascii="Sylfaen" w:hAnsi="Sylfaen" w:cs="Sylfaen"/>
          <w:lang w:val="ka-GE"/>
        </w:rPr>
        <w:t>შპს</w:t>
      </w:r>
      <w:r w:rsidRPr="004E3E4D">
        <w:rPr>
          <w:rFonts w:ascii="Sylfaen" w:hAnsi="Sylfaen"/>
          <w:lang w:val="ka-GE"/>
        </w:rPr>
        <w:t xml:space="preserve"> </w:t>
      </w:r>
      <w:r w:rsidRPr="004E3E4D">
        <w:rPr>
          <w:rFonts w:ascii="Sylfaen" w:hAnsi="Sylfaen" w:cs="Calibri"/>
          <w:lang w:val="ka-GE"/>
        </w:rPr>
        <w:t>„</w:t>
      </w:r>
      <w:r w:rsidRPr="004E3E4D">
        <w:rPr>
          <w:rFonts w:ascii="Sylfaen" w:hAnsi="Sylfaen" w:cs="Sylfaen"/>
          <w:lang w:val="ka-GE"/>
        </w:rPr>
        <w:t>ჯორჯიან</w:t>
      </w:r>
      <w:r w:rsidRPr="004E3E4D">
        <w:rPr>
          <w:rFonts w:ascii="Sylfaen" w:hAnsi="Sylfaen"/>
          <w:lang w:val="ka-GE"/>
        </w:rPr>
        <w:t xml:space="preserve"> </w:t>
      </w:r>
      <w:r w:rsidRPr="004E3E4D">
        <w:rPr>
          <w:rFonts w:ascii="Sylfaen" w:hAnsi="Sylfaen" w:cs="Sylfaen"/>
          <w:lang w:val="ka-GE"/>
        </w:rPr>
        <w:t>უოთერ</w:t>
      </w:r>
      <w:r w:rsidRPr="004E3E4D">
        <w:rPr>
          <w:rFonts w:ascii="Sylfaen" w:hAnsi="Sylfaen"/>
          <w:lang w:val="ka-GE"/>
        </w:rPr>
        <w:t xml:space="preserve"> </w:t>
      </w:r>
      <w:r w:rsidRPr="004E3E4D">
        <w:rPr>
          <w:rFonts w:ascii="Sylfaen" w:hAnsi="Sylfaen" w:cs="Sylfaen"/>
          <w:lang w:val="ka-GE"/>
        </w:rPr>
        <w:t>ენდ</w:t>
      </w:r>
      <w:r w:rsidRPr="004E3E4D">
        <w:rPr>
          <w:rFonts w:ascii="Sylfaen" w:hAnsi="Sylfaen"/>
          <w:lang w:val="ka-GE"/>
        </w:rPr>
        <w:t xml:space="preserve"> </w:t>
      </w:r>
      <w:r w:rsidRPr="004E3E4D">
        <w:rPr>
          <w:rFonts w:ascii="Sylfaen" w:hAnsi="Sylfaen" w:cs="Sylfaen"/>
          <w:lang w:val="ka-GE"/>
        </w:rPr>
        <w:t>ფაუერი</w:t>
      </w:r>
      <w:r w:rsidRPr="004E3E4D">
        <w:rPr>
          <w:rFonts w:ascii="Sylfaen" w:hAnsi="Sylfaen" w:cs="Calibri"/>
          <w:lang w:val="ka-GE"/>
        </w:rPr>
        <w:t>“</w:t>
      </w:r>
      <w:r w:rsidRPr="004E3E4D">
        <w:rPr>
          <w:rFonts w:ascii="Sylfaen" w:hAnsi="Sylfaen"/>
          <w:lang w:val="ka-GE"/>
        </w:rPr>
        <w:t xml:space="preserve"> </w:t>
      </w:r>
      <w:r w:rsidR="00713EFC" w:rsidRPr="004E3E4D">
        <w:rPr>
          <w:rFonts w:ascii="Sylfaen" w:hAnsi="Sylfaen" w:cs="Arial"/>
        </w:rPr>
        <w:t>(GWP</w:t>
      </w:r>
      <w:r w:rsidR="00D95150" w:rsidRPr="004E3E4D">
        <w:rPr>
          <w:rFonts w:ascii="Sylfaen" w:hAnsi="Sylfaen" w:cs="Arial"/>
        </w:rPr>
        <w:t xml:space="preserve">, </w:t>
      </w:r>
      <w:r w:rsidR="00D95150" w:rsidRPr="004E3E4D">
        <w:rPr>
          <w:rFonts w:ascii="Sylfaen" w:hAnsi="Sylfaen" w:cs="Arial"/>
          <w:lang w:val="ka-GE"/>
        </w:rPr>
        <w:t>ს/ნ</w:t>
      </w:r>
      <w:r w:rsidR="0040587B" w:rsidRPr="004E3E4D">
        <w:rPr>
          <w:rFonts w:ascii="Sylfaen" w:hAnsi="Sylfaen" w:cs="Arial"/>
          <w:lang w:val="ka-GE"/>
        </w:rPr>
        <w:t xml:space="preserve"> </w:t>
      </w:r>
      <w:r w:rsidR="0040587B" w:rsidRPr="004E3E4D">
        <w:rPr>
          <w:rFonts w:ascii="Sylfaen" w:hAnsi="Sylfaen" w:cs="Arial"/>
        </w:rPr>
        <w:t>203826002</w:t>
      </w:r>
      <w:r w:rsidR="00713EFC" w:rsidRPr="004E3E4D">
        <w:rPr>
          <w:rFonts w:ascii="Arial" w:hAnsi="Arial" w:cs="Arial"/>
        </w:rPr>
        <w:t>)</w:t>
      </w:r>
      <w:r w:rsidR="004B0C7B" w:rsidRPr="004E3E4D">
        <w:rPr>
          <w:rFonts w:ascii="Sylfaen" w:hAnsi="Sylfaen" w:cs="Arial"/>
          <w:lang w:val="ka-GE"/>
        </w:rPr>
        <w:t xml:space="preserve"> </w:t>
      </w:r>
      <w:r w:rsidR="00496E14" w:rsidRPr="004E3E4D">
        <w:rPr>
          <w:rFonts w:ascii="Sylfaen" w:hAnsi="Sylfaen" w:cs="Arial"/>
          <w:lang w:val="ka-GE"/>
        </w:rPr>
        <w:t xml:space="preserve">აცხადებს </w:t>
      </w:r>
      <w:r w:rsidR="00457067" w:rsidRPr="004E3E4D">
        <w:rPr>
          <w:rFonts w:ascii="Sylfaen" w:hAnsi="Sylfaen" w:cs="Sylfaen"/>
          <w:lang w:val="ka-GE"/>
        </w:rPr>
        <w:t xml:space="preserve">ელექტრონულ </w:t>
      </w:r>
      <w:r w:rsidR="008647CD" w:rsidRPr="004E3E4D">
        <w:rPr>
          <w:rFonts w:ascii="Sylfaen" w:hAnsi="Sylfaen" w:cs="Sylfaen"/>
          <w:lang w:val="ka-GE"/>
        </w:rPr>
        <w:t>ტენდერს</w:t>
      </w:r>
      <w:r w:rsidR="00055E1E" w:rsidRPr="004E3E4D">
        <w:rPr>
          <w:rFonts w:ascii="Sylfaen" w:hAnsi="Sylfaen" w:cs="Sylfaen"/>
          <w:lang w:val="ka-GE"/>
        </w:rPr>
        <w:t xml:space="preserve"> </w:t>
      </w:r>
      <w:r w:rsidR="00487174" w:rsidRPr="004E3E4D">
        <w:rPr>
          <w:rFonts w:ascii="Sylfaen" w:hAnsi="Sylfaen" w:cs="Sylfaen"/>
          <w:lang w:val="ka-GE"/>
        </w:rPr>
        <w:t>1</w:t>
      </w:r>
      <w:r w:rsidR="000C36B3" w:rsidRPr="004E3E4D">
        <w:rPr>
          <w:rFonts w:ascii="Sylfaen" w:hAnsi="Sylfaen" w:cs="Sylfaen"/>
          <w:lang w:val="ka-GE"/>
        </w:rPr>
        <w:t xml:space="preserve"> ლოტად შემდეგი </w:t>
      </w:r>
      <w:r w:rsidR="00487174" w:rsidRPr="004E3E4D">
        <w:rPr>
          <w:rFonts w:ascii="Sylfaen" w:hAnsi="Sylfaen" w:cs="Sylfaen"/>
          <w:lang w:val="ka-GE"/>
        </w:rPr>
        <w:t>მომსახურების</w:t>
      </w:r>
      <w:r w:rsidR="000C36B3" w:rsidRPr="004E3E4D">
        <w:rPr>
          <w:rFonts w:ascii="Sylfaen" w:hAnsi="Sylfaen" w:cs="Sylfaen"/>
          <w:lang w:val="ka-GE"/>
        </w:rPr>
        <w:t xml:space="preserve"> შესყიდვაზე: </w:t>
      </w:r>
    </w:p>
    <w:p w14:paraId="4328DBDC" w14:textId="77777777" w:rsidR="00CF0A87" w:rsidRPr="004E3E4D" w:rsidRDefault="00CF0A87" w:rsidP="004B148B">
      <w:pPr>
        <w:spacing w:after="0" w:line="240" w:lineRule="auto"/>
        <w:rPr>
          <w:rFonts w:ascii="Sylfaen" w:hAnsi="Sylfaen" w:cs="Sylfaen"/>
          <w:lang w:val="ka-GE"/>
        </w:rPr>
      </w:pPr>
    </w:p>
    <w:p w14:paraId="11875500" w14:textId="43493E75" w:rsidR="00775248" w:rsidRPr="004E3E4D" w:rsidRDefault="00BE1DDF" w:rsidP="002F7417">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lang w:val="ka-GE"/>
        </w:rPr>
        <w:t>ევდოშვილის</w:t>
      </w:r>
      <w:r w:rsidR="009D4D4D" w:rsidRPr="004E3E4D">
        <w:rPr>
          <w:rFonts w:ascii="Sylfaen" w:hAnsi="Sylfaen" w:cs="Sylfaen"/>
          <w:b/>
          <w:sz w:val="24"/>
          <w:lang w:val="ka-GE"/>
        </w:rPr>
        <w:t xml:space="preserve"> ქუჩის რეაბილიტაციისთვის რკინა-ბეტონის </w:t>
      </w:r>
      <w:r w:rsidR="00775248" w:rsidRPr="004E3E4D">
        <w:rPr>
          <w:rFonts w:ascii="Sylfaen" w:hAnsi="Sylfaen" w:cs="Sylfaen"/>
          <w:b/>
          <w:sz w:val="24"/>
          <w:lang w:val="ka-GE"/>
        </w:rPr>
        <w:t>მილების შესყიდვა</w:t>
      </w:r>
    </w:p>
    <w:p w14:paraId="0FD49ED2" w14:textId="77777777" w:rsidR="0045609B" w:rsidRPr="004E3E4D" w:rsidRDefault="0045609B" w:rsidP="00D114DE">
      <w:pPr>
        <w:spacing w:after="0" w:line="240" w:lineRule="auto"/>
        <w:rPr>
          <w:rFonts w:ascii="Sylfaen" w:hAnsi="Sylfaen" w:cs="Sylfaen"/>
          <w:b/>
          <w:bCs/>
        </w:rPr>
      </w:pPr>
    </w:p>
    <w:p w14:paraId="6ADD8C25" w14:textId="77777777" w:rsidR="00CF0A87" w:rsidRPr="004E3E4D" w:rsidRDefault="001B055A" w:rsidP="00C87E77">
      <w:pPr>
        <w:pStyle w:val="ListParagraph"/>
        <w:numPr>
          <w:ilvl w:val="1"/>
          <w:numId w:val="2"/>
        </w:numPr>
        <w:spacing w:after="0" w:line="240" w:lineRule="auto"/>
        <w:jc w:val="both"/>
        <w:rPr>
          <w:rFonts w:ascii="Sylfaen" w:hAnsi="Sylfaen"/>
          <w:b/>
          <w:lang w:val="ka-GE"/>
        </w:rPr>
      </w:pPr>
      <w:r w:rsidRPr="004E3E4D">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4E3E4D" w:rsidRDefault="004A382A" w:rsidP="004A382A">
      <w:pPr>
        <w:pStyle w:val="ListParagraph"/>
        <w:spacing w:after="0" w:line="240" w:lineRule="auto"/>
        <w:ind w:left="360"/>
        <w:jc w:val="both"/>
        <w:rPr>
          <w:rFonts w:ascii="Sylfaen" w:hAnsi="Sylfaen"/>
          <w:b/>
          <w:sz w:val="14"/>
          <w:szCs w:val="14"/>
          <w:lang w:val="ka-GE"/>
        </w:rPr>
      </w:pPr>
    </w:p>
    <w:p w14:paraId="50564793" w14:textId="28D717AD" w:rsidR="00BC7740" w:rsidRPr="004E3E4D" w:rsidRDefault="005F2A51" w:rsidP="007249B4">
      <w:pPr>
        <w:spacing w:after="0" w:line="240" w:lineRule="auto"/>
        <w:jc w:val="both"/>
        <w:rPr>
          <w:rFonts w:ascii="Sylfaen" w:hAnsi="Sylfaen" w:cs="Sylfaen"/>
          <w:lang w:val="ka-GE"/>
        </w:rPr>
      </w:pPr>
      <w:r w:rsidRPr="004E3E4D">
        <w:rPr>
          <w:rFonts w:ascii="Sylfaen" w:hAnsi="Sylfaen" w:cs="Sylfaen"/>
          <w:lang w:val="ka-GE"/>
        </w:rPr>
        <w:t>რაოდენობა და სპეციფიკაცია მითითებულია</w:t>
      </w:r>
      <w:r w:rsidR="00682F84" w:rsidRPr="004E3E4D">
        <w:rPr>
          <w:rFonts w:ascii="Sylfaen" w:hAnsi="Sylfaen" w:cs="Sylfaen"/>
        </w:rPr>
        <w:t xml:space="preserve"> </w:t>
      </w:r>
      <w:proofErr w:type="spellStart"/>
      <w:r w:rsidR="00682F84" w:rsidRPr="004E3E4D">
        <w:rPr>
          <w:rFonts w:ascii="Sylfaen" w:hAnsi="Sylfaen" w:cs="Sylfaen"/>
        </w:rPr>
        <w:t>დანართი</w:t>
      </w:r>
      <w:proofErr w:type="spellEnd"/>
      <w:r w:rsidR="00682F84" w:rsidRPr="004E3E4D">
        <w:rPr>
          <w:rFonts w:ascii="Sylfaen" w:hAnsi="Sylfaen" w:cs="Sylfaen"/>
        </w:rPr>
        <w:t xml:space="preserve"> N1-</w:t>
      </w:r>
      <w:r w:rsidRPr="004E3E4D">
        <w:rPr>
          <w:rFonts w:ascii="Sylfaen" w:hAnsi="Sylfaen" w:cs="Sylfaen"/>
          <w:lang w:val="ka-GE"/>
        </w:rPr>
        <w:t>ში</w:t>
      </w:r>
      <w:r w:rsidR="007249B4" w:rsidRPr="004E3E4D">
        <w:rPr>
          <w:rFonts w:ascii="Sylfaen" w:hAnsi="Sylfaen" w:cs="Sylfaen"/>
          <w:lang w:val="ka-GE"/>
        </w:rPr>
        <w:t xml:space="preserve"> და თანდართულ სქემატურ ნახაზ</w:t>
      </w:r>
      <w:r w:rsidR="006A6206" w:rsidRPr="004E3E4D">
        <w:rPr>
          <w:rFonts w:ascii="Sylfaen" w:hAnsi="Sylfaen" w:cs="Sylfaen"/>
          <w:lang w:val="ka-GE"/>
        </w:rPr>
        <w:t>ებ</w:t>
      </w:r>
      <w:r w:rsidR="007249B4" w:rsidRPr="004E3E4D">
        <w:rPr>
          <w:rFonts w:ascii="Sylfaen" w:hAnsi="Sylfaen" w:cs="Sylfaen"/>
          <w:lang w:val="ka-GE"/>
        </w:rPr>
        <w:t>ში.</w:t>
      </w:r>
    </w:p>
    <w:p w14:paraId="1904AE0B" w14:textId="77777777" w:rsidR="00D114DE" w:rsidRPr="004E3E4D" w:rsidRDefault="00D114DE" w:rsidP="00860A3E">
      <w:pPr>
        <w:spacing w:after="0" w:line="240" w:lineRule="auto"/>
        <w:jc w:val="both"/>
        <w:rPr>
          <w:rFonts w:ascii="Sylfaen" w:hAnsi="Sylfaen" w:cs="Sylfaen"/>
          <w:lang w:val="ka-GE"/>
        </w:rPr>
      </w:pPr>
    </w:p>
    <w:p w14:paraId="63959517" w14:textId="77777777" w:rsidR="00C87E77" w:rsidRPr="004E3E4D" w:rsidRDefault="00E363A2" w:rsidP="00C87E77">
      <w:pPr>
        <w:spacing w:after="0"/>
        <w:rPr>
          <w:rFonts w:ascii="Sylfaen" w:hAnsi="Sylfaen" w:cs="Sylfaen"/>
          <w:b/>
          <w:color w:val="222222"/>
          <w:u w:val="single"/>
          <w:shd w:val="clear" w:color="auto" w:fill="FFFFFF"/>
          <w:lang w:val="ka-GE"/>
        </w:rPr>
      </w:pPr>
      <w:r w:rsidRPr="004E3E4D">
        <w:rPr>
          <w:rFonts w:ascii="Sylfaen" w:hAnsi="Sylfaen" w:cs="Sylfaen"/>
          <w:b/>
          <w:color w:val="222222"/>
          <w:u w:val="single"/>
          <w:shd w:val="clear" w:color="auto" w:fill="FFFFFF"/>
          <w:lang w:val="ka-GE"/>
        </w:rPr>
        <w:t>ტექნიკური დავალება</w:t>
      </w:r>
      <w:r w:rsidR="00C87E77" w:rsidRPr="004E3E4D">
        <w:rPr>
          <w:rFonts w:ascii="Sylfaen" w:hAnsi="Sylfaen" w:cs="Sylfaen"/>
          <w:b/>
          <w:color w:val="222222"/>
          <w:u w:val="single"/>
          <w:shd w:val="clear" w:color="auto" w:fill="FFFFFF"/>
          <w:lang w:val="ka-GE"/>
        </w:rPr>
        <w:t>:</w:t>
      </w:r>
    </w:p>
    <w:p w14:paraId="7C857CED" w14:textId="59E567FA" w:rsidR="00E363A2" w:rsidRPr="004E3E4D" w:rsidRDefault="00E363A2" w:rsidP="00E363A2">
      <w:pPr>
        <w:pStyle w:val="ListParagraph"/>
        <w:numPr>
          <w:ilvl w:val="0"/>
          <w:numId w:val="14"/>
        </w:numPr>
        <w:spacing w:after="0" w:line="240" w:lineRule="auto"/>
        <w:jc w:val="both"/>
        <w:rPr>
          <w:rFonts w:ascii="Sylfaen" w:hAnsi="Sylfaen" w:cs="Sylfaen"/>
          <w:lang w:val="ka-GE"/>
        </w:rPr>
      </w:pPr>
      <w:r w:rsidRPr="004E3E4D">
        <w:rPr>
          <w:rFonts w:ascii="Sylfaen" w:hAnsi="Sylfaen"/>
          <w:lang w:val="ka-GE"/>
        </w:rPr>
        <w:t>მომწოდებელმა ერთეულის ფასში უნდა გაითვალისწინოს ხარისხის კონტროლის კომპანიის დაქირავება (შ.პ.ს ბიურო ვერიტას ჯორჯია</w:t>
      </w:r>
      <w:r w:rsidR="009F27AA" w:rsidRPr="004E3E4D">
        <w:rPr>
          <w:rFonts w:ascii="Sylfaen" w:hAnsi="Sylfaen"/>
          <w:lang w:val="ka-GE"/>
        </w:rPr>
        <w:t xml:space="preserve"> ან </w:t>
      </w:r>
      <w:r w:rsidRPr="004E3E4D">
        <w:rPr>
          <w:rFonts w:ascii="Sylfaen" w:hAnsi="Sylfaen"/>
        </w:rPr>
        <w:t>SGS</w:t>
      </w:r>
      <w:r w:rsidR="007249B4" w:rsidRPr="004E3E4D">
        <w:rPr>
          <w:rFonts w:ascii="Sylfaen" w:hAnsi="Sylfaen"/>
        </w:rPr>
        <w:t xml:space="preserve"> </w:t>
      </w:r>
      <w:proofErr w:type="spellStart"/>
      <w:r w:rsidR="009F27AA" w:rsidRPr="004E3E4D">
        <w:rPr>
          <w:rFonts w:ascii="Sylfaen" w:hAnsi="Sylfaen"/>
        </w:rPr>
        <w:t>ან</w:t>
      </w:r>
      <w:proofErr w:type="spellEnd"/>
      <w:r w:rsidR="009F27AA" w:rsidRPr="004E3E4D">
        <w:rPr>
          <w:rFonts w:ascii="Sylfaen" w:hAnsi="Sylfaen"/>
        </w:rPr>
        <w:t xml:space="preserve"> შპს “</w:t>
      </w:r>
      <w:proofErr w:type="spellStart"/>
      <w:r w:rsidR="009F27AA" w:rsidRPr="004E3E4D">
        <w:rPr>
          <w:rFonts w:ascii="Sylfaen" w:hAnsi="Sylfaen"/>
        </w:rPr>
        <w:t>საშენი</w:t>
      </w:r>
      <w:proofErr w:type="spellEnd"/>
      <w:r w:rsidR="009F27AA" w:rsidRPr="004E3E4D">
        <w:rPr>
          <w:rFonts w:ascii="Sylfaen" w:hAnsi="Sylfaen"/>
        </w:rPr>
        <w:t xml:space="preserve"> </w:t>
      </w:r>
      <w:proofErr w:type="spellStart"/>
      <w:r w:rsidR="009F27AA" w:rsidRPr="004E3E4D">
        <w:rPr>
          <w:rFonts w:ascii="Sylfaen" w:hAnsi="Sylfaen"/>
        </w:rPr>
        <w:t>მასალებისა</w:t>
      </w:r>
      <w:proofErr w:type="spellEnd"/>
      <w:r w:rsidR="009F27AA" w:rsidRPr="004E3E4D">
        <w:rPr>
          <w:rFonts w:ascii="Sylfaen" w:hAnsi="Sylfaen"/>
        </w:rPr>
        <w:t xml:space="preserve"> </w:t>
      </w:r>
      <w:proofErr w:type="spellStart"/>
      <w:r w:rsidR="009F27AA" w:rsidRPr="004E3E4D">
        <w:rPr>
          <w:rFonts w:ascii="Sylfaen" w:hAnsi="Sylfaen"/>
        </w:rPr>
        <w:t>და</w:t>
      </w:r>
      <w:proofErr w:type="spellEnd"/>
      <w:r w:rsidR="009F27AA" w:rsidRPr="004E3E4D">
        <w:rPr>
          <w:rFonts w:ascii="Sylfaen" w:hAnsi="Sylfaen"/>
        </w:rPr>
        <w:t xml:space="preserve"> </w:t>
      </w:r>
      <w:proofErr w:type="spellStart"/>
      <w:r w:rsidR="009F27AA" w:rsidRPr="004E3E4D">
        <w:rPr>
          <w:rFonts w:ascii="Sylfaen" w:hAnsi="Sylfaen"/>
        </w:rPr>
        <w:t>ნაკეთობების</w:t>
      </w:r>
      <w:proofErr w:type="spellEnd"/>
      <w:r w:rsidR="009F27AA" w:rsidRPr="004E3E4D">
        <w:rPr>
          <w:rFonts w:ascii="Sylfaen" w:hAnsi="Sylfaen"/>
        </w:rPr>
        <w:t xml:space="preserve"> </w:t>
      </w:r>
      <w:proofErr w:type="spellStart"/>
      <w:r w:rsidR="009F27AA" w:rsidRPr="004E3E4D">
        <w:rPr>
          <w:rFonts w:ascii="Sylfaen" w:hAnsi="Sylfaen"/>
        </w:rPr>
        <w:t>კვლევითი</w:t>
      </w:r>
      <w:proofErr w:type="spellEnd"/>
      <w:r w:rsidR="009F27AA" w:rsidRPr="004E3E4D">
        <w:rPr>
          <w:rFonts w:ascii="Sylfaen" w:hAnsi="Sylfaen"/>
        </w:rPr>
        <w:t xml:space="preserve"> </w:t>
      </w:r>
      <w:proofErr w:type="spellStart"/>
      <w:r w:rsidR="009F27AA" w:rsidRPr="004E3E4D">
        <w:rPr>
          <w:rFonts w:ascii="Sylfaen" w:hAnsi="Sylfaen"/>
        </w:rPr>
        <w:t>ცენტრი</w:t>
      </w:r>
      <w:proofErr w:type="spellEnd"/>
      <w:r w:rsidR="009F27AA" w:rsidRPr="004E3E4D">
        <w:rPr>
          <w:rFonts w:ascii="Sylfaen" w:hAnsi="Sylfaen"/>
        </w:rPr>
        <w:t>”)</w:t>
      </w:r>
      <w:r w:rsidRPr="004E3E4D">
        <w:rPr>
          <w:rFonts w:ascii="Sylfaen" w:hAnsi="Sylfaen"/>
          <w:lang w:val="ka-GE"/>
        </w:rPr>
        <w:t>. რომელმაც უნდა გააკონტროლოს/შეამოწმოს და დოკუმენტალურად დაადასტუროს შემდეგი პუნქტები:</w:t>
      </w:r>
    </w:p>
    <w:p w14:paraId="28168DAE" w14:textId="77777777" w:rsidR="00E363A2" w:rsidRPr="004E3E4D" w:rsidRDefault="00E363A2" w:rsidP="00E363A2">
      <w:pPr>
        <w:pStyle w:val="ListParagraph"/>
        <w:numPr>
          <w:ilvl w:val="0"/>
          <w:numId w:val="15"/>
        </w:numPr>
        <w:spacing w:after="0" w:line="240" w:lineRule="auto"/>
        <w:jc w:val="both"/>
        <w:rPr>
          <w:rFonts w:ascii="Sylfaen" w:hAnsi="Sylfaen"/>
          <w:lang w:val="ka-GE"/>
        </w:rPr>
      </w:pPr>
      <w:r w:rsidRPr="004E3E4D">
        <w:rPr>
          <w:rFonts w:ascii="Sylfaen" w:hAnsi="Sylfaen"/>
          <w:lang w:val="ka-GE"/>
        </w:rPr>
        <w:t>პროდუქციის წარმოების შესაბამისობა სტანდარტებთან</w:t>
      </w:r>
    </w:p>
    <w:p w14:paraId="0446102D" w14:textId="77777777" w:rsidR="00E363A2" w:rsidRPr="004E3E4D" w:rsidRDefault="00E363A2" w:rsidP="00E363A2">
      <w:pPr>
        <w:pStyle w:val="ListParagraph"/>
        <w:numPr>
          <w:ilvl w:val="0"/>
          <w:numId w:val="15"/>
        </w:numPr>
        <w:spacing w:after="0" w:line="240" w:lineRule="auto"/>
        <w:jc w:val="both"/>
        <w:rPr>
          <w:rFonts w:ascii="Sylfaen" w:hAnsi="Sylfaen"/>
          <w:lang w:val="ka-GE"/>
        </w:rPr>
      </w:pPr>
      <w:r w:rsidRPr="004E3E4D">
        <w:rPr>
          <w:rFonts w:ascii="Sylfaen" w:hAnsi="Sylfaen"/>
          <w:lang w:val="ka-GE"/>
        </w:rPr>
        <w:t>ნედლეულის შესაბამისობა სტანდარტებთან</w:t>
      </w:r>
    </w:p>
    <w:p w14:paraId="0EE73829" w14:textId="77777777" w:rsidR="00E363A2" w:rsidRPr="004E3E4D" w:rsidRDefault="00E363A2" w:rsidP="00E363A2">
      <w:pPr>
        <w:pStyle w:val="ListParagraph"/>
        <w:numPr>
          <w:ilvl w:val="0"/>
          <w:numId w:val="15"/>
        </w:numPr>
        <w:spacing w:after="0" w:line="240" w:lineRule="auto"/>
        <w:jc w:val="both"/>
        <w:rPr>
          <w:rFonts w:ascii="Sylfaen" w:hAnsi="Sylfaen" w:cs="Sylfaen"/>
          <w:lang w:val="ka-GE"/>
        </w:rPr>
      </w:pPr>
      <w:r w:rsidRPr="004E3E4D">
        <w:rPr>
          <w:rFonts w:ascii="Sylfaen" w:hAnsi="Sylfaen"/>
          <w:lang w:val="ka-GE"/>
        </w:rPr>
        <w:t>კედლის სისქე</w:t>
      </w:r>
    </w:p>
    <w:p w14:paraId="57623E02" w14:textId="63058AA0" w:rsidR="00E363A2" w:rsidRPr="004E3E4D" w:rsidRDefault="00E363A2" w:rsidP="00E363A2">
      <w:pPr>
        <w:pStyle w:val="ListParagraph"/>
        <w:numPr>
          <w:ilvl w:val="0"/>
          <w:numId w:val="15"/>
        </w:numPr>
        <w:spacing w:after="0" w:line="240" w:lineRule="auto"/>
        <w:jc w:val="both"/>
        <w:rPr>
          <w:rFonts w:ascii="Sylfaen" w:hAnsi="Sylfaen" w:cs="Sylfaen"/>
          <w:lang w:val="ka-GE"/>
        </w:rPr>
      </w:pPr>
      <w:r w:rsidRPr="004E3E4D">
        <w:rPr>
          <w:rFonts w:ascii="Sylfaen" w:hAnsi="Sylfaen"/>
          <w:lang w:val="ka-GE"/>
        </w:rPr>
        <w:t xml:space="preserve">ყოველი მილის სიგრძე </w:t>
      </w:r>
      <w:r w:rsidR="006D3E87" w:rsidRPr="004E3E4D">
        <w:rPr>
          <w:rFonts w:ascii="Sylfaen" w:hAnsi="Sylfaen"/>
          <w:lang w:val="ka-GE"/>
        </w:rPr>
        <w:t>2</w:t>
      </w:r>
      <w:r w:rsidRPr="004E3E4D">
        <w:rPr>
          <w:rFonts w:ascii="Sylfaen" w:hAnsi="Sylfaen"/>
          <w:lang w:val="ka-GE"/>
        </w:rPr>
        <w:t xml:space="preserve"> მეტრი</w:t>
      </w:r>
    </w:p>
    <w:p w14:paraId="6EF1A6A5" w14:textId="461252DD" w:rsidR="00E363A2" w:rsidRPr="004E3E4D" w:rsidRDefault="00E363A2" w:rsidP="00E363A2">
      <w:pPr>
        <w:pStyle w:val="ListParagraph"/>
        <w:numPr>
          <w:ilvl w:val="0"/>
          <w:numId w:val="15"/>
        </w:numPr>
        <w:spacing w:after="0" w:line="240" w:lineRule="auto"/>
        <w:jc w:val="both"/>
        <w:rPr>
          <w:rFonts w:ascii="Sylfaen" w:hAnsi="Sylfaen" w:cs="Sylfaen"/>
          <w:lang w:val="ka-GE"/>
        </w:rPr>
      </w:pPr>
      <w:r w:rsidRPr="004E3E4D">
        <w:rPr>
          <w:rFonts w:ascii="Sylfaen" w:hAnsi="Sylfaen"/>
          <w:lang w:val="ka-GE"/>
        </w:rPr>
        <w:t xml:space="preserve">უნდა იყოს </w:t>
      </w:r>
      <w:r w:rsidR="007959AE" w:rsidRPr="004E3E4D">
        <w:rPr>
          <w:rFonts w:ascii="Sylfaen" w:hAnsi="Sylfaen"/>
          <w:lang w:val="ka-GE"/>
        </w:rPr>
        <w:t>და</w:t>
      </w:r>
      <w:r w:rsidRPr="004E3E4D">
        <w:rPr>
          <w:rFonts w:ascii="Sylfaen" w:hAnsi="Sylfaen"/>
          <w:lang w:val="ka-GE"/>
        </w:rPr>
        <w:t>კომპლექტ</w:t>
      </w:r>
      <w:r w:rsidR="007959AE" w:rsidRPr="004E3E4D">
        <w:rPr>
          <w:rFonts w:ascii="Sylfaen" w:hAnsi="Sylfaen"/>
          <w:lang w:val="ka-GE"/>
        </w:rPr>
        <w:t xml:space="preserve">ებული </w:t>
      </w:r>
      <w:proofErr w:type="spellStart"/>
      <w:r w:rsidR="00484033" w:rsidRPr="004E3E4D">
        <w:rPr>
          <w:rFonts w:ascii="Sylfaen" w:hAnsi="Sylfaen"/>
          <w:b/>
          <w:bCs/>
        </w:rPr>
        <w:t>შ</w:t>
      </w:r>
      <w:r w:rsidR="00591FB7" w:rsidRPr="004E3E4D">
        <w:rPr>
          <w:rFonts w:ascii="Sylfaen" w:hAnsi="Sylfaen"/>
          <w:b/>
          <w:bCs/>
        </w:rPr>
        <w:t>უ</w:t>
      </w:r>
      <w:r w:rsidR="00484033" w:rsidRPr="004E3E4D">
        <w:rPr>
          <w:rFonts w:ascii="Sylfaen" w:hAnsi="Sylfaen"/>
          <w:b/>
          <w:bCs/>
        </w:rPr>
        <w:t>ასადებებით</w:t>
      </w:r>
      <w:proofErr w:type="spellEnd"/>
    </w:p>
    <w:p w14:paraId="4792F290" w14:textId="77777777" w:rsidR="00E363A2" w:rsidRPr="004E3E4D" w:rsidRDefault="00E363A2" w:rsidP="00E363A2">
      <w:pPr>
        <w:pStyle w:val="ListParagraph"/>
        <w:numPr>
          <w:ilvl w:val="0"/>
          <w:numId w:val="15"/>
        </w:numPr>
        <w:spacing w:after="0" w:line="240" w:lineRule="auto"/>
        <w:jc w:val="both"/>
        <w:rPr>
          <w:rFonts w:ascii="Sylfaen" w:hAnsi="Sylfaen" w:cs="Sylfaen"/>
          <w:lang w:val="ka-GE"/>
        </w:rPr>
      </w:pPr>
      <w:r w:rsidRPr="004E3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4E3E4D" w:rsidRDefault="00E363A2" w:rsidP="00E363A2">
      <w:pPr>
        <w:pStyle w:val="ListParagraph"/>
        <w:numPr>
          <w:ilvl w:val="0"/>
          <w:numId w:val="15"/>
        </w:numPr>
        <w:spacing w:after="0" w:line="240" w:lineRule="auto"/>
        <w:jc w:val="both"/>
        <w:rPr>
          <w:rFonts w:ascii="Sylfaen" w:hAnsi="Sylfaen" w:cs="Sylfaen"/>
          <w:lang w:val="ka-GE"/>
        </w:rPr>
      </w:pPr>
      <w:r w:rsidRPr="004E3E4D">
        <w:rPr>
          <w:rFonts w:ascii="Sylfaen" w:hAnsi="Sylfaen"/>
          <w:lang w:val="ka-GE"/>
        </w:rPr>
        <w:t>ტრანსპორტირებამდე ყველა საჭირო დოკუმენტაციის წინასწარი გადამოწმება</w:t>
      </w:r>
    </w:p>
    <w:p w14:paraId="380189D8" w14:textId="10E8073C" w:rsidR="00FF1DC4" w:rsidRPr="004E3E4D" w:rsidRDefault="00FF1DC4" w:rsidP="004A382A">
      <w:pPr>
        <w:pStyle w:val="ListParagraph"/>
        <w:numPr>
          <w:ilvl w:val="0"/>
          <w:numId w:val="14"/>
        </w:numPr>
        <w:spacing w:after="0" w:line="240" w:lineRule="auto"/>
        <w:jc w:val="both"/>
        <w:rPr>
          <w:rFonts w:ascii="Sylfaen" w:hAnsi="Sylfaen" w:cs="Sylfaen"/>
          <w:lang w:val="ka-GE"/>
        </w:rPr>
      </w:pPr>
      <w:r w:rsidRPr="004E3E4D">
        <w:rPr>
          <w:rFonts w:ascii="Sylfaen" w:hAnsi="Sylfaen" w:cs="Sylfaen"/>
          <w:lang w:val="ka-GE"/>
        </w:rPr>
        <w:t>ტენდერით განსაზ</w:t>
      </w:r>
      <w:r w:rsidR="00612A19" w:rsidRPr="004E3E4D">
        <w:rPr>
          <w:rFonts w:ascii="Sylfaen" w:hAnsi="Sylfaen" w:cs="Sylfaen"/>
          <w:lang w:val="ka-GE"/>
        </w:rPr>
        <w:t>ღვრული პროდუქციის ნიმუშ</w:t>
      </w:r>
      <w:r w:rsidR="008C66D9" w:rsidRPr="004E3E4D">
        <w:rPr>
          <w:rFonts w:ascii="Sylfaen" w:hAnsi="Sylfaen" w:cs="Sylfaen"/>
          <w:lang w:val="ka-GE"/>
        </w:rPr>
        <w:t>ებ</w:t>
      </w:r>
      <w:r w:rsidR="00612A19" w:rsidRPr="004E3E4D">
        <w:rPr>
          <w:rFonts w:ascii="Sylfaen" w:hAnsi="Sylfaen" w:cs="Sylfaen"/>
          <w:lang w:val="ka-GE"/>
        </w:rPr>
        <w:t>ის (2 ცალი</w:t>
      </w:r>
      <w:r w:rsidR="00460FFB" w:rsidRPr="004E3E4D">
        <w:rPr>
          <w:rFonts w:ascii="Sylfaen" w:hAnsi="Sylfaen" w:cs="Sylfaen"/>
          <w:lang w:val="ka-GE"/>
        </w:rPr>
        <w:t xml:space="preserve"> მილი</w:t>
      </w:r>
      <w:r w:rsidR="00612A19" w:rsidRPr="004E3E4D">
        <w:rPr>
          <w:rFonts w:ascii="Sylfaen" w:hAnsi="Sylfaen" w:cs="Sylfaen"/>
          <w:lang w:val="ka-GE"/>
        </w:rPr>
        <w:t xml:space="preserve">) დამზადება (დამკვეთი </w:t>
      </w:r>
      <w:r w:rsidR="003D680F" w:rsidRPr="004E3E4D">
        <w:rPr>
          <w:rFonts w:ascii="Sylfaen" w:hAnsi="Sylfaen" w:cs="Sylfaen"/>
          <w:lang w:val="ka-GE"/>
        </w:rPr>
        <w:t>დეპარტამენტის მოთხოვნის შემთხვევაში</w:t>
      </w:r>
      <w:r w:rsidR="00612A19" w:rsidRPr="004E3E4D">
        <w:rPr>
          <w:rFonts w:ascii="Sylfaen" w:hAnsi="Sylfaen" w:cs="Sylfaen"/>
          <w:lang w:val="ka-GE"/>
        </w:rPr>
        <w:t>)</w:t>
      </w:r>
      <w:r w:rsidR="003D680F" w:rsidRPr="004E3E4D">
        <w:rPr>
          <w:rFonts w:ascii="Sylfaen" w:hAnsi="Sylfaen" w:cs="Sylfaen"/>
          <w:lang w:val="ka-GE"/>
        </w:rPr>
        <w:t>.</w:t>
      </w:r>
    </w:p>
    <w:p w14:paraId="24C45262" w14:textId="2CFE8A8A" w:rsidR="00F07C4B" w:rsidRPr="004E3E4D" w:rsidRDefault="001E50BB" w:rsidP="004A382A">
      <w:pPr>
        <w:pStyle w:val="ListParagraph"/>
        <w:numPr>
          <w:ilvl w:val="0"/>
          <w:numId w:val="14"/>
        </w:numPr>
        <w:spacing w:after="0" w:line="240" w:lineRule="auto"/>
        <w:jc w:val="both"/>
        <w:rPr>
          <w:rFonts w:ascii="Sylfaen" w:hAnsi="Sylfaen" w:cs="Sylfaen"/>
          <w:lang w:val="ka-GE"/>
        </w:rPr>
      </w:pPr>
      <w:r w:rsidRPr="004E3E4D">
        <w:rPr>
          <w:rFonts w:ascii="Sylfaen" w:hAnsi="Sylfaen" w:cs="Sylfaen"/>
          <w:lang w:val="ka-GE"/>
        </w:rPr>
        <w:t>დამკვეთი დეპარტამენტის მიერ</w:t>
      </w:r>
      <w:r w:rsidR="00BC6378" w:rsidRPr="004E3E4D">
        <w:rPr>
          <w:rFonts w:ascii="Sylfaen" w:hAnsi="Sylfaen" w:cs="Sylfaen"/>
          <w:lang w:val="ka-GE"/>
        </w:rPr>
        <w:t>,</w:t>
      </w:r>
      <w:r w:rsidRPr="004E3E4D">
        <w:rPr>
          <w:rFonts w:ascii="Sylfaen" w:hAnsi="Sylfaen" w:cs="Sylfaen"/>
          <w:lang w:val="ka-GE"/>
        </w:rPr>
        <w:t xml:space="preserve"> შემოწმდება პროდუქციის შემდეგი</w:t>
      </w:r>
      <w:r w:rsidR="00F07C4B" w:rsidRPr="004E3E4D">
        <w:rPr>
          <w:rFonts w:ascii="Sylfaen" w:hAnsi="Sylfaen" w:cs="Sylfaen"/>
          <w:lang w:val="ka-GE"/>
        </w:rPr>
        <w:t xml:space="preserve"> მახასია</w:t>
      </w:r>
      <w:r w:rsidR="004300A3" w:rsidRPr="004E3E4D">
        <w:rPr>
          <w:rFonts w:ascii="Sylfaen" w:hAnsi="Sylfaen" w:cs="Sylfaen"/>
          <w:lang w:val="ka-GE"/>
        </w:rPr>
        <w:t>თ</w:t>
      </w:r>
      <w:r w:rsidR="00F07C4B" w:rsidRPr="004E3E4D">
        <w:rPr>
          <w:rFonts w:ascii="Sylfaen" w:hAnsi="Sylfaen" w:cs="Sylfaen"/>
          <w:lang w:val="ka-GE"/>
        </w:rPr>
        <w:t>ებლები:</w:t>
      </w:r>
    </w:p>
    <w:p w14:paraId="2829498F" w14:textId="2ACFCE8B" w:rsidR="00285715" w:rsidRPr="004E3E4D" w:rsidRDefault="00E30E75"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ბე</w:t>
      </w:r>
      <w:r w:rsidR="009A2F66" w:rsidRPr="004E3E4D">
        <w:rPr>
          <w:rFonts w:ascii="Sylfaen" w:hAnsi="Sylfaen" w:cs="Sylfaen"/>
          <w:lang w:val="ka-GE"/>
        </w:rPr>
        <w:t xml:space="preserve">ტონის </w:t>
      </w:r>
      <w:r w:rsidR="006D7768" w:rsidRPr="004E3E4D">
        <w:rPr>
          <w:rFonts w:ascii="Sylfaen" w:hAnsi="Sylfaen" w:cs="Sylfaen"/>
          <w:lang w:val="ka-GE"/>
        </w:rPr>
        <w:t xml:space="preserve">აღებული </w:t>
      </w:r>
      <w:r w:rsidR="00285715" w:rsidRPr="004E3E4D">
        <w:rPr>
          <w:rFonts w:ascii="Sylfaen" w:hAnsi="Sylfaen" w:cs="Sylfaen"/>
          <w:lang w:val="ka-GE"/>
        </w:rPr>
        <w:t>კუბიკები</w:t>
      </w:r>
      <w:r w:rsidR="00DA480C" w:rsidRPr="004E3E4D">
        <w:rPr>
          <w:rFonts w:ascii="Sylfaen" w:hAnsi="Sylfaen" w:cs="Sylfaen"/>
          <w:lang w:val="ka-GE"/>
        </w:rPr>
        <w:t>ს გამოცდა</w:t>
      </w:r>
      <w:r w:rsidR="00285715" w:rsidRPr="004E3E4D">
        <w:rPr>
          <w:rFonts w:ascii="Sylfaen" w:hAnsi="Sylfaen" w:cs="Sylfaen"/>
          <w:lang w:val="ka-GE"/>
        </w:rPr>
        <w:t xml:space="preserve"> </w:t>
      </w:r>
    </w:p>
    <w:p w14:paraId="52F7BDF4" w14:textId="1C44B17B" w:rsidR="00285715" w:rsidRPr="004E3E4D" w:rsidRDefault="004D40F2"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მარკიანობის შემოწმება</w:t>
      </w:r>
      <w:r w:rsidR="00EA3E10" w:rsidRPr="004E3E4D">
        <w:rPr>
          <w:rFonts w:ascii="Sylfaen" w:hAnsi="Sylfaen" w:cs="Sylfaen"/>
          <w:lang w:val="ka-GE"/>
        </w:rPr>
        <w:t xml:space="preserve"> (</w:t>
      </w:r>
      <w:r w:rsidR="00285715" w:rsidRPr="004E3E4D">
        <w:rPr>
          <w:rFonts w:ascii="Sylfaen" w:hAnsi="Sylfaen" w:cs="Sylfaen"/>
          <w:lang w:val="ka-GE"/>
        </w:rPr>
        <w:t>შმიდტის ჩაქუჩი</w:t>
      </w:r>
      <w:r w:rsidR="00EA3E10" w:rsidRPr="004E3E4D">
        <w:rPr>
          <w:rFonts w:ascii="Sylfaen" w:hAnsi="Sylfaen" w:cs="Sylfaen"/>
          <w:lang w:val="ka-GE"/>
        </w:rPr>
        <w:t>თ)</w:t>
      </w:r>
      <w:r w:rsidR="00285715" w:rsidRPr="004E3E4D">
        <w:rPr>
          <w:rFonts w:ascii="Sylfaen" w:hAnsi="Sylfaen" w:cs="Sylfaen"/>
          <w:lang w:val="ka-GE"/>
        </w:rPr>
        <w:t xml:space="preserve"> </w:t>
      </w:r>
    </w:p>
    <w:p w14:paraId="053F0CAA" w14:textId="77777777" w:rsidR="00285715" w:rsidRPr="004E3E4D" w:rsidRDefault="00285715"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ფორიანობა (ტკეპნა)</w:t>
      </w:r>
    </w:p>
    <w:p w14:paraId="5ED5931F" w14:textId="641EA179" w:rsidR="00285715" w:rsidRPr="004E3E4D" w:rsidRDefault="00EA3E10"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 xml:space="preserve">მილის </w:t>
      </w:r>
      <w:r w:rsidR="00285715" w:rsidRPr="004E3E4D">
        <w:rPr>
          <w:rFonts w:ascii="Sylfaen" w:hAnsi="Sylfaen" w:cs="Sylfaen"/>
          <w:lang w:val="ka-GE"/>
        </w:rPr>
        <w:t>კედლ</w:t>
      </w:r>
      <w:r w:rsidR="00F02498" w:rsidRPr="004E3E4D">
        <w:rPr>
          <w:rFonts w:ascii="Sylfaen" w:hAnsi="Sylfaen" w:cs="Sylfaen"/>
          <w:lang w:val="ka-GE"/>
        </w:rPr>
        <w:t>ებ</w:t>
      </w:r>
      <w:r w:rsidR="00285715" w:rsidRPr="004E3E4D">
        <w:rPr>
          <w:rFonts w:ascii="Sylfaen" w:hAnsi="Sylfaen" w:cs="Sylfaen"/>
          <w:lang w:val="ka-GE"/>
        </w:rPr>
        <w:t>ის</w:t>
      </w:r>
      <w:r w:rsidR="005E5D20" w:rsidRPr="004E3E4D">
        <w:rPr>
          <w:rFonts w:ascii="Sylfaen" w:hAnsi="Sylfaen" w:cs="Sylfaen"/>
          <w:lang w:val="ka-GE"/>
        </w:rPr>
        <w:t>ა</w:t>
      </w:r>
      <w:r w:rsidR="007222CA" w:rsidRPr="004E3E4D">
        <w:rPr>
          <w:rFonts w:ascii="Sylfaen" w:hAnsi="Sylfaen" w:cs="Sylfaen"/>
          <w:lang w:val="ka-GE"/>
        </w:rPr>
        <w:t xml:space="preserve"> და მილყელის</w:t>
      </w:r>
      <w:r w:rsidR="00285715" w:rsidRPr="004E3E4D">
        <w:rPr>
          <w:rFonts w:ascii="Sylfaen" w:hAnsi="Sylfaen" w:cs="Sylfaen"/>
          <w:lang w:val="ka-GE"/>
        </w:rPr>
        <w:t xml:space="preserve"> სისქე</w:t>
      </w:r>
    </w:p>
    <w:p w14:paraId="7EF93EA9" w14:textId="77777777" w:rsidR="005E5D20" w:rsidRPr="004E3E4D" w:rsidRDefault="00285715"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არმატურ</w:t>
      </w:r>
      <w:r w:rsidR="00F02498" w:rsidRPr="004E3E4D">
        <w:rPr>
          <w:rFonts w:ascii="Sylfaen" w:hAnsi="Sylfaen" w:cs="Sylfaen"/>
          <w:lang w:val="ka-GE"/>
        </w:rPr>
        <w:t>ის</w:t>
      </w:r>
      <w:r w:rsidR="009A5EA9" w:rsidRPr="004E3E4D">
        <w:rPr>
          <w:rFonts w:ascii="Sylfaen" w:hAnsi="Sylfaen" w:cs="Sylfaen"/>
          <w:lang w:val="ka-GE"/>
        </w:rPr>
        <w:t xml:space="preserve"> </w:t>
      </w:r>
      <w:r w:rsidR="0084269B" w:rsidRPr="004E3E4D">
        <w:rPr>
          <w:rFonts w:ascii="Sylfaen" w:hAnsi="Sylfaen" w:cs="Sylfaen"/>
          <w:lang w:val="ka-GE"/>
        </w:rPr>
        <w:t>ზომის</w:t>
      </w:r>
      <w:r w:rsidR="00951466" w:rsidRPr="004E3E4D">
        <w:rPr>
          <w:rFonts w:ascii="Sylfaen" w:hAnsi="Sylfaen" w:cs="Sylfaen"/>
          <w:lang w:val="ka-GE"/>
        </w:rPr>
        <w:t>,</w:t>
      </w:r>
      <w:r w:rsidR="0084269B" w:rsidRPr="004E3E4D">
        <w:rPr>
          <w:rFonts w:ascii="Sylfaen" w:hAnsi="Sylfaen" w:cs="Sylfaen"/>
          <w:lang w:val="ka-GE"/>
        </w:rPr>
        <w:t xml:space="preserve"> ბიჯის</w:t>
      </w:r>
      <w:r w:rsidR="00951466" w:rsidRPr="004E3E4D">
        <w:rPr>
          <w:rFonts w:ascii="Sylfaen" w:hAnsi="Sylfaen" w:cs="Sylfaen"/>
          <w:lang w:val="ka-GE"/>
        </w:rPr>
        <w:t xml:space="preserve"> (დაშორება)</w:t>
      </w:r>
      <w:r w:rsidR="0084269B" w:rsidRPr="004E3E4D">
        <w:rPr>
          <w:rFonts w:ascii="Sylfaen" w:hAnsi="Sylfaen" w:cs="Sylfaen"/>
          <w:lang w:val="ka-GE"/>
        </w:rPr>
        <w:t xml:space="preserve"> შესაბამისობა</w:t>
      </w:r>
      <w:r w:rsidR="00B76FFE" w:rsidRPr="004E3E4D">
        <w:rPr>
          <w:rFonts w:ascii="Sylfaen" w:hAnsi="Sylfaen" w:cs="Sylfaen"/>
          <w:lang w:val="ka-GE"/>
        </w:rPr>
        <w:t xml:space="preserve"> ტენდერზე თანდართულ ნახაზებთან. </w:t>
      </w:r>
    </w:p>
    <w:p w14:paraId="427A0366" w14:textId="6014FD4C" w:rsidR="00285715" w:rsidRPr="004E3E4D" w:rsidRDefault="00B76FFE"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 xml:space="preserve">არმატურის </w:t>
      </w:r>
      <w:r w:rsidR="00F02498" w:rsidRPr="004E3E4D">
        <w:rPr>
          <w:rFonts w:ascii="Sylfaen" w:hAnsi="Sylfaen" w:cs="Sylfaen"/>
          <w:lang w:val="ka-GE"/>
        </w:rPr>
        <w:t>ხარისხი</w:t>
      </w:r>
      <w:r w:rsidR="009D1105" w:rsidRPr="004E3E4D">
        <w:rPr>
          <w:rFonts w:ascii="Sylfaen" w:hAnsi="Sylfaen" w:cs="Sylfaen"/>
          <w:lang w:val="ka-GE"/>
        </w:rPr>
        <w:t xml:space="preserve"> შესაბამისი სერტიფიკატების მიხედვით</w:t>
      </w:r>
    </w:p>
    <w:p w14:paraId="5DE1328D" w14:textId="77777777" w:rsidR="00285715" w:rsidRPr="004E3E4D" w:rsidRDefault="00285715"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რეზინის შუასადების ხარისხი</w:t>
      </w:r>
    </w:p>
    <w:p w14:paraId="1EF0A3BE" w14:textId="33F413F1" w:rsidR="00E964B5" w:rsidRPr="004E3E4D" w:rsidRDefault="00CF2303" w:rsidP="00285715">
      <w:pPr>
        <w:pStyle w:val="ListParagraph"/>
        <w:numPr>
          <w:ilvl w:val="0"/>
          <w:numId w:val="17"/>
        </w:numPr>
        <w:spacing w:after="0" w:line="240" w:lineRule="auto"/>
        <w:jc w:val="both"/>
        <w:rPr>
          <w:rFonts w:ascii="Sylfaen" w:hAnsi="Sylfaen" w:cs="Sylfaen"/>
          <w:lang w:val="ka-GE"/>
        </w:rPr>
      </w:pPr>
      <w:r w:rsidRPr="004E3E4D">
        <w:rPr>
          <w:rFonts w:ascii="Sylfaen" w:hAnsi="Sylfaen" w:cs="Sylfaen"/>
          <w:lang w:val="ka-GE"/>
        </w:rPr>
        <w:t xml:space="preserve">პროდუქციის </w:t>
      </w:r>
      <w:r w:rsidR="00F02498" w:rsidRPr="004E3E4D">
        <w:rPr>
          <w:rFonts w:ascii="Sylfaen" w:hAnsi="Sylfaen" w:cs="Sylfaen"/>
          <w:lang w:val="ka-GE"/>
        </w:rPr>
        <w:t>ხარისხ</w:t>
      </w:r>
      <w:r w:rsidRPr="004E3E4D">
        <w:rPr>
          <w:rFonts w:ascii="Sylfaen" w:hAnsi="Sylfaen" w:cs="Sylfaen"/>
          <w:lang w:val="ka-GE"/>
        </w:rPr>
        <w:t xml:space="preserve">თან დაკავშირებით </w:t>
      </w:r>
      <w:r w:rsidR="00D15A5D" w:rsidRPr="004E3E4D">
        <w:rPr>
          <w:rFonts w:ascii="Sylfaen" w:hAnsi="Sylfaen" w:cs="Sylfaen"/>
          <w:lang w:val="ka-GE"/>
        </w:rPr>
        <w:t>კითხევბის</w:t>
      </w:r>
      <w:r w:rsidRPr="004E3E4D">
        <w:rPr>
          <w:rFonts w:ascii="Sylfaen" w:hAnsi="Sylfaen" w:cs="Sylfaen"/>
          <w:lang w:val="ka-GE"/>
        </w:rPr>
        <w:t xml:space="preserve"> გაჩენის</w:t>
      </w:r>
      <w:r w:rsidR="00285715" w:rsidRPr="004E3E4D">
        <w:rPr>
          <w:rFonts w:ascii="Sylfaen" w:hAnsi="Sylfaen" w:cs="Sylfaen"/>
          <w:lang w:val="ka-GE"/>
        </w:rPr>
        <w:t xml:space="preserve"> შემთხვევაში</w:t>
      </w:r>
      <w:r w:rsidR="00F61DAC" w:rsidRPr="004E3E4D">
        <w:rPr>
          <w:rFonts w:ascii="Sylfaen" w:hAnsi="Sylfaen" w:cs="Sylfaen"/>
          <w:lang w:val="ka-GE"/>
        </w:rPr>
        <w:t>,</w:t>
      </w:r>
      <w:r w:rsidR="00285715" w:rsidRPr="004E3E4D">
        <w:rPr>
          <w:rFonts w:ascii="Sylfaen" w:hAnsi="Sylfaen" w:cs="Sylfaen"/>
          <w:lang w:val="ka-GE"/>
        </w:rPr>
        <w:t xml:space="preserve"> </w:t>
      </w:r>
      <w:r w:rsidRPr="004E3E4D">
        <w:rPr>
          <w:rFonts w:ascii="Sylfaen" w:hAnsi="Sylfaen" w:cs="Sylfaen"/>
          <w:lang w:val="ka-GE"/>
        </w:rPr>
        <w:t>პროდუქციის მწარმოებელმა კომ</w:t>
      </w:r>
      <w:r w:rsidR="00B23A1D" w:rsidRPr="004E3E4D">
        <w:rPr>
          <w:rFonts w:ascii="Sylfaen" w:hAnsi="Sylfaen" w:cs="Sylfaen"/>
          <w:lang w:val="ka-GE"/>
        </w:rPr>
        <w:t xml:space="preserve">პანიამ უნდა </w:t>
      </w:r>
      <w:r w:rsidR="00DA7BB0" w:rsidRPr="004E3E4D">
        <w:rPr>
          <w:rFonts w:ascii="Sylfaen" w:hAnsi="Sylfaen" w:cs="Sylfaen"/>
          <w:lang w:val="ka-GE"/>
        </w:rPr>
        <w:t xml:space="preserve">წარმოადგინოს </w:t>
      </w:r>
      <w:r w:rsidR="00D45098" w:rsidRPr="004E3E4D">
        <w:rPr>
          <w:rFonts w:ascii="Sylfaen" w:hAnsi="Sylfaen" w:cs="Sylfaen"/>
          <w:lang w:val="ka-GE"/>
        </w:rPr>
        <w:t xml:space="preserve">სსიპ. ლევან სამხარაულის სახელობის სასამართლო ექსპერტიზის ეროვნული ბიუროს მიერ გაცემული </w:t>
      </w:r>
      <w:r w:rsidR="007F3EA5" w:rsidRPr="004E3E4D">
        <w:rPr>
          <w:rFonts w:ascii="Sylfaen" w:hAnsi="Sylfaen" w:cs="Sylfaen"/>
          <w:lang w:val="ka-GE"/>
        </w:rPr>
        <w:t xml:space="preserve">დადებითი </w:t>
      </w:r>
      <w:r w:rsidR="00285715" w:rsidRPr="004E3E4D">
        <w:rPr>
          <w:rFonts w:ascii="Sylfaen" w:hAnsi="Sylfaen" w:cs="Sylfaen"/>
          <w:lang w:val="ka-GE"/>
        </w:rPr>
        <w:t xml:space="preserve">საექსპერტო დასკვნა, რომ </w:t>
      </w:r>
      <w:r w:rsidR="00D45098" w:rsidRPr="004E3E4D">
        <w:rPr>
          <w:rFonts w:ascii="Sylfaen" w:hAnsi="Sylfaen" w:cs="Sylfaen"/>
          <w:lang w:val="ka-GE"/>
        </w:rPr>
        <w:t xml:space="preserve">პრუდუქციის ხარისხი </w:t>
      </w:r>
      <w:r w:rsidR="007F3EA5" w:rsidRPr="004E3E4D">
        <w:rPr>
          <w:rFonts w:ascii="Sylfaen" w:hAnsi="Sylfaen" w:cs="Sylfaen"/>
          <w:lang w:val="ka-GE"/>
        </w:rPr>
        <w:t>სრულ შესაბამისობაშია მ</w:t>
      </w:r>
      <w:r w:rsidR="00D45098" w:rsidRPr="004E3E4D">
        <w:rPr>
          <w:rFonts w:ascii="Sylfaen" w:hAnsi="Sylfaen" w:cs="Sylfaen"/>
          <w:lang w:val="ka-GE"/>
        </w:rPr>
        <w:t>ოქმედ სამშენებლო ნორმებ</w:t>
      </w:r>
      <w:r w:rsidR="007F3EA5" w:rsidRPr="004E3E4D">
        <w:rPr>
          <w:rFonts w:ascii="Sylfaen" w:hAnsi="Sylfaen" w:cs="Sylfaen"/>
          <w:lang w:val="ka-GE"/>
        </w:rPr>
        <w:t>თან.</w:t>
      </w:r>
    </w:p>
    <w:p w14:paraId="52B00249" w14:textId="0C69201C" w:rsidR="00E363A2" w:rsidRPr="004E3E4D" w:rsidRDefault="00E363A2" w:rsidP="004A382A">
      <w:pPr>
        <w:pStyle w:val="ListParagraph"/>
        <w:numPr>
          <w:ilvl w:val="0"/>
          <w:numId w:val="14"/>
        </w:numPr>
        <w:spacing w:after="0" w:line="240" w:lineRule="auto"/>
        <w:jc w:val="both"/>
        <w:rPr>
          <w:rFonts w:ascii="Sylfaen" w:hAnsi="Sylfaen" w:cs="Sylfaen"/>
          <w:lang w:val="ka-GE"/>
        </w:rPr>
      </w:pPr>
      <w:r w:rsidRPr="004E3E4D">
        <w:rPr>
          <w:rFonts w:ascii="Sylfaen" w:hAnsi="Sylfaen"/>
          <w:lang w:val="ka-GE"/>
        </w:rPr>
        <w:t>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100 000 ლარი (ყოველ დარღვევაზე), ხოლო ყოველ ვადაგადაცილებულ დღეზე ჯარიმას დაემატება 10 000 ლარი.</w:t>
      </w:r>
    </w:p>
    <w:p w14:paraId="45547BF7" w14:textId="6C6BBC47" w:rsidR="00E363A2" w:rsidRPr="004E3E4D" w:rsidRDefault="00E363A2" w:rsidP="004A382A">
      <w:pPr>
        <w:pStyle w:val="ListParagraph"/>
        <w:numPr>
          <w:ilvl w:val="0"/>
          <w:numId w:val="14"/>
        </w:numPr>
        <w:jc w:val="both"/>
        <w:rPr>
          <w:rFonts w:ascii="Sylfaen" w:hAnsi="Sylfaen"/>
          <w:lang w:val="ka-GE"/>
        </w:rPr>
      </w:pPr>
      <w:r w:rsidRPr="004E3E4D">
        <w:rPr>
          <w:rFonts w:ascii="Sylfaen" w:hAnsi="Sylfaen"/>
          <w:lang w:val="ka-GE"/>
        </w:rPr>
        <w:lastRenderedPageBreak/>
        <w:t>პროდუქ</w:t>
      </w:r>
      <w:r w:rsidR="00B82E4D" w:rsidRPr="004E3E4D">
        <w:rPr>
          <w:rFonts w:ascii="Sylfaen" w:hAnsi="Sylfaen"/>
          <w:lang w:val="ka-GE"/>
        </w:rPr>
        <w:t xml:space="preserve">ციაზე უნდა ვრცელდებოდეს მინიმუ </w:t>
      </w:r>
      <w:r w:rsidRPr="004E3E4D">
        <w:rPr>
          <w:rFonts w:ascii="Sylfaen" w:hAnsi="Sylfaen"/>
          <w:lang w:val="ka-GE"/>
        </w:rPr>
        <w:t>გარანტია</w:t>
      </w:r>
      <w:r w:rsidR="00B82E4D" w:rsidRPr="004E3E4D">
        <w:rPr>
          <w:rFonts w:ascii="Sylfaen" w:hAnsi="Sylfaen"/>
        </w:rPr>
        <w:t xml:space="preserve"> </w:t>
      </w:r>
      <w:r w:rsidR="00B82E4D" w:rsidRPr="004E3E4D">
        <w:rPr>
          <w:rFonts w:ascii="Sylfaen" w:hAnsi="Sylfaen"/>
          <w:lang w:val="ka-GE"/>
        </w:rPr>
        <w:t>რაც მეტი იქნება მიენიჭება უპირატესობა</w:t>
      </w:r>
      <w:r w:rsidR="004A382A" w:rsidRPr="004E3E4D">
        <w:rPr>
          <w:rFonts w:ascii="Sylfaen" w:hAnsi="Sylfaen"/>
          <w:lang w:val="ka-GE"/>
        </w:rPr>
        <w:t>.</w:t>
      </w:r>
    </w:p>
    <w:p w14:paraId="55249D94" w14:textId="12E028C5" w:rsidR="00E363A2" w:rsidRPr="004E3E4D" w:rsidRDefault="00E363A2" w:rsidP="004A382A">
      <w:pPr>
        <w:pStyle w:val="ListParagraph"/>
        <w:numPr>
          <w:ilvl w:val="0"/>
          <w:numId w:val="14"/>
        </w:numPr>
        <w:spacing w:after="0" w:line="240" w:lineRule="auto"/>
        <w:jc w:val="both"/>
        <w:rPr>
          <w:rFonts w:ascii="Sylfaen" w:hAnsi="Sylfaen" w:cs="Sylfaen"/>
          <w:lang w:val="ka-GE"/>
        </w:rPr>
      </w:pPr>
      <w:r w:rsidRPr="004E3E4D">
        <w:rPr>
          <w:rFonts w:ascii="Sylfaen" w:hAnsi="Sylfaen" w:cs="Sylfaen"/>
          <w:lang w:val="ka-GE"/>
        </w:rPr>
        <w:t xml:space="preserve">ავანსი გაიცემა საბანკო </w:t>
      </w:r>
      <w:r w:rsidR="00591FB7" w:rsidRPr="004E3E4D">
        <w:rPr>
          <w:rFonts w:ascii="Sylfaen" w:hAnsi="Sylfaen" w:cs="Sylfaen"/>
          <w:lang w:val="ka-GE"/>
        </w:rPr>
        <w:t xml:space="preserve">მხოლოდ </w:t>
      </w:r>
      <w:r w:rsidRPr="004E3E4D">
        <w:rPr>
          <w:rFonts w:ascii="Sylfaen" w:hAnsi="Sylfaen" w:cs="Sylfaen"/>
          <w:lang w:val="ka-GE"/>
        </w:rPr>
        <w:t>გარანტიის საფუძველზე</w:t>
      </w:r>
      <w:r w:rsidR="00DA7B82" w:rsidRPr="004E3E4D">
        <w:rPr>
          <w:rFonts w:ascii="Sylfaen" w:hAnsi="Sylfaen" w:cs="Sylfaen"/>
          <w:lang w:val="ka-GE"/>
        </w:rPr>
        <w:t>, რომელიც</w:t>
      </w:r>
      <w:r w:rsidR="00DA7B82" w:rsidRPr="004E3E4D">
        <w:rPr>
          <w:rFonts w:ascii="Sylfaen" w:hAnsi="Sylfaen" w:cs="Sylfaen"/>
        </w:rPr>
        <w:t xml:space="preserve"> </w:t>
      </w:r>
      <w:proofErr w:type="spellStart"/>
      <w:r w:rsidR="00DA7B82" w:rsidRPr="004E3E4D">
        <w:rPr>
          <w:rFonts w:ascii="Sylfaen" w:hAnsi="Sylfaen" w:cs="Sylfaen"/>
        </w:rPr>
        <w:t>უნდა</w:t>
      </w:r>
      <w:proofErr w:type="spellEnd"/>
      <w:r w:rsidR="00DA7B82" w:rsidRPr="004E3E4D">
        <w:rPr>
          <w:rFonts w:ascii="Sylfaen" w:hAnsi="Sylfaen" w:cs="Sylfaen"/>
        </w:rPr>
        <w:t xml:space="preserve"> </w:t>
      </w:r>
      <w:proofErr w:type="spellStart"/>
      <w:r w:rsidR="00DA7B82" w:rsidRPr="004E3E4D">
        <w:rPr>
          <w:rFonts w:ascii="Sylfaen" w:hAnsi="Sylfaen" w:cs="Sylfaen"/>
        </w:rPr>
        <w:t>იყოს</w:t>
      </w:r>
      <w:proofErr w:type="spellEnd"/>
      <w:r w:rsidR="00DA7B82" w:rsidRPr="004E3E4D">
        <w:rPr>
          <w:rFonts w:ascii="Sylfaen" w:hAnsi="Sylfaen" w:cs="Sylfaen"/>
        </w:rPr>
        <w:t xml:space="preserve"> </w:t>
      </w:r>
      <w:proofErr w:type="spellStart"/>
      <w:r w:rsidR="00DA7B82" w:rsidRPr="004E3E4D">
        <w:rPr>
          <w:rFonts w:ascii="Sylfaen" w:hAnsi="Sylfaen" w:cs="Sylfaen"/>
        </w:rPr>
        <w:t>გაცემული</w:t>
      </w:r>
      <w:proofErr w:type="spellEnd"/>
      <w:r w:rsidR="00DA7B82" w:rsidRPr="004E3E4D">
        <w:rPr>
          <w:rFonts w:ascii="Sylfaen" w:hAnsi="Sylfaen" w:cs="Sylfaen"/>
        </w:rPr>
        <w:t xml:space="preserve"> </w:t>
      </w:r>
      <w:proofErr w:type="spellStart"/>
      <w:r w:rsidR="00DA7B82" w:rsidRPr="004E3E4D">
        <w:rPr>
          <w:rFonts w:ascii="Sylfaen" w:hAnsi="Sylfaen" w:cs="Sylfaen"/>
        </w:rPr>
        <w:t>საქართველოს</w:t>
      </w:r>
      <w:proofErr w:type="spellEnd"/>
      <w:r w:rsidR="00DA7B82" w:rsidRPr="004E3E4D">
        <w:rPr>
          <w:rFonts w:ascii="Sylfaen" w:hAnsi="Sylfaen" w:cs="Sylfaen"/>
        </w:rPr>
        <w:t xml:space="preserve"> </w:t>
      </w:r>
      <w:proofErr w:type="spellStart"/>
      <w:r w:rsidR="00DA7B82" w:rsidRPr="004E3E4D">
        <w:rPr>
          <w:rFonts w:ascii="Sylfaen" w:hAnsi="Sylfaen" w:cs="Sylfaen"/>
        </w:rPr>
        <w:t>მიერ</w:t>
      </w:r>
      <w:proofErr w:type="spellEnd"/>
      <w:r w:rsidR="00DA7B82" w:rsidRPr="004E3E4D">
        <w:rPr>
          <w:rFonts w:ascii="Sylfaen" w:hAnsi="Sylfaen" w:cs="Sylfaen"/>
        </w:rPr>
        <w:t xml:space="preserve"> </w:t>
      </w:r>
      <w:proofErr w:type="spellStart"/>
      <w:r w:rsidR="00DA7B82" w:rsidRPr="004E3E4D">
        <w:rPr>
          <w:rFonts w:ascii="Sylfaen" w:hAnsi="Sylfaen" w:cs="Sylfaen"/>
        </w:rPr>
        <w:t>ლიცენზირებული</w:t>
      </w:r>
      <w:proofErr w:type="spellEnd"/>
      <w:r w:rsidR="00DA7B82" w:rsidRPr="004E3E4D">
        <w:rPr>
          <w:rFonts w:ascii="Sylfaen" w:hAnsi="Sylfaen" w:cs="Sylfaen"/>
        </w:rPr>
        <w:t xml:space="preserve"> </w:t>
      </w:r>
      <w:proofErr w:type="spellStart"/>
      <w:r w:rsidR="00DA7B82" w:rsidRPr="004E3E4D">
        <w:rPr>
          <w:rFonts w:ascii="Sylfaen" w:hAnsi="Sylfaen" w:cs="Sylfaen"/>
        </w:rPr>
        <w:t>ბანკის</w:t>
      </w:r>
      <w:proofErr w:type="spellEnd"/>
      <w:r w:rsidR="00DA7B82" w:rsidRPr="004E3E4D">
        <w:rPr>
          <w:rFonts w:ascii="Sylfaen" w:hAnsi="Sylfaen" w:cs="Sylfaen"/>
        </w:rPr>
        <w:t xml:space="preserve"> </w:t>
      </w:r>
      <w:proofErr w:type="spellStart"/>
      <w:r w:rsidR="00DA7B82" w:rsidRPr="004E3E4D">
        <w:rPr>
          <w:rFonts w:ascii="Sylfaen" w:hAnsi="Sylfaen" w:cs="Sylfaen"/>
        </w:rPr>
        <w:t>ან</w:t>
      </w:r>
      <w:proofErr w:type="spellEnd"/>
      <w:r w:rsidR="00DA7B82" w:rsidRPr="004E3E4D">
        <w:rPr>
          <w:rFonts w:ascii="Sylfaen" w:hAnsi="Sylfaen" w:cs="Sylfaen"/>
        </w:rPr>
        <w:t xml:space="preserve"> „</w:t>
      </w:r>
      <w:proofErr w:type="spellStart"/>
      <w:r w:rsidR="00DA7B82" w:rsidRPr="004E3E4D">
        <w:rPr>
          <w:rFonts w:ascii="Sylfaen" w:hAnsi="Sylfaen" w:cs="Sylfaen"/>
        </w:rPr>
        <w:t>ეკონომიკური</w:t>
      </w:r>
      <w:proofErr w:type="spellEnd"/>
      <w:r w:rsidR="00DA7B82" w:rsidRPr="004E3E4D">
        <w:rPr>
          <w:rFonts w:ascii="Sylfaen" w:hAnsi="Sylfaen" w:cs="Sylfaen"/>
        </w:rPr>
        <w:t xml:space="preserve"> </w:t>
      </w:r>
      <w:proofErr w:type="spellStart"/>
      <w:r w:rsidR="00DA7B82" w:rsidRPr="004E3E4D">
        <w:rPr>
          <w:rFonts w:ascii="Sylfaen" w:hAnsi="Sylfaen" w:cs="Sylfaen"/>
        </w:rPr>
        <w:t>თანამშრომლობისა</w:t>
      </w:r>
      <w:proofErr w:type="spellEnd"/>
      <w:r w:rsidR="00DA7B82" w:rsidRPr="004E3E4D">
        <w:rPr>
          <w:rFonts w:ascii="Sylfaen" w:hAnsi="Sylfaen" w:cs="Sylfaen"/>
        </w:rPr>
        <w:t xml:space="preserve"> </w:t>
      </w:r>
      <w:proofErr w:type="spellStart"/>
      <w:r w:rsidR="00DA7B82" w:rsidRPr="004E3E4D">
        <w:rPr>
          <w:rFonts w:ascii="Sylfaen" w:hAnsi="Sylfaen" w:cs="Sylfaen"/>
        </w:rPr>
        <w:t>და</w:t>
      </w:r>
      <w:proofErr w:type="spellEnd"/>
      <w:r w:rsidR="00DA7B82" w:rsidRPr="004E3E4D">
        <w:rPr>
          <w:rFonts w:ascii="Sylfaen" w:hAnsi="Sylfaen" w:cs="Sylfaen"/>
        </w:rPr>
        <w:t xml:space="preserve"> </w:t>
      </w:r>
      <w:proofErr w:type="spellStart"/>
      <w:r w:rsidR="00DA7B82" w:rsidRPr="004E3E4D">
        <w:rPr>
          <w:rFonts w:ascii="Sylfaen" w:hAnsi="Sylfaen" w:cs="Sylfaen"/>
        </w:rPr>
        <w:t>განვითარების</w:t>
      </w:r>
      <w:proofErr w:type="spellEnd"/>
      <w:r w:rsidR="00DA7B82" w:rsidRPr="004E3E4D">
        <w:rPr>
          <w:rFonts w:ascii="Sylfaen" w:hAnsi="Sylfaen" w:cs="Sylfaen"/>
        </w:rPr>
        <w:t xml:space="preserve"> </w:t>
      </w:r>
      <w:proofErr w:type="spellStart"/>
      <w:r w:rsidR="00DA7B82" w:rsidRPr="004E3E4D">
        <w:rPr>
          <w:rFonts w:ascii="Sylfaen" w:hAnsi="Sylfaen" w:cs="Sylfaen"/>
        </w:rPr>
        <w:t>ორგანიზაციის</w:t>
      </w:r>
      <w:proofErr w:type="spellEnd"/>
      <w:r w:rsidR="00DA7B82" w:rsidRPr="004E3E4D">
        <w:rPr>
          <w:rFonts w:ascii="Sylfaen" w:hAnsi="Sylfaen" w:cs="Sylfaen"/>
        </w:rPr>
        <w:t xml:space="preserve">“ („OECD“) </w:t>
      </w:r>
      <w:proofErr w:type="spellStart"/>
      <w:r w:rsidR="00DA7B82" w:rsidRPr="004E3E4D">
        <w:rPr>
          <w:rFonts w:ascii="Sylfaen" w:hAnsi="Sylfaen" w:cs="Sylfaen"/>
        </w:rPr>
        <w:t>წევრი</w:t>
      </w:r>
      <w:proofErr w:type="spellEnd"/>
      <w:r w:rsidR="00DA7B82" w:rsidRPr="004E3E4D">
        <w:rPr>
          <w:rFonts w:ascii="Sylfaen" w:hAnsi="Sylfaen" w:cs="Sylfaen"/>
        </w:rPr>
        <w:t xml:space="preserve"> </w:t>
      </w:r>
      <w:proofErr w:type="spellStart"/>
      <w:r w:rsidR="00DA7B82" w:rsidRPr="004E3E4D">
        <w:rPr>
          <w:rFonts w:ascii="Sylfaen" w:hAnsi="Sylfaen" w:cs="Sylfaen"/>
        </w:rPr>
        <w:t>ქვეყნის</w:t>
      </w:r>
      <w:proofErr w:type="spellEnd"/>
      <w:r w:rsidR="00DA7B82" w:rsidRPr="004E3E4D">
        <w:rPr>
          <w:rFonts w:ascii="Sylfaen" w:hAnsi="Sylfaen" w:cs="Sylfaen"/>
        </w:rPr>
        <w:t xml:space="preserve"> </w:t>
      </w:r>
      <w:proofErr w:type="spellStart"/>
      <w:r w:rsidR="00DA7B82" w:rsidRPr="004E3E4D">
        <w:rPr>
          <w:rFonts w:ascii="Sylfaen" w:hAnsi="Sylfaen" w:cs="Sylfaen"/>
        </w:rPr>
        <w:t>ბანკის</w:t>
      </w:r>
      <w:proofErr w:type="spellEnd"/>
      <w:r w:rsidR="00DA7B82" w:rsidRPr="004E3E4D">
        <w:rPr>
          <w:rFonts w:ascii="Sylfaen" w:hAnsi="Sylfaen" w:cs="Sylfaen"/>
        </w:rPr>
        <w:t xml:space="preserve"> </w:t>
      </w:r>
      <w:proofErr w:type="spellStart"/>
      <w:r w:rsidR="00DA7B82" w:rsidRPr="004E3E4D">
        <w:rPr>
          <w:rFonts w:ascii="Sylfaen" w:hAnsi="Sylfaen" w:cs="Sylfaen"/>
        </w:rPr>
        <w:t>მიერ</w:t>
      </w:r>
      <w:proofErr w:type="spellEnd"/>
      <w:r w:rsidR="00DA7B82" w:rsidRPr="004E3E4D">
        <w:rPr>
          <w:rFonts w:ascii="Sylfaen" w:hAnsi="Sylfaen" w:cs="Sylfaen"/>
        </w:rPr>
        <w:t xml:space="preserve">. </w:t>
      </w:r>
      <w:r w:rsidRPr="004E3E4D">
        <w:rPr>
          <w:rFonts w:ascii="Sylfaen" w:hAnsi="Sylfaen" w:cs="Sylfaen"/>
          <w:lang w:val="ka-GE"/>
        </w:rPr>
        <w:t>ავანსის გაზრდა შესაძლებელია</w:t>
      </w:r>
      <w:r w:rsidR="009D4D4D" w:rsidRPr="004E3E4D">
        <w:rPr>
          <w:rFonts w:ascii="Sylfaen" w:hAnsi="Sylfaen" w:cs="Sylfaen"/>
          <w:lang w:val="ka-GE"/>
        </w:rPr>
        <w:t xml:space="preserve"> არაუმეტეს 25%-მდე</w:t>
      </w:r>
      <w:r w:rsidRPr="004E3E4D">
        <w:rPr>
          <w:rFonts w:ascii="Sylfaen" w:hAnsi="Sylfaen" w:cs="Sylfaen"/>
          <w:lang w:val="ka-GE"/>
        </w:rPr>
        <w:t>, თუ ხარისხის კონტროლის კომპანია დაადასტურებს ა</w:t>
      </w:r>
      <w:r w:rsidR="00591FB7" w:rsidRPr="004E3E4D">
        <w:rPr>
          <w:rFonts w:ascii="Sylfaen" w:hAnsi="Sylfaen" w:cs="Sylfaen"/>
          <w:lang w:val="ka-GE"/>
        </w:rPr>
        <w:t>ვ</w:t>
      </w:r>
      <w:r w:rsidRPr="004E3E4D">
        <w:rPr>
          <w:rFonts w:ascii="Sylfaen" w:hAnsi="Sylfaen" w:cs="Sylfaen"/>
          <w:lang w:val="ka-GE"/>
        </w:rPr>
        <w:t>ა</w:t>
      </w:r>
      <w:r w:rsidR="00591FB7" w:rsidRPr="004E3E4D">
        <w:rPr>
          <w:rFonts w:ascii="Sylfaen" w:hAnsi="Sylfaen" w:cs="Sylfaen"/>
          <w:lang w:val="ka-GE"/>
        </w:rPr>
        <w:t>ნ</w:t>
      </w:r>
      <w:r w:rsidRPr="004E3E4D">
        <w:rPr>
          <w:rFonts w:ascii="Sylfaen" w:hAnsi="Sylfaen" w:cs="Sylfaen"/>
          <w:lang w:val="ka-GE"/>
        </w:rPr>
        <w:t>სის გაზრდის რაციონალურობას, ეტაპობრივი მოწოდებების შესაბამისად.</w:t>
      </w:r>
    </w:p>
    <w:p w14:paraId="78BE115A" w14:textId="77777777" w:rsidR="00E363A2" w:rsidRPr="004E3E4D" w:rsidRDefault="00E363A2" w:rsidP="004B148B">
      <w:pPr>
        <w:pStyle w:val="ListParagraph"/>
        <w:numPr>
          <w:ilvl w:val="0"/>
          <w:numId w:val="14"/>
        </w:numPr>
        <w:spacing w:after="0" w:line="240" w:lineRule="auto"/>
        <w:jc w:val="both"/>
        <w:rPr>
          <w:rFonts w:ascii="Sylfaen" w:hAnsi="Sylfaen" w:cs="Sylfaen"/>
          <w:b/>
          <w:lang w:val="ka-GE"/>
        </w:rPr>
      </w:pPr>
      <w:r w:rsidRPr="004E3E4D">
        <w:rPr>
          <w:rFonts w:ascii="Sylfaen" w:hAnsi="Sylfaen" w:cs="Sylfaen"/>
          <w:lang w:val="ka-GE"/>
        </w:rPr>
        <w:t xml:space="preserve"> მოითხოვება ხელშეკრულების შესრულების უზრუნველყოფის გარანტია</w:t>
      </w:r>
      <w:r w:rsidRPr="004E3E4D">
        <w:rPr>
          <w:rFonts w:ascii="Sylfaen" w:hAnsi="Sylfaen" w:cs="Sylfaen"/>
        </w:rPr>
        <w:t xml:space="preserve"> 5 </w:t>
      </w:r>
      <w:r w:rsidRPr="004E3E4D">
        <w:rPr>
          <w:rFonts w:ascii="Sylfaen" w:hAnsi="Sylfaen" w:cs="Sylfaen"/>
          <w:lang w:val="ka-GE"/>
        </w:rPr>
        <w:t>პროცენტი</w:t>
      </w:r>
      <w:r w:rsidRPr="004E3E4D">
        <w:rPr>
          <w:rFonts w:ascii="Sylfaen" w:hAnsi="Sylfaen" w:cs="Sylfaen"/>
        </w:rPr>
        <w:t xml:space="preserve"> </w:t>
      </w:r>
      <w:r w:rsidRPr="004E3E4D">
        <w:rPr>
          <w:rFonts w:ascii="Sylfaen" w:hAnsi="Sylfaen" w:cs="Sylfaen"/>
          <w:lang w:val="ka-GE"/>
        </w:rPr>
        <w:t>(</w:t>
      </w:r>
      <w:proofErr w:type="spellStart"/>
      <w:r w:rsidRPr="004E3E4D">
        <w:rPr>
          <w:rFonts w:ascii="Sylfaen" w:hAnsi="Sylfaen" w:cs="Sylfaen"/>
        </w:rPr>
        <w:t>საბანკო</w:t>
      </w:r>
      <w:proofErr w:type="spellEnd"/>
      <w:r w:rsidRPr="004E3E4D">
        <w:rPr>
          <w:rFonts w:ascii="Sylfaen" w:hAnsi="Sylfaen" w:cs="Sylfaen"/>
        </w:rPr>
        <w:t xml:space="preserve"> </w:t>
      </w:r>
      <w:proofErr w:type="spellStart"/>
      <w:r w:rsidRPr="004E3E4D">
        <w:rPr>
          <w:rFonts w:ascii="Sylfaen" w:hAnsi="Sylfaen" w:cs="Sylfaen"/>
        </w:rPr>
        <w:t>გარანტია</w:t>
      </w:r>
      <w:proofErr w:type="spellEnd"/>
      <w:r w:rsidRPr="004E3E4D">
        <w:rPr>
          <w:rFonts w:ascii="Sylfaen" w:hAnsi="Sylfaen" w:cs="Sylfaen"/>
        </w:rPr>
        <w:t xml:space="preserve"> </w:t>
      </w:r>
      <w:proofErr w:type="spellStart"/>
      <w:r w:rsidRPr="004E3E4D">
        <w:rPr>
          <w:rFonts w:ascii="Sylfaen" w:hAnsi="Sylfaen" w:cs="Sylfaen"/>
        </w:rPr>
        <w:t>უნდა</w:t>
      </w:r>
      <w:proofErr w:type="spellEnd"/>
      <w:r w:rsidRPr="004E3E4D">
        <w:rPr>
          <w:rFonts w:ascii="Sylfaen" w:hAnsi="Sylfaen" w:cs="Sylfaen"/>
        </w:rPr>
        <w:t xml:space="preserve"> </w:t>
      </w:r>
      <w:proofErr w:type="spellStart"/>
      <w:r w:rsidRPr="004E3E4D">
        <w:rPr>
          <w:rFonts w:ascii="Sylfaen" w:hAnsi="Sylfaen" w:cs="Sylfaen"/>
        </w:rPr>
        <w:t>იყოს</w:t>
      </w:r>
      <w:proofErr w:type="spellEnd"/>
      <w:r w:rsidRPr="004E3E4D">
        <w:rPr>
          <w:rFonts w:ascii="Sylfaen" w:hAnsi="Sylfaen" w:cs="Sylfaen"/>
        </w:rPr>
        <w:t xml:space="preserve"> </w:t>
      </w:r>
      <w:proofErr w:type="spellStart"/>
      <w:r w:rsidRPr="004E3E4D">
        <w:rPr>
          <w:rFonts w:ascii="Sylfaen" w:hAnsi="Sylfaen" w:cs="Sylfaen"/>
        </w:rPr>
        <w:t>გაცემული</w:t>
      </w:r>
      <w:proofErr w:type="spellEnd"/>
      <w:r w:rsidRPr="004E3E4D">
        <w:rPr>
          <w:rFonts w:ascii="Sylfaen" w:hAnsi="Sylfaen" w:cs="Sylfaen"/>
        </w:rPr>
        <w:t xml:space="preserve"> </w:t>
      </w:r>
      <w:proofErr w:type="spellStart"/>
      <w:r w:rsidRPr="004E3E4D">
        <w:rPr>
          <w:rFonts w:ascii="Sylfaen" w:hAnsi="Sylfaen" w:cs="Sylfaen"/>
        </w:rPr>
        <w:t>საქართველოს</w:t>
      </w:r>
      <w:proofErr w:type="spellEnd"/>
      <w:r w:rsidRPr="004E3E4D">
        <w:rPr>
          <w:rFonts w:ascii="Sylfaen" w:hAnsi="Sylfaen" w:cs="Sylfaen"/>
        </w:rPr>
        <w:t xml:space="preserve"> </w:t>
      </w:r>
      <w:proofErr w:type="spellStart"/>
      <w:r w:rsidRPr="004E3E4D">
        <w:rPr>
          <w:rFonts w:ascii="Sylfaen" w:hAnsi="Sylfaen" w:cs="Sylfaen"/>
        </w:rPr>
        <w:t>მიერ</w:t>
      </w:r>
      <w:proofErr w:type="spellEnd"/>
      <w:r w:rsidRPr="004E3E4D">
        <w:rPr>
          <w:rFonts w:ascii="Sylfaen" w:hAnsi="Sylfaen" w:cs="Sylfaen"/>
        </w:rPr>
        <w:t xml:space="preserve"> </w:t>
      </w:r>
      <w:proofErr w:type="spellStart"/>
      <w:r w:rsidRPr="004E3E4D">
        <w:rPr>
          <w:rFonts w:ascii="Sylfaen" w:hAnsi="Sylfaen" w:cs="Sylfaen"/>
        </w:rPr>
        <w:t>ლიცენზირებული</w:t>
      </w:r>
      <w:proofErr w:type="spellEnd"/>
      <w:r w:rsidRPr="004E3E4D">
        <w:rPr>
          <w:rFonts w:ascii="Sylfaen" w:hAnsi="Sylfaen" w:cs="Sylfaen"/>
        </w:rPr>
        <w:t xml:space="preserve"> </w:t>
      </w:r>
      <w:proofErr w:type="spellStart"/>
      <w:r w:rsidRPr="004E3E4D">
        <w:rPr>
          <w:rFonts w:ascii="Sylfaen" w:hAnsi="Sylfaen" w:cs="Sylfaen"/>
        </w:rPr>
        <w:t>ბანკის</w:t>
      </w:r>
      <w:proofErr w:type="spellEnd"/>
      <w:r w:rsidRPr="004E3E4D">
        <w:rPr>
          <w:rFonts w:ascii="Sylfaen" w:hAnsi="Sylfaen" w:cs="Sylfaen"/>
        </w:rPr>
        <w:t xml:space="preserve"> </w:t>
      </w:r>
      <w:proofErr w:type="spellStart"/>
      <w:r w:rsidRPr="004E3E4D">
        <w:rPr>
          <w:rFonts w:ascii="Sylfaen" w:hAnsi="Sylfaen" w:cs="Sylfaen"/>
        </w:rPr>
        <w:t>ან</w:t>
      </w:r>
      <w:proofErr w:type="spellEnd"/>
      <w:r w:rsidRPr="004E3E4D">
        <w:rPr>
          <w:rFonts w:ascii="Sylfaen" w:hAnsi="Sylfaen" w:cs="Sylfaen"/>
        </w:rPr>
        <w:t xml:space="preserve"> „</w:t>
      </w:r>
      <w:proofErr w:type="spellStart"/>
      <w:r w:rsidRPr="004E3E4D">
        <w:rPr>
          <w:rFonts w:ascii="Sylfaen" w:hAnsi="Sylfaen" w:cs="Sylfaen"/>
        </w:rPr>
        <w:t>ეკონომიკური</w:t>
      </w:r>
      <w:proofErr w:type="spellEnd"/>
      <w:r w:rsidRPr="004E3E4D">
        <w:rPr>
          <w:rFonts w:ascii="Sylfaen" w:hAnsi="Sylfaen" w:cs="Sylfaen"/>
        </w:rPr>
        <w:t xml:space="preserve"> </w:t>
      </w:r>
      <w:proofErr w:type="spellStart"/>
      <w:r w:rsidRPr="004E3E4D">
        <w:rPr>
          <w:rFonts w:ascii="Sylfaen" w:hAnsi="Sylfaen" w:cs="Sylfaen"/>
        </w:rPr>
        <w:t>თანამშრომლობისა</w:t>
      </w:r>
      <w:proofErr w:type="spellEnd"/>
      <w:r w:rsidRPr="004E3E4D">
        <w:rPr>
          <w:rFonts w:ascii="Sylfaen" w:hAnsi="Sylfaen" w:cs="Sylfaen"/>
        </w:rPr>
        <w:t xml:space="preserve"> </w:t>
      </w:r>
      <w:proofErr w:type="spellStart"/>
      <w:r w:rsidRPr="004E3E4D">
        <w:rPr>
          <w:rFonts w:ascii="Sylfaen" w:hAnsi="Sylfaen" w:cs="Sylfaen"/>
        </w:rPr>
        <w:t>და</w:t>
      </w:r>
      <w:proofErr w:type="spellEnd"/>
      <w:r w:rsidRPr="004E3E4D">
        <w:rPr>
          <w:rFonts w:ascii="Sylfaen" w:hAnsi="Sylfaen" w:cs="Sylfaen"/>
        </w:rPr>
        <w:t xml:space="preserve"> </w:t>
      </w:r>
      <w:proofErr w:type="spellStart"/>
      <w:r w:rsidRPr="004E3E4D">
        <w:rPr>
          <w:rFonts w:ascii="Sylfaen" w:hAnsi="Sylfaen" w:cs="Sylfaen"/>
        </w:rPr>
        <w:t>განვითარების</w:t>
      </w:r>
      <w:proofErr w:type="spellEnd"/>
      <w:r w:rsidRPr="004E3E4D">
        <w:rPr>
          <w:rFonts w:ascii="Sylfaen" w:hAnsi="Sylfaen" w:cs="Sylfaen"/>
        </w:rPr>
        <w:t xml:space="preserve"> </w:t>
      </w:r>
      <w:proofErr w:type="spellStart"/>
      <w:r w:rsidRPr="004E3E4D">
        <w:rPr>
          <w:rFonts w:ascii="Sylfaen" w:hAnsi="Sylfaen" w:cs="Sylfaen"/>
        </w:rPr>
        <w:t>ორგანიზაციის</w:t>
      </w:r>
      <w:proofErr w:type="spellEnd"/>
      <w:r w:rsidRPr="004E3E4D">
        <w:rPr>
          <w:rFonts w:ascii="Sylfaen" w:hAnsi="Sylfaen" w:cs="Sylfaen"/>
        </w:rPr>
        <w:t xml:space="preserve">“ („OECD“) </w:t>
      </w:r>
      <w:proofErr w:type="spellStart"/>
      <w:r w:rsidRPr="004E3E4D">
        <w:rPr>
          <w:rFonts w:ascii="Sylfaen" w:hAnsi="Sylfaen" w:cs="Sylfaen"/>
        </w:rPr>
        <w:t>წევრი</w:t>
      </w:r>
      <w:proofErr w:type="spellEnd"/>
      <w:r w:rsidRPr="004E3E4D">
        <w:rPr>
          <w:rFonts w:ascii="Sylfaen" w:hAnsi="Sylfaen" w:cs="Sylfaen"/>
        </w:rPr>
        <w:t xml:space="preserve"> </w:t>
      </w:r>
      <w:proofErr w:type="spellStart"/>
      <w:r w:rsidRPr="004E3E4D">
        <w:rPr>
          <w:rFonts w:ascii="Sylfaen" w:hAnsi="Sylfaen" w:cs="Sylfaen"/>
        </w:rPr>
        <w:t>ქვეყნის</w:t>
      </w:r>
      <w:proofErr w:type="spellEnd"/>
      <w:r w:rsidRPr="004E3E4D">
        <w:rPr>
          <w:rFonts w:ascii="Sylfaen" w:hAnsi="Sylfaen" w:cs="Sylfaen"/>
        </w:rPr>
        <w:t xml:space="preserve"> </w:t>
      </w:r>
      <w:proofErr w:type="spellStart"/>
      <w:r w:rsidRPr="004E3E4D">
        <w:rPr>
          <w:rFonts w:ascii="Sylfaen" w:hAnsi="Sylfaen" w:cs="Sylfaen"/>
        </w:rPr>
        <w:t>ბანკის</w:t>
      </w:r>
      <w:proofErr w:type="spellEnd"/>
      <w:r w:rsidRPr="004E3E4D">
        <w:rPr>
          <w:rFonts w:ascii="Sylfaen" w:hAnsi="Sylfaen" w:cs="Sylfaen"/>
        </w:rPr>
        <w:t xml:space="preserve"> </w:t>
      </w:r>
      <w:proofErr w:type="spellStart"/>
      <w:r w:rsidRPr="004E3E4D">
        <w:rPr>
          <w:rFonts w:ascii="Sylfaen" w:hAnsi="Sylfaen" w:cs="Sylfaen"/>
        </w:rPr>
        <w:t>მიერ</w:t>
      </w:r>
      <w:proofErr w:type="spellEnd"/>
      <w:r w:rsidRPr="004E3E4D">
        <w:rPr>
          <w:rFonts w:ascii="Sylfaen" w:hAnsi="Sylfaen" w:cs="Sylfaen"/>
        </w:rPr>
        <w:t xml:space="preserve"> </w:t>
      </w:r>
      <w:proofErr w:type="spellStart"/>
      <w:r w:rsidRPr="004E3E4D">
        <w:rPr>
          <w:rFonts w:ascii="Sylfaen" w:hAnsi="Sylfaen" w:cs="Sylfaen"/>
        </w:rPr>
        <w:t>და</w:t>
      </w:r>
      <w:proofErr w:type="spellEnd"/>
      <w:r w:rsidRPr="004E3E4D">
        <w:rPr>
          <w:rFonts w:ascii="Sylfaen" w:hAnsi="Sylfaen" w:cs="Sylfaen"/>
        </w:rPr>
        <w:t xml:space="preserve"> </w:t>
      </w:r>
      <w:proofErr w:type="spellStart"/>
      <w:r w:rsidRPr="004E3E4D">
        <w:rPr>
          <w:rFonts w:ascii="Sylfaen" w:hAnsi="Sylfaen" w:cs="Sylfaen"/>
        </w:rPr>
        <w:t>ძალაში</w:t>
      </w:r>
      <w:proofErr w:type="spellEnd"/>
      <w:r w:rsidRPr="004E3E4D">
        <w:rPr>
          <w:rFonts w:ascii="Sylfaen" w:hAnsi="Sylfaen" w:cs="Sylfaen"/>
        </w:rPr>
        <w:t xml:space="preserve"> </w:t>
      </w:r>
      <w:proofErr w:type="spellStart"/>
      <w:r w:rsidRPr="004E3E4D">
        <w:rPr>
          <w:rFonts w:ascii="Sylfaen" w:hAnsi="Sylfaen" w:cs="Sylfaen"/>
        </w:rPr>
        <w:t>უნდა</w:t>
      </w:r>
      <w:proofErr w:type="spellEnd"/>
      <w:r w:rsidRPr="004E3E4D">
        <w:rPr>
          <w:rFonts w:ascii="Sylfaen" w:hAnsi="Sylfaen" w:cs="Sylfaen"/>
        </w:rPr>
        <w:t xml:space="preserve"> </w:t>
      </w:r>
      <w:proofErr w:type="spellStart"/>
      <w:r w:rsidRPr="004E3E4D">
        <w:rPr>
          <w:rFonts w:ascii="Sylfaen" w:hAnsi="Sylfaen" w:cs="Sylfaen"/>
        </w:rPr>
        <w:t>იყოს</w:t>
      </w:r>
      <w:proofErr w:type="spellEnd"/>
      <w:r w:rsidRPr="004E3E4D">
        <w:rPr>
          <w:rFonts w:ascii="Sylfaen" w:hAnsi="Sylfaen" w:cs="Sylfaen"/>
        </w:rPr>
        <w:t xml:space="preserve"> </w:t>
      </w:r>
      <w:proofErr w:type="spellStart"/>
      <w:r w:rsidRPr="004E3E4D">
        <w:rPr>
          <w:rFonts w:ascii="Sylfaen" w:hAnsi="Sylfaen" w:cs="Sylfaen"/>
        </w:rPr>
        <w:t>არანაკლებ</w:t>
      </w:r>
      <w:proofErr w:type="spellEnd"/>
      <w:r w:rsidRPr="004E3E4D">
        <w:rPr>
          <w:rFonts w:ascii="Sylfaen" w:hAnsi="Sylfaen" w:cs="Sylfaen"/>
        </w:rPr>
        <w:t xml:space="preserve"> </w:t>
      </w:r>
      <w:proofErr w:type="spellStart"/>
      <w:r w:rsidRPr="004E3E4D">
        <w:rPr>
          <w:rFonts w:ascii="Sylfaen" w:hAnsi="Sylfaen" w:cs="Sylfaen"/>
        </w:rPr>
        <w:t>სამუშაოების</w:t>
      </w:r>
      <w:proofErr w:type="spellEnd"/>
      <w:r w:rsidRPr="004E3E4D">
        <w:rPr>
          <w:rFonts w:ascii="Sylfaen" w:hAnsi="Sylfaen" w:cs="Sylfaen"/>
        </w:rPr>
        <w:t xml:space="preserve"> </w:t>
      </w:r>
      <w:proofErr w:type="spellStart"/>
      <w:r w:rsidRPr="004E3E4D">
        <w:rPr>
          <w:rFonts w:ascii="Sylfaen" w:hAnsi="Sylfaen" w:cs="Sylfaen"/>
          <w:b/>
        </w:rPr>
        <w:t>დასრულებ</w:t>
      </w:r>
      <w:proofErr w:type="spellEnd"/>
      <w:r w:rsidRPr="004E3E4D">
        <w:rPr>
          <w:rFonts w:ascii="Sylfaen" w:hAnsi="Sylfaen" w:cs="Sylfaen"/>
          <w:b/>
          <w:lang w:val="ka-GE"/>
        </w:rPr>
        <w:t xml:space="preserve">იდან </w:t>
      </w:r>
      <w:r w:rsidRPr="004E3E4D">
        <w:rPr>
          <w:rFonts w:ascii="Sylfaen" w:hAnsi="Sylfaen" w:cs="Sylfaen"/>
          <w:b/>
        </w:rPr>
        <w:t xml:space="preserve"> 1 </w:t>
      </w:r>
      <w:proofErr w:type="spellStart"/>
      <w:r w:rsidRPr="004E3E4D">
        <w:rPr>
          <w:rFonts w:ascii="Sylfaen" w:hAnsi="Sylfaen" w:cs="Sylfaen"/>
          <w:b/>
        </w:rPr>
        <w:t>წლის</w:t>
      </w:r>
      <w:proofErr w:type="spellEnd"/>
      <w:r w:rsidRPr="004E3E4D">
        <w:rPr>
          <w:rFonts w:ascii="Sylfaen" w:hAnsi="Sylfaen" w:cs="Sylfaen"/>
          <w:b/>
        </w:rPr>
        <w:t xml:space="preserve"> </w:t>
      </w:r>
      <w:proofErr w:type="spellStart"/>
      <w:r w:rsidRPr="004E3E4D">
        <w:rPr>
          <w:rFonts w:ascii="Sylfaen" w:hAnsi="Sylfaen" w:cs="Sylfaen"/>
          <w:b/>
        </w:rPr>
        <w:t>განმავლობაში</w:t>
      </w:r>
      <w:proofErr w:type="spellEnd"/>
      <w:r w:rsidRPr="004E3E4D">
        <w:rPr>
          <w:rFonts w:ascii="Sylfaen" w:hAnsi="Sylfaen" w:cs="Sylfaen"/>
          <w:b/>
        </w:rPr>
        <w:t xml:space="preserve">. </w:t>
      </w:r>
    </w:p>
    <w:p w14:paraId="2EAC9AB0" w14:textId="047879BD" w:rsidR="00E363A2" w:rsidRPr="004E3E4D" w:rsidRDefault="00E363A2" w:rsidP="004B148B">
      <w:pPr>
        <w:pStyle w:val="ListParagraph"/>
        <w:numPr>
          <w:ilvl w:val="0"/>
          <w:numId w:val="14"/>
        </w:numPr>
        <w:spacing w:after="0" w:line="240" w:lineRule="auto"/>
        <w:jc w:val="both"/>
        <w:rPr>
          <w:rFonts w:ascii="Sylfaen" w:hAnsi="Sylfaen" w:cs="Sylfaen"/>
          <w:lang w:val="ka-GE"/>
        </w:rPr>
      </w:pPr>
      <w:r w:rsidRPr="004E3E4D">
        <w:rPr>
          <w:rFonts w:ascii="Sylfaen" w:hAnsi="Sylfaen" w:cs="Sylfaen"/>
          <w:lang w:val="ka-GE"/>
        </w:rPr>
        <w:t>მომწოდებელ</w:t>
      </w:r>
      <w:r w:rsidR="00591FB7" w:rsidRPr="004E3E4D">
        <w:rPr>
          <w:rFonts w:ascii="Sylfaen" w:hAnsi="Sylfaen" w:cs="Sylfaen"/>
          <w:lang w:val="ka-GE"/>
        </w:rPr>
        <w:t>ი</w:t>
      </w:r>
      <w:r w:rsidRPr="004E3E4D">
        <w:rPr>
          <w:rFonts w:ascii="Sylfaen" w:hAnsi="Sylfaen" w:cs="Sylfaen"/>
          <w:lang w:val="ka-GE"/>
        </w:rPr>
        <w:t xml:space="preserve"> უნდა დაეთანხმოს შემოთავაზებულ ხელშეკრულების დრაფტს</w:t>
      </w:r>
      <w:r w:rsidR="004A382A" w:rsidRPr="004E3E4D">
        <w:rPr>
          <w:rFonts w:ascii="Sylfaen" w:hAnsi="Sylfaen" w:cs="Sylfaen"/>
          <w:lang w:val="ka-GE"/>
        </w:rPr>
        <w:t>.</w:t>
      </w:r>
    </w:p>
    <w:p w14:paraId="2EB7287B" w14:textId="1CE2F718" w:rsidR="00775248" w:rsidRPr="004E3E4D" w:rsidRDefault="00775248" w:rsidP="004B148B">
      <w:pPr>
        <w:pStyle w:val="ListParagraph"/>
        <w:numPr>
          <w:ilvl w:val="0"/>
          <w:numId w:val="14"/>
        </w:numPr>
        <w:spacing w:after="0" w:line="240" w:lineRule="auto"/>
        <w:jc w:val="both"/>
        <w:rPr>
          <w:rFonts w:ascii="Sylfaen" w:hAnsi="Sylfaen" w:cs="Sylfaen"/>
          <w:b/>
          <w:lang w:val="ka-GE"/>
        </w:rPr>
      </w:pPr>
      <w:r w:rsidRPr="004E3E4D">
        <w:rPr>
          <w:rFonts w:ascii="Sylfaen" w:hAnsi="Sylfaen" w:cs="Sylfaen"/>
          <w:lang w:val="ka-GE"/>
        </w:rPr>
        <w:t>უნდა აკმაყოფილებდეს სტანდარტს: UNE-EN 1916; UNE 127.916.</w:t>
      </w:r>
    </w:p>
    <w:p w14:paraId="4398C8A8" w14:textId="77777777" w:rsidR="00C87E77" w:rsidRPr="004E3E4D" w:rsidRDefault="00C87E77" w:rsidP="004B148B">
      <w:pPr>
        <w:spacing w:after="0"/>
        <w:rPr>
          <w:rFonts w:ascii="Sylfaen" w:hAnsi="Sylfaen" w:cs="Sylfaen"/>
          <w:lang w:val="ka-GE"/>
        </w:rPr>
      </w:pPr>
    </w:p>
    <w:p w14:paraId="5756A3EE" w14:textId="77777777" w:rsidR="00387591" w:rsidRPr="004E3E4D" w:rsidRDefault="00950D10" w:rsidP="004B148B">
      <w:pPr>
        <w:spacing w:after="0"/>
        <w:rPr>
          <w:rFonts w:ascii="Sylfaen" w:hAnsi="Sylfaen" w:cs="Sylfaen"/>
          <w:b/>
          <w:lang w:val="ka-GE"/>
        </w:rPr>
      </w:pPr>
      <w:r w:rsidRPr="004E3E4D">
        <w:rPr>
          <w:rFonts w:ascii="Sylfaen" w:hAnsi="Sylfaen" w:cs="Sylfaen"/>
          <w:b/>
          <w:lang w:val="ka-GE"/>
        </w:rPr>
        <w:t>1.3</w:t>
      </w:r>
      <w:r w:rsidR="002E0E5E" w:rsidRPr="004E3E4D">
        <w:rPr>
          <w:rFonts w:ascii="Sylfaen" w:hAnsi="Sylfaen" w:cs="Sylfaen"/>
          <w:b/>
          <w:lang w:val="ka-GE"/>
        </w:rPr>
        <w:t xml:space="preserve"> </w:t>
      </w:r>
      <w:r w:rsidR="00D527CB" w:rsidRPr="004E3E4D">
        <w:rPr>
          <w:rFonts w:ascii="Sylfaen" w:hAnsi="Sylfaen" w:cs="Sylfaen"/>
          <w:b/>
          <w:lang w:val="ka-GE"/>
        </w:rPr>
        <w:t>განფასება</w:t>
      </w:r>
      <w:r w:rsidRPr="004E3E4D">
        <w:rPr>
          <w:rFonts w:ascii="Sylfaen" w:hAnsi="Sylfaen" w:cs="Sylfaen"/>
          <w:b/>
          <w:lang w:val="ka-GE"/>
        </w:rPr>
        <w:t xml:space="preserve"> </w:t>
      </w:r>
    </w:p>
    <w:p w14:paraId="31DBC591" w14:textId="77777777" w:rsidR="00820874" w:rsidRPr="004E3E4D" w:rsidRDefault="00D527CB" w:rsidP="0094732A">
      <w:pPr>
        <w:spacing w:after="0"/>
        <w:rPr>
          <w:rFonts w:ascii="Sylfaen" w:hAnsi="Sylfaen" w:cs="Sylfaen"/>
          <w:b/>
          <w:color w:val="222222"/>
          <w:u w:val="single"/>
          <w:shd w:val="clear" w:color="auto" w:fill="FFFFFF"/>
          <w:lang w:val="ka-GE"/>
        </w:rPr>
      </w:pPr>
      <w:proofErr w:type="spellStart"/>
      <w:r w:rsidRPr="004E3E4D">
        <w:rPr>
          <w:rFonts w:ascii="Sylfaen" w:hAnsi="Sylfaen" w:cs="Sylfaen"/>
          <w:color w:val="222222"/>
          <w:shd w:val="clear" w:color="auto" w:fill="FFFFFF"/>
        </w:rPr>
        <w:t>პრეტენდენტმა</w:t>
      </w:r>
      <w:proofErr w:type="spellEnd"/>
      <w:r w:rsidRPr="004E3E4D">
        <w:rPr>
          <w:rFonts w:ascii="Verdana" w:hAnsi="Verdana"/>
          <w:color w:val="222222"/>
          <w:shd w:val="clear" w:color="auto" w:fill="FFFFFF"/>
        </w:rPr>
        <w:t xml:space="preserve"> </w:t>
      </w:r>
      <w:proofErr w:type="spellStart"/>
      <w:r w:rsidRPr="004E3E4D">
        <w:rPr>
          <w:rFonts w:ascii="Sylfaen" w:hAnsi="Sylfaen" w:cs="Sylfaen"/>
          <w:color w:val="222222"/>
          <w:shd w:val="clear" w:color="auto" w:fill="FFFFFF"/>
        </w:rPr>
        <w:t>უნდა</w:t>
      </w:r>
      <w:proofErr w:type="spellEnd"/>
      <w:r w:rsidRPr="004E3E4D">
        <w:rPr>
          <w:rFonts w:ascii="Verdana" w:hAnsi="Verdana"/>
          <w:color w:val="222222"/>
          <w:shd w:val="clear" w:color="auto" w:fill="FFFFFF"/>
        </w:rPr>
        <w:t xml:space="preserve"> </w:t>
      </w:r>
      <w:proofErr w:type="spellStart"/>
      <w:r w:rsidRPr="004E3E4D">
        <w:rPr>
          <w:rFonts w:ascii="Sylfaen" w:hAnsi="Sylfaen" w:cs="Sylfaen"/>
          <w:color w:val="222222"/>
          <w:shd w:val="clear" w:color="auto" w:fill="FFFFFF"/>
        </w:rPr>
        <w:t>წარმოადგინოს</w:t>
      </w:r>
      <w:proofErr w:type="spellEnd"/>
      <w:r w:rsidRPr="004E3E4D">
        <w:rPr>
          <w:rFonts w:ascii="Verdana" w:hAnsi="Verdana"/>
          <w:color w:val="222222"/>
          <w:shd w:val="clear" w:color="auto" w:fill="FFFFFF"/>
        </w:rPr>
        <w:t xml:space="preserve"> </w:t>
      </w:r>
      <w:proofErr w:type="spellStart"/>
      <w:r w:rsidRPr="004E3E4D">
        <w:rPr>
          <w:rFonts w:ascii="Sylfaen" w:hAnsi="Sylfaen" w:cs="Sylfaen"/>
          <w:color w:val="222222"/>
          <w:shd w:val="clear" w:color="auto" w:fill="FFFFFF"/>
        </w:rPr>
        <w:t>განფასება</w:t>
      </w:r>
      <w:proofErr w:type="spellEnd"/>
      <w:r w:rsidR="00CD295B" w:rsidRPr="004E3E4D">
        <w:rPr>
          <w:rFonts w:ascii="Sylfaen" w:hAnsi="Sylfaen" w:cs="Sylfaen"/>
          <w:color w:val="222222"/>
          <w:shd w:val="clear" w:color="auto" w:fill="FFFFFF"/>
          <w:lang w:val="ka-GE"/>
        </w:rPr>
        <w:t xml:space="preserve"> </w:t>
      </w:r>
      <w:r w:rsidR="00D5623D" w:rsidRPr="004E3E4D">
        <w:rPr>
          <w:rFonts w:ascii="Sylfaen" w:hAnsi="Sylfaen" w:cs="Sylfaen"/>
          <w:color w:val="222222"/>
          <w:shd w:val="clear" w:color="auto" w:fill="FFFFFF"/>
          <w:lang w:val="ka-GE"/>
        </w:rPr>
        <w:t>დანართი N1-ის მიხედვით</w:t>
      </w:r>
      <w:r w:rsidR="004A4BC7" w:rsidRPr="004E3E4D">
        <w:rPr>
          <w:rFonts w:ascii="Sylfaen" w:hAnsi="Sylfaen" w:cs="Sylfaen"/>
          <w:color w:val="222222"/>
          <w:shd w:val="clear" w:color="auto" w:fill="FFFFFF"/>
          <w:lang w:val="ka-GE"/>
        </w:rPr>
        <w:t xml:space="preserve"> </w:t>
      </w:r>
      <w:r w:rsidR="004A4BC7" w:rsidRPr="004E3E4D">
        <w:rPr>
          <w:rFonts w:ascii="Sylfaen" w:hAnsi="Sylfaen" w:cs="Sylfaen"/>
          <w:b/>
          <w:color w:val="222222"/>
          <w:u w:val="single"/>
          <w:shd w:val="clear" w:color="auto" w:fill="FFFFFF"/>
          <w:lang w:val="ka-GE"/>
        </w:rPr>
        <w:t>ექსელის ფორმატში.</w:t>
      </w:r>
    </w:p>
    <w:p w14:paraId="573718ED" w14:textId="77777777" w:rsidR="00C87E77" w:rsidRPr="004E3E4D" w:rsidRDefault="00C87E77" w:rsidP="0094732A">
      <w:pPr>
        <w:spacing w:after="0"/>
        <w:rPr>
          <w:rFonts w:ascii="Sylfaen" w:hAnsi="Sylfaen" w:cs="Sylfaen"/>
          <w:b/>
          <w:color w:val="222222"/>
          <w:u w:val="single"/>
          <w:shd w:val="clear" w:color="auto" w:fill="FFFFFF"/>
          <w:lang w:val="ka-GE"/>
        </w:rPr>
      </w:pPr>
    </w:p>
    <w:p w14:paraId="77C42059" w14:textId="77777777" w:rsidR="00FD0815" w:rsidRPr="004E3E4D" w:rsidRDefault="00056A31" w:rsidP="000C3556">
      <w:pPr>
        <w:spacing w:after="0" w:line="240" w:lineRule="auto"/>
        <w:rPr>
          <w:rFonts w:ascii="Sylfaen" w:hAnsi="Sylfaen"/>
          <w:b/>
          <w:lang w:val="ka-GE"/>
        </w:rPr>
      </w:pPr>
      <w:r w:rsidRPr="004E3E4D">
        <w:rPr>
          <w:rFonts w:ascii="Sylfaen" w:hAnsi="Sylfaen" w:cs="Sylfaen"/>
          <w:b/>
        </w:rPr>
        <w:t>1</w:t>
      </w:r>
      <w:r w:rsidR="0094732A" w:rsidRPr="004E3E4D">
        <w:rPr>
          <w:rFonts w:ascii="Sylfaen" w:hAnsi="Sylfaen" w:cs="Sylfaen"/>
          <w:b/>
        </w:rPr>
        <w:t>.4</w:t>
      </w:r>
      <w:r w:rsidR="00931A9A" w:rsidRPr="004E3E4D">
        <w:rPr>
          <w:rFonts w:ascii="Sylfaen" w:hAnsi="Sylfaen" w:cs="Sylfaen"/>
          <w:b/>
          <w:lang w:val="ka-GE"/>
        </w:rPr>
        <w:t xml:space="preserve"> </w:t>
      </w:r>
      <w:r w:rsidR="00485700" w:rsidRPr="004E3E4D">
        <w:rPr>
          <w:rFonts w:ascii="Sylfaen" w:hAnsi="Sylfaen"/>
          <w:b/>
          <w:lang w:val="ka-GE"/>
        </w:rPr>
        <w:t>საქონლის მიწოდების</w:t>
      </w:r>
      <w:r w:rsidRPr="004E3E4D">
        <w:rPr>
          <w:rFonts w:ascii="Sylfaen" w:hAnsi="Sylfaen"/>
          <w:b/>
          <w:lang w:val="ka-GE"/>
        </w:rPr>
        <w:t xml:space="preserve"> ფორმა და ადგილი</w:t>
      </w:r>
    </w:p>
    <w:p w14:paraId="11477531" w14:textId="695A3E88" w:rsidR="00E711C6" w:rsidRPr="004E3E4D" w:rsidRDefault="001760C2" w:rsidP="00ED7389">
      <w:pPr>
        <w:spacing w:after="0" w:line="240" w:lineRule="auto"/>
        <w:jc w:val="both"/>
        <w:rPr>
          <w:rFonts w:ascii="Sylfaen" w:hAnsi="Sylfaen" w:cs="Arial"/>
          <w:lang w:val="ka-GE"/>
        </w:rPr>
      </w:pPr>
      <w:r w:rsidRPr="004E3E4D">
        <w:rPr>
          <w:rFonts w:ascii="Sylfaen" w:hAnsi="Sylfaen" w:cs="Sylfaen"/>
          <w:lang w:val="ka-GE"/>
        </w:rPr>
        <w:t>შპს</w:t>
      </w:r>
      <w:r w:rsidRPr="004E3E4D">
        <w:rPr>
          <w:rFonts w:ascii="Sylfaen" w:hAnsi="Sylfaen"/>
          <w:lang w:val="ka-GE"/>
        </w:rPr>
        <w:t xml:space="preserve"> </w:t>
      </w:r>
      <w:r w:rsidRPr="004E3E4D">
        <w:rPr>
          <w:rFonts w:ascii="Sylfaen" w:hAnsi="Sylfaen" w:cs="Calibri"/>
          <w:lang w:val="ka-GE"/>
        </w:rPr>
        <w:t>„</w:t>
      </w:r>
      <w:r w:rsidRPr="004E3E4D">
        <w:rPr>
          <w:rFonts w:ascii="Sylfaen" w:hAnsi="Sylfaen" w:cs="Sylfaen"/>
          <w:lang w:val="ka-GE"/>
        </w:rPr>
        <w:t>ჯორჯიან</w:t>
      </w:r>
      <w:r w:rsidRPr="004E3E4D">
        <w:rPr>
          <w:rFonts w:ascii="Sylfaen" w:hAnsi="Sylfaen"/>
          <w:lang w:val="ka-GE"/>
        </w:rPr>
        <w:t xml:space="preserve"> </w:t>
      </w:r>
      <w:r w:rsidRPr="004E3E4D">
        <w:rPr>
          <w:rFonts w:ascii="Sylfaen" w:hAnsi="Sylfaen" w:cs="Sylfaen"/>
          <w:lang w:val="ka-GE"/>
        </w:rPr>
        <w:t>უოთერ</w:t>
      </w:r>
      <w:r w:rsidRPr="004E3E4D">
        <w:rPr>
          <w:rFonts w:ascii="Sylfaen" w:hAnsi="Sylfaen"/>
          <w:lang w:val="ka-GE"/>
        </w:rPr>
        <w:t xml:space="preserve"> </w:t>
      </w:r>
      <w:r w:rsidRPr="004E3E4D">
        <w:rPr>
          <w:rFonts w:ascii="Sylfaen" w:hAnsi="Sylfaen" w:cs="Sylfaen"/>
          <w:lang w:val="ka-GE"/>
        </w:rPr>
        <w:t>ენდ</w:t>
      </w:r>
      <w:r w:rsidRPr="004E3E4D">
        <w:rPr>
          <w:rFonts w:ascii="Sylfaen" w:hAnsi="Sylfaen"/>
          <w:lang w:val="ka-GE"/>
        </w:rPr>
        <w:t xml:space="preserve"> </w:t>
      </w:r>
      <w:r w:rsidRPr="004E3E4D">
        <w:rPr>
          <w:rFonts w:ascii="Sylfaen" w:hAnsi="Sylfaen" w:cs="Sylfaen"/>
          <w:lang w:val="ka-GE"/>
        </w:rPr>
        <w:t>ფაუერი</w:t>
      </w:r>
      <w:r w:rsidRPr="004E3E4D">
        <w:rPr>
          <w:rFonts w:ascii="Sylfaen" w:hAnsi="Sylfaen" w:cs="Calibri"/>
          <w:lang w:val="ka-GE"/>
        </w:rPr>
        <w:t xml:space="preserve">“ </w:t>
      </w:r>
      <w:r w:rsidRPr="004E3E4D">
        <w:rPr>
          <w:rFonts w:ascii="Sylfaen" w:hAnsi="Sylfaen" w:cs="Calibri"/>
        </w:rPr>
        <w:t>(GWP)</w:t>
      </w:r>
      <w:r w:rsidRPr="004E3E4D">
        <w:rPr>
          <w:rFonts w:ascii="Sylfaen" w:hAnsi="Sylfaen"/>
          <w:lang w:val="ka-GE"/>
        </w:rPr>
        <w:t xml:space="preserve"> </w:t>
      </w:r>
      <w:r w:rsidRPr="004E3E4D">
        <w:rPr>
          <w:rFonts w:ascii="Sylfaen" w:hAnsi="Sylfaen" w:cs="Arial"/>
          <w:lang w:val="ka-GE"/>
        </w:rPr>
        <w:t>მიწოდების ადგილი:</w:t>
      </w:r>
      <w:r w:rsidR="003924CB" w:rsidRPr="004E3E4D">
        <w:rPr>
          <w:rFonts w:ascii="Sylfaen" w:hAnsi="Sylfaen" w:cs="Arial"/>
          <w:lang w:val="ka-GE"/>
        </w:rPr>
        <w:t xml:space="preserve"> </w:t>
      </w:r>
      <w:r w:rsidR="00812D7B" w:rsidRPr="004E3E4D">
        <w:rPr>
          <w:rFonts w:ascii="Sylfaen" w:hAnsi="Sylfaen" w:cs="Arial"/>
          <w:lang w:val="ka-GE"/>
        </w:rPr>
        <w:t>ქ. თბილისის ადმინისტრაციულ</w:t>
      </w:r>
      <w:r w:rsidR="00ED7389" w:rsidRPr="004E3E4D">
        <w:rPr>
          <w:rFonts w:ascii="Sylfaen" w:hAnsi="Sylfaen" w:cs="Arial"/>
          <w:lang w:val="ka-GE"/>
        </w:rPr>
        <w:t xml:space="preserve"> საზღვრებში ან </w:t>
      </w:r>
      <w:r w:rsidR="00A549D3" w:rsidRPr="004E3E4D">
        <w:rPr>
          <w:rFonts w:ascii="Sylfaen" w:hAnsi="Sylfaen" w:cs="Sylfaen"/>
          <w:lang w:val="ka-GE"/>
        </w:rPr>
        <w:t>შპს</w:t>
      </w:r>
      <w:r w:rsidR="00A549D3" w:rsidRPr="004E3E4D">
        <w:rPr>
          <w:rFonts w:ascii="Sylfaen" w:hAnsi="Sylfaen"/>
          <w:lang w:val="ka-GE"/>
        </w:rPr>
        <w:t xml:space="preserve"> </w:t>
      </w:r>
      <w:r w:rsidR="00A549D3" w:rsidRPr="004E3E4D">
        <w:rPr>
          <w:rFonts w:ascii="Sylfaen" w:hAnsi="Sylfaen" w:cs="Calibri"/>
          <w:lang w:val="ka-GE"/>
        </w:rPr>
        <w:t>„</w:t>
      </w:r>
      <w:r w:rsidR="00A549D3" w:rsidRPr="004E3E4D">
        <w:rPr>
          <w:rFonts w:ascii="Sylfaen" w:hAnsi="Sylfaen" w:cs="Sylfaen"/>
          <w:lang w:val="ka-GE"/>
        </w:rPr>
        <w:t>ჯორჯიან</w:t>
      </w:r>
      <w:r w:rsidR="00A549D3" w:rsidRPr="004E3E4D">
        <w:rPr>
          <w:rFonts w:ascii="Sylfaen" w:hAnsi="Sylfaen"/>
          <w:lang w:val="ka-GE"/>
        </w:rPr>
        <w:t xml:space="preserve"> </w:t>
      </w:r>
      <w:r w:rsidR="00A549D3" w:rsidRPr="004E3E4D">
        <w:rPr>
          <w:rFonts w:ascii="Sylfaen" w:hAnsi="Sylfaen" w:cs="Sylfaen"/>
          <w:lang w:val="ka-GE"/>
        </w:rPr>
        <w:t>უოთერ</w:t>
      </w:r>
      <w:r w:rsidR="00A549D3" w:rsidRPr="004E3E4D">
        <w:rPr>
          <w:rFonts w:ascii="Sylfaen" w:hAnsi="Sylfaen"/>
          <w:lang w:val="ka-GE"/>
        </w:rPr>
        <w:t xml:space="preserve"> </w:t>
      </w:r>
      <w:r w:rsidR="00A549D3" w:rsidRPr="004E3E4D">
        <w:rPr>
          <w:rFonts w:ascii="Sylfaen" w:hAnsi="Sylfaen" w:cs="Sylfaen"/>
          <w:lang w:val="ka-GE"/>
        </w:rPr>
        <w:t>ენდ</w:t>
      </w:r>
      <w:r w:rsidR="00A549D3" w:rsidRPr="004E3E4D">
        <w:rPr>
          <w:rFonts w:ascii="Sylfaen" w:hAnsi="Sylfaen"/>
          <w:lang w:val="ka-GE"/>
        </w:rPr>
        <w:t xml:space="preserve"> </w:t>
      </w:r>
      <w:r w:rsidR="00A549D3" w:rsidRPr="004E3E4D">
        <w:rPr>
          <w:rFonts w:ascii="Sylfaen" w:hAnsi="Sylfaen" w:cs="Sylfaen"/>
          <w:lang w:val="ka-GE"/>
        </w:rPr>
        <w:t>ფაუერი</w:t>
      </w:r>
      <w:r w:rsidR="00A549D3" w:rsidRPr="004E3E4D">
        <w:rPr>
          <w:rFonts w:ascii="Sylfaen" w:hAnsi="Sylfaen" w:cs="Calibri"/>
          <w:lang w:val="ka-GE"/>
        </w:rPr>
        <w:t>“</w:t>
      </w:r>
      <w:r w:rsidR="00A549D3" w:rsidRPr="004E3E4D">
        <w:rPr>
          <w:rFonts w:ascii="Sylfaen" w:hAnsi="Sylfaen"/>
          <w:lang w:val="ka-GE"/>
        </w:rPr>
        <w:t>- ის საწყობ</w:t>
      </w:r>
      <w:r w:rsidR="00ED7389" w:rsidRPr="004E3E4D">
        <w:rPr>
          <w:rFonts w:ascii="Sylfaen" w:hAnsi="Sylfaen"/>
          <w:lang w:val="ka-GE"/>
        </w:rPr>
        <w:t>ებშ</w:t>
      </w:r>
      <w:r w:rsidR="00A549D3" w:rsidRPr="004E3E4D">
        <w:rPr>
          <w:rFonts w:ascii="Sylfaen" w:hAnsi="Sylfaen"/>
          <w:lang w:val="ka-GE"/>
        </w:rPr>
        <w:t>ი</w:t>
      </w:r>
      <w:r w:rsidR="00ED7389" w:rsidRPr="004E3E4D">
        <w:rPr>
          <w:rFonts w:ascii="Sylfaen" w:hAnsi="Sylfaen"/>
          <w:lang w:val="ka-GE"/>
        </w:rPr>
        <w:t xml:space="preserve"> (</w:t>
      </w:r>
      <w:r w:rsidR="003B4430" w:rsidRPr="004E3E4D">
        <w:rPr>
          <w:rFonts w:ascii="Sylfaen" w:hAnsi="Sylfaen" w:cs="Arial"/>
          <w:lang w:val="ka-GE"/>
        </w:rPr>
        <w:t>წყალ</w:t>
      </w:r>
      <w:r w:rsidR="002D3FF2" w:rsidRPr="004E3E4D">
        <w:rPr>
          <w:rFonts w:ascii="Sylfaen" w:hAnsi="Sylfaen" w:cs="Arial"/>
          <w:lang w:val="ka-GE"/>
        </w:rPr>
        <w:t>სადენის N7</w:t>
      </w:r>
      <w:r w:rsidR="003B4430" w:rsidRPr="004E3E4D">
        <w:rPr>
          <w:rFonts w:ascii="Sylfaen" w:hAnsi="Sylfaen" w:cs="Arial"/>
          <w:lang w:val="ka-GE"/>
        </w:rPr>
        <w:t>, ნატახტარი, ლილო</w:t>
      </w:r>
      <w:r w:rsidR="00ED7389" w:rsidRPr="004E3E4D">
        <w:rPr>
          <w:rFonts w:ascii="Sylfaen" w:hAnsi="Sylfaen" w:cs="Arial"/>
          <w:lang w:val="ka-GE"/>
        </w:rPr>
        <w:t>)</w:t>
      </w:r>
    </w:p>
    <w:p w14:paraId="7D679557" w14:textId="77777777" w:rsidR="005E448B" w:rsidRPr="004E3E4D" w:rsidRDefault="005E448B" w:rsidP="00E711C6">
      <w:pPr>
        <w:spacing w:after="0" w:line="240" w:lineRule="auto"/>
        <w:rPr>
          <w:rFonts w:ascii="Sylfaen" w:hAnsi="Sylfaen" w:cs="Sylfaen"/>
          <w:lang w:val="ka-GE"/>
        </w:rPr>
      </w:pPr>
    </w:p>
    <w:p w14:paraId="09D921D2" w14:textId="77777777" w:rsidR="00C86727" w:rsidRPr="004E3E4D" w:rsidRDefault="007A6F6E" w:rsidP="00E711C6">
      <w:pPr>
        <w:spacing w:after="0" w:line="240" w:lineRule="auto"/>
        <w:rPr>
          <w:rFonts w:ascii="Sylfaen" w:hAnsi="Sylfaen"/>
          <w:lang w:val="ka-GE"/>
        </w:rPr>
      </w:pPr>
      <w:r w:rsidRPr="004E3E4D">
        <w:rPr>
          <w:rFonts w:ascii="Sylfaen" w:hAnsi="Sylfaen" w:cs="Sylfaen"/>
          <w:lang w:val="ka-GE"/>
        </w:rPr>
        <w:t>1.5</w:t>
      </w:r>
      <w:r w:rsidR="00E711C6" w:rsidRPr="004E3E4D">
        <w:rPr>
          <w:rFonts w:ascii="Sylfaen" w:hAnsi="Sylfaen" w:cs="Sylfaen"/>
          <w:lang w:val="ka-GE"/>
        </w:rPr>
        <w:t xml:space="preserve"> </w:t>
      </w:r>
      <w:r w:rsidR="00000015" w:rsidRPr="004E3E4D">
        <w:rPr>
          <w:rFonts w:ascii="Sylfaen" w:hAnsi="Sylfaen" w:cs="Sylfaen"/>
          <w:b/>
          <w:lang w:val="ka-GE"/>
        </w:rPr>
        <w:t>ანგარიშსწორების</w:t>
      </w:r>
      <w:r w:rsidR="00000015" w:rsidRPr="004E3E4D">
        <w:rPr>
          <w:rFonts w:ascii="Sylfaen" w:hAnsi="Sylfaen"/>
          <w:b/>
          <w:lang w:val="ka-GE"/>
        </w:rPr>
        <w:t xml:space="preserve"> </w:t>
      </w:r>
      <w:r w:rsidR="00000015" w:rsidRPr="004E3E4D">
        <w:rPr>
          <w:rFonts w:ascii="Sylfaen" w:hAnsi="Sylfaen" w:cs="Sylfaen"/>
          <w:b/>
          <w:lang w:val="ka-GE"/>
        </w:rPr>
        <w:t>პირობები</w:t>
      </w:r>
    </w:p>
    <w:p w14:paraId="69F32876" w14:textId="29AD7A70" w:rsidR="004B148B" w:rsidRPr="004E3E4D" w:rsidRDefault="00820874" w:rsidP="005E448B">
      <w:pPr>
        <w:spacing w:after="0" w:line="240" w:lineRule="auto"/>
        <w:jc w:val="both"/>
        <w:rPr>
          <w:rFonts w:ascii="Sylfaen" w:hAnsi="Sylfaen"/>
          <w:b/>
          <w:lang w:val="ka-GE"/>
        </w:rPr>
      </w:pPr>
      <w:r w:rsidRPr="004E3E4D">
        <w:rPr>
          <w:rFonts w:ascii="Sylfaen" w:hAnsi="Sylfaen" w:cs="Sylfaen"/>
          <w:lang w:val="ka-GE"/>
        </w:rPr>
        <w:t>ა</w:t>
      </w:r>
      <w:r w:rsidR="00000015" w:rsidRPr="004E3E4D">
        <w:rPr>
          <w:rFonts w:ascii="Sylfaen" w:hAnsi="Sylfaen" w:cs="Sylfaen"/>
          <w:lang w:val="ka-GE"/>
        </w:rPr>
        <w:t>ნგარიშსწორება</w:t>
      </w:r>
      <w:r w:rsidR="00000015" w:rsidRPr="004E3E4D">
        <w:rPr>
          <w:rFonts w:ascii="Sylfaen" w:hAnsi="Sylfaen"/>
          <w:lang w:val="ka-GE"/>
        </w:rPr>
        <w:t xml:space="preserve"> </w:t>
      </w:r>
      <w:r w:rsidR="00000015" w:rsidRPr="004E3E4D">
        <w:rPr>
          <w:rFonts w:ascii="Sylfaen" w:hAnsi="Sylfaen" w:cs="Sylfaen"/>
          <w:lang w:val="ka-GE"/>
        </w:rPr>
        <w:t>მოხდება</w:t>
      </w:r>
      <w:r w:rsidR="00000015" w:rsidRPr="004E3E4D">
        <w:rPr>
          <w:rFonts w:ascii="Sylfaen" w:hAnsi="Sylfaen"/>
          <w:lang w:val="ka-GE"/>
        </w:rPr>
        <w:t xml:space="preserve"> </w:t>
      </w:r>
      <w:r w:rsidR="00000015" w:rsidRPr="004E3E4D">
        <w:rPr>
          <w:rFonts w:ascii="Sylfaen" w:hAnsi="Sylfaen" w:cs="Sylfaen"/>
          <w:lang w:val="ka-GE"/>
        </w:rPr>
        <w:t>კონსიგნაციის</w:t>
      </w:r>
      <w:r w:rsidR="00000015" w:rsidRPr="004E3E4D">
        <w:rPr>
          <w:rFonts w:ascii="Sylfaen" w:hAnsi="Sylfaen"/>
          <w:lang w:val="ka-GE"/>
        </w:rPr>
        <w:t xml:space="preserve"> </w:t>
      </w:r>
      <w:r w:rsidR="00000015" w:rsidRPr="004E3E4D">
        <w:rPr>
          <w:rFonts w:ascii="Sylfaen" w:hAnsi="Sylfaen" w:cs="Sylfaen"/>
          <w:lang w:val="ka-GE"/>
        </w:rPr>
        <w:t>წესით</w:t>
      </w:r>
      <w:r w:rsidR="00000015" w:rsidRPr="004E3E4D">
        <w:rPr>
          <w:rFonts w:ascii="Sylfaen" w:hAnsi="Sylfaen"/>
          <w:lang w:val="ka-GE"/>
        </w:rPr>
        <w:t xml:space="preserve">, </w:t>
      </w:r>
      <w:r w:rsidR="00000015" w:rsidRPr="004E3E4D">
        <w:rPr>
          <w:rFonts w:ascii="Sylfaen" w:hAnsi="Sylfaen" w:cs="Sylfaen"/>
          <w:lang w:val="ka-GE"/>
        </w:rPr>
        <w:t>უნაღდო</w:t>
      </w:r>
      <w:r w:rsidR="00000015" w:rsidRPr="004E3E4D">
        <w:rPr>
          <w:rFonts w:ascii="Sylfaen" w:hAnsi="Sylfaen"/>
          <w:lang w:val="ka-GE"/>
        </w:rPr>
        <w:t xml:space="preserve"> </w:t>
      </w:r>
      <w:r w:rsidR="00000015" w:rsidRPr="004E3E4D">
        <w:rPr>
          <w:rFonts w:ascii="Sylfaen" w:hAnsi="Sylfaen" w:cs="Sylfaen"/>
          <w:lang w:val="ka-GE"/>
        </w:rPr>
        <w:t>ანგარიშსწორებით</w:t>
      </w:r>
      <w:r w:rsidR="00000015" w:rsidRPr="004E3E4D">
        <w:rPr>
          <w:rFonts w:ascii="Sylfaen" w:hAnsi="Sylfaen"/>
          <w:lang w:val="ka-GE"/>
        </w:rPr>
        <w:t xml:space="preserve"> </w:t>
      </w:r>
      <w:r w:rsidR="009C1453" w:rsidRPr="004E3E4D">
        <w:rPr>
          <w:rFonts w:ascii="Sylfaen" w:hAnsi="Sylfaen"/>
          <w:lang w:val="ka-GE"/>
        </w:rPr>
        <w:t>მომსახურების გაწევიდან</w:t>
      </w:r>
      <w:r w:rsidR="00C86727" w:rsidRPr="004E3E4D">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sidRPr="004E3E4D">
        <w:rPr>
          <w:rFonts w:ascii="Sylfaen" w:hAnsi="Sylfaen"/>
          <w:lang w:val="ka-GE"/>
        </w:rPr>
        <w:t xml:space="preserve"> ავანსის მოთხოვნის შემთხვევაში უნდა წარმოადგინოთ საავანსო გარანტია, 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4E3E4D">
        <w:rPr>
          <w:rFonts w:ascii="Sylfaen" w:hAnsi="Sylfaen"/>
          <w:lang w:val="ka-GE"/>
        </w:rPr>
        <w:t>.</w:t>
      </w:r>
    </w:p>
    <w:p w14:paraId="30643965" w14:textId="77777777" w:rsidR="005E448B" w:rsidRPr="004E3E4D" w:rsidRDefault="005E448B" w:rsidP="005E448B">
      <w:pPr>
        <w:spacing w:after="0" w:line="240" w:lineRule="auto"/>
        <w:jc w:val="both"/>
        <w:rPr>
          <w:rFonts w:ascii="Sylfaen" w:hAnsi="Sylfaen"/>
          <w:b/>
          <w:lang w:val="ka-GE"/>
        </w:rPr>
      </w:pPr>
    </w:p>
    <w:p w14:paraId="0FFA9B34" w14:textId="77777777" w:rsidR="008D04C5" w:rsidRPr="004E3E4D" w:rsidRDefault="007A6F6E" w:rsidP="004B148B">
      <w:pPr>
        <w:spacing w:after="0"/>
        <w:jc w:val="both"/>
        <w:rPr>
          <w:rFonts w:ascii="Sylfaen" w:hAnsi="Sylfaen"/>
          <w:b/>
          <w:lang w:val="ka-GE"/>
        </w:rPr>
      </w:pPr>
      <w:r w:rsidRPr="004E3E4D">
        <w:rPr>
          <w:rFonts w:ascii="Sylfaen" w:hAnsi="Sylfaen"/>
          <w:b/>
          <w:lang w:val="ka-GE"/>
        </w:rPr>
        <w:t>1.6</w:t>
      </w:r>
      <w:r w:rsidR="008D04C5" w:rsidRPr="004E3E4D">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Pr="004E3E4D" w:rsidRDefault="00013DED" w:rsidP="0021377E">
      <w:pPr>
        <w:pStyle w:val="ListParagraph"/>
        <w:numPr>
          <w:ilvl w:val="0"/>
          <w:numId w:val="10"/>
        </w:numPr>
        <w:spacing w:after="0"/>
        <w:jc w:val="both"/>
        <w:rPr>
          <w:rFonts w:ascii="Sylfaen" w:hAnsi="Sylfaen"/>
          <w:lang w:val="ka-GE"/>
        </w:rPr>
      </w:pPr>
      <w:r w:rsidRPr="004E3E4D">
        <w:rPr>
          <w:rFonts w:ascii="Sylfaen" w:hAnsi="Sylfaen"/>
          <w:lang w:val="ka-GE"/>
        </w:rPr>
        <w:t>ფასების ცხრილი</w:t>
      </w:r>
      <w:r w:rsidR="00BD74F8" w:rsidRPr="004E3E4D">
        <w:rPr>
          <w:rFonts w:ascii="Sylfaen" w:hAnsi="Sylfaen"/>
          <w:lang w:val="ka-GE"/>
        </w:rPr>
        <w:t xml:space="preserve"> (დანართი N1</w:t>
      </w:r>
      <w:r w:rsidR="00A4512B" w:rsidRPr="004E3E4D">
        <w:rPr>
          <w:rFonts w:ascii="Sylfaen" w:hAnsi="Sylfaen"/>
        </w:rPr>
        <w:t>-</w:t>
      </w:r>
      <w:r w:rsidR="00A4512B" w:rsidRPr="004E3E4D">
        <w:rPr>
          <w:rFonts w:ascii="Sylfaen" w:hAnsi="Sylfaen"/>
          <w:lang w:val="ka-GE"/>
        </w:rPr>
        <w:t>ის შესაბამისად</w:t>
      </w:r>
      <w:r w:rsidR="00BD74F8" w:rsidRPr="004E3E4D">
        <w:rPr>
          <w:rFonts w:ascii="Sylfaen" w:hAnsi="Sylfaen"/>
          <w:lang w:val="ka-GE"/>
        </w:rPr>
        <w:t>)</w:t>
      </w:r>
      <w:r w:rsidR="009C56CF" w:rsidRPr="004E3E4D">
        <w:rPr>
          <w:rFonts w:ascii="Sylfaen" w:hAnsi="Sylfaen"/>
          <w:lang w:val="ka-GE"/>
        </w:rPr>
        <w:t>;</w:t>
      </w:r>
    </w:p>
    <w:p w14:paraId="353C153D" w14:textId="77777777" w:rsidR="002C3F1E" w:rsidRPr="004E3E4D" w:rsidRDefault="004717AB" w:rsidP="00654CF1">
      <w:pPr>
        <w:pStyle w:val="ListParagraph"/>
        <w:numPr>
          <w:ilvl w:val="0"/>
          <w:numId w:val="10"/>
        </w:numPr>
        <w:spacing w:after="0"/>
        <w:jc w:val="both"/>
        <w:rPr>
          <w:rFonts w:ascii="Sylfaen" w:hAnsi="Sylfaen"/>
          <w:lang w:val="ka-GE"/>
        </w:rPr>
      </w:pPr>
      <w:r w:rsidRPr="004E3E4D">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4E3E4D">
        <w:rPr>
          <w:rFonts w:ascii="Sylfaen" w:hAnsi="Sylfaen"/>
          <w:lang w:val="ka-GE"/>
        </w:rPr>
        <w:t>ლი ტენდერის გამოცხადების შემდეგ;</w:t>
      </w:r>
    </w:p>
    <w:p w14:paraId="5D0796D5" w14:textId="77777777" w:rsidR="002C3F1E" w:rsidRPr="004E3E4D" w:rsidRDefault="002C3F1E" w:rsidP="00170C6C">
      <w:pPr>
        <w:pStyle w:val="ListParagraph"/>
        <w:numPr>
          <w:ilvl w:val="0"/>
          <w:numId w:val="10"/>
        </w:numPr>
        <w:spacing w:after="0"/>
        <w:jc w:val="both"/>
        <w:rPr>
          <w:rFonts w:ascii="Sylfaen" w:hAnsi="Sylfaen"/>
          <w:lang w:val="ka-GE"/>
        </w:rPr>
      </w:pPr>
      <w:r w:rsidRPr="004E3E4D">
        <w:rPr>
          <w:rFonts w:ascii="Sylfaen" w:hAnsi="Sylfaen"/>
          <w:lang w:val="ka-GE"/>
        </w:rPr>
        <w:t>თ</w:t>
      </w:r>
      <w:r w:rsidR="000710CD" w:rsidRPr="004E3E4D">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4E3E4D">
        <w:rPr>
          <w:rFonts w:ascii="Sylfaen" w:hAnsi="Sylfaen"/>
          <w:lang w:val="ka-GE"/>
        </w:rPr>
        <w:t>ხელმოწერილი სატენდერო განაცხადი;</w:t>
      </w:r>
    </w:p>
    <w:p w14:paraId="073242C6" w14:textId="69455595" w:rsidR="00B32E22" w:rsidRPr="004E3E4D" w:rsidRDefault="00B32E22" w:rsidP="00B32E22">
      <w:pPr>
        <w:pStyle w:val="ListParagraph"/>
        <w:numPr>
          <w:ilvl w:val="0"/>
          <w:numId w:val="10"/>
        </w:numPr>
        <w:spacing w:after="0"/>
        <w:jc w:val="both"/>
        <w:rPr>
          <w:rFonts w:ascii="Sylfaen" w:hAnsi="Sylfaen"/>
          <w:lang w:val="ka-GE"/>
        </w:rPr>
      </w:pPr>
      <w:r w:rsidRPr="004E3E4D">
        <w:rPr>
          <w:rFonts w:ascii="Sylfaen" w:hAnsi="Sylfaen"/>
          <w:lang w:val="ka-GE"/>
        </w:rPr>
        <w:t xml:space="preserve">გამოყენებული მასალებზე ინფორმაცია შესაბამისი ორგანოების მიერ გაცემული </w:t>
      </w:r>
      <w:r w:rsidR="001D7E9F" w:rsidRPr="004E3E4D">
        <w:rPr>
          <w:rFonts w:ascii="Sylfaen" w:hAnsi="Sylfaen"/>
          <w:lang w:val="ka-GE"/>
        </w:rPr>
        <w:t xml:space="preserve">ვალიდური </w:t>
      </w:r>
      <w:r w:rsidRPr="004E3E4D">
        <w:rPr>
          <w:rFonts w:ascii="Sylfaen" w:hAnsi="Sylfaen"/>
          <w:lang w:val="ka-GE"/>
        </w:rPr>
        <w:t>ხარისხის სერთიფიკატები</w:t>
      </w:r>
      <w:r w:rsidR="004A382A" w:rsidRPr="004E3E4D">
        <w:rPr>
          <w:rFonts w:ascii="Sylfaen" w:hAnsi="Sylfaen"/>
          <w:lang w:val="ka-GE"/>
        </w:rPr>
        <w:t>;</w:t>
      </w:r>
    </w:p>
    <w:p w14:paraId="2E384DCB" w14:textId="7F3EEDC8" w:rsidR="00481058" w:rsidRPr="004E3E4D" w:rsidRDefault="00481058" w:rsidP="00B32E22">
      <w:pPr>
        <w:pStyle w:val="ListParagraph"/>
        <w:numPr>
          <w:ilvl w:val="0"/>
          <w:numId w:val="10"/>
        </w:numPr>
        <w:spacing w:after="0"/>
        <w:jc w:val="both"/>
        <w:rPr>
          <w:rFonts w:ascii="Sylfaen" w:hAnsi="Sylfaen"/>
          <w:lang w:val="ka-GE"/>
        </w:rPr>
      </w:pPr>
      <w:r w:rsidRPr="004E3E4D">
        <w:rPr>
          <w:rFonts w:ascii="Sylfaen" w:hAnsi="Sylfaen"/>
          <w:lang w:val="ka-GE"/>
        </w:rPr>
        <w:t>მასა</w:t>
      </w:r>
      <w:r w:rsidR="00AB1E01" w:rsidRPr="004E3E4D">
        <w:rPr>
          <w:rFonts w:ascii="Sylfaen" w:hAnsi="Sylfaen"/>
          <w:lang w:val="ka-GE"/>
        </w:rPr>
        <w:t>ლ</w:t>
      </w:r>
      <w:r w:rsidR="005C2E39" w:rsidRPr="004E3E4D">
        <w:rPr>
          <w:rFonts w:ascii="Sylfaen" w:hAnsi="Sylfaen"/>
          <w:lang w:val="ka-GE"/>
        </w:rPr>
        <w:t>აზე უნდა ვრცელდებოდეს გარანტია</w:t>
      </w:r>
      <w:r w:rsidR="004A382A" w:rsidRPr="004E3E4D">
        <w:rPr>
          <w:rFonts w:ascii="Sylfaen" w:hAnsi="Sylfaen"/>
          <w:lang w:val="ka-GE"/>
        </w:rPr>
        <w:t>;</w:t>
      </w:r>
    </w:p>
    <w:p w14:paraId="410D3080" w14:textId="62EF8E2C" w:rsidR="000A4F61" w:rsidRPr="004E3E4D" w:rsidRDefault="000A4F61" w:rsidP="000A4F61">
      <w:pPr>
        <w:pStyle w:val="ListParagraph"/>
        <w:numPr>
          <w:ilvl w:val="0"/>
          <w:numId w:val="10"/>
        </w:numPr>
        <w:spacing w:after="0"/>
        <w:jc w:val="both"/>
        <w:rPr>
          <w:rFonts w:ascii="Sylfaen" w:hAnsi="Sylfaen"/>
          <w:lang w:val="ka-GE"/>
        </w:rPr>
      </w:pPr>
      <w:r w:rsidRPr="004E3E4D">
        <w:rPr>
          <w:rFonts w:ascii="Sylfaen" w:hAnsi="Sylfaen"/>
          <w:lang w:val="ka-GE"/>
        </w:rPr>
        <w:lastRenderedPageBreak/>
        <w:t>მომწოდებელმა უნდა წარმოადგინოს ხარისხის სერტიფიკატები იმ ქყვეყნის შესაბამისი სადაც მოხდება მასალის წარმოება (ANSI,</w:t>
      </w:r>
      <w:r w:rsidR="006A6206" w:rsidRPr="004E3E4D">
        <w:rPr>
          <w:rFonts w:ascii="Sylfaen" w:hAnsi="Sylfaen"/>
          <w:lang w:val="ka-GE"/>
        </w:rPr>
        <w:t xml:space="preserve"> </w:t>
      </w:r>
      <w:r w:rsidRPr="004E3E4D">
        <w:rPr>
          <w:rFonts w:ascii="Sylfaen" w:hAnsi="Sylfaen"/>
          <w:lang w:val="ka-GE"/>
        </w:rPr>
        <w:t>ASME,</w:t>
      </w:r>
      <w:r w:rsidR="006A6206" w:rsidRPr="004E3E4D">
        <w:rPr>
          <w:rFonts w:ascii="Sylfaen" w:hAnsi="Sylfaen"/>
          <w:lang w:val="ka-GE"/>
        </w:rPr>
        <w:t xml:space="preserve"> </w:t>
      </w:r>
      <w:r w:rsidRPr="004E3E4D">
        <w:rPr>
          <w:rFonts w:ascii="Sylfaen" w:hAnsi="Sylfaen"/>
          <w:lang w:val="ka-GE"/>
        </w:rPr>
        <w:t>ASTM,</w:t>
      </w:r>
      <w:r w:rsidR="006A6206" w:rsidRPr="004E3E4D">
        <w:rPr>
          <w:rFonts w:ascii="Sylfaen" w:hAnsi="Sylfaen"/>
          <w:lang w:val="ka-GE"/>
        </w:rPr>
        <w:t xml:space="preserve"> </w:t>
      </w:r>
      <w:r w:rsidRPr="004E3E4D">
        <w:rPr>
          <w:rFonts w:ascii="Sylfaen" w:hAnsi="Sylfaen"/>
          <w:lang w:val="ka-GE"/>
        </w:rPr>
        <w:t>API, MSS ,ISO,</w:t>
      </w:r>
      <w:r w:rsidR="006A6206" w:rsidRPr="004E3E4D">
        <w:rPr>
          <w:rFonts w:ascii="Sylfaen" w:hAnsi="Sylfaen"/>
          <w:lang w:val="ka-GE"/>
        </w:rPr>
        <w:t xml:space="preserve"> </w:t>
      </w:r>
      <w:r w:rsidRPr="004E3E4D">
        <w:rPr>
          <w:rFonts w:ascii="Sylfaen" w:hAnsi="Sylfaen"/>
          <w:lang w:val="ka-GE"/>
        </w:rPr>
        <w:t>EN,</w:t>
      </w:r>
      <w:r w:rsidR="006A6206" w:rsidRPr="004E3E4D">
        <w:rPr>
          <w:rFonts w:ascii="Sylfaen" w:hAnsi="Sylfaen"/>
          <w:lang w:val="ka-GE"/>
        </w:rPr>
        <w:t xml:space="preserve"> </w:t>
      </w:r>
      <w:r w:rsidRPr="004E3E4D">
        <w:rPr>
          <w:rFonts w:ascii="Sylfaen" w:hAnsi="Sylfaen"/>
          <w:lang w:val="ka-GE"/>
        </w:rPr>
        <w:t>DIN,</w:t>
      </w:r>
      <w:r w:rsidR="006A6206" w:rsidRPr="004E3E4D">
        <w:rPr>
          <w:rFonts w:ascii="Sylfaen" w:hAnsi="Sylfaen"/>
          <w:lang w:val="ka-GE"/>
        </w:rPr>
        <w:t xml:space="preserve"> </w:t>
      </w:r>
      <w:r w:rsidRPr="004E3E4D">
        <w:rPr>
          <w:rFonts w:ascii="Sylfaen" w:hAnsi="Sylfaen"/>
          <w:lang w:val="ka-GE"/>
        </w:rPr>
        <w:t>UNI, BS, ГОСТ, GB</w:t>
      </w:r>
      <w:r w:rsidR="00F72B2C" w:rsidRPr="004E3E4D">
        <w:rPr>
          <w:rFonts w:ascii="Sylfaen" w:hAnsi="Sylfaen"/>
          <w:lang w:val="ka-GE"/>
        </w:rPr>
        <w:t>, TSEN</w:t>
      </w:r>
      <w:r w:rsidRPr="004E3E4D">
        <w:rPr>
          <w:rFonts w:ascii="Sylfaen" w:hAnsi="Sylfaen"/>
          <w:lang w:val="ka-GE"/>
        </w:rPr>
        <w:t>)</w:t>
      </w:r>
      <w:r w:rsidR="00F72B2C" w:rsidRPr="004E3E4D">
        <w:rPr>
          <w:rFonts w:ascii="Sylfaen" w:hAnsi="Sylfaen"/>
          <w:lang w:val="ka-GE"/>
        </w:rPr>
        <w:t>, თუმცა EN სტანდარტი სავალდებულოა ქონდეს პროდუქციას.</w:t>
      </w:r>
    </w:p>
    <w:p w14:paraId="2653DD9F" w14:textId="77777777" w:rsidR="001D7E9F" w:rsidRPr="004E3E4D" w:rsidRDefault="0084668D" w:rsidP="00705404">
      <w:pPr>
        <w:pStyle w:val="ListParagraph"/>
        <w:numPr>
          <w:ilvl w:val="0"/>
          <w:numId w:val="10"/>
        </w:numPr>
        <w:spacing w:after="0"/>
        <w:jc w:val="both"/>
        <w:rPr>
          <w:rFonts w:ascii="Sylfaen" w:hAnsi="Sylfaen"/>
          <w:lang w:val="ka-GE"/>
        </w:rPr>
      </w:pPr>
      <w:r w:rsidRPr="004E3E4D">
        <w:rPr>
          <w:rFonts w:ascii="Sylfaen" w:hAnsi="Sylfaen"/>
          <w:lang w:val="ka-GE"/>
        </w:rPr>
        <w:t xml:space="preserve">წინადადების </w:t>
      </w:r>
      <w:r w:rsidR="004A382A" w:rsidRPr="004E3E4D">
        <w:rPr>
          <w:rFonts w:ascii="Sylfaen" w:hAnsi="Sylfaen"/>
          <w:lang w:val="ka-GE"/>
        </w:rPr>
        <w:t xml:space="preserve">მოქმედების </w:t>
      </w:r>
      <w:r w:rsidRPr="004E3E4D">
        <w:rPr>
          <w:rFonts w:ascii="Sylfaen" w:hAnsi="Sylfaen"/>
          <w:lang w:val="ka-GE"/>
        </w:rPr>
        <w:t xml:space="preserve">ვადა </w:t>
      </w:r>
      <w:r w:rsidR="00911F6A" w:rsidRPr="004E3E4D">
        <w:rPr>
          <w:rFonts w:ascii="Sylfaen" w:hAnsi="Sylfaen"/>
        </w:rPr>
        <w:t>45</w:t>
      </w:r>
      <w:r w:rsidR="000A4F61" w:rsidRPr="004E3E4D">
        <w:rPr>
          <w:rFonts w:ascii="Sylfaen" w:hAnsi="Sylfaen"/>
        </w:rPr>
        <w:t xml:space="preserve"> </w:t>
      </w:r>
      <w:r w:rsidR="000A4F61" w:rsidRPr="004E3E4D">
        <w:rPr>
          <w:rFonts w:ascii="Sylfaen" w:hAnsi="Sylfaen"/>
          <w:lang w:val="ka-GE"/>
        </w:rPr>
        <w:t>დღე</w:t>
      </w:r>
      <w:r w:rsidR="001D7E9F" w:rsidRPr="004E3E4D">
        <w:rPr>
          <w:rFonts w:ascii="Sylfaen" w:hAnsi="Sylfaen"/>
          <w:lang w:val="ka-GE"/>
        </w:rPr>
        <w:t>;</w:t>
      </w:r>
    </w:p>
    <w:p w14:paraId="3562E0A0" w14:textId="4680DD51" w:rsidR="002A596C" w:rsidRPr="004E3E4D" w:rsidRDefault="002A596C" w:rsidP="00705404">
      <w:pPr>
        <w:pStyle w:val="ListParagraph"/>
        <w:numPr>
          <w:ilvl w:val="0"/>
          <w:numId w:val="10"/>
        </w:numPr>
        <w:spacing w:after="0"/>
        <w:jc w:val="both"/>
        <w:rPr>
          <w:rFonts w:ascii="Sylfaen" w:hAnsi="Sylfaen"/>
          <w:lang w:val="ka-GE"/>
        </w:rPr>
      </w:pPr>
      <w:r w:rsidRPr="004E3E4D">
        <w:rPr>
          <w:rFonts w:ascii="Sylfaen" w:hAnsi="Sylfaen"/>
          <w:lang w:val="ka-GE"/>
        </w:rPr>
        <w:t>მომწოდებელმა უნდა წარმოადგინოს ანალოგიური პროდუქციის წარმოების დამადასტურებელი დოკუმენტ</w:t>
      </w:r>
      <w:r w:rsidR="008019E2" w:rsidRPr="004E3E4D">
        <w:rPr>
          <w:rFonts w:ascii="Sylfaen" w:hAnsi="Sylfaen"/>
          <w:lang w:val="ka-GE"/>
        </w:rPr>
        <w:t>აცია</w:t>
      </w:r>
      <w:r w:rsidRPr="004E3E4D">
        <w:rPr>
          <w:rFonts w:ascii="Sylfaen" w:hAnsi="Sylfaen"/>
          <w:lang w:val="ka-GE"/>
        </w:rPr>
        <w:t>:</w:t>
      </w:r>
      <w:r w:rsidR="008019E2" w:rsidRPr="004E3E4D">
        <w:rPr>
          <w:rFonts w:ascii="Sylfaen" w:hAnsi="Sylfaen"/>
          <w:lang w:val="ka-GE"/>
        </w:rPr>
        <w:t xml:space="preserve"> </w:t>
      </w:r>
      <w:r w:rsidRPr="004E3E4D">
        <w:rPr>
          <w:rFonts w:ascii="Sylfaen" w:hAnsi="Sylfaen"/>
          <w:lang w:val="ka-GE"/>
        </w:rPr>
        <w:t>ხელშეკრულებ(ებ)ა და ამავე ხელშეკრულებ(ებ)ის შესრულების დამადასტურებელი დოკუმენტ(ებ)ი</w:t>
      </w:r>
      <w:r w:rsidR="008019E2" w:rsidRPr="004E3E4D">
        <w:rPr>
          <w:rFonts w:ascii="Sylfaen" w:hAnsi="Sylfaen"/>
          <w:lang w:val="ka-GE"/>
        </w:rPr>
        <w:t>. ასევე კომპანიის საქმიანობის შესახებ მოკლე რეზიუმე.</w:t>
      </w:r>
    </w:p>
    <w:p w14:paraId="7C35A2D8" w14:textId="16714888" w:rsidR="001D7E9F" w:rsidRPr="004E3E4D" w:rsidRDefault="001D7E9F" w:rsidP="00705404">
      <w:pPr>
        <w:pStyle w:val="ListParagraph"/>
        <w:numPr>
          <w:ilvl w:val="0"/>
          <w:numId w:val="10"/>
        </w:numPr>
        <w:spacing w:after="0"/>
        <w:jc w:val="both"/>
        <w:rPr>
          <w:rFonts w:ascii="Sylfaen" w:hAnsi="Sylfaen"/>
          <w:lang w:val="ka-GE"/>
        </w:rPr>
      </w:pPr>
      <w:r w:rsidRPr="004E3E4D">
        <w:rPr>
          <w:rFonts w:ascii="Sylfaen" w:hAnsi="Sylfaen"/>
          <w:lang w:val="ka-GE"/>
        </w:rPr>
        <w:t xml:space="preserve">თანხმობა </w:t>
      </w:r>
      <w:r w:rsidR="001945C5" w:rsidRPr="004E3E4D">
        <w:rPr>
          <w:rFonts w:ascii="Sylfaen" w:hAnsi="Sylfaen"/>
          <w:lang w:val="ka-GE"/>
        </w:rPr>
        <w:t>„</w:t>
      </w:r>
      <w:r w:rsidR="00295FDD" w:rsidRPr="004E3E4D">
        <w:rPr>
          <w:rFonts w:ascii="Sylfaen" w:hAnsi="Sylfaen"/>
          <w:lang w:val="ka-GE"/>
        </w:rPr>
        <w:t>Short List</w:t>
      </w:r>
      <w:r w:rsidR="001945C5" w:rsidRPr="004E3E4D">
        <w:rPr>
          <w:rFonts w:ascii="Sylfaen" w:hAnsi="Sylfaen"/>
          <w:lang w:val="ka-GE"/>
        </w:rPr>
        <w:t>“</w:t>
      </w:r>
      <w:r w:rsidRPr="004E3E4D">
        <w:rPr>
          <w:rFonts w:ascii="Sylfaen" w:hAnsi="Sylfaen"/>
          <w:lang w:val="ka-GE"/>
        </w:rPr>
        <w:t xml:space="preserve"> მოხვედრის შემდეგ შესაბამისობის კითხვარის შევსებაზე;</w:t>
      </w:r>
    </w:p>
    <w:p w14:paraId="485C3336" w14:textId="77777777" w:rsidR="00746654" w:rsidRDefault="00746654" w:rsidP="000C3556">
      <w:pPr>
        <w:spacing w:after="0" w:line="240" w:lineRule="auto"/>
        <w:jc w:val="both"/>
        <w:rPr>
          <w:rFonts w:ascii="Sylfaen" w:hAnsi="Sylfaen"/>
          <w:b/>
          <w:lang w:val="ka-GE"/>
        </w:rPr>
      </w:pPr>
    </w:p>
    <w:p w14:paraId="25EBBE69" w14:textId="5AECC55C"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5CDB9ED0"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3B4430">
        <w:rPr>
          <w:rFonts w:ascii="Sylfaen" w:hAnsi="Sylfaen"/>
          <w:b/>
          <w:i/>
          <w:u w:val="single"/>
          <w:lang w:val="ka-GE"/>
        </w:rPr>
        <w:t>არაუგვიანეს 202</w:t>
      </w:r>
      <w:r w:rsidR="004A382A">
        <w:rPr>
          <w:rFonts w:ascii="Sylfaen" w:hAnsi="Sylfaen"/>
          <w:b/>
          <w:i/>
          <w:u w:val="single"/>
          <w:lang w:val="ka-GE"/>
        </w:rPr>
        <w:t>5</w:t>
      </w:r>
      <w:r w:rsidR="00481058" w:rsidRPr="005C284C">
        <w:rPr>
          <w:rFonts w:ascii="Sylfaen" w:hAnsi="Sylfaen"/>
          <w:b/>
          <w:i/>
          <w:u w:val="single"/>
          <w:lang w:val="ka-GE"/>
        </w:rPr>
        <w:t xml:space="preserve"> წლის </w:t>
      </w:r>
      <w:r w:rsidR="005A686A">
        <w:rPr>
          <w:rFonts w:ascii="Sylfaen" w:hAnsi="Sylfaen"/>
          <w:b/>
          <w:i/>
          <w:u w:val="single"/>
        </w:rPr>
        <w:t>6</w:t>
      </w:r>
      <w:r w:rsidR="00BE1DDF">
        <w:rPr>
          <w:rFonts w:ascii="Sylfaen" w:hAnsi="Sylfaen"/>
          <w:b/>
          <w:i/>
          <w:u w:val="single"/>
        </w:rPr>
        <w:t xml:space="preserve"> </w:t>
      </w:r>
      <w:proofErr w:type="spellStart"/>
      <w:r w:rsidR="00BE1DDF">
        <w:rPr>
          <w:rFonts w:ascii="Sylfaen" w:hAnsi="Sylfaen"/>
          <w:b/>
          <w:i/>
          <w:u w:val="single"/>
        </w:rPr>
        <w:t>მაისისა</w:t>
      </w:r>
      <w:proofErr w:type="spellEnd"/>
      <w:r w:rsidR="00BE1DDF">
        <w:rPr>
          <w:rFonts w:ascii="Sylfaen" w:hAnsi="Sylfaen"/>
          <w:b/>
          <w:i/>
          <w:u w:val="single"/>
        </w:rPr>
        <w:t>,</w:t>
      </w:r>
      <w:r w:rsidR="0045609B">
        <w:rPr>
          <w:rFonts w:ascii="Sylfaen" w:hAnsi="Sylfaen"/>
          <w:b/>
          <w:i/>
          <w:u w:val="single"/>
          <w:lang w:val="ka-GE"/>
        </w:rPr>
        <w:t xml:space="preserve"> </w:t>
      </w:r>
      <w:r w:rsidR="00B82E4D">
        <w:rPr>
          <w:rFonts w:ascii="Sylfaen" w:hAnsi="Sylfaen"/>
          <w:b/>
          <w:i/>
          <w:u w:val="single"/>
          <w:lang w:val="ka-GE"/>
        </w:rPr>
        <w:t>1</w:t>
      </w:r>
      <w:r w:rsidR="00F07C4B">
        <w:rPr>
          <w:rFonts w:ascii="Sylfaen" w:hAnsi="Sylfaen"/>
          <w:b/>
          <w:i/>
          <w:u w:val="single"/>
          <w:lang w:val="ka-GE"/>
        </w:rPr>
        <w:t>6</w:t>
      </w:r>
      <w:r w:rsidR="00EE3545" w:rsidRPr="005C284C">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lastRenderedPageBreak/>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4A382A">
        <w:rPr>
          <w:rFonts w:ascii="Sylfaen" w:hAnsi="Sylfaen" w:cs="Arial"/>
        </w:rPr>
        <w:t xml:space="preserve">(GWP, </w:t>
      </w:r>
      <w:r w:rsidRPr="004A382A">
        <w:rPr>
          <w:rFonts w:ascii="Sylfaen" w:hAnsi="Sylfaen" w:cs="Arial"/>
          <w:lang w:val="ka-GE"/>
        </w:rPr>
        <w:t xml:space="preserve">ს/ნ </w:t>
      </w:r>
      <w:r w:rsidRPr="004A382A">
        <w:rPr>
          <w:rFonts w:ascii="Sylfaen" w:hAnsi="Sylfaen" w:cs="Arial"/>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4A382A">
        <w:rPr>
          <w:rFonts w:ascii="Sylfaen" w:hAnsi="Sylfaen" w:cs="Arial"/>
        </w:rPr>
        <w:t xml:space="preserve">(GWP, </w:t>
      </w:r>
      <w:r w:rsidR="00B56244" w:rsidRPr="004A382A">
        <w:rPr>
          <w:rFonts w:ascii="Sylfaen" w:hAnsi="Sylfaen" w:cs="Arial"/>
          <w:lang w:val="ka-GE"/>
        </w:rPr>
        <w:t xml:space="preserve">ს/ნ </w:t>
      </w:r>
      <w:r w:rsidR="002C3F1E" w:rsidRPr="004A382A">
        <w:rPr>
          <w:rFonts w:ascii="Sylfaen" w:hAnsi="Sylfaen" w:cs="Arial"/>
        </w:rPr>
        <w:t>203826002)</w:t>
      </w:r>
      <w:r w:rsidR="00B56244" w:rsidRPr="004A382A">
        <w:rPr>
          <w:rFonts w:ascii="Sylfaen" w:hAnsi="Sylfaen" w:cs="Arial"/>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w:t>
      </w:r>
      <w:r w:rsidR="00B56244" w:rsidRPr="004A382A">
        <w:rPr>
          <w:rFonts w:ascii="Sylfaen" w:hAnsi="Sylfaen" w:cs="Arial"/>
        </w:rPr>
        <w:t xml:space="preserve">GWP, </w:t>
      </w:r>
      <w:r w:rsidR="00B56244" w:rsidRPr="004A382A">
        <w:rPr>
          <w:rFonts w:ascii="Sylfaen" w:hAnsi="Sylfaen" w:cs="Arial"/>
          <w:lang w:val="ka-GE"/>
        </w:rPr>
        <w:t xml:space="preserve">ს/ნ </w:t>
      </w:r>
      <w:r w:rsidR="00B56244" w:rsidRPr="004A382A">
        <w:rPr>
          <w:rFonts w:ascii="Sylfaen" w:hAnsi="Sylfaen" w:cs="Arial"/>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lastRenderedPageBreak/>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9pt;height:47.8pt" o:ole="">
            <v:imagedata r:id="rId13" o:title=""/>
          </v:shape>
          <o:OLEObject Type="Embed" ProgID="Acrobat.Document.DC" ShapeID="_x0000_i1025" DrawAspect="Icon" ObjectID="_1807442530"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Default="00F827AD" w:rsidP="00F827AD">
      <w:pPr>
        <w:spacing w:after="0"/>
        <w:jc w:val="both"/>
        <w:rPr>
          <w:rFonts w:ascii="Sylfaen" w:hAnsi="Sylfaen" w:cs="Sylfaen"/>
          <w:lang w:val="ka-GE"/>
        </w:rPr>
      </w:pPr>
    </w:p>
    <w:p w14:paraId="7ED1B42C" w14:textId="77777777" w:rsidR="004E3E4D" w:rsidRDefault="004E3E4D" w:rsidP="00F827AD">
      <w:pPr>
        <w:spacing w:after="0"/>
        <w:jc w:val="both"/>
        <w:rPr>
          <w:rFonts w:ascii="Sylfaen" w:hAnsi="Sylfaen" w:cs="Sylfaen"/>
          <w:lang w:val="ka-GE"/>
        </w:rPr>
      </w:pPr>
    </w:p>
    <w:p w14:paraId="07BA4CE1" w14:textId="77777777" w:rsidR="004E3E4D" w:rsidRDefault="004E3E4D" w:rsidP="00F827AD">
      <w:pPr>
        <w:spacing w:after="0"/>
        <w:jc w:val="both"/>
        <w:rPr>
          <w:rFonts w:ascii="Sylfaen" w:hAnsi="Sylfaen" w:cs="Sylfaen"/>
          <w:lang w:val="ka-GE"/>
        </w:rPr>
      </w:pPr>
    </w:p>
    <w:p w14:paraId="2DEDBDE3" w14:textId="77777777" w:rsidR="004E3E4D" w:rsidRDefault="004E3E4D" w:rsidP="00F827AD">
      <w:pPr>
        <w:spacing w:after="0"/>
        <w:jc w:val="both"/>
        <w:rPr>
          <w:rFonts w:ascii="Sylfaen" w:hAnsi="Sylfaen" w:cs="Sylfaen"/>
          <w:lang w:val="ka-GE"/>
        </w:rPr>
      </w:pPr>
    </w:p>
    <w:p w14:paraId="0565829C" w14:textId="77777777" w:rsidR="004E3E4D" w:rsidRPr="00485E5A" w:rsidRDefault="004E3E4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0" w:name="_Toc454818556"/>
      <w:bookmarkEnd w:id="0"/>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F7B65" w14:textId="77777777" w:rsidR="00187F0A" w:rsidRDefault="00187F0A" w:rsidP="007902EA">
      <w:pPr>
        <w:spacing w:after="0" w:line="240" w:lineRule="auto"/>
      </w:pPr>
      <w:r>
        <w:separator/>
      </w:r>
    </w:p>
  </w:endnote>
  <w:endnote w:type="continuationSeparator" w:id="0">
    <w:p w14:paraId="09625A5C" w14:textId="77777777" w:rsidR="00187F0A" w:rsidRDefault="00187F0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B28C1" w14:textId="77777777" w:rsidR="00187F0A" w:rsidRDefault="00187F0A" w:rsidP="007902EA">
      <w:pPr>
        <w:spacing w:after="0" w:line="240" w:lineRule="auto"/>
      </w:pPr>
      <w:r>
        <w:separator/>
      </w:r>
    </w:p>
  </w:footnote>
  <w:footnote w:type="continuationSeparator" w:id="0">
    <w:p w14:paraId="1612A1E5" w14:textId="77777777" w:rsidR="00187F0A" w:rsidRDefault="00187F0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5F63593"/>
    <w:multiLevelType w:val="hybridMultilevel"/>
    <w:tmpl w:val="147405B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num w:numId="1" w16cid:durableId="65567280">
    <w:abstractNumId w:val="15"/>
  </w:num>
  <w:num w:numId="2" w16cid:durableId="995105904">
    <w:abstractNumId w:val="7"/>
  </w:num>
  <w:num w:numId="3" w16cid:durableId="1192037270">
    <w:abstractNumId w:val="0"/>
  </w:num>
  <w:num w:numId="4" w16cid:durableId="898782310">
    <w:abstractNumId w:val="13"/>
  </w:num>
  <w:num w:numId="5" w16cid:durableId="1420634177">
    <w:abstractNumId w:val="8"/>
  </w:num>
  <w:num w:numId="6" w16cid:durableId="353768769">
    <w:abstractNumId w:val="1"/>
  </w:num>
  <w:num w:numId="7" w16cid:durableId="831221825">
    <w:abstractNumId w:val="14"/>
  </w:num>
  <w:num w:numId="8" w16cid:durableId="2017492554">
    <w:abstractNumId w:val="3"/>
  </w:num>
  <w:num w:numId="9" w16cid:durableId="579143899">
    <w:abstractNumId w:val="4"/>
  </w:num>
  <w:num w:numId="10" w16cid:durableId="377513113">
    <w:abstractNumId w:val="10"/>
  </w:num>
  <w:num w:numId="11" w16cid:durableId="1249265030">
    <w:abstractNumId w:val="12"/>
  </w:num>
  <w:num w:numId="12" w16cid:durableId="562527703">
    <w:abstractNumId w:val="6"/>
  </w:num>
  <w:num w:numId="13" w16cid:durableId="903375204">
    <w:abstractNumId w:val="2"/>
  </w:num>
  <w:num w:numId="14" w16cid:durableId="87123469">
    <w:abstractNumId w:val="11"/>
  </w:num>
  <w:num w:numId="15" w16cid:durableId="859126393">
    <w:abstractNumId w:val="9"/>
  </w:num>
  <w:num w:numId="16" w16cid:durableId="26029573">
    <w:abstractNumId w:val="5"/>
  </w:num>
  <w:num w:numId="17" w16cid:durableId="98182232">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C46C3"/>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C8F"/>
    <w:rsid w:val="001258A9"/>
    <w:rsid w:val="00126628"/>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87F0A"/>
    <w:rsid w:val="00191803"/>
    <w:rsid w:val="00194044"/>
    <w:rsid w:val="001945C5"/>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D7E9F"/>
    <w:rsid w:val="001E0053"/>
    <w:rsid w:val="001E0606"/>
    <w:rsid w:val="001E273D"/>
    <w:rsid w:val="001E50BB"/>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5715"/>
    <w:rsid w:val="0029272A"/>
    <w:rsid w:val="00295FDD"/>
    <w:rsid w:val="00297853"/>
    <w:rsid w:val="002A02FF"/>
    <w:rsid w:val="002A4E62"/>
    <w:rsid w:val="002A596C"/>
    <w:rsid w:val="002A60C4"/>
    <w:rsid w:val="002B6F69"/>
    <w:rsid w:val="002C066E"/>
    <w:rsid w:val="002C21C7"/>
    <w:rsid w:val="002C2242"/>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264F"/>
    <w:rsid w:val="00302948"/>
    <w:rsid w:val="00303697"/>
    <w:rsid w:val="00316C88"/>
    <w:rsid w:val="00320435"/>
    <w:rsid w:val="00320878"/>
    <w:rsid w:val="003273DC"/>
    <w:rsid w:val="0033101C"/>
    <w:rsid w:val="00333692"/>
    <w:rsid w:val="0033397E"/>
    <w:rsid w:val="00335B04"/>
    <w:rsid w:val="00340CC3"/>
    <w:rsid w:val="00352195"/>
    <w:rsid w:val="0035379C"/>
    <w:rsid w:val="003540F1"/>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F22"/>
    <w:rsid w:val="003C7650"/>
    <w:rsid w:val="003D6473"/>
    <w:rsid w:val="003D680F"/>
    <w:rsid w:val="003D7C07"/>
    <w:rsid w:val="003E15FA"/>
    <w:rsid w:val="003E30F6"/>
    <w:rsid w:val="003E639A"/>
    <w:rsid w:val="003F370C"/>
    <w:rsid w:val="003F5521"/>
    <w:rsid w:val="003F699A"/>
    <w:rsid w:val="003F7479"/>
    <w:rsid w:val="0040587B"/>
    <w:rsid w:val="004072E3"/>
    <w:rsid w:val="00410EC6"/>
    <w:rsid w:val="00412480"/>
    <w:rsid w:val="0041258C"/>
    <w:rsid w:val="004147A6"/>
    <w:rsid w:val="004300A3"/>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609B"/>
    <w:rsid w:val="00457067"/>
    <w:rsid w:val="00460FFB"/>
    <w:rsid w:val="00462CA0"/>
    <w:rsid w:val="0046501B"/>
    <w:rsid w:val="004717AB"/>
    <w:rsid w:val="00472459"/>
    <w:rsid w:val="0047585A"/>
    <w:rsid w:val="00481058"/>
    <w:rsid w:val="00482852"/>
    <w:rsid w:val="00482D77"/>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40F2"/>
    <w:rsid w:val="004D747F"/>
    <w:rsid w:val="004D7698"/>
    <w:rsid w:val="004E3E4D"/>
    <w:rsid w:val="004E70FC"/>
    <w:rsid w:val="00502883"/>
    <w:rsid w:val="005111AB"/>
    <w:rsid w:val="00521AA5"/>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1FB7"/>
    <w:rsid w:val="00595E4B"/>
    <w:rsid w:val="005A0827"/>
    <w:rsid w:val="005A0BDF"/>
    <w:rsid w:val="005A686A"/>
    <w:rsid w:val="005A7BA2"/>
    <w:rsid w:val="005B147A"/>
    <w:rsid w:val="005B44A2"/>
    <w:rsid w:val="005B5DE5"/>
    <w:rsid w:val="005C14A4"/>
    <w:rsid w:val="005C284C"/>
    <w:rsid w:val="005C2E39"/>
    <w:rsid w:val="005C4954"/>
    <w:rsid w:val="005C6F96"/>
    <w:rsid w:val="005D3B83"/>
    <w:rsid w:val="005D55AC"/>
    <w:rsid w:val="005D7073"/>
    <w:rsid w:val="005D7FDF"/>
    <w:rsid w:val="005E05B1"/>
    <w:rsid w:val="005E064A"/>
    <w:rsid w:val="005E130F"/>
    <w:rsid w:val="005E1576"/>
    <w:rsid w:val="005E448B"/>
    <w:rsid w:val="005E5D20"/>
    <w:rsid w:val="005F1B80"/>
    <w:rsid w:val="005F2A51"/>
    <w:rsid w:val="005F3357"/>
    <w:rsid w:val="00610FC8"/>
    <w:rsid w:val="00612A19"/>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86B5B"/>
    <w:rsid w:val="00692B13"/>
    <w:rsid w:val="0069500B"/>
    <w:rsid w:val="006A256D"/>
    <w:rsid w:val="006A3D31"/>
    <w:rsid w:val="006A4964"/>
    <w:rsid w:val="006A6206"/>
    <w:rsid w:val="006A6E44"/>
    <w:rsid w:val="006A7B28"/>
    <w:rsid w:val="006B5041"/>
    <w:rsid w:val="006C1436"/>
    <w:rsid w:val="006C1C5F"/>
    <w:rsid w:val="006C2D94"/>
    <w:rsid w:val="006C7D3F"/>
    <w:rsid w:val="006C7E00"/>
    <w:rsid w:val="006D054A"/>
    <w:rsid w:val="006D05CF"/>
    <w:rsid w:val="006D3E87"/>
    <w:rsid w:val="006D7768"/>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22CA"/>
    <w:rsid w:val="007249B4"/>
    <w:rsid w:val="00726D91"/>
    <w:rsid w:val="007305AB"/>
    <w:rsid w:val="007309AA"/>
    <w:rsid w:val="00734570"/>
    <w:rsid w:val="00735828"/>
    <w:rsid w:val="0074395A"/>
    <w:rsid w:val="00746654"/>
    <w:rsid w:val="00752D11"/>
    <w:rsid w:val="00764A65"/>
    <w:rsid w:val="00766B16"/>
    <w:rsid w:val="00772078"/>
    <w:rsid w:val="00775248"/>
    <w:rsid w:val="007763DA"/>
    <w:rsid w:val="007778CE"/>
    <w:rsid w:val="007902EA"/>
    <w:rsid w:val="0079252D"/>
    <w:rsid w:val="00794191"/>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3EA5"/>
    <w:rsid w:val="007F4F2B"/>
    <w:rsid w:val="007F5EBA"/>
    <w:rsid w:val="007F7ADB"/>
    <w:rsid w:val="00800D00"/>
    <w:rsid w:val="008019E2"/>
    <w:rsid w:val="00805B16"/>
    <w:rsid w:val="0080673F"/>
    <w:rsid w:val="00812D7B"/>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269B"/>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C66D9"/>
    <w:rsid w:val="008D04C5"/>
    <w:rsid w:val="008E0260"/>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1466"/>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2F66"/>
    <w:rsid w:val="009A4122"/>
    <w:rsid w:val="009A5EA9"/>
    <w:rsid w:val="009A7535"/>
    <w:rsid w:val="009C1453"/>
    <w:rsid w:val="009C56CF"/>
    <w:rsid w:val="009C5EE2"/>
    <w:rsid w:val="009C7B5B"/>
    <w:rsid w:val="009C7E4E"/>
    <w:rsid w:val="009D07D1"/>
    <w:rsid w:val="009D1105"/>
    <w:rsid w:val="009D120B"/>
    <w:rsid w:val="009D1896"/>
    <w:rsid w:val="009D4D4D"/>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02AD"/>
    <w:rsid w:val="00A34531"/>
    <w:rsid w:val="00A35317"/>
    <w:rsid w:val="00A35A9C"/>
    <w:rsid w:val="00A35CB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331A"/>
    <w:rsid w:val="00B049C5"/>
    <w:rsid w:val="00B04BAA"/>
    <w:rsid w:val="00B07BFB"/>
    <w:rsid w:val="00B10742"/>
    <w:rsid w:val="00B110A0"/>
    <w:rsid w:val="00B11F93"/>
    <w:rsid w:val="00B137F3"/>
    <w:rsid w:val="00B14DE7"/>
    <w:rsid w:val="00B156A3"/>
    <w:rsid w:val="00B23313"/>
    <w:rsid w:val="00B23A1D"/>
    <w:rsid w:val="00B30838"/>
    <w:rsid w:val="00B32E22"/>
    <w:rsid w:val="00B35065"/>
    <w:rsid w:val="00B403EB"/>
    <w:rsid w:val="00B41575"/>
    <w:rsid w:val="00B42689"/>
    <w:rsid w:val="00B47896"/>
    <w:rsid w:val="00B47D4C"/>
    <w:rsid w:val="00B5249E"/>
    <w:rsid w:val="00B5452A"/>
    <w:rsid w:val="00B5546D"/>
    <w:rsid w:val="00B556F4"/>
    <w:rsid w:val="00B56244"/>
    <w:rsid w:val="00B57404"/>
    <w:rsid w:val="00B616CF"/>
    <w:rsid w:val="00B62EB8"/>
    <w:rsid w:val="00B651E0"/>
    <w:rsid w:val="00B76FFE"/>
    <w:rsid w:val="00B806AE"/>
    <w:rsid w:val="00B82E4D"/>
    <w:rsid w:val="00B830F8"/>
    <w:rsid w:val="00B84106"/>
    <w:rsid w:val="00B9266D"/>
    <w:rsid w:val="00B92B05"/>
    <w:rsid w:val="00B942E0"/>
    <w:rsid w:val="00B96386"/>
    <w:rsid w:val="00B97F4F"/>
    <w:rsid w:val="00BA0F23"/>
    <w:rsid w:val="00BA3565"/>
    <w:rsid w:val="00BB0F01"/>
    <w:rsid w:val="00BC364F"/>
    <w:rsid w:val="00BC4C63"/>
    <w:rsid w:val="00BC6378"/>
    <w:rsid w:val="00BC7740"/>
    <w:rsid w:val="00BD0AA7"/>
    <w:rsid w:val="00BD4A3A"/>
    <w:rsid w:val="00BD74F8"/>
    <w:rsid w:val="00BE0965"/>
    <w:rsid w:val="00BE187B"/>
    <w:rsid w:val="00BE1A34"/>
    <w:rsid w:val="00BE1DDF"/>
    <w:rsid w:val="00BE3060"/>
    <w:rsid w:val="00BE3D1A"/>
    <w:rsid w:val="00BE4678"/>
    <w:rsid w:val="00BE6FBB"/>
    <w:rsid w:val="00BF537E"/>
    <w:rsid w:val="00BF5B59"/>
    <w:rsid w:val="00BF5EFE"/>
    <w:rsid w:val="00BF695D"/>
    <w:rsid w:val="00C01CD2"/>
    <w:rsid w:val="00C021B6"/>
    <w:rsid w:val="00C068BE"/>
    <w:rsid w:val="00C06F22"/>
    <w:rsid w:val="00C1054C"/>
    <w:rsid w:val="00C12270"/>
    <w:rsid w:val="00C12ABD"/>
    <w:rsid w:val="00C13EE0"/>
    <w:rsid w:val="00C14986"/>
    <w:rsid w:val="00C14D7A"/>
    <w:rsid w:val="00C164D7"/>
    <w:rsid w:val="00C26C36"/>
    <w:rsid w:val="00C27890"/>
    <w:rsid w:val="00C31E1A"/>
    <w:rsid w:val="00C3312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0C4B"/>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2303"/>
    <w:rsid w:val="00CF4119"/>
    <w:rsid w:val="00CF45D3"/>
    <w:rsid w:val="00CF4F77"/>
    <w:rsid w:val="00CF5A95"/>
    <w:rsid w:val="00CF7A57"/>
    <w:rsid w:val="00CF7C03"/>
    <w:rsid w:val="00D01EFB"/>
    <w:rsid w:val="00D02031"/>
    <w:rsid w:val="00D114DE"/>
    <w:rsid w:val="00D1186B"/>
    <w:rsid w:val="00D11CAA"/>
    <w:rsid w:val="00D12A60"/>
    <w:rsid w:val="00D13C42"/>
    <w:rsid w:val="00D14F29"/>
    <w:rsid w:val="00D150F5"/>
    <w:rsid w:val="00D15A5D"/>
    <w:rsid w:val="00D16A7A"/>
    <w:rsid w:val="00D20CC6"/>
    <w:rsid w:val="00D240DB"/>
    <w:rsid w:val="00D269DA"/>
    <w:rsid w:val="00D2709F"/>
    <w:rsid w:val="00D30223"/>
    <w:rsid w:val="00D32A75"/>
    <w:rsid w:val="00D32AB0"/>
    <w:rsid w:val="00D3468A"/>
    <w:rsid w:val="00D374EE"/>
    <w:rsid w:val="00D439A1"/>
    <w:rsid w:val="00D43A2F"/>
    <w:rsid w:val="00D45098"/>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711"/>
    <w:rsid w:val="00D95150"/>
    <w:rsid w:val="00D959AB"/>
    <w:rsid w:val="00D95A0F"/>
    <w:rsid w:val="00D9619B"/>
    <w:rsid w:val="00D96566"/>
    <w:rsid w:val="00D979E0"/>
    <w:rsid w:val="00DA1217"/>
    <w:rsid w:val="00DA4009"/>
    <w:rsid w:val="00DA45AB"/>
    <w:rsid w:val="00DA480C"/>
    <w:rsid w:val="00DA5376"/>
    <w:rsid w:val="00DA6DF0"/>
    <w:rsid w:val="00DA7B82"/>
    <w:rsid w:val="00DA7BB0"/>
    <w:rsid w:val="00DB4255"/>
    <w:rsid w:val="00DB4D6B"/>
    <w:rsid w:val="00DB77E8"/>
    <w:rsid w:val="00DC2AA1"/>
    <w:rsid w:val="00DC4440"/>
    <w:rsid w:val="00DC6664"/>
    <w:rsid w:val="00DC6C3F"/>
    <w:rsid w:val="00DD1F94"/>
    <w:rsid w:val="00DE5016"/>
    <w:rsid w:val="00DE7ADB"/>
    <w:rsid w:val="00DF0E2A"/>
    <w:rsid w:val="00DF501F"/>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0E75"/>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673EF"/>
    <w:rsid w:val="00E70104"/>
    <w:rsid w:val="00E711C6"/>
    <w:rsid w:val="00E751A2"/>
    <w:rsid w:val="00E76057"/>
    <w:rsid w:val="00E8201E"/>
    <w:rsid w:val="00E90A78"/>
    <w:rsid w:val="00E91201"/>
    <w:rsid w:val="00E94223"/>
    <w:rsid w:val="00E94ED1"/>
    <w:rsid w:val="00E95292"/>
    <w:rsid w:val="00E964B5"/>
    <w:rsid w:val="00EA22AE"/>
    <w:rsid w:val="00EA344B"/>
    <w:rsid w:val="00EA3D37"/>
    <w:rsid w:val="00EA3E10"/>
    <w:rsid w:val="00EB0059"/>
    <w:rsid w:val="00EB217E"/>
    <w:rsid w:val="00EB505F"/>
    <w:rsid w:val="00EB6151"/>
    <w:rsid w:val="00EC2046"/>
    <w:rsid w:val="00EC2C6F"/>
    <w:rsid w:val="00EC5124"/>
    <w:rsid w:val="00ED2D6B"/>
    <w:rsid w:val="00ED7389"/>
    <w:rsid w:val="00EE3545"/>
    <w:rsid w:val="00EE7C7E"/>
    <w:rsid w:val="00EF34FE"/>
    <w:rsid w:val="00EF7A5C"/>
    <w:rsid w:val="00EF7F05"/>
    <w:rsid w:val="00F0075A"/>
    <w:rsid w:val="00F02498"/>
    <w:rsid w:val="00F0297E"/>
    <w:rsid w:val="00F0659D"/>
    <w:rsid w:val="00F069C7"/>
    <w:rsid w:val="00F07C4B"/>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1DAC"/>
    <w:rsid w:val="00F66650"/>
    <w:rsid w:val="00F72B2C"/>
    <w:rsid w:val="00F75728"/>
    <w:rsid w:val="00F761D0"/>
    <w:rsid w:val="00F77FDB"/>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5F97"/>
    <w:rsid w:val="00FC610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1DC4"/>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Metadata/LabelInfo.xml><?xml version="1.0" encoding="utf-8"?>
<clbl:labelList xmlns:clbl="http://schemas.microsoft.com/office/2020/mipLabelMetadata">
  <clbl:label id="{48211ec3-709b-4ace-b0c2-3e27e184b426}" enabled="0" method="" siteId="{48211ec3-709b-4ace-b0c2-3e27e184b426}" removed="1"/>
</clbl:labelList>
</file>

<file path=docProps/app.xml><?xml version="1.0" encoding="utf-8"?>
<Properties xmlns="http://schemas.openxmlformats.org/officeDocument/2006/extended-properties" xmlns:vt="http://schemas.openxmlformats.org/officeDocument/2006/docPropsVTypes">
  <Template>Normal</Template>
  <TotalTime>83</TotalTime>
  <Pages>7</Pages>
  <Words>1854</Words>
  <Characters>10572</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12402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Mariam Silagadze</cp:lastModifiedBy>
  <cp:revision>51</cp:revision>
  <cp:lastPrinted>2015-07-27T06:36:00Z</cp:lastPrinted>
  <dcterms:created xsi:type="dcterms:W3CDTF">2025-03-19T11:04:00Z</dcterms:created>
  <dcterms:modified xsi:type="dcterms:W3CDTF">2025-04-29T10:36:00Z</dcterms:modified>
</cp:coreProperties>
</file>