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A2FC24" w14:textId="77777777" w:rsidR="007D73CE" w:rsidRPr="00885CAF" w:rsidRDefault="007D73CE" w:rsidP="00A74B75">
      <w:pPr>
        <w:spacing w:after="0" w:line="360" w:lineRule="auto"/>
        <w:jc w:val="center"/>
        <w:rPr>
          <w:rFonts w:ascii="Sylfaen" w:hAnsi="Sylfaen"/>
          <w:b/>
        </w:rPr>
      </w:pPr>
    </w:p>
    <w:p w14:paraId="67AFCA3E" w14:textId="77777777" w:rsidR="009815C7" w:rsidRPr="00E37C5C" w:rsidRDefault="009815C7" w:rsidP="00794191">
      <w:pPr>
        <w:spacing w:after="0" w:line="240" w:lineRule="auto"/>
        <w:jc w:val="center"/>
        <w:rPr>
          <w:rFonts w:ascii="Sylfaen" w:hAnsi="Sylfaen" w:cs="Sylfaen"/>
          <w:b/>
        </w:rPr>
      </w:pPr>
    </w:p>
    <w:p w14:paraId="5DEE8C35"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0C4D619" wp14:editId="4A567797">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14:paraId="2385A55F" w14:textId="77777777" w:rsidR="009815C7" w:rsidRPr="00485E5A" w:rsidRDefault="009815C7" w:rsidP="00794191">
      <w:pPr>
        <w:spacing w:after="0" w:line="240" w:lineRule="auto"/>
        <w:jc w:val="center"/>
        <w:rPr>
          <w:rFonts w:ascii="Sylfaen" w:hAnsi="Sylfaen" w:cs="Sylfaen"/>
          <w:b/>
        </w:rPr>
      </w:pPr>
    </w:p>
    <w:p w14:paraId="5925F85D" w14:textId="77777777" w:rsidR="009815C7" w:rsidRPr="00485E5A" w:rsidRDefault="009815C7" w:rsidP="00EB505F">
      <w:pPr>
        <w:spacing w:after="0" w:line="240" w:lineRule="auto"/>
        <w:jc w:val="center"/>
        <w:rPr>
          <w:rFonts w:ascii="Sylfaen" w:hAnsi="Sylfaen" w:cs="Sylfaen"/>
          <w:b/>
          <w:sz w:val="24"/>
          <w:lang w:val="ka-GE"/>
        </w:rPr>
      </w:pPr>
    </w:p>
    <w:p w14:paraId="20B5F33C" w14:textId="77777777"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14:paraId="7F410A67" w14:textId="77777777" w:rsidR="00574D48" w:rsidRPr="00485E5A" w:rsidRDefault="00574D48" w:rsidP="00574D48">
      <w:pPr>
        <w:spacing w:after="0" w:line="240" w:lineRule="auto"/>
        <w:jc w:val="center"/>
        <w:rPr>
          <w:rFonts w:ascii="Sylfaen" w:hAnsi="Sylfaen" w:cs="Sylfaen"/>
          <w:b/>
          <w:sz w:val="24"/>
          <w:lang w:val="ka-GE"/>
        </w:rPr>
      </w:pPr>
    </w:p>
    <w:p w14:paraId="7D3907CD" w14:textId="77777777" w:rsidR="00FD0DCD" w:rsidRPr="00485E5A" w:rsidRDefault="00A60072" w:rsidP="00665C42">
      <w:pPr>
        <w:spacing w:after="0" w:line="360" w:lineRule="auto"/>
        <w:jc w:val="center"/>
        <w:rPr>
          <w:rFonts w:ascii="AcadNusx" w:hAnsi="AcadNusx"/>
          <w:b/>
        </w:rPr>
      </w:pPr>
      <w:r>
        <w:rPr>
          <w:rFonts w:ascii="Sylfaen" w:hAnsi="Sylfaen" w:cs="Sylfaen"/>
          <w:b/>
          <w:sz w:val="24"/>
          <w:lang w:val="ka-GE"/>
        </w:rPr>
        <w:t>დაზიანებული ტუმბოს დემონტაჟი</w:t>
      </w:r>
    </w:p>
    <w:p w14:paraId="0FED4361" w14:textId="77777777" w:rsidR="00FD0DCD" w:rsidRPr="00485E5A" w:rsidRDefault="00FD0DCD" w:rsidP="00665C42">
      <w:pPr>
        <w:spacing w:after="0" w:line="360" w:lineRule="auto"/>
        <w:jc w:val="center"/>
        <w:rPr>
          <w:rFonts w:ascii="AcadNusx" w:hAnsi="AcadNusx"/>
          <w:b/>
        </w:rPr>
      </w:pPr>
    </w:p>
    <w:p w14:paraId="1C3E961D" w14:textId="77777777" w:rsidR="00FD0DCD" w:rsidRPr="00485E5A" w:rsidRDefault="00FD0DCD" w:rsidP="00665C42">
      <w:pPr>
        <w:spacing w:after="0" w:line="360" w:lineRule="auto"/>
        <w:jc w:val="center"/>
        <w:rPr>
          <w:rFonts w:ascii="AcadNusx" w:hAnsi="AcadNusx"/>
          <w:b/>
        </w:rPr>
      </w:pPr>
    </w:p>
    <w:p w14:paraId="2811A104" w14:textId="77777777" w:rsidR="00FD0DCD" w:rsidRPr="00485E5A" w:rsidRDefault="00FD0DCD" w:rsidP="00665C42">
      <w:pPr>
        <w:spacing w:after="0" w:line="360" w:lineRule="auto"/>
        <w:jc w:val="center"/>
        <w:rPr>
          <w:rFonts w:ascii="AcadNusx" w:hAnsi="AcadNusx"/>
          <w:b/>
        </w:rPr>
      </w:pPr>
    </w:p>
    <w:p w14:paraId="475ADF0F" w14:textId="77777777" w:rsidR="00FD0DCD" w:rsidRPr="00485E5A" w:rsidRDefault="00FD0DCD" w:rsidP="00665C42">
      <w:pPr>
        <w:spacing w:after="0" w:line="360" w:lineRule="auto"/>
        <w:jc w:val="center"/>
        <w:rPr>
          <w:rFonts w:ascii="AcadNusx" w:hAnsi="AcadNusx"/>
          <w:b/>
        </w:rPr>
      </w:pPr>
    </w:p>
    <w:p w14:paraId="042C1CAB" w14:textId="77777777" w:rsidR="00FD0DCD" w:rsidRPr="00485E5A" w:rsidRDefault="00FD0DCD" w:rsidP="00665C42">
      <w:pPr>
        <w:spacing w:after="0" w:line="360" w:lineRule="auto"/>
        <w:jc w:val="center"/>
        <w:rPr>
          <w:rFonts w:ascii="AcadNusx" w:hAnsi="AcadNusx"/>
          <w:b/>
        </w:rPr>
      </w:pPr>
    </w:p>
    <w:p w14:paraId="2B5473E9" w14:textId="77777777" w:rsidR="00D30223" w:rsidRPr="00485E5A" w:rsidRDefault="00D30223" w:rsidP="00665C42">
      <w:pPr>
        <w:spacing w:after="0" w:line="360" w:lineRule="auto"/>
        <w:jc w:val="center"/>
        <w:rPr>
          <w:rFonts w:ascii="AcadNusx" w:hAnsi="AcadNusx"/>
          <w:b/>
        </w:rPr>
      </w:pPr>
    </w:p>
    <w:p w14:paraId="61EF766D" w14:textId="77777777" w:rsidR="00D30223" w:rsidRPr="00485E5A" w:rsidRDefault="00D30223" w:rsidP="00665C42">
      <w:pPr>
        <w:spacing w:after="0" w:line="360" w:lineRule="auto"/>
        <w:jc w:val="center"/>
        <w:rPr>
          <w:rFonts w:ascii="AcadNusx" w:hAnsi="AcadNusx"/>
          <w:b/>
        </w:rPr>
      </w:pPr>
    </w:p>
    <w:p w14:paraId="3A9F2A0F" w14:textId="77777777" w:rsidR="00356613" w:rsidRPr="00485E5A" w:rsidRDefault="00356613" w:rsidP="00665C42">
      <w:pPr>
        <w:spacing w:after="0" w:line="360" w:lineRule="auto"/>
        <w:jc w:val="center"/>
        <w:rPr>
          <w:rFonts w:ascii="AcadNusx" w:hAnsi="AcadNusx"/>
          <w:b/>
        </w:rPr>
      </w:pPr>
    </w:p>
    <w:p w14:paraId="071D61F6" w14:textId="77777777" w:rsidR="00356613" w:rsidRPr="00485E5A" w:rsidRDefault="00356613" w:rsidP="00665C42">
      <w:pPr>
        <w:spacing w:after="0" w:line="360" w:lineRule="auto"/>
        <w:jc w:val="center"/>
        <w:rPr>
          <w:rFonts w:ascii="AcadNusx" w:hAnsi="AcadNusx"/>
          <w:b/>
        </w:rPr>
      </w:pPr>
    </w:p>
    <w:p w14:paraId="0D43CC0C" w14:textId="77777777" w:rsidR="00356613" w:rsidRPr="00485E5A" w:rsidRDefault="00356613" w:rsidP="00665C42">
      <w:pPr>
        <w:spacing w:after="0" w:line="360" w:lineRule="auto"/>
        <w:jc w:val="center"/>
        <w:rPr>
          <w:rFonts w:ascii="AcadNusx" w:hAnsi="AcadNusx"/>
          <w:b/>
        </w:rPr>
      </w:pPr>
    </w:p>
    <w:p w14:paraId="7CF7AC3E" w14:textId="77777777" w:rsidR="00356613" w:rsidRPr="00485E5A" w:rsidRDefault="00356613" w:rsidP="00665C42">
      <w:pPr>
        <w:spacing w:after="0" w:line="360" w:lineRule="auto"/>
        <w:jc w:val="center"/>
        <w:rPr>
          <w:rFonts w:ascii="AcadNusx" w:hAnsi="AcadNusx"/>
          <w:b/>
        </w:rPr>
      </w:pPr>
    </w:p>
    <w:p w14:paraId="4497B617" w14:textId="77777777" w:rsidR="00277B37" w:rsidRPr="00485E5A" w:rsidRDefault="00277B37" w:rsidP="00C12ABD">
      <w:pPr>
        <w:spacing w:after="0" w:line="360" w:lineRule="auto"/>
        <w:rPr>
          <w:rFonts w:ascii="AcadNusx" w:hAnsi="AcadNusx"/>
          <w:b/>
        </w:rPr>
      </w:pPr>
    </w:p>
    <w:p w14:paraId="0B317C08" w14:textId="77777777" w:rsidR="004B0C7B" w:rsidRPr="00485E5A" w:rsidRDefault="004B0C7B" w:rsidP="00C12ABD">
      <w:pPr>
        <w:spacing w:after="0" w:line="360" w:lineRule="auto"/>
        <w:rPr>
          <w:rFonts w:ascii="AcadNusx" w:hAnsi="AcadNusx"/>
          <w:b/>
        </w:rPr>
      </w:pPr>
    </w:p>
    <w:p w14:paraId="046FF30F" w14:textId="77777777" w:rsidR="004B0C7B" w:rsidRPr="00485E5A" w:rsidRDefault="004B0C7B" w:rsidP="00C12ABD">
      <w:pPr>
        <w:spacing w:after="0" w:line="360" w:lineRule="auto"/>
        <w:rPr>
          <w:rFonts w:ascii="AcadNusx" w:hAnsi="AcadNusx"/>
          <w:b/>
        </w:rPr>
      </w:pPr>
    </w:p>
    <w:p w14:paraId="55CC4A1C" w14:textId="77777777" w:rsidR="004B0C7B" w:rsidRPr="00485E5A" w:rsidRDefault="004B0C7B" w:rsidP="00C12ABD">
      <w:pPr>
        <w:spacing w:after="0" w:line="360" w:lineRule="auto"/>
        <w:rPr>
          <w:rFonts w:ascii="AcadNusx" w:hAnsi="AcadNusx"/>
          <w:b/>
        </w:rPr>
      </w:pPr>
    </w:p>
    <w:p w14:paraId="1943EED6" w14:textId="77777777" w:rsidR="004B0C7B" w:rsidRPr="00485E5A" w:rsidRDefault="004B0C7B" w:rsidP="00C12ABD">
      <w:pPr>
        <w:spacing w:after="0" w:line="360" w:lineRule="auto"/>
        <w:rPr>
          <w:rFonts w:ascii="AcadNusx" w:hAnsi="AcadNusx"/>
          <w:b/>
        </w:rPr>
      </w:pPr>
    </w:p>
    <w:p w14:paraId="5E2E5956" w14:textId="77777777" w:rsidR="009C7E4E" w:rsidRPr="00485E5A" w:rsidRDefault="009C7E4E" w:rsidP="00C12ABD">
      <w:pPr>
        <w:spacing w:after="0" w:line="360" w:lineRule="auto"/>
        <w:rPr>
          <w:rFonts w:ascii="AcadNusx" w:hAnsi="AcadNusx"/>
          <w:b/>
        </w:rPr>
      </w:pPr>
    </w:p>
    <w:p w14:paraId="33263107" w14:textId="77777777" w:rsidR="009C7E4E" w:rsidRPr="00485E5A" w:rsidRDefault="009C7E4E" w:rsidP="00C12ABD">
      <w:pPr>
        <w:spacing w:after="0" w:line="360" w:lineRule="auto"/>
        <w:rPr>
          <w:rFonts w:ascii="AcadNusx" w:hAnsi="AcadNusx"/>
          <w:b/>
        </w:rPr>
      </w:pPr>
    </w:p>
    <w:p w14:paraId="5B33ABE3" w14:textId="77777777" w:rsidR="009C7E4E" w:rsidRPr="00485E5A" w:rsidRDefault="009C7E4E" w:rsidP="00C12ABD">
      <w:pPr>
        <w:spacing w:after="0" w:line="360" w:lineRule="auto"/>
        <w:rPr>
          <w:rFonts w:ascii="AcadNusx" w:hAnsi="AcadNusx"/>
          <w:b/>
        </w:rPr>
      </w:pPr>
    </w:p>
    <w:p w14:paraId="68561534" w14:textId="77777777" w:rsidR="00C12ABD" w:rsidRDefault="00C12ABD" w:rsidP="00C12ABD">
      <w:pPr>
        <w:spacing w:after="0" w:line="360" w:lineRule="auto"/>
        <w:rPr>
          <w:rFonts w:ascii="Sylfaen" w:hAnsi="Sylfaen"/>
          <w:b/>
          <w:lang w:val="ka-GE"/>
        </w:rPr>
      </w:pPr>
    </w:p>
    <w:p w14:paraId="497861C1" w14:textId="77777777" w:rsidR="00A549D3" w:rsidRPr="00485E5A" w:rsidRDefault="00A549D3" w:rsidP="00C12ABD">
      <w:pPr>
        <w:spacing w:after="0" w:line="360" w:lineRule="auto"/>
        <w:rPr>
          <w:rFonts w:ascii="Sylfaen" w:hAnsi="Sylfaen"/>
          <w:b/>
          <w:lang w:val="ka-GE"/>
        </w:rPr>
      </w:pPr>
    </w:p>
    <w:p w14:paraId="2A4AF83D" w14:textId="77777777" w:rsidR="00665C42" w:rsidRPr="00485E5A" w:rsidRDefault="00665C42" w:rsidP="009D07D1">
      <w:pPr>
        <w:spacing w:after="0" w:line="360" w:lineRule="auto"/>
        <w:jc w:val="center"/>
        <w:rPr>
          <w:rFonts w:ascii="AcadNusx" w:hAnsi="AcadNusx"/>
          <w:b/>
        </w:rPr>
      </w:pPr>
    </w:p>
    <w:p w14:paraId="19220ECF" w14:textId="77777777"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14:paraId="4A9EDC16" w14:textId="77777777" w:rsidR="00CF0A87" w:rsidRPr="00485E5A" w:rsidRDefault="00CF0A87" w:rsidP="00CF0A87">
      <w:pPr>
        <w:pStyle w:val="ListParagraph"/>
        <w:spacing w:after="0" w:line="240" w:lineRule="auto"/>
        <w:ind w:left="360"/>
        <w:rPr>
          <w:rFonts w:ascii="Sylfaen" w:hAnsi="Sylfaen"/>
          <w:b/>
          <w:lang w:val="ka-GE"/>
        </w:rPr>
      </w:pPr>
    </w:p>
    <w:p w14:paraId="4B6E1D5F" w14:textId="77777777" w:rsidR="000C36B3" w:rsidRDefault="00D30223" w:rsidP="004B148B">
      <w:pPr>
        <w:spacing w:after="0" w:line="240" w:lineRule="auto"/>
        <w:rPr>
          <w:rFonts w:ascii="Sylfaen" w:hAnsi="Sylfaen" w:cs="Sylfaen"/>
          <w:lang w:val="ka-GE"/>
        </w:rPr>
      </w:pPr>
      <w:r w:rsidRPr="002C078C">
        <w:rPr>
          <w:rFonts w:ascii="Sylfaen" w:hAnsi="Sylfaen" w:cs="Sylfaen"/>
          <w:lang w:val="ka-GE"/>
        </w:rPr>
        <w:t>შპს</w:t>
      </w:r>
      <w:r w:rsidRPr="002C078C">
        <w:rPr>
          <w:rFonts w:ascii="Sylfaen" w:hAnsi="Sylfaen"/>
          <w:lang w:val="ka-GE"/>
        </w:rPr>
        <w:t xml:space="preserve"> </w:t>
      </w:r>
      <w:r w:rsidRPr="002C078C">
        <w:rPr>
          <w:rFonts w:ascii="Sylfaen" w:hAnsi="Sylfaen" w:cs="Calibri"/>
          <w:lang w:val="ka-GE"/>
        </w:rPr>
        <w:t>„</w:t>
      </w:r>
      <w:r w:rsidRPr="002C078C">
        <w:rPr>
          <w:rFonts w:ascii="Sylfaen" w:hAnsi="Sylfaen" w:cs="Sylfaen"/>
          <w:lang w:val="ka-GE"/>
        </w:rPr>
        <w:t>ჯორჯიან</w:t>
      </w:r>
      <w:r w:rsidRPr="002C078C">
        <w:rPr>
          <w:rFonts w:ascii="Sylfaen" w:hAnsi="Sylfaen"/>
          <w:lang w:val="ka-GE"/>
        </w:rPr>
        <w:t xml:space="preserve"> </w:t>
      </w:r>
      <w:r w:rsidRPr="002C078C">
        <w:rPr>
          <w:rFonts w:ascii="Sylfaen" w:hAnsi="Sylfaen" w:cs="Sylfaen"/>
          <w:lang w:val="ka-GE"/>
        </w:rPr>
        <w:t>უოთერ</w:t>
      </w:r>
      <w:r w:rsidRPr="002C078C">
        <w:rPr>
          <w:rFonts w:ascii="Sylfaen" w:hAnsi="Sylfaen"/>
          <w:lang w:val="ka-GE"/>
        </w:rPr>
        <w:t xml:space="preserve"> </w:t>
      </w:r>
      <w:r w:rsidRPr="002C078C">
        <w:rPr>
          <w:rFonts w:ascii="Sylfaen" w:hAnsi="Sylfaen" w:cs="Sylfaen"/>
          <w:lang w:val="ka-GE"/>
        </w:rPr>
        <w:t>ენდ</w:t>
      </w:r>
      <w:r w:rsidRPr="002C078C">
        <w:rPr>
          <w:rFonts w:ascii="Sylfaen" w:hAnsi="Sylfaen"/>
          <w:lang w:val="ka-GE"/>
        </w:rPr>
        <w:t xml:space="preserve"> </w:t>
      </w:r>
      <w:r w:rsidRPr="002C078C">
        <w:rPr>
          <w:rFonts w:ascii="Sylfaen" w:hAnsi="Sylfaen" w:cs="Sylfaen"/>
          <w:lang w:val="ka-GE"/>
        </w:rPr>
        <w:t>ფაუერი</w:t>
      </w:r>
      <w:r w:rsidRPr="002C078C">
        <w:rPr>
          <w:rFonts w:ascii="Sylfaen" w:hAnsi="Sylfaen" w:cs="Calibri"/>
          <w:lang w:val="ka-GE"/>
        </w:rPr>
        <w:t>“</w:t>
      </w:r>
      <w:r w:rsidRPr="002C078C">
        <w:rPr>
          <w:rFonts w:ascii="Sylfaen" w:hAnsi="Sylfaen"/>
          <w:lang w:val="ka-GE"/>
        </w:rPr>
        <w:t xml:space="preserve"> </w:t>
      </w:r>
      <w:r w:rsidR="00713EFC" w:rsidRPr="002C078C">
        <w:rPr>
          <w:rFonts w:ascii="Arial" w:hAnsi="Arial" w:cs="Arial"/>
        </w:rPr>
        <w:t>(GWP</w:t>
      </w:r>
      <w:r w:rsidR="00D95150" w:rsidRPr="002C078C">
        <w:rPr>
          <w:rFonts w:ascii="Arial" w:hAnsi="Arial" w:cs="Arial"/>
        </w:rPr>
        <w:t xml:space="preserve">, </w:t>
      </w:r>
      <w:r w:rsidR="00D95150" w:rsidRPr="002C078C">
        <w:rPr>
          <w:rFonts w:ascii="Sylfaen" w:hAnsi="Sylfaen" w:cs="Arial"/>
          <w:lang w:val="ka-GE"/>
        </w:rPr>
        <w:t>ს/ნ</w:t>
      </w:r>
      <w:r w:rsidR="0040587B" w:rsidRPr="002C078C">
        <w:rPr>
          <w:rFonts w:ascii="Sylfaen" w:hAnsi="Sylfaen" w:cs="Arial"/>
          <w:lang w:val="ka-GE"/>
        </w:rPr>
        <w:t xml:space="preserve"> </w:t>
      </w:r>
      <w:r w:rsidR="0040587B" w:rsidRPr="002C078C">
        <w:rPr>
          <w:rFonts w:ascii="Arial" w:hAnsi="Arial" w:cs="Arial"/>
        </w:rPr>
        <w:t>203826002</w:t>
      </w:r>
      <w:r w:rsidR="00713EFC" w:rsidRPr="002C078C">
        <w:rPr>
          <w:rFonts w:ascii="Arial" w:hAnsi="Arial" w:cs="Arial"/>
        </w:rPr>
        <w:t>)</w:t>
      </w:r>
      <w:r w:rsidR="004B0C7B" w:rsidRPr="002C078C">
        <w:rPr>
          <w:rFonts w:ascii="Sylfaen" w:hAnsi="Sylfaen" w:cs="Arial"/>
          <w:lang w:val="ka-GE"/>
        </w:rPr>
        <w:t xml:space="preserve"> </w:t>
      </w:r>
      <w:r w:rsidR="00496E14" w:rsidRPr="002C078C">
        <w:rPr>
          <w:rFonts w:ascii="Sylfaen" w:hAnsi="Sylfaen" w:cs="Arial"/>
          <w:lang w:val="ka-GE"/>
        </w:rPr>
        <w:t xml:space="preserve">აცხადებს </w:t>
      </w:r>
      <w:r w:rsidR="00457067" w:rsidRPr="002C078C">
        <w:rPr>
          <w:rFonts w:ascii="Sylfaen" w:hAnsi="Sylfaen" w:cs="Sylfaen"/>
          <w:lang w:val="ka-GE"/>
        </w:rPr>
        <w:t xml:space="preserve">ელექტრონულ </w:t>
      </w:r>
      <w:r w:rsidR="008647CD" w:rsidRPr="002C078C">
        <w:rPr>
          <w:rFonts w:ascii="Sylfaen" w:hAnsi="Sylfaen" w:cs="Sylfaen"/>
          <w:lang w:val="ka-GE"/>
        </w:rPr>
        <w:t>ტენდერს</w:t>
      </w:r>
      <w:r w:rsidR="00055E1E" w:rsidRPr="002C078C">
        <w:rPr>
          <w:rFonts w:ascii="Sylfaen" w:hAnsi="Sylfaen" w:cs="Sylfaen"/>
          <w:lang w:val="ka-GE"/>
        </w:rPr>
        <w:t xml:space="preserve"> </w:t>
      </w:r>
      <w:r w:rsidR="00487174" w:rsidRPr="002C078C">
        <w:rPr>
          <w:rFonts w:ascii="Sylfaen" w:hAnsi="Sylfaen" w:cs="Sylfaen"/>
          <w:lang w:val="ka-GE"/>
        </w:rPr>
        <w:t>1</w:t>
      </w:r>
      <w:r w:rsidR="000C36B3" w:rsidRPr="002C078C">
        <w:rPr>
          <w:rFonts w:ascii="Sylfaen" w:hAnsi="Sylfaen" w:cs="Sylfaen"/>
          <w:lang w:val="ka-GE"/>
        </w:rPr>
        <w:t xml:space="preserve"> ლოტად შემდეგი </w:t>
      </w:r>
      <w:r w:rsidR="00487174" w:rsidRPr="002C078C">
        <w:rPr>
          <w:rFonts w:ascii="Sylfaen" w:hAnsi="Sylfaen" w:cs="Sylfaen"/>
          <w:lang w:val="ka-GE"/>
        </w:rPr>
        <w:t>მომსახურების</w:t>
      </w:r>
      <w:r w:rsidR="000C36B3" w:rsidRPr="002C078C">
        <w:rPr>
          <w:rFonts w:ascii="Sylfaen" w:hAnsi="Sylfaen" w:cs="Sylfaen"/>
          <w:lang w:val="ka-GE"/>
        </w:rPr>
        <w:t xml:space="preserve"> შესყიდვაზე:</w:t>
      </w:r>
      <w:r w:rsidR="000C36B3" w:rsidRPr="00485E5A">
        <w:rPr>
          <w:rFonts w:ascii="Sylfaen" w:hAnsi="Sylfaen" w:cs="Sylfaen"/>
          <w:lang w:val="ka-GE"/>
        </w:rPr>
        <w:t xml:space="preserve"> </w:t>
      </w:r>
    </w:p>
    <w:p w14:paraId="5A699622" w14:textId="77777777" w:rsidR="00CF0A87" w:rsidRPr="00485E5A" w:rsidRDefault="00CF0A87" w:rsidP="004B148B">
      <w:pPr>
        <w:spacing w:after="0" w:line="240" w:lineRule="auto"/>
        <w:rPr>
          <w:rFonts w:ascii="Sylfaen" w:hAnsi="Sylfaen" w:cs="Sylfaen"/>
          <w:lang w:val="ka-GE"/>
        </w:rPr>
      </w:pPr>
    </w:p>
    <w:p w14:paraId="1FB18147" w14:textId="77777777" w:rsidR="00A60072" w:rsidRPr="00A60072" w:rsidRDefault="00A60072" w:rsidP="00A60072">
      <w:pPr>
        <w:spacing w:after="0" w:line="240" w:lineRule="auto"/>
        <w:jc w:val="both"/>
        <w:rPr>
          <w:rFonts w:ascii="Sylfaen" w:hAnsi="Sylfaen" w:cs="Sylfaen"/>
          <w:b/>
          <w:sz w:val="24"/>
          <w:lang w:val="ka-GE"/>
        </w:rPr>
      </w:pPr>
      <w:r w:rsidRPr="00A60072">
        <w:rPr>
          <w:rFonts w:ascii="Sylfaen" w:hAnsi="Sylfaen" w:cs="Sylfaen"/>
          <w:b/>
          <w:sz w:val="24"/>
          <w:lang w:val="ka-GE"/>
        </w:rPr>
        <w:t>დაზიანებული ტუმბოს დემონტაჟი</w:t>
      </w:r>
      <w:r>
        <w:rPr>
          <w:rFonts w:ascii="Sylfaen" w:hAnsi="Sylfaen" w:cs="Sylfaen"/>
          <w:b/>
          <w:sz w:val="24"/>
          <w:lang w:val="ka-GE"/>
        </w:rPr>
        <w:t xml:space="preserve"> - </w:t>
      </w:r>
      <w:r w:rsidRPr="00A60072">
        <w:rPr>
          <w:rFonts w:ascii="Sylfaen" w:hAnsi="Sylfaen" w:cs="Sylfaen"/>
          <w:b/>
          <w:sz w:val="24"/>
          <w:lang w:val="ka-GE"/>
        </w:rPr>
        <w:t>მდინარე ხრამის მარჯვენა სანაპირო,ქვემო ქართლი,მარნეულის მუნიცეპალიტეტი, ნაკვეთი ს/კოდი 83.07.11.512;</w:t>
      </w:r>
      <w:r>
        <w:rPr>
          <w:rFonts w:ascii="Sylfaen" w:hAnsi="Sylfaen" w:cs="Sylfaen"/>
          <w:b/>
          <w:sz w:val="24"/>
          <w:lang w:val="ka-GE"/>
        </w:rPr>
        <w:t xml:space="preserve"> </w:t>
      </w:r>
      <w:r w:rsidRPr="00A60072">
        <w:rPr>
          <w:rFonts w:ascii="Sylfaen" w:hAnsi="Sylfaen" w:cs="Sylfaen"/>
          <w:b/>
          <w:sz w:val="24"/>
          <w:lang w:val="ka-GE"/>
        </w:rPr>
        <w:t>83.07.11.515  სოფელი დიდი მუღანლო.</w:t>
      </w:r>
    </w:p>
    <w:p w14:paraId="77B93BFC" w14:textId="77777777" w:rsidR="004240C0" w:rsidRDefault="004240C0" w:rsidP="00D114DE">
      <w:pPr>
        <w:spacing w:after="0" w:line="240" w:lineRule="auto"/>
        <w:rPr>
          <w:rFonts w:ascii="Sylfaen" w:hAnsi="Sylfaen" w:cs="Sylfaen"/>
          <w:b/>
          <w:sz w:val="24"/>
          <w:lang w:val="ka-GE"/>
        </w:rPr>
      </w:pPr>
    </w:p>
    <w:p w14:paraId="183F1F6C" w14:textId="77777777" w:rsidR="00A60072" w:rsidRPr="00485E5A" w:rsidRDefault="00A60072" w:rsidP="00D114DE">
      <w:pPr>
        <w:spacing w:after="0" w:line="240" w:lineRule="auto"/>
        <w:rPr>
          <w:rFonts w:ascii="Sylfaen" w:hAnsi="Sylfaen" w:cs="Sylfaen"/>
          <w:b/>
          <w:bCs/>
        </w:rPr>
      </w:pPr>
    </w:p>
    <w:p w14:paraId="48A522DD" w14:textId="77777777"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02374DB5" w14:textId="77777777" w:rsidR="00A60072" w:rsidRDefault="00A60072" w:rsidP="004B148B">
      <w:pPr>
        <w:spacing w:after="0"/>
        <w:rPr>
          <w:rFonts w:ascii="Sylfaen" w:hAnsi="Sylfaen" w:cs="Sylfaen"/>
          <w:b/>
        </w:rPr>
      </w:pPr>
    </w:p>
    <w:p w14:paraId="1EACCEEE"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მისამართი:</w:t>
      </w:r>
    </w:p>
    <w:p w14:paraId="668B4073"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მდინარე ხრამის მარჯვენა სანაპირო,ქვემო ქართლი,მარნეულის მუნიცეპალიტეტი, ნაკვეთი ს/კოდი 83.07.11.512;83.07.11.515  სოფელი დიდი მუღანლო.</w:t>
      </w:r>
    </w:p>
    <w:p w14:paraId="07347145" w14:textId="77777777" w:rsidR="00A60072" w:rsidRPr="00A60072" w:rsidRDefault="00A60072" w:rsidP="00A60072">
      <w:pPr>
        <w:spacing w:after="0"/>
        <w:rPr>
          <w:rFonts w:ascii="Sylfaen" w:hAnsi="Sylfaen" w:cs="Sylfaen"/>
          <w:lang w:val="ka-GE"/>
        </w:rPr>
      </w:pPr>
    </w:p>
    <w:p w14:paraId="01EA105A"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დოკუმენტის ტიპი:</w:t>
      </w:r>
    </w:p>
    <w:p w14:paraId="0B820D96"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ქ. რუსთავის წყალმომარაგების, ხრამის სათავის პირველი აწევის მე-2-ე , მე-3-ე და მე-4-ე შახტურ ჭებში დაზიანებული ტუმბოების დემონტაჟი.</w:t>
      </w:r>
    </w:p>
    <w:p w14:paraId="174FF283" w14:textId="77777777" w:rsidR="00A60072" w:rsidRPr="00A60072" w:rsidRDefault="00A60072" w:rsidP="00A60072">
      <w:pPr>
        <w:spacing w:after="0"/>
        <w:rPr>
          <w:rFonts w:ascii="Sylfaen" w:hAnsi="Sylfaen" w:cs="Sylfaen"/>
          <w:lang w:val="ka-GE"/>
        </w:rPr>
      </w:pPr>
    </w:p>
    <w:p w14:paraId="71174CD7"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ტექნიკური მონაცემები:</w:t>
      </w:r>
    </w:p>
    <w:p w14:paraId="25EBCD14"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Q= 1200 მ3/სთ  H= 45 მ </w:t>
      </w:r>
    </w:p>
    <w:p w14:paraId="622748F6" w14:textId="77777777" w:rsidR="00A60072" w:rsidRPr="00A60072" w:rsidRDefault="00A60072" w:rsidP="00A60072">
      <w:pPr>
        <w:spacing w:after="0"/>
        <w:rPr>
          <w:rFonts w:ascii="Sylfaen" w:hAnsi="Sylfaen" w:cs="Sylfaen"/>
          <w:lang w:val="ka-GE"/>
        </w:rPr>
      </w:pPr>
    </w:p>
    <w:p w14:paraId="1826F743"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ტუმბოს გეომეტრიული მონაცემები:</w:t>
      </w:r>
    </w:p>
    <w:p w14:paraId="29E87C6A"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ტუმბოს სრული სიგრძე L= 18 მ  d= 400 მმ</w:t>
      </w:r>
    </w:p>
    <w:p w14:paraId="56F9B564"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სექციური შემადგენლობით  6X2,20 მ</w:t>
      </w:r>
    </w:p>
    <w:p w14:paraId="44B090B9"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 xml:space="preserve">                                                        2X1,20 მ</w:t>
      </w:r>
    </w:p>
    <w:p w14:paraId="44ACE96A" w14:textId="77777777" w:rsidR="00A60072" w:rsidRPr="00A60072" w:rsidRDefault="00A60072" w:rsidP="00A60072">
      <w:pPr>
        <w:spacing w:after="0"/>
        <w:rPr>
          <w:rFonts w:ascii="Sylfaen" w:hAnsi="Sylfaen" w:cs="Sylfaen"/>
          <w:lang w:val="ka-GE"/>
        </w:rPr>
      </w:pPr>
    </w:p>
    <w:p w14:paraId="38836A0A"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ტექ. დავალებით შესასრულებელი სამუშაოების კონცეფცია:</w:t>
      </w:r>
    </w:p>
    <w:p w14:paraId="2487D601"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დაზიანებული ტუმბოს დემონტაჟი.</w:t>
      </w:r>
    </w:p>
    <w:p w14:paraId="0A29AC13"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შახტურ ჭაში შემომავალი 9 სხივის დაბოლოვებაზე დამონტაჟებული d=200 მმ-იანი ურდულების სამართავი მილებისა(მყვინთავების პოზიცია) და საყრდენების დემონტაჟი.</w:t>
      </w:r>
    </w:p>
    <w:p w14:paraId="7BBB01DB"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ტუმბო სიღრმეში დამაგრებულია ოთხ ბაქანზე, შესაბამისად ბექნის და შესაბამისი დამჭერი რკინის კონტრუქციების  დემონტაჟი.</w:t>
      </w:r>
    </w:p>
    <w:p w14:paraId="50432E29" w14:textId="77777777" w:rsidR="00A60072" w:rsidRPr="00A60072" w:rsidRDefault="00A60072" w:rsidP="00A60072">
      <w:pPr>
        <w:pStyle w:val="ListParagraph"/>
        <w:numPr>
          <w:ilvl w:val="0"/>
          <w:numId w:val="17"/>
        </w:numPr>
        <w:spacing w:after="0"/>
        <w:rPr>
          <w:rFonts w:ascii="Sylfaen" w:hAnsi="Sylfaen" w:cs="Sylfaen"/>
          <w:lang w:val="ka-GE"/>
        </w:rPr>
      </w:pPr>
      <w:r w:rsidRPr="00A60072">
        <w:rPr>
          <w:rFonts w:ascii="Sylfaen" w:hAnsi="Sylfaen" w:cs="Sylfaen"/>
          <w:lang w:val="ka-GE"/>
        </w:rPr>
        <w:t>პირველ ბაქანზე დამცავი მუაჯირის მიწყობა L= 16 მ  H= 1 მ.</w:t>
      </w:r>
    </w:p>
    <w:p w14:paraId="3C4EC19F" w14:textId="77777777" w:rsidR="00A60072" w:rsidRPr="00A60072" w:rsidRDefault="00A60072" w:rsidP="00A60072">
      <w:pPr>
        <w:spacing w:after="0"/>
        <w:rPr>
          <w:rFonts w:ascii="Sylfaen" w:hAnsi="Sylfaen" w:cs="Sylfaen"/>
          <w:lang w:val="ka-GE"/>
        </w:rPr>
      </w:pPr>
    </w:p>
    <w:p w14:paraId="3466CBBA" w14:textId="77777777" w:rsidR="00A60072" w:rsidRPr="00A60072" w:rsidRDefault="00A60072" w:rsidP="00A60072">
      <w:pPr>
        <w:spacing w:after="0"/>
        <w:rPr>
          <w:rFonts w:ascii="Sylfaen" w:hAnsi="Sylfaen" w:cs="Sylfaen"/>
          <w:b/>
          <w:lang w:val="ka-GE"/>
        </w:rPr>
      </w:pPr>
      <w:r w:rsidRPr="00A60072">
        <w:rPr>
          <w:rFonts w:ascii="Sylfaen" w:hAnsi="Sylfaen" w:cs="Sylfaen"/>
          <w:b/>
          <w:lang w:val="ka-GE"/>
        </w:rPr>
        <w:t>მითითება;</w:t>
      </w:r>
    </w:p>
    <w:p w14:paraId="66A265AD"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მითითებულ შახტურ ჭებში მუშაობისას უნდა იქნას დაცული შრომის უსაქრთხოების პირობები, საქართველოს კანონმდებლობით დადგენილი წესებისა და ნორმების მიხედვით.</w:t>
      </w:r>
    </w:p>
    <w:p w14:paraId="7F238625" w14:textId="77777777" w:rsidR="00A60072" w:rsidRPr="00A60072" w:rsidRDefault="00A60072" w:rsidP="00A60072">
      <w:pPr>
        <w:spacing w:after="0"/>
        <w:rPr>
          <w:rFonts w:ascii="Sylfaen" w:hAnsi="Sylfaen" w:cs="Sylfaen"/>
          <w:lang w:val="ka-GE"/>
        </w:rPr>
      </w:pPr>
    </w:p>
    <w:p w14:paraId="10DE33A7" w14:textId="77777777" w:rsidR="00A60072" w:rsidRPr="00A60072" w:rsidRDefault="00A60072" w:rsidP="00A60072">
      <w:pPr>
        <w:spacing w:after="0"/>
        <w:rPr>
          <w:rFonts w:ascii="Sylfaen" w:hAnsi="Sylfaen" w:cs="Sylfaen"/>
          <w:b/>
          <w:lang w:val="ka-GE"/>
        </w:rPr>
      </w:pPr>
      <w:r>
        <w:rPr>
          <w:rFonts w:ascii="Sylfaen" w:hAnsi="Sylfaen" w:cs="Sylfaen"/>
          <w:b/>
          <w:lang w:val="ka-GE"/>
        </w:rPr>
        <w:t>საკონტაქტო</w:t>
      </w:r>
      <w:r w:rsidRPr="00A60072">
        <w:rPr>
          <w:rFonts w:ascii="Sylfaen" w:hAnsi="Sylfaen" w:cs="Sylfaen"/>
          <w:b/>
          <w:lang w:val="ka-GE"/>
        </w:rPr>
        <w:t>:</w:t>
      </w:r>
    </w:p>
    <w:p w14:paraId="37704B09" w14:textId="77777777" w:rsidR="00A60072" w:rsidRPr="00A60072" w:rsidRDefault="00A60072" w:rsidP="00A60072">
      <w:pPr>
        <w:spacing w:after="0"/>
        <w:rPr>
          <w:rFonts w:ascii="Sylfaen" w:hAnsi="Sylfaen" w:cs="Sylfaen"/>
          <w:lang w:val="ka-GE"/>
        </w:rPr>
      </w:pPr>
      <w:r w:rsidRPr="00A60072">
        <w:rPr>
          <w:rFonts w:ascii="Sylfaen" w:hAnsi="Sylfaen" w:cs="Sylfaen"/>
          <w:lang w:val="ka-GE"/>
        </w:rPr>
        <w:t>ა. მაღრაძე  მობ: 599 659 114</w:t>
      </w:r>
    </w:p>
    <w:p w14:paraId="69FB690A" w14:textId="77777777" w:rsidR="00A25D28" w:rsidRPr="00A25D28" w:rsidRDefault="00A25D28" w:rsidP="00DF7C26">
      <w:pPr>
        <w:spacing w:after="0"/>
        <w:rPr>
          <w:rFonts w:ascii="Sylfaen" w:hAnsi="Sylfaen" w:cs="Sylfaen"/>
          <w:lang w:val="ka-GE"/>
        </w:rPr>
      </w:pPr>
    </w:p>
    <w:p w14:paraId="6CF99D7D" w14:textId="77777777" w:rsidR="00387591" w:rsidRPr="00485E5A" w:rsidRDefault="00DF7C26" w:rsidP="004B148B">
      <w:pPr>
        <w:spacing w:after="0"/>
        <w:rPr>
          <w:rFonts w:ascii="Sylfaen" w:hAnsi="Sylfaen" w:cs="Sylfaen"/>
          <w:b/>
          <w:lang w:val="ka-GE"/>
        </w:rPr>
      </w:pPr>
      <w:r>
        <w:rPr>
          <w:rFonts w:ascii="Sylfaen" w:hAnsi="Sylfaen" w:cs="Sylfaen"/>
          <w:b/>
          <w:lang w:val="ka-GE"/>
        </w:rPr>
        <w:t>1.4</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00950D10" w:rsidRPr="00485E5A">
        <w:rPr>
          <w:rFonts w:ascii="Sylfaen" w:hAnsi="Sylfaen" w:cs="Sylfaen"/>
          <w:b/>
          <w:lang w:val="ka-GE"/>
        </w:rPr>
        <w:t xml:space="preserve"> </w:t>
      </w:r>
    </w:p>
    <w:p w14:paraId="3F1BC417" w14:textId="77777777" w:rsidR="00820874" w:rsidRPr="00485E5A" w:rsidRDefault="00D527CB" w:rsidP="0094732A">
      <w:pPr>
        <w:spacing w:after="0"/>
        <w:rPr>
          <w:rFonts w:ascii="Sylfaen" w:hAnsi="Sylfaen" w:cs="Sylfaen"/>
          <w:b/>
          <w:color w:val="222222"/>
          <w:u w:val="single"/>
          <w:shd w:val="clear" w:color="auto" w:fill="FFFFFF"/>
          <w:lang w:val="ka-GE"/>
        </w:rPr>
      </w:pPr>
      <w:proofErr w:type="spellStart"/>
      <w:r w:rsidRPr="00485E5A">
        <w:rPr>
          <w:rFonts w:ascii="Sylfaen" w:hAnsi="Sylfaen" w:cs="Sylfaen"/>
          <w:color w:val="222222"/>
          <w:shd w:val="clear" w:color="auto" w:fill="FFFFFF"/>
        </w:rPr>
        <w:t>პრეტენდენტმა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14:paraId="273E6D9D" w14:textId="77777777" w:rsidR="005E448B" w:rsidRPr="007A6F6E" w:rsidRDefault="005E448B" w:rsidP="00E711C6">
      <w:pPr>
        <w:spacing w:after="0" w:line="240" w:lineRule="auto"/>
        <w:rPr>
          <w:rFonts w:ascii="Sylfaen" w:hAnsi="Sylfaen" w:cs="Sylfaen"/>
          <w:lang w:val="ka-GE"/>
        </w:rPr>
      </w:pPr>
    </w:p>
    <w:p w14:paraId="20FFEFE9" w14:textId="77777777" w:rsidR="00C86727" w:rsidRPr="00485E5A" w:rsidRDefault="00A60072"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14:paraId="15A38940" w14:textId="77777777"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14:paraId="3DD51A4B" w14:textId="77777777" w:rsidR="005E448B" w:rsidRPr="00485E5A" w:rsidRDefault="005E448B" w:rsidP="005E448B">
      <w:pPr>
        <w:spacing w:after="0" w:line="240" w:lineRule="auto"/>
        <w:jc w:val="both"/>
        <w:rPr>
          <w:rFonts w:ascii="Sylfaen" w:hAnsi="Sylfaen"/>
          <w:b/>
          <w:lang w:val="ka-GE"/>
        </w:rPr>
      </w:pPr>
    </w:p>
    <w:p w14:paraId="335E7202" w14:textId="77777777" w:rsidR="008D04C5" w:rsidRPr="00485E5A" w:rsidRDefault="00A60072"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9488A7F" w14:textId="77777777"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14:paraId="7EF606D2" w14:textId="77777777"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14:paraId="3F709A94" w14:textId="77777777" w:rsidR="002C3F1E"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14:paraId="5DE6F602" w14:textId="77777777" w:rsidR="00A60072" w:rsidRPr="006A4964" w:rsidRDefault="00A60072" w:rsidP="00170C6C">
      <w:pPr>
        <w:pStyle w:val="ListParagraph"/>
        <w:numPr>
          <w:ilvl w:val="0"/>
          <w:numId w:val="10"/>
        </w:numPr>
        <w:spacing w:after="0"/>
        <w:jc w:val="both"/>
        <w:rPr>
          <w:rFonts w:ascii="Sylfaen" w:hAnsi="Sylfaen"/>
          <w:lang w:val="ka-GE"/>
        </w:rPr>
      </w:pPr>
      <w:r>
        <w:rPr>
          <w:rFonts w:ascii="Sylfaen" w:hAnsi="Sylfaen"/>
          <w:lang w:val="ka-GE"/>
        </w:rPr>
        <w:t>თანხმობა შპს ჯორჯიან ვოთერ ენდ ფაუერის ხელშეკრულების დრაფტზე;</w:t>
      </w:r>
    </w:p>
    <w:p w14:paraId="00788731" w14:textId="77777777" w:rsidR="00B32E22" w:rsidRDefault="00B32E22" w:rsidP="00B32E22">
      <w:pPr>
        <w:pStyle w:val="ListParagraph"/>
        <w:numPr>
          <w:ilvl w:val="0"/>
          <w:numId w:val="10"/>
        </w:numPr>
        <w:spacing w:after="0"/>
        <w:jc w:val="both"/>
        <w:rPr>
          <w:rFonts w:ascii="Sylfaen" w:hAnsi="Sylfaen"/>
          <w:lang w:val="ka-GE"/>
        </w:rPr>
      </w:pPr>
      <w:r w:rsidRPr="006A496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2AE71BD3" w14:textId="77777777" w:rsidR="00AD5302" w:rsidRPr="00485E5A" w:rsidRDefault="00AD5302" w:rsidP="00CF7A57">
      <w:pPr>
        <w:rPr>
          <w:rFonts w:ascii="Sylfaen" w:hAnsi="Sylfaen"/>
          <w:b/>
          <w:lang w:val="ka-GE"/>
        </w:rPr>
      </w:pPr>
    </w:p>
    <w:p w14:paraId="7F2329E4" w14:textId="77777777" w:rsidR="000C3556" w:rsidRPr="00485E5A" w:rsidRDefault="001B7903" w:rsidP="000C3556">
      <w:pPr>
        <w:spacing w:after="0" w:line="240" w:lineRule="auto"/>
        <w:jc w:val="both"/>
        <w:rPr>
          <w:rFonts w:ascii="Sylfaen" w:hAnsi="Sylfaen"/>
          <w:lang w:val="ka-GE"/>
        </w:rPr>
      </w:pPr>
      <w:r w:rsidRPr="00485E5A">
        <w:rPr>
          <w:rFonts w:ascii="Sylfaen" w:hAnsi="Sylfaen"/>
          <w:b/>
          <w:lang w:val="ka-GE"/>
        </w:rPr>
        <w:t>შენიშვნა:</w:t>
      </w:r>
      <w:r w:rsidRPr="00485E5A">
        <w:rPr>
          <w:rFonts w:ascii="Sylfaen" w:hAnsi="Sylfaen"/>
          <w:b/>
          <w:lang w:val="ka-GE"/>
        </w:rPr>
        <w:br/>
      </w:r>
      <w:r w:rsidRPr="00485E5A">
        <w:rPr>
          <w:rFonts w:ascii="Verdana" w:hAnsi="Verdana"/>
          <w:color w:val="222222"/>
          <w:shd w:val="clear" w:color="auto" w:fill="FFFFFF"/>
        </w:rPr>
        <w:t>1</w:t>
      </w:r>
      <w:r w:rsidRPr="00485E5A">
        <w:rPr>
          <w:rFonts w:ascii="Sylfaen" w:hAnsi="Sylfaen"/>
          <w:lang w:val="ka-GE"/>
        </w:rPr>
        <w:t xml:space="preserve">) </w:t>
      </w:r>
      <w:r w:rsidR="00993D47" w:rsidRPr="00485E5A">
        <w:rPr>
          <w:rFonts w:ascii="Sylfaen" w:hAnsi="Sylfaen"/>
          <w:lang w:val="ka-GE"/>
        </w:rPr>
        <w:t>ელექტრონულ ტენდერში</w:t>
      </w:r>
      <w:r w:rsidRPr="00485E5A">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14:paraId="030B1D09" w14:textId="77777777" w:rsidR="00896274" w:rsidRDefault="001B7903" w:rsidP="000C3556">
      <w:pPr>
        <w:spacing w:after="0" w:line="240" w:lineRule="auto"/>
        <w:jc w:val="both"/>
        <w:rPr>
          <w:rFonts w:ascii="Sylfaen" w:hAnsi="Sylfaen"/>
          <w:lang w:val="ka-GE"/>
        </w:rPr>
      </w:pPr>
      <w:r w:rsidRPr="00485E5A">
        <w:rPr>
          <w:rFonts w:ascii="Sylfaen" w:hAnsi="Sylfaen"/>
          <w:lang w:val="ka-GE"/>
        </w:rPr>
        <w:br/>
        <w:t>2) პრეტენდენტის მიერ შექმნილი ყველა დოკუმენტი ან/და ინფორმაცია</w:t>
      </w:r>
      <w:r w:rsidR="00CA1443" w:rsidRPr="00485E5A">
        <w:rPr>
          <w:rFonts w:ascii="Sylfaen" w:hAnsi="Sylfaen"/>
          <w:lang w:val="ka-GE"/>
        </w:rPr>
        <w:t xml:space="preserve"> დადასტურებულ</w:t>
      </w:r>
      <w:r w:rsidR="002C3F1E">
        <w:rPr>
          <w:rFonts w:ascii="Sylfaen" w:hAnsi="Sylfaen"/>
          <w:lang w:val="ka-GE"/>
        </w:rPr>
        <w:t>ი უნდა</w:t>
      </w:r>
      <w:r w:rsidR="00CA1443" w:rsidRPr="00485E5A">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5C658E40" w14:textId="77777777" w:rsidR="00A877D9" w:rsidRPr="006A6E44" w:rsidRDefault="00A877D9" w:rsidP="000C3556">
      <w:pPr>
        <w:spacing w:after="0" w:line="240" w:lineRule="auto"/>
        <w:jc w:val="both"/>
        <w:rPr>
          <w:rFonts w:ascii="Sylfaen" w:hAnsi="Sylfaen"/>
          <w:i/>
          <w:u w:val="single"/>
        </w:rPr>
      </w:pPr>
      <w:r w:rsidRPr="006A6E44">
        <w:rPr>
          <w:rFonts w:ascii="Sylfaen" w:hAnsi="Sylfaen"/>
        </w:rPr>
        <w:t xml:space="preserve">3) </w:t>
      </w:r>
      <w:r w:rsidRPr="006A6E4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6A6E44">
        <w:rPr>
          <w:rFonts w:ascii="Sylfaen" w:hAnsi="Sylfaen"/>
          <w:i/>
          <w:u w:val="single"/>
        </w:rPr>
        <w:t>.</w:t>
      </w:r>
    </w:p>
    <w:p w14:paraId="3F0F1EFE" w14:textId="6E1094AF" w:rsidR="00F849B6" w:rsidRPr="00EE3545" w:rsidRDefault="00F849B6" w:rsidP="000C3556">
      <w:pPr>
        <w:spacing w:after="0" w:line="240" w:lineRule="auto"/>
        <w:jc w:val="both"/>
        <w:rPr>
          <w:rFonts w:ascii="Sylfaen" w:hAnsi="Sylfaen"/>
          <w:b/>
          <w:i/>
          <w:u w:val="single"/>
          <w:lang w:val="ka-GE"/>
        </w:rPr>
      </w:pPr>
      <w:r w:rsidRPr="006A6E4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6A6E44">
        <w:rPr>
          <w:rFonts w:ascii="Sylfaen" w:hAnsi="Sylfaen"/>
          <w:i/>
          <w:u w:val="single"/>
        </w:rPr>
        <w:t xml:space="preserve"> </w:t>
      </w:r>
      <w:r w:rsidR="00EE3545" w:rsidRPr="006A6E44">
        <w:rPr>
          <w:rFonts w:ascii="Sylfaen" w:hAnsi="Sylfaen"/>
          <w:i/>
          <w:u w:val="single"/>
          <w:lang w:val="ka-GE"/>
        </w:rPr>
        <w:t xml:space="preserve">აქვე ავღნიშნავთ რომ წინადადების მოწოდება ელექტრონული ფოსტით უნდა </w:t>
      </w:r>
      <w:r w:rsidR="00EE3545" w:rsidRPr="00FA5381">
        <w:rPr>
          <w:rFonts w:ascii="Sylfaen" w:hAnsi="Sylfaen"/>
          <w:i/>
          <w:u w:val="single"/>
          <w:lang w:val="ka-GE"/>
        </w:rPr>
        <w:t xml:space="preserve">მოხდეს </w:t>
      </w:r>
      <w:r w:rsidR="00EE3545" w:rsidRPr="00FA5381">
        <w:rPr>
          <w:rFonts w:ascii="Sylfaen" w:hAnsi="Sylfaen"/>
          <w:b/>
          <w:i/>
          <w:u w:val="single"/>
          <w:lang w:val="ka-GE"/>
        </w:rPr>
        <w:t xml:space="preserve">არაუგვიანეს </w:t>
      </w:r>
      <w:r w:rsidR="00A60072">
        <w:rPr>
          <w:rFonts w:ascii="Sylfaen" w:hAnsi="Sylfaen"/>
          <w:b/>
          <w:i/>
          <w:u w:val="single"/>
          <w:lang w:val="ka-GE"/>
        </w:rPr>
        <w:t xml:space="preserve">2025 </w:t>
      </w:r>
      <w:r w:rsidR="00813C34" w:rsidRPr="00FA5381">
        <w:rPr>
          <w:rFonts w:ascii="Sylfaen" w:hAnsi="Sylfaen"/>
          <w:b/>
          <w:i/>
          <w:u w:val="single"/>
          <w:lang w:val="ka-GE"/>
        </w:rPr>
        <w:t xml:space="preserve">წლის </w:t>
      </w:r>
      <w:r w:rsidR="00D20D5A">
        <w:rPr>
          <w:rFonts w:ascii="Sylfaen" w:hAnsi="Sylfaen"/>
          <w:b/>
          <w:i/>
          <w:u w:val="single"/>
          <w:lang w:val="ka-GE"/>
        </w:rPr>
        <w:t>9 ივნისის</w:t>
      </w:r>
      <w:r w:rsidR="00DB26EB" w:rsidRPr="00FA5381">
        <w:rPr>
          <w:rFonts w:ascii="Sylfaen" w:hAnsi="Sylfaen"/>
          <w:b/>
          <w:i/>
          <w:u w:val="single"/>
        </w:rPr>
        <w:t xml:space="preserve"> </w:t>
      </w:r>
      <w:r w:rsidR="00BD205F" w:rsidRPr="00FA5381">
        <w:rPr>
          <w:rFonts w:ascii="Sylfaen" w:hAnsi="Sylfaen"/>
          <w:b/>
          <w:i/>
          <w:u w:val="single"/>
          <w:lang w:val="ka-GE"/>
        </w:rPr>
        <w:t>18</w:t>
      </w:r>
      <w:r w:rsidR="00EE3545" w:rsidRPr="00FA5381">
        <w:rPr>
          <w:rFonts w:ascii="Sylfaen" w:hAnsi="Sylfaen"/>
          <w:b/>
          <w:i/>
          <w:u w:val="single"/>
          <w:lang w:val="ka-GE"/>
        </w:rPr>
        <w:t>:00 -მდე.</w:t>
      </w:r>
    </w:p>
    <w:p w14:paraId="4224DCC7" w14:textId="77777777" w:rsidR="00431B3C" w:rsidRPr="00EE3545" w:rsidRDefault="00431B3C" w:rsidP="00A74B75">
      <w:pPr>
        <w:spacing w:after="0" w:line="240" w:lineRule="auto"/>
        <w:rPr>
          <w:rFonts w:ascii="Sylfaen" w:hAnsi="Sylfaen"/>
          <w:b/>
          <w:lang w:val="ka-GE"/>
        </w:rPr>
      </w:pPr>
    </w:p>
    <w:p w14:paraId="1B36845A" w14:textId="77777777" w:rsidR="00E45EB8" w:rsidRPr="00EE3545" w:rsidRDefault="002D23F8" w:rsidP="000C3556">
      <w:pPr>
        <w:spacing w:after="0" w:line="240" w:lineRule="auto"/>
        <w:jc w:val="both"/>
        <w:rPr>
          <w:rFonts w:ascii="Sylfaen" w:hAnsi="Sylfaen"/>
          <w:b/>
        </w:rPr>
      </w:pPr>
      <w:r w:rsidRPr="00485E5A">
        <w:rPr>
          <w:rFonts w:ascii="Sylfaen" w:hAnsi="Sylfaen" w:cs="Sylfaen"/>
          <w:b/>
          <w:lang w:val="ka-GE"/>
        </w:rPr>
        <w:t>1</w:t>
      </w:r>
      <w:r w:rsidR="00A60072">
        <w:rPr>
          <w:rFonts w:ascii="Sylfaen" w:hAnsi="Sylfaen" w:cs="Sylfaen"/>
          <w:b/>
          <w:lang w:val="ka-GE"/>
        </w:rPr>
        <w:t>.7</w:t>
      </w:r>
      <w:r w:rsidR="00A02673">
        <w:rPr>
          <w:rFonts w:ascii="Sylfaen" w:hAnsi="Sylfaen" w:cs="Sylfaen"/>
          <w:b/>
          <w:lang w:val="ka-GE"/>
        </w:rPr>
        <w:t xml:space="preserve"> </w:t>
      </w:r>
      <w:r w:rsidR="00993D47" w:rsidRPr="00485E5A">
        <w:rPr>
          <w:rFonts w:ascii="Sylfaen" w:hAnsi="Sylfaen" w:cs="Sylfaen"/>
          <w:b/>
          <w:lang w:val="ka-GE"/>
        </w:rPr>
        <w:t xml:space="preserve"> </w:t>
      </w:r>
      <w:r w:rsidR="00580531" w:rsidRPr="00485E5A">
        <w:rPr>
          <w:rFonts w:ascii="Sylfaen" w:hAnsi="Sylfaen" w:cs="Sylfaen"/>
          <w:b/>
          <w:lang w:val="ka-GE"/>
        </w:rPr>
        <w:t>ხელშეკრულების</w:t>
      </w:r>
      <w:r w:rsidR="00CC4789" w:rsidRPr="00485E5A">
        <w:rPr>
          <w:rFonts w:ascii="Sylfaen" w:hAnsi="Sylfaen"/>
          <w:b/>
          <w:lang w:val="ka-GE"/>
        </w:rPr>
        <w:t xml:space="preserve"> გაფორმება</w:t>
      </w:r>
    </w:p>
    <w:p w14:paraId="1580442B" w14:textId="77777777" w:rsidR="00E45EB8" w:rsidRPr="00485E5A" w:rsidRDefault="00E45EB8" w:rsidP="000C3556">
      <w:pPr>
        <w:spacing w:after="0" w:line="240" w:lineRule="auto"/>
        <w:jc w:val="both"/>
        <w:rPr>
          <w:rFonts w:ascii="Sylfaen" w:hAnsi="Sylfaen"/>
          <w:lang w:val="ka-GE"/>
        </w:rPr>
      </w:pPr>
      <w:r w:rsidRPr="00485E5A">
        <w:rPr>
          <w:rFonts w:ascii="Sylfaen" w:hAnsi="Sylfaen" w:cs="Sylfaen"/>
          <w:lang w:val="ka-GE"/>
        </w:rPr>
        <w:lastRenderedPageBreak/>
        <w:t>წინამდებარე ელექტრონული ტენდერის ფარგლებში დაიდება</w:t>
      </w:r>
      <w:r w:rsidRPr="00485E5A">
        <w:rPr>
          <w:rFonts w:ascii="Sylfaen" w:hAnsi="Sylfaen"/>
          <w:lang w:val="ka-GE"/>
        </w:rPr>
        <w:t xml:space="preserve"> </w:t>
      </w:r>
      <w:r w:rsidRPr="00485E5A">
        <w:rPr>
          <w:rFonts w:ascii="Sylfaen" w:hAnsi="Sylfaen" w:cs="Sylfaen"/>
          <w:lang w:val="ka-GE"/>
        </w:rPr>
        <w:t>ერთიანი</w:t>
      </w:r>
      <w:r w:rsidRPr="00485E5A">
        <w:rPr>
          <w:rFonts w:ascii="Sylfaen" w:hAnsi="Sylfaen"/>
          <w:lang w:val="ka-GE"/>
        </w:rPr>
        <w:t xml:space="preserve"> </w:t>
      </w:r>
      <w:r w:rsidRPr="00485E5A">
        <w:rPr>
          <w:rFonts w:ascii="Sylfaen" w:hAnsi="Sylfaen" w:cs="Sylfaen"/>
          <w:lang w:val="ka-GE"/>
        </w:rPr>
        <w:t>ხელშეკრულება</w:t>
      </w:r>
      <w:r w:rsidRPr="00485E5A">
        <w:rPr>
          <w:rFonts w:ascii="Sylfaen" w:hAnsi="Sylfaen"/>
          <w:lang w:val="ka-GE"/>
        </w:rPr>
        <w:t xml:space="preserve"> </w:t>
      </w:r>
      <w:r w:rsidR="00820874" w:rsidRPr="00485E5A">
        <w:rPr>
          <w:rFonts w:ascii="Sylfaen" w:hAnsi="Sylfaen"/>
          <w:lang w:val="ka-GE"/>
        </w:rPr>
        <w:t xml:space="preserve"> წინამდებარე ტენდერზე თანდართული ხელშეკრულების პროექტის და </w:t>
      </w:r>
      <w:r w:rsidRPr="00485E5A">
        <w:rPr>
          <w:rFonts w:ascii="Sylfaen" w:hAnsi="Sylfaen"/>
          <w:lang w:val="ka-GE"/>
        </w:rPr>
        <w:t>სატენდერო წინადადების შესაბამისად.</w:t>
      </w:r>
    </w:p>
    <w:p w14:paraId="74C3E66E" w14:textId="77777777" w:rsidR="00DA45AB" w:rsidRPr="00485E5A" w:rsidRDefault="00DA45AB" w:rsidP="004B148B">
      <w:pPr>
        <w:spacing w:after="0" w:line="360" w:lineRule="auto"/>
        <w:jc w:val="both"/>
        <w:rPr>
          <w:rFonts w:ascii="Sylfaen" w:hAnsi="Sylfaen"/>
          <w:b/>
          <w:lang w:val="ka-GE"/>
        </w:rPr>
      </w:pPr>
    </w:p>
    <w:p w14:paraId="1A6C0EBD" w14:textId="77777777" w:rsidR="00CC4789" w:rsidRPr="00485E5A" w:rsidRDefault="00A60072" w:rsidP="004B148B">
      <w:pPr>
        <w:spacing w:after="0" w:line="360" w:lineRule="auto"/>
        <w:jc w:val="both"/>
        <w:rPr>
          <w:rFonts w:ascii="Sylfaen" w:hAnsi="Sylfaen"/>
          <w:b/>
          <w:lang w:val="ka-GE"/>
        </w:rPr>
      </w:pPr>
      <w:r>
        <w:rPr>
          <w:rFonts w:ascii="Sylfaen" w:hAnsi="Sylfaen"/>
          <w:b/>
          <w:lang w:val="ka-GE"/>
        </w:rPr>
        <w:t>1.8</w:t>
      </w:r>
      <w:r w:rsidR="00E90A78" w:rsidRPr="00485E5A">
        <w:rPr>
          <w:rFonts w:ascii="Sylfaen" w:hAnsi="Sylfaen"/>
          <w:b/>
          <w:lang w:val="ka-GE"/>
        </w:rPr>
        <w:t xml:space="preserve"> </w:t>
      </w:r>
      <w:r w:rsidR="00BD74F8" w:rsidRPr="00485E5A">
        <w:rPr>
          <w:rFonts w:ascii="Sylfaen" w:hAnsi="Sylfaen"/>
          <w:b/>
          <w:lang w:val="ka-GE"/>
        </w:rPr>
        <w:t>ს</w:t>
      </w:r>
      <w:r w:rsidR="00CC4789" w:rsidRPr="00485E5A">
        <w:rPr>
          <w:rFonts w:ascii="Sylfaen" w:hAnsi="Sylfaen"/>
          <w:b/>
          <w:lang w:val="ka-GE"/>
        </w:rPr>
        <w:t>ხვა მოთხოვნა</w:t>
      </w:r>
    </w:p>
    <w:p w14:paraId="3E7E170B" w14:textId="77777777" w:rsidR="00CC4789" w:rsidRPr="00485E5A" w:rsidRDefault="00CC4789" w:rsidP="004B148B">
      <w:pPr>
        <w:spacing w:after="0" w:line="240" w:lineRule="auto"/>
        <w:jc w:val="both"/>
        <w:rPr>
          <w:rFonts w:ascii="AcadNusx" w:hAnsi="AcadNusx"/>
          <w:lang w:val="ka-GE"/>
        </w:rPr>
      </w:pPr>
      <w:r w:rsidRPr="00485E5A">
        <w:rPr>
          <w:rFonts w:ascii="Sylfaen" w:hAnsi="Sylfaen"/>
          <w:lang w:val="ka-GE"/>
        </w:rPr>
        <w:t>1</w:t>
      </w:r>
      <w:r w:rsidR="00A60072">
        <w:rPr>
          <w:rFonts w:ascii="Sylfaen" w:hAnsi="Sylfaen"/>
          <w:lang w:val="ka-GE"/>
        </w:rPr>
        <w:t>.8</w:t>
      </w:r>
      <w:r w:rsidRPr="00485E5A">
        <w:rPr>
          <w:rFonts w:ascii="Sylfaen" w:hAnsi="Sylfaen"/>
          <w:lang w:val="ka-GE"/>
        </w:rPr>
        <w:t xml:space="preserve">.1 წინადადების წარდგენის მომენტისთვის პრეტენდენტი არ უნდა იყოს: </w:t>
      </w:r>
    </w:p>
    <w:p w14:paraId="0646C52F"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გაკოტრების პროცესში</w:t>
      </w:r>
      <w:r w:rsidRPr="00485E5A">
        <w:rPr>
          <w:rFonts w:ascii="AcadNusx" w:hAnsi="AcadNusx"/>
          <w:lang w:val="ka-GE"/>
        </w:rPr>
        <w:t>;</w:t>
      </w:r>
    </w:p>
    <w:p w14:paraId="64075ACA"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ლიკვიდაციის პროცესში</w:t>
      </w:r>
      <w:r w:rsidRPr="00485E5A">
        <w:rPr>
          <w:rFonts w:ascii="AcadNusx" w:hAnsi="AcadNusx"/>
          <w:lang w:val="ka-GE"/>
        </w:rPr>
        <w:t>;</w:t>
      </w:r>
    </w:p>
    <w:p w14:paraId="0932D280" w14:textId="77777777" w:rsidR="00CC4789" w:rsidRPr="00485E5A" w:rsidRDefault="00CC4789" w:rsidP="000B5D07">
      <w:pPr>
        <w:pStyle w:val="ListParagraph"/>
        <w:numPr>
          <w:ilvl w:val="0"/>
          <w:numId w:val="1"/>
        </w:numPr>
        <w:tabs>
          <w:tab w:val="left" w:pos="426"/>
        </w:tabs>
        <w:spacing w:after="0" w:line="240" w:lineRule="auto"/>
        <w:jc w:val="both"/>
        <w:rPr>
          <w:rFonts w:ascii="AcadNusx" w:hAnsi="AcadNusx"/>
          <w:lang w:val="ka-GE"/>
        </w:rPr>
      </w:pPr>
      <w:r w:rsidRPr="00485E5A">
        <w:rPr>
          <w:rFonts w:ascii="Sylfaen" w:hAnsi="Sylfaen"/>
          <w:lang w:val="ka-GE"/>
        </w:rPr>
        <w:t>საქმიანობის დროებით შეჩერების მდგომარეობაში</w:t>
      </w:r>
      <w:r w:rsidRPr="00485E5A">
        <w:rPr>
          <w:rFonts w:ascii="AcadNusx" w:hAnsi="AcadNusx"/>
          <w:lang w:val="ka-GE"/>
        </w:rPr>
        <w:t>.</w:t>
      </w:r>
    </w:p>
    <w:p w14:paraId="7DC2272D" w14:textId="77777777" w:rsidR="00CC4789" w:rsidRPr="00485E5A" w:rsidRDefault="00A60072" w:rsidP="004B148B">
      <w:pPr>
        <w:spacing w:after="0" w:line="240" w:lineRule="auto"/>
        <w:rPr>
          <w:b/>
          <w:lang w:val="ka-GE"/>
        </w:rPr>
      </w:pPr>
      <w:r>
        <w:rPr>
          <w:rFonts w:ascii="Sylfaen" w:hAnsi="Sylfaen" w:cs="Sylfaen"/>
          <w:lang w:val="ka-GE"/>
        </w:rPr>
        <w:t>1.8</w:t>
      </w:r>
      <w:r w:rsidR="00E90A78" w:rsidRPr="00485E5A">
        <w:rPr>
          <w:rFonts w:ascii="Sylfaen" w:hAnsi="Sylfaen" w:cs="Sylfaen"/>
          <w:lang w:val="ka-GE"/>
        </w:rPr>
        <w:t xml:space="preserve">.2 </w:t>
      </w:r>
      <w:r w:rsidR="00CC4789" w:rsidRPr="00485E5A">
        <w:rPr>
          <w:rFonts w:ascii="Sylfaen" w:hAnsi="Sylfaen" w:cs="Sylfaen"/>
          <w:lang w:val="ka-GE"/>
        </w:rPr>
        <w:t>ფასების</w:t>
      </w:r>
      <w:r w:rsidR="00CC4789" w:rsidRPr="00485E5A">
        <w:rPr>
          <w:rFonts w:ascii="Sylfaen" w:hAnsi="Sylfaen"/>
          <w:lang w:val="ka-GE"/>
        </w:rPr>
        <w:t xml:space="preserve"> </w:t>
      </w:r>
      <w:r w:rsidR="00CC4789" w:rsidRPr="00485E5A">
        <w:rPr>
          <w:rFonts w:ascii="Sylfaen" w:hAnsi="Sylfaen" w:cs="Sylfaen"/>
          <w:lang w:val="ka-GE"/>
        </w:rPr>
        <w:t>წარმოდგენა</w:t>
      </w:r>
      <w:r w:rsidR="00CC4789" w:rsidRPr="00485E5A">
        <w:rPr>
          <w:rFonts w:ascii="Sylfaen" w:hAnsi="Sylfaen"/>
          <w:lang w:val="ka-GE"/>
        </w:rPr>
        <w:t xml:space="preserve"> </w:t>
      </w:r>
      <w:r w:rsidR="00CC4789" w:rsidRPr="00485E5A">
        <w:rPr>
          <w:rFonts w:ascii="Sylfaen" w:hAnsi="Sylfaen" w:cs="Sylfaen"/>
          <w:lang w:val="ka-GE"/>
        </w:rPr>
        <w:t>დასაშვებია</w:t>
      </w:r>
      <w:r w:rsidR="00CC4789" w:rsidRPr="00485E5A">
        <w:rPr>
          <w:rFonts w:ascii="Sylfaen" w:hAnsi="Sylfaen"/>
          <w:lang w:val="ka-GE"/>
        </w:rPr>
        <w:t xml:space="preserve"> </w:t>
      </w:r>
      <w:r w:rsidR="00CC4789" w:rsidRPr="00485E5A">
        <w:rPr>
          <w:rFonts w:ascii="Sylfaen" w:hAnsi="Sylfaen" w:cs="Sylfaen"/>
          <w:lang w:val="ka-GE"/>
        </w:rPr>
        <w:t>მხოლოდ</w:t>
      </w:r>
      <w:r w:rsidR="00CC4789" w:rsidRPr="00485E5A">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65EFC6" w14:textId="77777777" w:rsidR="00CE7176" w:rsidRPr="00485E5A" w:rsidRDefault="00A60072" w:rsidP="004B148B">
      <w:pPr>
        <w:spacing w:after="0" w:line="240" w:lineRule="auto"/>
        <w:rPr>
          <w:lang w:val="es-MX"/>
        </w:rPr>
      </w:pPr>
      <w:r>
        <w:rPr>
          <w:rFonts w:ascii="Sylfaen" w:hAnsi="Sylfaen" w:cs="Sylfaen"/>
          <w:lang w:val="ka-GE"/>
        </w:rPr>
        <w:t>1.8</w:t>
      </w:r>
      <w:r w:rsidR="00E90A78" w:rsidRPr="00485E5A">
        <w:rPr>
          <w:rFonts w:ascii="Sylfaen" w:hAnsi="Sylfaen" w:cs="Sylfaen"/>
          <w:lang w:val="ka-GE"/>
        </w:rPr>
        <w:t xml:space="preserve">.3 </w:t>
      </w:r>
      <w:r w:rsidR="00CC4789" w:rsidRPr="00485E5A">
        <w:rPr>
          <w:rFonts w:ascii="Sylfaen" w:hAnsi="Sylfaen" w:cs="Sylfaen"/>
          <w:lang w:val="ka-GE"/>
        </w:rPr>
        <w:t>პრეტენდენტის</w:t>
      </w:r>
      <w:r w:rsidR="00CC4789" w:rsidRPr="00485E5A">
        <w:rPr>
          <w:rFonts w:ascii="Sylfaen" w:hAnsi="Sylfaen"/>
          <w:lang w:val="ka-GE"/>
        </w:rPr>
        <w:t xml:space="preserve"> </w:t>
      </w:r>
      <w:r w:rsidR="00CC4789" w:rsidRPr="00485E5A">
        <w:rPr>
          <w:rFonts w:ascii="Sylfaen" w:hAnsi="Sylfaen" w:cs="Sylfaen"/>
          <w:lang w:val="ka-GE"/>
        </w:rPr>
        <w:t>მიერ</w:t>
      </w:r>
      <w:r w:rsidR="00CC4789" w:rsidRPr="00485E5A">
        <w:rPr>
          <w:rFonts w:ascii="Sylfaen" w:hAnsi="Sylfaen"/>
          <w:lang w:val="ka-GE"/>
        </w:rPr>
        <w:t xml:space="preserve"> </w:t>
      </w:r>
      <w:r w:rsidR="00CC4789" w:rsidRPr="00485E5A">
        <w:rPr>
          <w:rFonts w:ascii="Sylfaen" w:hAnsi="Sylfaen" w:cs="Sylfaen"/>
          <w:lang w:val="ka-GE"/>
        </w:rPr>
        <w:t>წარმოდგენილი</w:t>
      </w:r>
      <w:r w:rsidR="00CC4789" w:rsidRPr="00485E5A">
        <w:rPr>
          <w:rFonts w:ascii="Sylfaen" w:hAnsi="Sylfaen"/>
          <w:lang w:val="ka-GE"/>
        </w:rPr>
        <w:t xml:space="preserve"> </w:t>
      </w:r>
      <w:r w:rsidR="00CC4789" w:rsidRPr="00485E5A">
        <w:rPr>
          <w:rFonts w:ascii="Sylfaen" w:hAnsi="Sylfaen" w:cs="Sylfaen"/>
          <w:lang w:val="ka-GE"/>
        </w:rPr>
        <w:t>წინადადება</w:t>
      </w:r>
      <w:r w:rsidR="00CC4789" w:rsidRPr="00485E5A">
        <w:rPr>
          <w:rFonts w:ascii="Sylfaen" w:hAnsi="Sylfaen"/>
          <w:lang w:val="ka-GE"/>
        </w:rPr>
        <w:t xml:space="preserve"> </w:t>
      </w:r>
      <w:r w:rsidR="00CC4789" w:rsidRPr="00485E5A">
        <w:rPr>
          <w:rFonts w:ascii="Sylfaen" w:hAnsi="Sylfaen" w:cs="Sylfaen"/>
          <w:lang w:val="ka-GE"/>
        </w:rPr>
        <w:t>ძალაში</w:t>
      </w:r>
      <w:r w:rsidR="00CC4789" w:rsidRPr="00485E5A">
        <w:rPr>
          <w:rFonts w:ascii="Sylfaen" w:hAnsi="Sylfaen"/>
          <w:lang w:val="ka-GE"/>
        </w:rPr>
        <w:t xml:space="preserve"> </w:t>
      </w:r>
      <w:r w:rsidR="00CC4789" w:rsidRPr="00485E5A">
        <w:rPr>
          <w:rFonts w:ascii="Sylfaen" w:hAnsi="Sylfaen" w:cs="Sylfaen"/>
          <w:lang w:val="ka-GE"/>
        </w:rPr>
        <w:t>უნდა</w:t>
      </w:r>
      <w:r w:rsidR="00CC4789" w:rsidRPr="00485E5A">
        <w:rPr>
          <w:rFonts w:ascii="Sylfaen" w:hAnsi="Sylfaen"/>
          <w:lang w:val="ka-GE"/>
        </w:rPr>
        <w:t xml:space="preserve"> </w:t>
      </w:r>
      <w:r w:rsidR="00CC4789" w:rsidRPr="00485E5A">
        <w:rPr>
          <w:rFonts w:ascii="Sylfaen" w:hAnsi="Sylfaen" w:cs="Sylfaen"/>
          <w:lang w:val="ka-GE"/>
        </w:rPr>
        <w:t>იყოს</w:t>
      </w:r>
      <w:r w:rsidR="00CC4789" w:rsidRPr="00485E5A">
        <w:rPr>
          <w:rFonts w:ascii="Sylfaen" w:hAnsi="Sylfaen"/>
          <w:lang w:val="ka-GE"/>
        </w:rPr>
        <w:t xml:space="preserve"> </w:t>
      </w:r>
      <w:r w:rsidR="00CC4789" w:rsidRPr="00485E5A">
        <w:rPr>
          <w:rFonts w:ascii="Sylfaen" w:hAnsi="Sylfaen" w:cs="Sylfaen"/>
          <w:lang w:val="ka-GE"/>
        </w:rPr>
        <w:t>წინადადებების</w:t>
      </w:r>
      <w:r w:rsidR="00CC4789" w:rsidRPr="00485E5A">
        <w:rPr>
          <w:rFonts w:ascii="Sylfaen" w:hAnsi="Sylfaen"/>
          <w:lang w:val="ka-GE"/>
        </w:rPr>
        <w:t xml:space="preserve"> </w:t>
      </w:r>
      <w:r w:rsidR="00CC4789" w:rsidRPr="00485E5A">
        <w:rPr>
          <w:rFonts w:ascii="Sylfaen" w:hAnsi="Sylfaen" w:cs="Sylfaen"/>
          <w:lang w:val="ka-GE"/>
        </w:rPr>
        <w:t>მიღები</w:t>
      </w:r>
      <w:r w:rsidR="00CC4789" w:rsidRPr="00485E5A">
        <w:rPr>
          <w:rFonts w:ascii="Sylfaen" w:hAnsi="Sylfaen"/>
          <w:lang w:val="ka-GE"/>
        </w:rPr>
        <w:t xml:space="preserve">ს თარიღიდან 30 </w:t>
      </w:r>
      <w:r w:rsidR="00CC4789" w:rsidRPr="00485E5A">
        <w:rPr>
          <w:rFonts w:ascii="AcadNusx" w:hAnsi="AcadNusx"/>
          <w:lang w:val="ka-GE"/>
        </w:rPr>
        <w:t>(</w:t>
      </w:r>
      <w:r w:rsidR="00CC4789" w:rsidRPr="00485E5A">
        <w:rPr>
          <w:rFonts w:ascii="Sylfaen" w:hAnsi="Sylfaen"/>
          <w:lang w:val="ka-GE"/>
        </w:rPr>
        <w:t>ოცდაათი</w:t>
      </w:r>
      <w:r w:rsidR="00CC4789" w:rsidRPr="00485E5A">
        <w:rPr>
          <w:rFonts w:ascii="AcadNusx" w:hAnsi="AcadNusx"/>
          <w:lang w:val="ka-GE"/>
        </w:rPr>
        <w:t>)</w:t>
      </w:r>
      <w:r w:rsidR="00CC4789" w:rsidRPr="00485E5A">
        <w:rPr>
          <w:rFonts w:ascii="Sylfaen" w:hAnsi="Sylfaen"/>
          <w:lang w:val="ka-GE"/>
        </w:rPr>
        <w:t xml:space="preserve"> კალენდარული დღის განმავლობაში.</w:t>
      </w:r>
    </w:p>
    <w:p w14:paraId="0DAC2D50" w14:textId="77777777" w:rsidR="00E90A78" w:rsidRDefault="00A60072" w:rsidP="004B148B">
      <w:pPr>
        <w:spacing w:after="0" w:line="240" w:lineRule="auto"/>
        <w:jc w:val="both"/>
        <w:rPr>
          <w:rFonts w:ascii="Sylfaen" w:hAnsi="Sylfaen"/>
          <w:lang w:val="ka-GE"/>
        </w:rPr>
      </w:pPr>
      <w:r>
        <w:rPr>
          <w:rFonts w:ascii="Sylfaen" w:hAnsi="Sylfaen" w:cs="Sylfaen"/>
          <w:lang w:val="ka-GE"/>
        </w:rPr>
        <w:t>1.8</w:t>
      </w:r>
      <w:r w:rsidR="00E90A78" w:rsidRPr="00485E5A">
        <w:rPr>
          <w:rFonts w:ascii="Sylfaen" w:hAnsi="Sylfaen" w:cs="Sylfaen"/>
          <w:lang w:val="ka-GE"/>
        </w:rPr>
        <w:t xml:space="preserve">.4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00A111C6" w:rsidRPr="00485E5A">
        <w:rPr>
          <w:rFonts w:ascii="Sylfaen" w:hAnsi="Sylfaen" w:cs="Arial"/>
          <w:lang w:val="ka-GE"/>
        </w:rPr>
        <w:t xml:space="preserve"> </w:t>
      </w:r>
      <w:r w:rsidR="00CC4789" w:rsidRPr="00485E5A">
        <w:rPr>
          <w:rFonts w:ascii="Sylfaen" w:hAnsi="Sylfaen" w:cs="Sylfaen"/>
          <w:lang w:val="ka-GE"/>
        </w:rPr>
        <w:t>უფლებას</w:t>
      </w:r>
      <w:r w:rsidR="00CC4789" w:rsidRPr="00485E5A">
        <w:rPr>
          <w:rFonts w:ascii="Sylfaen" w:hAnsi="Sylfaen"/>
          <w:lang w:val="ka-GE"/>
        </w:rPr>
        <w:t xml:space="preserve"> </w:t>
      </w:r>
      <w:r w:rsidR="00CC4789" w:rsidRPr="00485E5A">
        <w:rPr>
          <w:rFonts w:ascii="Sylfaen" w:hAnsi="Sylfaen" w:cs="Sylfaen"/>
          <w:lang w:val="ka-GE"/>
        </w:rPr>
        <w:t>იტოვებს</w:t>
      </w:r>
      <w:r w:rsidR="00CC4789" w:rsidRPr="00485E5A">
        <w:rPr>
          <w:rFonts w:ascii="Sylfaen" w:hAnsi="Sylfaen"/>
          <w:lang w:val="ka-GE"/>
        </w:rPr>
        <w:t xml:space="preserve"> </w:t>
      </w:r>
      <w:r w:rsidR="00CC4789" w:rsidRPr="00485E5A">
        <w:rPr>
          <w:rFonts w:ascii="Sylfaen" w:hAnsi="Sylfaen" w:cs="Sylfaen"/>
          <w:lang w:val="ka-GE"/>
        </w:rPr>
        <w:t>თვითონ</w:t>
      </w:r>
      <w:r w:rsidR="00CC4789" w:rsidRPr="00485E5A">
        <w:rPr>
          <w:rFonts w:ascii="Sylfaen" w:hAnsi="Sylfaen"/>
          <w:lang w:val="ka-GE"/>
        </w:rPr>
        <w:t xml:space="preserve"> </w:t>
      </w:r>
      <w:r w:rsidR="00CC4789" w:rsidRPr="00485E5A">
        <w:rPr>
          <w:rFonts w:ascii="Sylfaen" w:hAnsi="Sylfaen" w:cs="Sylfaen"/>
          <w:lang w:val="ka-GE"/>
        </w:rPr>
        <w:t>განსაზღვროს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დასრულების</w:t>
      </w:r>
      <w:r w:rsidR="00CC4789" w:rsidRPr="00485E5A">
        <w:rPr>
          <w:rFonts w:ascii="Sylfaen" w:hAnsi="Sylfaen"/>
          <w:lang w:val="ka-GE"/>
        </w:rPr>
        <w:t xml:space="preserve"> </w:t>
      </w:r>
      <w:r w:rsidR="00CC4789" w:rsidRPr="00485E5A">
        <w:rPr>
          <w:rFonts w:ascii="Sylfaen" w:hAnsi="Sylfaen" w:cs="Sylfaen"/>
          <w:lang w:val="ka-GE"/>
        </w:rPr>
        <w:t>ვადა</w:t>
      </w:r>
      <w:r w:rsidR="00CC4789" w:rsidRPr="00485E5A">
        <w:rPr>
          <w:rFonts w:ascii="Sylfaen" w:hAnsi="Sylfaen"/>
          <w:lang w:val="ka-GE"/>
        </w:rPr>
        <w:t xml:space="preserve">, </w:t>
      </w:r>
      <w:r w:rsidR="00CC4789" w:rsidRPr="00485E5A">
        <w:rPr>
          <w:rFonts w:ascii="Sylfaen" w:hAnsi="Sylfaen" w:cs="Sylfaen"/>
          <w:lang w:val="ka-GE"/>
        </w:rPr>
        <w:t>შეცვალოს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პირობები</w:t>
      </w:r>
      <w:r w:rsidR="00CC4789" w:rsidRPr="00485E5A">
        <w:rPr>
          <w:rFonts w:ascii="Sylfaen" w:hAnsi="Sylfaen"/>
          <w:lang w:val="ka-GE"/>
        </w:rPr>
        <w:t xml:space="preserve">, </w:t>
      </w:r>
      <w:r w:rsidR="00CC4789" w:rsidRPr="00485E5A">
        <w:rPr>
          <w:rFonts w:ascii="Sylfaen" w:hAnsi="Sylfaen" w:cs="Sylfaen"/>
          <w:lang w:val="ka-GE"/>
        </w:rPr>
        <w:t>რასაც</w:t>
      </w:r>
      <w:r w:rsidR="00CC4789" w:rsidRPr="00485E5A">
        <w:rPr>
          <w:rFonts w:ascii="Sylfaen" w:hAnsi="Sylfaen"/>
          <w:lang w:val="ka-GE"/>
        </w:rPr>
        <w:t xml:space="preserve"> </w:t>
      </w:r>
      <w:r w:rsidR="00CC4789" w:rsidRPr="00485E5A">
        <w:rPr>
          <w:rFonts w:ascii="Sylfaen" w:hAnsi="Sylfaen" w:cs="Sylfaen"/>
          <w:lang w:val="ka-GE"/>
        </w:rPr>
        <w:t>დროულად</w:t>
      </w:r>
      <w:r w:rsidR="00CC4789" w:rsidRPr="00485E5A">
        <w:rPr>
          <w:rFonts w:ascii="Sylfaen" w:hAnsi="Sylfaen"/>
          <w:lang w:val="ka-GE"/>
        </w:rPr>
        <w:t xml:space="preserve"> </w:t>
      </w:r>
      <w:r w:rsidR="00CC4789" w:rsidRPr="00485E5A">
        <w:rPr>
          <w:rFonts w:ascii="Sylfaen" w:hAnsi="Sylfaen" w:cs="Sylfaen"/>
          <w:lang w:val="ka-GE"/>
        </w:rPr>
        <w:t>აცნობებს</w:t>
      </w:r>
      <w:r w:rsidR="00CC4789" w:rsidRPr="00485E5A">
        <w:rPr>
          <w:rFonts w:ascii="Sylfaen" w:hAnsi="Sylfaen"/>
          <w:lang w:val="ka-GE"/>
        </w:rPr>
        <w:t xml:space="preserve"> </w:t>
      </w:r>
      <w:r w:rsidR="00CC4789" w:rsidRPr="00485E5A">
        <w:rPr>
          <w:rFonts w:ascii="Sylfaen" w:hAnsi="Sylfaen" w:cs="Sylfaen"/>
          <w:lang w:val="ka-GE"/>
        </w:rPr>
        <w:t>ტენდერის</w:t>
      </w:r>
      <w:r w:rsidR="00CC4789" w:rsidRPr="00485E5A">
        <w:rPr>
          <w:rFonts w:ascii="Sylfaen" w:hAnsi="Sylfaen"/>
          <w:lang w:val="ka-GE"/>
        </w:rPr>
        <w:t xml:space="preserve"> </w:t>
      </w:r>
      <w:r w:rsidR="00CC4789" w:rsidRPr="00485E5A">
        <w:rPr>
          <w:rFonts w:ascii="Sylfaen" w:hAnsi="Sylfaen" w:cs="Sylfaen"/>
          <w:lang w:val="ka-GE"/>
        </w:rPr>
        <w:t>მონაწილეებს</w:t>
      </w:r>
      <w:r w:rsidR="00CC4789" w:rsidRPr="00485E5A">
        <w:rPr>
          <w:rFonts w:ascii="Sylfaen" w:hAnsi="Sylfaen"/>
          <w:lang w:val="ka-GE"/>
        </w:rPr>
        <w:t xml:space="preserve">, </w:t>
      </w:r>
      <w:r w:rsidR="00CC4789" w:rsidRPr="00485E5A">
        <w:rPr>
          <w:rFonts w:ascii="Sylfaen" w:hAnsi="Sylfaen" w:cs="Sylfaen"/>
          <w:lang w:val="ka-GE"/>
        </w:rPr>
        <w:t>ან</w:t>
      </w:r>
      <w:r w:rsidR="00CC4789" w:rsidRPr="00485E5A">
        <w:rPr>
          <w:rFonts w:ascii="Sylfaen" w:hAnsi="Sylfaen"/>
          <w:lang w:val="ka-GE"/>
        </w:rPr>
        <w:t xml:space="preserve"> </w:t>
      </w:r>
      <w:r w:rsidR="00CC4789" w:rsidRPr="00485E5A">
        <w:rPr>
          <w:rFonts w:ascii="Sylfaen" w:hAnsi="Sylfaen" w:cs="Sylfaen"/>
          <w:lang w:val="ka-GE"/>
        </w:rPr>
        <w:t>შეწყვიტოს</w:t>
      </w:r>
      <w:r w:rsidR="00CC4789" w:rsidRPr="00485E5A">
        <w:rPr>
          <w:rFonts w:ascii="Sylfaen" w:hAnsi="Sylfaen"/>
          <w:lang w:val="ka-GE"/>
        </w:rPr>
        <w:t xml:space="preserve"> </w:t>
      </w:r>
      <w:r w:rsidR="00CC4789" w:rsidRPr="00485E5A">
        <w:rPr>
          <w:rFonts w:ascii="Sylfaen" w:hAnsi="Sylfaen" w:cs="Sylfaen"/>
          <w:lang w:val="ka-GE"/>
        </w:rPr>
        <w:t>ტენდერი</w:t>
      </w:r>
      <w:r w:rsidR="00CC4789" w:rsidRPr="00485E5A">
        <w:rPr>
          <w:rFonts w:ascii="Sylfaen" w:hAnsi="Sylfaen"/>
          <w:lang w:val="ka-GE"/>
        </w:rPr>
        <w:t xml:space="preserve"> </w:t>
      </w:r>
      <w:r w:rsidR="00CC4789" w:rsidRPr="00485E5A">
        <w:rPr>
          <w:rFonts w:ascii="Sylfaen" w:hAnsi="Sylfaen" w:cs="Sylfaen"/>
          <w:lang w:val="ka-GE"/>
        </w:rPr>
        <w:t>მისი</w:t>
      </w:r>
      <w:r w:rsidR="00CC4789" w:rsidRPr="00485E5A">
        <w:rPr>
          <w:rFonts w:ascii="Sylfaen" w:hAnsi="Sylfaen"/>
          <w:lang w:val="ka-GE"/>
        </w:rPr>
        <w:t xml:space="preserve"> </w:t>
      </w:r>
      <w:r w:rsidR="00CC4789" w:rsidRPr="00485E5A">
        <w:rPr>
          <w:rFonts w:ascii="Sylfaen" w:hAnsi="Sylfaen" w:cs="Sylfaen"/>
          <w:lang w:val="ka-GE"/>
        </w:rPr>
        <w:t>მიმდინარე</w:t>
      </w:r>
      <w:r w:rsidR="00CC4789" w:rsidRPr="00485E5A">
        <w:rPr>
          <w:rFonts w:ascii="Sylfaen" w:hAnsi="Sylfaen"/>
          <w:lang w:val="ka-GE"/>
        </w:rPr>
        <w:t>ობის ნებმისმიერ ეტაპზე.</w:t>
      </w:r>
    </w:p>
    <w:p w14:paraId="21531A40" w14:textId="77777777" w:rsidR="002C3F1E" w:rsidRPr="00485E5A" w:rsidRDefault="002C3F1E" w:rsidP="004B148B">
      <w:pPr>
        <w:spacing w:after="0" w:line="240" w:lineRule="auto"/>
        <w:jc w:val="both"/>
        <w:rPr>
          <w:lang w:val="es-MX"/>
        </w:rPr>
      </w:pPr>
    </w:p>
    <w:p w14:paraId="0C22C7F8" w14:textId="77777777" w:rsidR="00CC4789" w:rsidRPr="00485E5A" w:rsidRDefault="00A111C6" w:rsidP="004B148B">
      <w:pPr>
        <w:pStyle w:val="ListParagraph"/>
        <w:spacing w:after="0" w:line="240" w:lineRule="auto"/>
        <w:ind w:left="0" w:firstLine="426"/>
        <w:jc w:val="both"/>
        <w:rPr>
          <w:rFonts w:ascii="Sylfaen" w:hAnsi="Sylfaen"/>
          <w:lang w:val="ka-GE"/>
        </w:rPr>
      </w:pPr>
      <w:r w:rsidRPr="00485E5A">
        <w:rPr>
          <w:rFonts w:ascii="Sylfaen" w:hAnsi="Sylfaen" w:cs="Sylfaen"/>
          <w:lang w:val="ka-GE"/>
        </w:rPr>
        <w:t>შემსყიდველი (</w:t>
      </w:r>
      <w:r w:rsidR="00B56244" w:rsidRPr="00485E5A">
        <w:rPr>
          <w:rFonts w:ascii="Sylfaen" w:hAnsi="Sylfaen" w:cs="Sylfaen"/>
          <w:lang w:val="ka-GE"/>
        </w:rPr>
        <w:t>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203826002)</w:t>
      </w:r>
      <w:r w:rsidRPr="00485E5A">
        <w:rPr>
          <w:rFonts w:ascii="Sylfaen" w:hAnsi="Sylfaen" w:cs="Arial"/>
          <w:lang w:val="ka-GE"/>
        </w:rPr>
        <w:t>)</w:t>
      </w:r>
      <w:r w:rsidR="00B56244" w:rsidRPr="00485E5A">
        <w:rPr>
          <w:rFonts w:ascii="Sylfaen" w:hAnsi="Sylfaen"/>
          <w:lang w:val="ka-GE"/>
        </w:rPr>
        <w:t xml:space="preserve"> </w:t>
      </w:r>
      <w:r w:rsidR="00CC4789" w:rsidRPr="00485E5A">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w:t>
      </w:r>
      <w:r w:rsidR="00CC4789" w:rsidRPr="00485E5A">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D5E29D8" w14:textId="77777777"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10781884" w14:textId="77777777"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6A5139A5" w14:textId="77777777" w:rsidR="00CC4789" w:rsidRPr="00485E5A" w:rsidRDefault="00CC4789" w:rsidP="004B148B">
      <w:pPr>
        <w:spacing w:after="0" w:line="360" w:lineRule="auto"/>
        <w:ind w:firstLine="426"/>
        <w:jc w:val="both"/>
        <w:rPr>
          <w:rFonts w:ascii="Sylfaen" w:hAnsi="Sylfaen"/>
          <w:b/>
          <w:i/>
          <w:lang w:val="ka-GE"/>
        </w:rPr>
      </w:pPr>
    </w:p>
    <w:p w14:paraId="491D69E6" w14:textId="77777777"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14:paraId="0874792B" w14:textId="77777777" w:rsidR="000C3556" w:rsidRPr="00485E5A" w:rsidRDefault="000C3556" w:rsidP="000C3556">
      <w:pPr>
        <w:spacing w:after="0" w:line="240" w:lineRule="auto"/>
        <w:ind w:firstLine="426"/>
        <w:jc w:val="both"/>
        <w:rPr>
          <w:rFonts w:ascii="Sylfaen" w:hAnsi="Sylfaen"/>
          <w:lang w:val="ka-GE"/>
        </w:rPr>
      </w:pPr>
    </w:p>
    <w:p w14:paraId="77592D93" w14:textId="77777777" w:rsidR="008246F4" w:rsidRPr="00485E5A" w:rsidRDefault="00A60072"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14:paraId="33366121" w14:textId="77777777"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60072">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14:paraId="48390B3A"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14:paraId="4F707A8C" w14:textId="77777777" w:rsidR="007E0304" w:rsidRPr="00485E5A" w:rsidRDefault="00A60072"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291A3BD4" w14:textId="77777777" w:rsidR="00E94ED1" w:rsidRPr="00485E5A" w:rsidRDefault="00E94ED1" w:rsidP="004B148B">
      <w:pPr>
        <w:spacing w:after="0" w:line="360" w:lineRule="auto"/>
        <w:ind w:left="360"/>
        <w:jc w:val="both"/>
        <w:rPr>
          <w:rFonts w:ascii="Sylfaen" w:hAnsi="Sylfaen"/>
          <w:lang w:val="ka-GE"/>
        </w:rPr>
      </w:pPr>
    </w:p>
    <w:p w14:paraId="6E760E3A" w14:textId="77777777" w:rsidR="00E90A78" w:rsidRPr="00485E5A" w:rsidRDefault="0003642B" w:rsidP="004B148B">
      <w:pPr>
        <w:spacing w:after="0" w:line="360" w:lineRule="auto"/>
        <w:jc w:val="both"/>
        <w:rPr>
          <w:rFonts w:ascii="Sylfaen" w:hAnsi="Sylfaen"/>
        </w:rPr>
      </w:pPr>
      <w:r w:rsidRPr="00485E5A">
        <w:rPr>
          <w:rFonts w:ascii="Sylfaen" w:hAnsi="Sylfaen"/>
          <w:noProof/>
        </w:rPr>
        <w:object w:dxaOrig="1508" w:dyaOrig="983" w14:anchorId="7236B5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35pt;height:49.35pt;mso-width-percent:0;mso-height-percent:0;mso-width-percent:0;mso-height-percent:0" o:ole="">
            <v:imagedata r:id="rId10" o:title=""/>
          </v:shape>
          <o:OLEObject Type="Embed" ProgID="Acrobat.Document.DC" ShapeID="_x0000_i1025" DrawAspect="Icon" ObjectID="_1810370606" r:id="rId11"/>
        </w:object>
      </w:r>
    </w:p>
    <w:p w14:paraId="420CBB96" w14:textId="77777777" w:rsidR="000710CD" w:rsidRPr="00830757"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14:paraId="7D852E59" w14:textId="77777777" w:rsidR="000710CD" w:rsidRPr="00830757" w:rsidRDefault="000710CD" w:rsidP="00CC4789">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14:paraId="795009C2" w14:textId="77777777"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14:paraId="0E935A61" w14:textId="77777777"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14:paraId="45FEFB4D" w14:textId="77777777" w:rsidR="004D3679" w:rsidRPr="00485E5A" w:rsidRDefault="004D3679" w:rsidP="00C41C03">
      <w:pPr>
        <w:spacing w:after="0" w:line="240" w:lineRule="auto"/>
        <w:rPr>
          <w:rFonts w:ascii="Sylfaen" w:hAnsi="Sylfaen"/>
          <w:b/>
          <w:lang w:val="ka-GE"/>
        </w:rPr>
      </w:pPr>
    </w:p>
    <w:p w14:paraId="61FB9E6C" w14:textId="77777777" w:rsidR="00F827AD" w:rsidRPr="00485E5A" w:rsidRDefault="00F827AD" w:rsidP="00830757">
      <w:pPr>
        <w:spacing w:after="0" w:line="240" w:lineRule="auto"/>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14:paraId="0CF99331" w14:textId="77777777" w:rsidR="00F827AD" w:rsidRPr="00485E5A" w:rsidRDefault="0067333F" w:rsidP="00830757">
      <w:pPr>
        <w:spacing w:after="0" w:line="240" w:lineRule="auto"/>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14:paraId="5D907F3D" w14:textId="77777777" w:rsidR="00F827AD" w:rsidRPr="00485E5A" w:rsidRDefault="00F827AD" w:rsidP="00830757">
      <w:pPr>
        <w:spacing w:after="0" w:line="240" w:lineRule="auto"/>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14:paraId="0B6E2918" w14:textId="77777777" w:rsidR="00F827AD" w:rsidRPr="00485E5A" w:rsidRDefault="00F827AD" w:rsidP="00830757">
      <w:pPr>
        <w:spacing w:after="0" w:line="240" w:lineRule="auto"/>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14:paraId="1C2B40B5" w14:textId="77777777" w:rsidR="00F827AD" w:rsidRPr="00485E5A" w:rsidRDefault="00F827AD" w:rsidP="00830757">
      <w:pPr>
        <w:spacing w:after="0" w:line="240" w:lineRule="auto"/>
        <w:jc w:val="both"/>
        <w:rPr>
          <w:rFonts w:ascii="Sylfaen" w:hAnsi="Sylfaen" w:cs="Sylfaen"/>
          <w:lang w:val="ka-GE"/>
        </w:rPr>
      </w:pPr>
    </w:p>
    <w:p w14:paraId="425E2211" w14:textId="77777777" w:rsidR="005E130F" w:rsidRPr="00485E5A" w:rsidRDefault="005E130F" w:rsidP="00830757">
      <w:pPr>
        <w:spacing w:after="0" w:line="240" w:lineRule="auto"/>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14:paraId="304DB680" w14:textId="77777777" w:rsidR="005E130F" w:rsidRPr="00485E5A" w:rsidRDefault="005E130F" w:rsidP="00830757">
      <w:pPr>
        <w:spacing w:after="0" w:line="240" w:lineRule="auto"/>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14:paraId="305F1B8D" w14:textId="77777777" w:rsidR="005E130F" w:rsidRPr="00A877D9" w:rsidRDefault="005E130F" w:rsidP="00830757">
      <w:pPr>
        <w:spacing w:after="0" w:line="240" w:lineRule="auto"/>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14:paraId="4BB0BBE6" w14:textId="77777777" w:rsidR="005E130F" w:rsidRPr="00E37C5C" w:rsidRDefault="005E130F" w:rsidP="00830757">
      <w:pPr>
        <w:spacing w:after="0" w:line="240" w:lineRule="auto"/>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14:paraId="562551ED" w14:textId="7777777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5F99B2" w14:textId="77777777" w:rsidR="0003642B" w:rsidRDefault="0003642B" w:rsidP="007902EA">
      <w:pPr>
        <w:spacing w:after="0" w:line="240" w:lineRule="auto"/>
      </w:pPr>
      <w:r>
        <w:separator/>
      </w:r>
    </w:p>
  </w:endnote>
  <w:endnote w:type="continuationSeparator" w:id="0">
    <w:p w14:paraId="16C27A66" w14:textId="77777777" w:rsidR="0003642B" w:rsidRDefault="0003642B"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2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Calibri"/>
    <w:panose1 w:val="020B0604020202020204"/>
    <w:charset w:val="00"/>
    <w:family w:val="auto"/>
    <w:pitch w:val="variable"/>
    <w:sig w:usb0="00000087" w:usb1="00000000" w:usb2="00000000" w:usb3="00000000" w:csb0="0000001B"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7EB6D132" w14:textId="77777777" w:rsidR="00D269DA" w:rsidRDefault="00D269DA">
        <w:pPr>
          <w:pStyle w:val="Footer"/>
          <w:jc w:val="right"/>
        </w:pPr>
        <w:r>
          <w:fldChar w:fldCharType="begin"/>
        </w:r>
        <w:r>
          <w:instrText xml:space="preserve"> PAGE   \* MERGEFORMAT </w:instrText>
        </w:r>
        <w:r>
          <w:fldChar w:fldCharType="separate"/>
        </w:r>
        <w:r w:rsidR="002C078C">
          <w:rPr>
            <w:noProof/>
          </w:rPr>
          <w:t>5</w:t>
        </w:r>
        <w:r>
          <w:rPr>
            <w:noProof/>
          </w:rPr>
          <w:fldChar w:fldCharType="end"/>
        </w:r>
      </w:p>
    </w:sdtContent>
  </w:sdt>
  <w:p w14:paraId="468454BD"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A99A9B" w14:textId="77777777" w:rsidR="0003642B" w:rsidRDefault="0003642B" w:rsidP="007902EA">
      <w:pPr>
        <w:spacing w:after="0" w:line="240" w:lineRule="auto"/>
      </w:pPr>
      <w:r>
        <w:separator/>
      </w:r>
    </w:p>
  </w:footnote>
  <w:footnote w:type="continuationSeparator" w:id="0">
    <w:p w14:paraId="6D32E64C" w14:textId="77777777" w:rsidR="0003642B" w:rsidRDefault="0003642B"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44AB3" w14:textId="77777777" w:rsidR="00D269DA" w:rsidRDefault="00D269DA" w:rsidP="00A74B75">
    <w:pPr>
      <w:spacing w:after="0" w:line="360" w:lineRule="auto"/>
      <w:jc w:val="right"/>
      <w:rPr>
        <w:rFonts w:ascii="Sylfaen" w:hAnsi="Sylfaen"/>
        <w:b/>
        <w:sz w:val="18"/>
        <w:szCs w:val="18"/>
        <w:lang w:val="ka-GE"/>
      </w:rPr>
    </w:pPr>
  </w:p>
  <w:p w14:paraId="5E329456"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4095E72"/>
    <w:multiLevelType w:val="hybridMultilevel"/>
    <w:tmpl w:val="256AAB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8806A04"/>
    <w:multiLevelType w:val="hybridMultilevel"/>
    <w:tmpl w:val="D960B880"/>
    <w:lvl w:ilvl="0" w:tplc="5BD42ADE">
      <w:start w:val="4"/>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F6A1E04"/>
    <w:multiLevelType w:val="hybridMultilevel"/>
    <w:tmpl w:val="43CAF99C"/>
    <w:lvl w:ilvl="0" w:tplc="D1FEB696">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16" w15:restartNumberingAfterBreak="0">
    <w:nsid w:val="79021489"/>
    <w:multiLevelType w:val="hybridMultilevel"/>
    <w:tmpl w:val="FD381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7"/>
  </w:num>
  <w:num w:numId="3">
    <w:abstractNumId w:val="0"/>
  </w:num>
  <w:num w:numId="4">
    <w:abstractNumId w:val="13"/>
  </w:num>
  <w:num w:numId="5">
    <w:abstractNumId w:val="8"/>
  </w:num>
  <w:num w:numId="6">
    <w:abstractNumId w:val="1"/>
  </w:num>
  <w:num w:numId="7">
    <w:abstractNumId w:val="14"/>
  </w:num>
  <w:num w:numId="8">
    <w:abstractNumId w:val="4"/>
  </w:num>
  <w:num w:numId="9">
    <w:abstractNumId w:val="5"/>
  </w:num>
  <w:num w:numId="10">
    <w:abstractNumId w:val="9"/>
  </w:num>
  <w:num w:numId="11">
    <w:abstractNumId w:val="10"/>
  </w:num>
  <w:num w:numId="12">
    <w:abstractNumId w:val="6"/>
  </w:num>
  <w:num w:numId="13">
    <w:abstractNumId w:val="2"/>
  </w:num>
  <w:num w:numId="14">
    <w:abstractNumId w:val="16"/>
  </w:num>
  <w:num w:numId="15">
    <w:abstractNumId w:val="12"/>
  </w:num>
  <w:num w:numId="16">
    <w:abstractNumId w:val="11"/>
  </w:num>
  <w:num w:numId="1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3642B"/>
    <w:rsid w:val="00044603"/>
    <w:rsid w:val="00046082"/>
    <w:rsid w:val="0004786C"/>
    <w:rsid w:val="00051E54"/>
    <w:rsid w:val="00053EAB"/>
    <w:rsid w:val="0005435C"/>
    <w:rsid w:val="00055B82"/>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4308"/>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63AD"/>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58FF"/>
    <w:rsid w:val="002319CA"/>
    <w:rsid w:val="00236C07"/>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2F30"/>
    <w:rsid w:val="002B6F69"/>
    <w:rsid w:val="002C066E"/>
    <w:rsid w:val="002C078C"/>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41408"/>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A6452"/>
    <w:rsid w:val="003B14A7"/>
    <w:rsid w:val="003B460D"/>
    <w:rsid w:val="003B5A5E"/>
    <w:rsid w:val="003C568B"/>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240C0"/>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4F96"/>
    <w:rsid w:val="00615BD2"/>
    <w:rsid w:val="00616DE3"/>
    <w:rsid w:val="00621576"/>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4B84"/>
    <w:rsid w:val="007151B6"/>
    <w:rsid w:val="00715A5D"/>
    <w:rsid w:val="00716DCB"/>
    <w:rsid w:val="00717D5F"/>
    <w:rsid w:val="0072602E"/>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4971"/>
    <w:rsid w:val="0080673F"/>
    <w:rsid w:val="00813A55"/>
    <w:rsid w:val="00813C34"/>
    <w:rsid w:val="0081634F"/>
    <w:rsid w:val="00820874"/>
    <w:rsid w:val="00823902"/>
    <w:rsid w:val="008246F4"/>
    <w:rsid w:val="00824EDA"/>
    <w:rsid w:val="00830757"/>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67D36"/>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2FE6"/>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25D28"/>
    <w:rsid w:val="00A34531"/>
    <w:rsid w:val="00A35317"/>
    <w:rsid w:val="00A35A9C"/>
    <w:rsid w:val="00A36AA0"/>
    <w:rsid w:val="00A37671"/>
    <w:rsid w:val="00A37FB1"/>
    <w:rsid w:val="00A40653"/>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0072"/>
    <w:rsid w:val="00A61028"/>
    <w:rsid w:val="00A62AC7"/>
    <w:rsid w:val="00A63C87"/>
    <w:rsid w:val="00A7090E"/>
    <w:rsid w:val="00A71E0B"/>
    <w:rsid w:val="00A74B75"/>
    <w:rsid w:val="00A804C4"/>
    <w:rsid w:val="00A847D4"/>
    <w:rsid w:val="00A859DC"/>
    <w:rsid w:val="00A877D9"/>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205F"/>
    <w:rsid w:val="00BD4A3A"/>
    <w:rsid w:val="00BD5B91"/>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0D5A"/>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26EB"/>
    <w:rsid w:val="00DB4255"/>
    <w:rsid w:val="00DB4D6B"/>
    <w:rsid w:val="00DB77E8"/>
    <w:rsid w:val="00DC2AA1"/>
    <w:rsid w:val="00DC4440"/>
    <w:rsid w:val="00DC6664"/>
    <w:rsid w:val="00DC6C3F"/>
    <w:rsid w:val="00DD1F94"/>
    <w:rsid w:val="00DE5016"/>
    <w:rsid w:val="00DE7ADB"/>
    <w:rsid w:val="00DF0E2A"/>
    <w:rsid w:val="00DF5F26"/>
    <w:rsid w:val="00DF7C26"/>
    <w:rsid w:val="00E00D0C"/>
    <w:rsid w:val="00E07E04"/>
    <w:rsid w:val="00E123C2"/>
    <w:rsid w:val="00E14853"/>
    <w:rsid w:val="00E14F91"/>
    <w:rsid w:val="00E173BD"/>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9B6"/>
    <w:rsid w:val="00F84B51"/>
    <w:rsid w:val="00F90B03"/>
    <w:rsid w:val="00F944F4"/>
    <w:rsid w:val="00FA41A9"/>
    <w:rsid w:val="00FA42EF"/>
    <w:rsid w:val="00FA5381"/>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5F10735"/>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EndnoteText">
    <w:name w:val="endnote text"/>
    <w:basedOn w:val="Normal"/>
    <w:link w:val="EndnoteTextChar"/>
    <w:uiPriority w:val="99"/>
    <w:semiHidden/>
    <w:unhideWhenUsed/>
    <w:rsid w:val="00FA538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5381"/>
    <w:rPr>
      <w:sz w:val="20"/>
      <w:szCs w:val="20"/>
    </w:rPr>
  </w:style>
  <w:style w:type="character" w:styleId="EndnoteReference">
    <w:name w:val="endnote reference"/>
    <w:basedOn w:val="DefaultParagraphFont"/>
    <w:uiPriority w:val="99"/>
    <w:semiHidden/>
    <w:unhideWhenUsed/>
    <w:rsid w:val="00FA53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2FFB789-DFDF-4517-9EAB-BD7EB94CBC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398</TotalTime>
  <Pages>5</Pages>
  <Words>1027</Words>
  <Characters>5855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97</cp:revision>
  <cp:lastPrinted>2015-07-27T06:36:00Z</cp:lastPrinted>
  <dcterms:created xsi:type="dcterms:W3CDTF">2021-10-22T05:18:00Z</dcterms:created>
  <dcterms:modified xsi:type="dcterms:W3CDTF">2025-06-02T07:57:00Z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ca78a81a-03cc-45db-b1d3-0e20e3304afd</vt:lpwstr>
  </property>
</Properties>
</file>