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DD0C3" w14:textId="77777777" w:rsidR="00ED640A" w:rsidRDefault="00000000">
      <w:pPr>
        <w:pStyle w:val="Heading1"/>
        <w:jc w:val="center"/>
      </w:pPr>
      <w:r>
        <w:t>TENDER DOCUMENT</w:t>
      </w:r>
    </w:p>
    <w:p w14:paraId="620E8B4D" w14:textId="39E235BF" w:rsidR="00ED640A" w:rsidRDefault="000A628B">
      <w:pPr>
        <w:pStyle w:val="Heading2"/>
      </w:pPr>
      <w:r>
        <w:t xml:space="preserve">ქ. </w:t>
      </w:r>
      <w:proofErr w:type="spellStart"/>
      <w:r>
        <w:t>თბილისში</w:t>
      </w:r>
      <w:proofErr w:type="spellEnd"/>
      <w:r>
        <w:t xml:space="preserve"> </w:t>
      </w:r>
      <w:proofErr w:type="spellStart"/>
      <w:r>
        <w:t>მუხრან</w:t>
      </w:r>
      <w:proofErr w:type="spellEnd"/>
      <w:r>
        <w:t xml:space="preserve"> </w:t>
      </w:r>
      <w:proofErr w:type="spellStart"/>
      <w:r>
        <w:t>მაჭავარიანის</w:t>
      </w:r>
      <w:proofErr w:type="spellEnd"/>
      <w:r>
        <w:t xml:space="preserve"> </w:t>
      </w:r>
      <w:proofErr w:type="spellStart"/>
      <w:r>
        <w:t>ქუჩაზე</w:t>
      </w:r>
      <w:proofErr w:type="spellEnd"/>
      <w:r>
        <w:t xml:space="preserve"> </w:t>
      </w:r>
      <w:proofErr w:type="spellStart"/>
      <w:r>
        <w:t>მდებარე</w:t>
      </w:r>
      <w:proofErr w:type="spellEnd"/>
      <w:r>
        <w:t xml:space="preserve"> </w:t>
      </w:r>
      <w:proofErr w:type="spellStart"/>
      <w:r>
        <w:t>ფოლადის</w:t>
      </w:r>
      <w:proofErr w:type="spellEnd"/>
      <w:r>
        <w:t xml:space="preserve"> </w:t>
      </w:r>
      <w:proofErr w:type="spellStart"/>
      <w:r>
        <w:t>მილის</w:t>
      </w:r>
      <w:proofErr w:type="spellEnd"/>
      <w:r>
        <w:t xml:space="preserve"> </w:t>
      </w:r>
      <w:proofErr w:type="spellStart"/>
      <w:r>
        <w:t>ქსელის</w:t>
      </w:r>
      <w:proofErr w:type="spellEnd"/>
      <w:r>
        <w:t xml:space="preserve"> </w:t>
      </w:r>
      <w:proofErr w:type="spellStart"/>
      <w:r>
        <w:t>გეოფიზიკური</w:t>
      </w:r>
      <w:proofErr w:type="spellEnd"/>
      <w:r>
        <w:t xml:space="preserve"> </w:t>
      </w:r>
      <w:proofErr w:type="spellStart"/>
      <w:r>
        <w:t>კვლევა</w:t>
      </w:r>
      <w:proofErr w:type="spellEnd"/>
      <w:r>
        <w:t xml:space="preserve"> </w:t>
      </w:r>
    </w:p>
    <w:p w14:paraId="6302E73B" w14:textId="7EAAAA65" w:rsidR="00ED640A" w:rsidRDefault="00000000">
      <w:pPr>
        <w:pStyle w:val="Heading3"/>
      </w:pPr>
      <w:r>
        <w:t xml:space="preserve">1. </w:t>
      </w:r>
      <w:proofErr w:type="spellStart"/>
      <w:r w:rsidR="000A628B">
        <w:t>კონტრაქტის</w:t>
      </w:r>
      <w:proofErr w:type="spellEnd"/>
      <w:r w:rsidR="000A628B">
        <w:t xml:space="preserve"> </w:t>
      </w:r>
      <w:proofErr w:type="spellStart"/>
      <w:r w:rsidR="000A628B">
        <w:t>მიზანია</w:t>
      </w:r>
      <w:proofErr w:type="spellEnd"/>
    </w:p>
    <w:p w14:paraId="0CD30CB5" w14:textId="501DBC90" w:rsidR="000A628B" w:rsidRDefault="000A628B" w:rsidP="00E207E3">
      <w:pPr>
        <w:spacing w:after="240"/>
        <w:jc w:val="both"/>
      </w:pPr>
      <w:proofErr w:type="spellStart"/>
      <w:r>
        <w:rPr>
          <w:rFonts w:ascii="Sylfaen" w:hAnsi="Sylfaen" w:cs="Sylfaen"/>
        </w:rPr>
        <w:t>წინამდებარე</w:t>
      </w:r>
      <w:proofErr w:type="spellEnd"/>
      <w:r>
        <w:rPr>
          <w:rFonts w:ascii="Sylfaen" w:hAnsi="Sylfaen" w:cs="Sylfaen"/>
        </w:rPr>
        <w:t xml:space="preserve"> ტენდერის </w:t>
      </w:r>
      <w:proofErr w:type="spellStart"/>
      <w:r>
        <w:rPr>
          <w:rFonts w:ascii="Sylfaen" w:hAnsi="Sylfaen" w:cs="Sylfaen"/>
        </w:rPr>
        <w:t>მიზანი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proofErr w:type="gramStart"/>
      <w:r>
        <w:rPr>
          <w:rFonts w:ascii="Sylfaen" w:hAnsi="Sylfaen" w:cs="Sylfaen"/>
        </w:rPr>
        <w:t>გამოავლინოს</w:t>
      </w:r>
      <w:proofErr w:type="spellEnd"/>
      <w:r>
        <w:rPr>
          <w:rFonts w:ascii="Sylfaen" w:hAnsi="Sylfaen" w:cs="Sylfaen"/>
        </w:rPr>
        <w:t xml:space="preserve"> </w:t>
      </w:r>
      <w:r>
        <w:t xml:space="preserve"> </w:t>
      </w:r>
      <w:proofErr w:type="spellStart"/>
      <w:r>
        <w:rPr>
          <w:rFonts w:ascii="Sylfaen" w:hAnsi="Sylfaen" w:cs="Sylfaen"/>
        </w:rPr>
        <w:t>კვალიფიციური</w:t>
      </w:r>
      <w:proofErr w:type="spellEnd"/>
      <w:proofErr w:type="gramEnd"/>
      <w:r>
        <w:t xml:space="preserve"> </w:t>
      </w:r>
      <w:proofErr w:type="spellStart"/>
      <w:r>
        <w:rPr>
          <w:rFonts w:ascii="Sylfaen" w:hAnsi="Sylfaen" w:cs="Sylfaen"/>
        </w:rPr>
        <w:t>გეოფიზიკური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მომსახურების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მიმწოდებლი</w:t>
      </w:r>
      <w:proofErr w:type="spellEnd"/>
      <w:r>
        <w:rPr>
          <w:rFonts w:ascii="Sylfaen" w:hAnsi="Sylfaen" w:cs="Sylfaen"/>
        </w:rPr>
        <w:t xml:space="preserve">, </w:t>
      </w:r>
      <w:proofErr w:type="spellStart"/>
      <w:r>
        <w:rPr>
          <w:rFonts w:ascii="Sylfaen" w:hAnsi="Sylfaen" w:cs="Sylfaen"/>
        </w:rPr>
        <w:t>რომელიც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მოახდენს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მიწისქვეშ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არსებული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ფოლადის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მილის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 w:rsidR="00B37299">
        <w:rPr>
          <w:rFonts w:ascii="Sylfaen" w:hAnsi="Sylfaen" w:cs="Sylfaen"/>
        </w:rPr>
        <w:t>ჰორიზონტალური</w:t>
      </w:r>
      <w:proofErr w:type="spellEnd"/>
      <w:r w:rsidR="00B37299">
        <w:rPr>
          <w:rFonts w:ascii="Sylfaen" w:hAnsi="Sylfaen" w:cs="Sylfaen"/>
        </w:rPr>
        <w:t xml:space="preserve"> </w:t>
      </w:r>
      <w:proofErr w:type="spellStart"/>
      <w:r w:rsidR="00B37299">
        <w:rPr>
          <w:rFonts w:ascii="Sylfaen" w:hAnsi="Sylfaen" w:cs="Sylfaen"/>
        </w:rPr>
        <w:t>მდგომარეობის</w:t>
      </w:r>
      <w:proofErr w:type="spellEnd"/>
      <w:r w:rsidR="00B37299">
        <w:rPr>
          <w:rFonts w:ascii="Sylfaen" w:hAnsi="Sylfaen" w:cs="Sylfaen"/>
        </w:rPr>
        <w:t xml:space="preserve"> და </w:t>
      </w:r>
      <w:proofErr w:type="spellStart"/>
      <w:r w:rsidR="00B37299">
        <w:rPr>
          <w:rFonts w:ascii="Sylfaen" w:hAnsi="Sylfaen" w:cs="Sylfaen"/>
        </w:rPr>
        <w:t>სიღრმის</w:t>
      </w:r>
      <w:proofErr w:type="spellEnd"/>
      <w:r w:rsidR="00B37299">
        <w:rPr>
          <w:rFonts w:ascii="Sylfaen" w:hAnsi="Sylfaen" w:cs="Sylfaen"/>
        </w:rPr>
        <w:t xml:space="preserve"> </w:t>
      </w:r>
      <w:proofErr w:type="spellStart"/>
      <w:r w:rsidR="00B37299">
        <w:rPr>
          <w:rFonts w:ascii="Sylfaen" w:hAnsi="Sylfaen" w:cs="Sylfaen"/>
        </w:rPr>
        <w:t>დადგენას</w:t>
      </w:r>
      <w:proofErr w:type="spellEnd"/>
      <w:r w:rsidR="00B37299">
        <w:rPr>
          <w:rFonts w:ascii="Sylfaen" w:hAnsi="Sylfaen" w:cs="Sylfaen"/>
        </w:rPr>
        <w:t xml:space="preserve"> ქ. </w:t>
      </w:r>
      <w:proofErr w:type="spellStart"/>
      <w:r w:rsidR="00B37299">
        <w:rPr>
          <w:rFonts w:ascii="Sylfaen" w:hAnsi="Sylfaen" w:cs="Sylfaen"/>
        </w:rPr>
        <w:t>თბილისში</w:t>
      </w:r>
      <w:proofErr w:type="spellEnd"/>
      <w:r w:rsidR="00B37299">
        <w:rPr>
          <w:rFonts w:ascii="Sylfaen" w:hAnsi="Sylfaen" w:cs="Sylfaen"/>
        </w:rPr>
        <w:t xml:space="preserve">, </w:t>
      </w:r>
      <w:proofErr w:type="spellStart"/>
      <w:r w:rsidR="00B37299">
        <w:rPr>
          <w:rFonts w:ascii="Sylfaen" w:hAnsi="Sylfaen" w:cs="Sylfaen"/>
        </w:rPr>
        <w:t>მუხრან</w:t>
      </w:r>
      <w:proofErr w:type="spellEnd"/>
      <w:r w:rsidR="00B37299">
        <w:rPr>
          <w:rFonts w:ascii="Sylfaen" w:hAnsi="Sylfaen" w:cs="Sylfaen"/>
        </w:rPr>
        <w:t xml:space="preserve"> </w:t>
      </w:r>
      <w:proofErr w:type="spellStart"/>
      <w:r w:rsidR="00B37299">
        <w:rPr>
          <w:rFonts w:ascii="Sylfaen" w:hAnsi="Sylfaen" w:cs="Sylfaen"/>
        </w:rPr>
        <w:t>მაჭავარიანის</w:t>
      </w:r>
      <w:proofErr w:type="spellEnd"/>
      <w:r w:rsidR="00B37299">
        <w:rPr>
          <w:rFonts w:ascii="Sylfaen" w:hAnsi="Sylfaen" w:cs="Sylfaen"/>
        </w:rPr>
        <w:t xml:space="preserve"> </w:t>
      </w:r>
      <w:proofErr w:type="spellStart"/>
      <w:r w:rsidR="00B37299">
        <w:rPr>
          <w:rFonts w:ascii="Sylfaen" w:hAnsi="Sylfaen" w:cs="Sylfaen"/>
        </w:rPr>
        <w:t>ქუჩის</w:t>
      </w:r>
      <w:proofErr w:type="spellEnd"/>
      <w:r w:rsidR="00B37299">
        <w:rPr>
          <w:rFonts w:ascii="Sylfaen" w:hAnsi="Sylfaen" w:cs="Sylfaen"/>
        </w:rPr>
        <w:t xml:space="preserve"> 250 </w:t>
      </w:r>
      <w:proofErr w:type="spellStart"/>
      <w:r w:rsidR="00B37299">
        <w:rPr>
          <w:rFonts w:ascii="Sylfaen" w:hAnsi="Sylfaen" w:cs="Sylfaen"/>
        </w:rPr>
        <w:t>მეტრის</w:t>
      </w:r>
      <w:proofErr w:type="spellEnd"/>
      <w:r w:rsidR="00B37299">
        <w:rPr>
          <w:rFonts w:ascii="Sylfaen" w:hAnsi="Sylfaen" w:cs="Sylfaen"/>
        </w:rPr>
        <w:t xml:space="preserve"> </w:t>
      </w:r>
      <w:proofErr w:type="spellStart"/>
      <w:r w:rsidR="00B37299">
        <w:rPr>
          <w:rFonts w:ascii="Sylfaen" w:hAnsi="Sylfaen" w:cs="Sylfaen"/>
        </w:rPr>
        <w:t>მონაკვეთზე</w:t>
      </w:r>
      <w:proofErr w:type="spellEnd"/>
      <w:r w:rsidR="00B37299">
        <w:rPr>
          <w:rFonts w:ascii="Sylfaen" w:hAnsi="Sylfaen" w:cs="Sylfaen"/>
        </w:rPr>
        <w:t xml:space="preserve">. </w:t>
      </w:r>
      <w:proofErr w:type="spellStart"/>
      <w:proofErr w:type="gramStart"/>
      <w:r>
        <w:rPr>
          <w:rFonts w:ascii="Sylfaen" w:hAnsi="Sylfaen" w:cs="Sylfaen"/>
        </w:rPr>
        <w:t>დაახლოებით</w:t>
      </w:r>
      <w:proofErr w:type="spellEnd"/>
      <w:proofErr w:type="gramEnd"/>
      <w:r>
        <w:t xml:space="preserve"> </w:t>
      </w:r>
      <w:proofErr w:type="spellStart"/>
      <w:r>
        <w:rPr>
          <w:rFonts w:ascii="Sylfaen" w:hAnsi="Sylfaen" w:cs="Sylfaen"/>
        </w:rPr>
        <w:t>კოორდინატებზე</w:t>
      </w:r>
      <w:proofErr w:type="spellEnd"/>
      <w:r>
        <w:t>:</w:t>
      </w:r>
    </w:p>
    <w:p w14:paraId="31E21DC8" w14:textId="77777777" w:rsidR="00B37299" w:rsidRDefault="000A628B" w:rsidP="000A628B">
      <w:pPr>
        <w:spacing w:after="240"/>
      </w:pPr>
      <w:r>
        <w:rPr>
          <w:rFonts w:ascii="Segoe UI Emoji" w:hAnsi="Segoe UI Emoji" w:cs="Segoe UI Emoji"/>
        </w:rPr>
        <w:t>📍</w:t>
      </w:r>
      <w:r>
        <w:t xml:space="preserve"> </w:t>
      </w:r>
      <w:proofErr w:type="spellStart"/>
      <w:r>
        <w:rPr>
          <w:rFonts w:ascii="Sylfaen" w:hAnsi="Sylfaen" w:cs="Sylfaen"/>
        </w:rPr>
        <w:t>გრძედი</w:t>
      </w:r>
      <w:proofErr w:type="spellEnd"/>
      <w:r>
        <w:t xml:space="preserve">: 41.737441 – </w:t>
      </w:r>
      <w:proofErr w:type="spellStart"/>
      <w:r>
        <w:rPr>
          <w:rFonts w:ascii="Sylfaen" w:hAnsi="Sylfaen" w:cs="Sylfaen"/>
        </w:rPr>
        <w:t>გრძედი</w:t>
      </w:r>
      <w:proofErr w:type="spellEnd"/>
      <w:r>
        <w:t>: 44.752675</w:t>
      </w:r>
    </w:p>
    <w:p w14:paraId="145209C2" w14:textId="77777777" w:rsidR="00155C94" w:rsidRDefault="00155C94">
      <w:pPr>
        <w:spacing w:after="240"/>
      </w:pPr>
    </w:p>
    <w:p w14:paraId="016DAF9C" w14:textId="7A5188BC" w:rsidR="00ED640A" w:rsidRDefault="00155C94">
      <w:pPr>
        <w:spacing w:after="240"/>
      </w:pPr>
      <w:r w:rsidRPr="00155C94">
        <w:rPr>
          <w:noProof/>
        </w:rPr>
        <w:drawing>
          <wp:inline distT="0" distB="0" distL="0" distR="0" wp14:anchorId="3B40C2DF" wp14:editId="2AB6A712">
            <wp:extent cx="5486400" cy="2298700"/>
            <wp:effectExtent l="0" t="0" r="0" b="6350"/>
            <wp:docPr id="18267967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67967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29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</w:r>
      <w:proofErr w:type="spellStart"/>
      <w:r w:rsidR="00B37299">
        <w:rPr>
          <w:rFonts w:ascii="Sylfaen" w:hAnsi="Sylfaen"/>
        </w:rPr>
        <w:t>ნავარაუდებია</w:t>
      </w:r>
      <w:proofErr w:type="spellEnd"/>
      <w:r w:rsidR="00B37299">
        <w:rPr>
          <w:rFonts w:ascii="Sylfaen" w:hAnsi="Sylfaen"/>
        </w:rPr>
        <w:t xml:space="preserve"> </w:t>
      </w:r>
      <w:proofErr w:type="spellStart"/>
      <w:r w:rsidR="00B37299">
        <w:rPr>
          <w:rFonts w:ascii="Sylfaen" w:hAnsi="Sylfaen"/>
        </w:rPr>
        <w:t>რომ</w:t>
      </w:r>
      <w:proofErr w:type="spellEnd"/>
      <w:r w:rsidR="00B37299">
        <w:rPr>
          <w:rFonts w:ascii="Sylfaen" w:hAnsi="Sylfaen"/>
        </w:rPr>
        <w:t xml:space="preserve"> </w:t>
      </w:r>
      <w:proofErr w:type="spellStart"/>
      <w:r w:rsidR="00B37299">
        <w:rPr>
          <w:rFonts w:ascii="Sylfaen" w:hAnsi="Sylfaen"/>
        </w:rPr>
        <w:t>მილი</w:t>
      </w:r>
      <w:proofErr w:type="spellEnd"/>
      <w:r w:rsidR="00B37299">
        <w:rPr>
          <w:rFonts w:ascii="Sylfaen" w:hAnsi="Sylfaen"/>
        </w:rPr>
        <w:t xml:space="preserve"> </w:t>
      </w:r>
      <w:proofErr w:type="spellStart"/>
      <w:r w:rsidR="00B37299">
        <w:rPr>
          <w:rFonts w:ascii="Sylfaen" w:hAnsi="Sylfaen"/>
        </w:rPr>
        <w:t>განლაგებულია</w:t>
      </w:r>
      <w:proofErr w:type="spellEnd"/>
      <w:r w:rsidR="00B37299">
        <w:rPr>
          <w:rFonts w:ascii="Sylfaen" w:hAnsi="Sylfaen"/>
        </w:rPr>
        <w:t xml:space="preserve"> </w:t>
      </w:r>
      <w:proofErr w:type="spellStart"/>
      <w:r w:rsidR="00B37299">
        <w:rPr>
          <w:rFonts w:ascii="Sylfaen" w:hAnsi="Sylfaen"/>
        </w:rPr>
        <w:t>ასფალტირებული</w:t>
      </w:r>
      <w:proofErr w:type="spellEnd"/>
      <w:r w:rsidR="00B37299">
        <w:rPr>
          <w:rFonts w:ascii="Sylfaen" w:hAnsi="Sylfaen"/>
        </w:rPr>
        <w:t xml:space="preserve"> </w:t>
      </w:r>
      <w:proofErr w:type="spellStart"/>
      <w:r w:rsidR="00B37299">
        <w:rPr>
          <w:rFonts w:ascii="Sylfaen" w:hAnsi="Sylfaen"/>
        </w:rPr>
        <w:t>საფარის</w:t>
      </w:r>
      <w:proofErr w:type="spellEnd"/>
      <w:r w:rsidR="00B37299">
        <w:rPr>
          <w:rFonts w:ascii="Sylfaen" w:hAnsi="Sylfaen"/>
        </w:rPr>
        <w:t xml:space="preserve"> </w:t>
      </w:r>
      <w:proofErr w:type="spellStart"/>
      <w:r w:rsidR="00B37299">
        <w:rPr>
          <w:rFonts w:ascii="Sylfaen" w:hAnsi="Sylfaen"/>
        </w:rPr>
        <w:t>ქვეშ</w:t>
      </w:r>
      <w:proofErr w:type="spellEnd"/>
      <w:r w:rsidR="00B37299">
        <w:rPr>
          <w:rFonts w:ascii="Sylfaen" w:hAnsi="Sylfaen"/>
        </w:rPr>
        <w:t xml:space="preserve"> 2 </w:t>
      </w:r>
      <w:proofErr w:type="spellStart"/>
      <w:r w:rsidR="00B37299">
        <w:rPr>
          <w:rFonts w:ascii="Sylfaen" w:hAnsi="Sylfaen"/>
        </w:rPr>
        <w:t>დან</w:t>
      </w:r>
      <w:proofErr w:type="spellEnd"/>
      <w:r w:rsidR="00B37299">
        <w:rPr>
          <w:rFonts w:ascii="Sylfaen" w:hAnsi="Sylfaen"/>
        </w:rPr>
        <w:t xml:space="preserve"> 9 </w:t>
      </w:r>
      <w:proofErr w:type="spellStart"/>
      <w:r w:rsidR="00B37299">
        <w:rPr>
          <w:rFonts w:ascii="Sylfaen" w:hAnsi="Sylfaen"/>
        </w:rPr>
        <w:t>მეტრამდე</w:t>
      </w:r>
      <w:proofErr w:type="spellEnd"/>
      <w:r w:rsidR="00B37299">
        <w:rPr>
          <w:rFonts w:ascii="Sylfaen" w:hAnsi="Sylfaen"/>
        </w:rPr>
        <w:t xml:space="preserve"> </w:t>
      </w:r>
      <w:proofErr w:type="spellStart"/>
      <w:r w:rsidR="00B37299">
        <w:rPr>
          <w:rFonts w:ascii="Sylfaen" w:hAnsi="Sylfaen"/>
        </w:rPr>
        <w:t>სიღრმეში</w:t>
      </w:r>
      <w:proofErr w:type="spellEnd"/>
      <w:r w:rsidR="00B37299">
        <w:rPr>
          <w:rFonts w:ascii="Sylfaen" w:hAnsi="Sylfaen"/>
        </w:rPr>
        <w:t xml:space="preserve">. </w:t>
      </w:r>
    </w:p>
    <w:p w14:paraId="67F699BC" w14:textId="711E11BF" w:rsidR="00ED640A" w:rsidRDefault="00000000">
      <w:pPr>
        <w:pStyle w:val="Heading3"/>
      </w:pPr>
      <w:r>
        <w:t xml:space="preserve">2. </w:t>
      </w:r>
      <w:proofErr w:type="spellStart"/>
      <w:r w:rsidR="00B37299">
        <w:t>ზოგადი</w:t>
      </w:r>
      <w:proofErr w:type="spellEnd"/>
      <w:r w:rsidR="00B37299">
        <w:t xml:space="preserve"> </w:t>
      </w:r>
      <w:proofErr w:type="spellStart"/>
      <w:r w:rsidR="00B37299">
        <w:t>ინფორმაცია</w:t>
      </w:r>
      <w:proofErr w:type="spellEnd"/>
    </w:p>
    <w:p w14:paraId="67CCACE4" w14:textId="304DBE94" w:rsidR="00B37299" w:rsidRDefault="00B37299" w:rsidP="00E207E3">
      <w:pPr>
        <w:spacing w:after="240"/>
        <w:jc w:val="both"/>
      </w:pPr>
      <w:proofErr w:type="spellStart"/>
      <w:r>
        <w:rPr>
          <w:rFonts w:ascii="Sylfaen" w:hAnsi="Sylfaen" w:cs="Sylfaen"/>
        </w:rPr>
        <w:t>სამიზნე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მილსადენები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აქტიურ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გამოყენებაშია</w:t>
      </w:r>
      <w:proofErr w:type="spellEnd"/>
      <w:r>
        <w:t xml:space="preserve">, </w:t>
      </w:r>
      <w:proofErr w:type="spellStart"/>
      <w:r>
        <w:rPr>
          <w:rFonts w:ascii="Sylfaen" w:hAnsi="Sylfaen"/>
        </w:rPr>
        <w:t>რომლითაც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ხორციელდება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სასმელი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წყლის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მიწოდება</w:t>
      </w:r>
      <w:proofErr w:type="spellEnd"/>
      <w:r>
        <w:rPr>
          <w:rFonts w:ascii="Sylfaen" w:hAnsi="Sylfaen"/>
        </w:rPr>
        <w:t xml:space="preserve">. </w:t>
      </w:r>
      <w:proofErr w:type="spellStart"/>
      <w:r>
        <w:rPr>
          <w:rFonts w:ascii="Sylfaen" w:hAnsi="Sylfaen"/>
        </w:rPr>
        <w:t>ზუსტი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გეოლოკაციის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დადგენა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მნიშვნელოვანია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დაგეგმილი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სამუშაოების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განხორციელებისათვის</w:t>
      </w:r>
      <w:proofErr w:type="spellEnd"/>
      <w:r>
        <w:rPr>
          <w:rFonts w:ascii="Sylfaen" w:hAnsi="Sylfaen"/>
        </w:rPr>
        <w:t xml:space="preserve"> და </w:t>
      </w:r>
      <w:proofErr w:type="spellStart"/>
      <w:r>
        <w:rPr>
          <w:rFonts w:ascii="Sylfaen" w:hAnsi="Sylfaen"/>
        </w:rPr>
        <w:t>რისკების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აღკვეთისათვის</w:t>
      </w:r>
      <w:proofErr w:type="spellEnd"/>
      <w:r>
        <w:rPr>
          <w:rFonts w:ascii="Sylfaen" w:hAnsi="Sylfaen"/>
        </w:rPr>
        <w:t xml:space="preserve">. </w:t>
      </w:r>
      <w:r>
        <w:t xml:space="preserve"> </w:t>
      </w:r>
      <w:proofErr w:type="spellStart"/>
      <w:r>
        <w:rPr>
          <w:rFonts w:ascii="Sylfaen" w:hAnsi="Sylfaen" w:cs="Sylfaen"/>
        </w:rPr>
        <w:t>ზუსტი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გეოლოკაცია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აუცილებელია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მომავალი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სამუშაოებისა</w:t>
      </w:r>
      <w:proofErr w:type="spellEnd"/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proofErr w:type="spellStart"/>
      <w:r>
        <w:rPr>
          <w:rFonts w:ascii="Sylfaen" w:hAnsi="Sylfaen" w:cs="Sylfaen"/>
        </w:rPr>
        <w:t>რისკების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პრევენციისთვის</w:t>
      </w:r>
      <w:proofErr w:type="spellEnd"/>
      <w:r>
        <w:t xml:space="preserve">. </w:t>
      </w:r>
      <w:proofErr w:type="spellStart"/>
      <w:r>
        <w:rPr>
          <w:rFonts w:ascii="Sylfaen" w:hAnsi="Sylfaen" w:cs="Sylfaen"/>
        </w:rPr>
        <w:t>ურბანული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კონტექსტი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მოიცავს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სხვა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მიწისქვეშა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სერვისების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პოტენციურ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არსებობას</w:t>
      </w:r>
      <w:proofErr w:type="spellEnd"/>
      <w:r>
        <w:rPr>
          <w:rFonts w:ascii="Sylfaen" w:hAnsi="Sylfaen" w:cs="Sylfaen"/>
        </w:rPr>
        <w:t xml:space="preserve">. </w:t>
      </w:r>
    </w:p>
    <w:p w14:paraId="32119C77" w14:textId="77777777" w:rsidR="00B37299" w:rsidRDefault="00B37299" w:rsidP="00E207E3">
      <w:pPr>
        <w:spacing w:after="240"/>
        <w:jc w:val="both"/>
      </w:pPr>
    </w:p>
    <w:p w14:paraId="26A50411" w14:textId="2C2B02A7" w:rsidR="00B37299" w:rsidRDefault="00B37299" w:rsidP="00E207E3">
      <w:pPr>
        <w:spacing w:after="240"/>
        <w:jc w:val="both"/>
      </w:pPr>
      <w:proofErr w:type="spellStart"/>
      <w:r>
        <w:rPr>
          <w:rFonts w:ascii="Sylfaen" w:hAnsi="Sylfaen" w:cs="Sylfaen"/>
        </w:rPr>
        <w:lastRenderedPageBreak/>
        <w:t>ფოლადის</w:t>
      </w:r>
      <w:proofErr w:type="spellEnd"/>
      <w:r>
        <w:t xml:space="preserve"> </w:t>
      </w:r>
      <w:proofErr w:type="spellStart"/>
      <w:proofErr w:type="gramStart"/>
      <w:r>
        <w:rPr>
          <w:rFonts w:ascii="Sylfaen" w:hAnsi="Sylfaen" w:cs="Sylfaen"/>
        </w:rPr>
        <w:t>გამტარ</w:t>
      </w:r>
      <w:r>
        <w:rPr>
          <w:rFonts w:ascii="Sylfaen" w:hAnsi="Sylfaen" w:cs="Sylfaen"/>
        </w:rPr>
        <w:t>ადობის</w:t>
      </w:r>
      <w:proofErr w:type="spellEnd"/>
      <w:r>
        <w:t xml:space="preserve">  </w:t>
      </w:r>
      <w:proofErr w:type="spellStart"/>
      <w:r>
        <w:rPr>
          <w:rFonts w:ascii="Sylfaen" w:hAnsi="Sylfaen" w:cs="Sylfaen"/>
        </w:rPr>
        <w:t>გამო</w:t>
      </w:r>
      <w:proofErr w:type="spellEnd"/>
      <w:proofErr w:type="gramEnd"/>
      <w:r>
        <w:t xml:space="preserve">, </w:t>
      </w:r>
      <w:proofErr w:type="spellStart"/>
      <w:r>
        <w:rPr>
          <w:rFonts w:ascii="Sylfaen" w:hAnsi="Sylfaen" w:cs="Sylfaen"/>
        </w:rPr>
        <w:t>ელექტრული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წინააღმდეგობის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ტომოგრაფია</w:t>
      </w:r>
      <w:proofErr w:type="spellEnd"/>
      <w:r>
        <w:t xml:space="preserve"> (ERT) </w:t>
      </w:r>
      <w:proofErr w:type="spellStart"/>
      <w:r>
        <w:rPr>
          <w:rFonts w:ascii="Sylfaen" w:hAnsi="Sylfaen" w:cs="Sylfaen"/>
        </w:rPr>
        <w:t>არის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შემოთავაზებული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როგორც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პირველადი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გეოფიზიკური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მეთოდი</w:t>
      </w:r>
      <w:proofErr w:type="spellEnd"/>
      <w:r>
        <w:t xml:space="preserve">. </w:t>
      </w:r>
      <w:proofErr w:type="spellStart"/>
      <w:r>
        <w:rPr>
          <w:rFonts w:ascii="Sylfaen" w:hAnsi="Sylfaen" w:cs="Sylfaen"/>
        </w:rPr>
        <w:t>თუმცა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სხვა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მეთოდები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შეიძლება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დაშვებული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იყოს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როგორიცაა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მიწაზე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შეღწევადი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რადარი</w:t>
      </w:r>
      <w:proofErr w:type="spellEnd"/>
      <w:r>
        <w:t xml:space="preserve"> (GPR), </w:t>
      </w:r>
      <w:proofErr w:type="spellStart"/>
      <w:r>
        <w:rPr>
          <w:rFonts w:ascii="Sylfaen" w:hAnsi="Sylfaen" w:cs="Sylfaen"/>
        </w:rPr>
        <w:t>მაგნიტური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გრადიომეტრია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ან</w:t>
      </w:r>
      <w:proofErr w:type="spellEnd"/>
      <w:r>
        <w:t xml:space="preserve"> EM </w:t>
      </w:r>
      <w:proofErr w:type="spellStart"/>
      <w:r>
        <w:rPr>
          <w:rFonts w:ascii="Sylfaen" w:hAnsi="Sylfaen" w:cs="Sylfaen"/>
        </w:rPr>
        <w:t>გამტარობა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იმ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პირობით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რომ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პრეტენდენტი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აჩვენებს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მათ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ტექნიკურ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ადეკვატურობას</w:t>
      </w:r>
      <w:proofErr w:type="spellEnd"/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proofErr w:type="spellStart"/>
      <w:r>
        <w:rPr>
          <w:rFonts w:ascii="Sylfaen" w:hAnsi="Sylfaen" w:cs="Sylfaen"/>
        </w:rPr>
        <w:t>გადაწყვეტის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შესაძლებლობებს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მოცემულ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პირობებში</w:t>
      </w:r>
      <w:proofErr w:type="spellEnd"/>
      <w:r>
        <w:t xml:space="preserve"> (</w:t>
      </w:r>
      <w:proofErr w:type="spellStart"/>
      <w:r>
        <w:rPr>
          <w:rFonts w:ascii="Sylfaen" w:hAnsi="Sylfaen" w:cs="Sylfaen"/>
        </w:rPr>
        <w:t>სიღრმე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მასალა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ასფალტის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საფარი</w:t>
      </w:r>
      <w:proofErr w:type="spellEnd"/>
      <w:r>
        <w:t>).</w:t>
      </w:r>
    </w:p>
    <w:p w14:paraId="6802D8BE" w14:textId="74DF2BF2" w:rsidR="00ED640A" w:rsidRDefault="00000000" w:rsidP="00E207E3">
      <w:pPr>
        <w:pStyle w:val="Heading3"/>
        <w:jc w:val="both"/>
      </w:pPr>
      <w:r>
        <w:t xml:space="preserve">3. </w:t>
      </w:r>
      <w:proofErr w:type="spellStart"/>
      <w:r w:rsidR="00B37299">
        <w:t>სამუშაოს</w:t>
      </w:r>
      <w:proofErr w:type="spellEnd"/>
      <w:r w:rsidR="00B37299">
        <w:t xml:space="preserve"> </w:t>
      </w:r>
      <w:proofErr w:type="spellStart"/>
      <w:r w:rsidR="00B37299">
        <w:t>აღწერა</w:t>
      </w:r>
      <w:proofErr w:type="spellEnd"/>
    </w:p>
    <w:p w14:paraId="526C2D9D" w14:textId="716E5D06" w:rsidR="00B37299" w:rsidRDefault="00B37299" w:rsidP="00E207E3">
      <w:pPr>
        <w:spacing w:after="0" w:line="240" w:lineRule="auto"/>
        <w:jc w:val="both"/>
      </w:pPr>
      <w:proofErr w:type="spellStart"/>
      <w:r>
        <w:rPr>
          <w:rFonts w:ascii="Sylfaen" w:hAnsi="Sylfaen" w:cs="Sylfaen"/>
        </w:rPr>
        <w:t>შერჩეული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პრეტენდენტი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პასუხისმგებელი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იქნება</w:t>
      </w:r>
      <w:proofErr w:type="spellEnd"/>
      <w:r>
        <w:t>:</w:t>
      </w:r>
    </w:p>
    <w:p w14:paraId="1B1EBDB3" w14:textId="5554D78C" w:rsidR="00B37299" w:rsidRPr="006769BE" w:rsidRDefault="00B37299" w:rsidP="00E207E3">
      <w:pPr>
        <w:spacing w:after="0" w:line="240" w:lineRule="auto"/>
        <w:jc w:val="both"/>
        <w:rPr>
          <w:rFonts w:ascii="Sylfaen" w:hAnsi="Sylfaen"/>
        </w:rPr>
      </w:pPr>
      <w:r>
        <w:t xml:space="preserve">- </w:t>
      </w:r>
      <w:proofErr w:type="spellStart"/>
      <w:r>
        <w:rPr>
          <w:rFonts w:ascii="Sylfaen" w:hAnsi="Sylfaen" w:cs="Sylfaen"/>
        </w:rPr>
        <w:t>მუხრან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მაჭავარიანის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ქუჩის</w:t>
      </w:r>
      <w:proofErr w:type="spellEnd"/>
      <w:r>
        <w:t xml:space="preserve"> 250 </w:t>
      </w:r>
      <w:proofErr w:type="spellStart"/>
      <w:r>
        <w:rPr>
          <w:rFonts w:ascii="Sylfaen" w:hAnsi="Sylfaen" w:cs="Sylfaen"/>
        </w:rPr>
        <w:t>მეტრიან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მონაკვეთზე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გეოფიზიკური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კვლევის</w:t>
      </w:r>
      <w:proofErr w:type="spellEnd"/>
      <w:r>
        <w:t xml:space="preserve"> </w:t>
      </w:r>
      <w:proofErr w:type="spellStart"/>
      <w:proofErr w:type="gramStart"/>
      <w:r>
        <w:rPr>
          <w:rFonts w:ascii="Sylfaen" w:hAnsi="Sylfaen" w:cs="Sylfaen"/>
        </w:rPr>
        <w:t>ჩატარება</w:t>
      </w:r>
      <w:r w:rsidR="006769BE">
        <w:rPr>
          <w:rFonts w:ascii="Sylfaen" w:hAnsi="Sylfaen"/>
        </w:rPr>
        <w:t>ზე</w:t>
      </w:r>
      <w:proofErr w:type="spellEnd"/>
      <w:r w:rsidR="006769BE">
        <w:rPr>
          <w:rFonts w:ascii="Sylfaen" w:hAnsi="Sylfaen"/>
        </w:rPr>
        <w:t>;</w:t>
      </w:r>
      <w:proofErr w:type="gramEnd"/>
    </w:p>
    <w:p w14:paraId="05603175" w14:textId="77777777" w:rsidR="00B37299" w:rsidRDefault="00B37299" w:rsidP="00E207E3">
      <w:pPr>
        <w:spacing w:after="0" w:line="240" w:lineRule="auto"/>
        <w:jc w:val="both"/>
      </w:pPr>
      <w:r>
        <w:t xml:space="preserve">- </w:t>
      </w:r>
      <w:proofErr w:type="spellStart"/>
      <w:r>
        <w:rPr>
          <w:rFonts w:ascii="Sylfaen" w:hAnsi="Sylfaen" w:cs="Sylfaen"/>
        </w:rPr>
        <w:t>ჩამარხული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ფოლადის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მილების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ადგილმდებარეობისა</w:t>
      </w:r>
      <w:proofErr w:type="spellEnd"/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proofErr w:type="spellStart"/>
      <w:r>
        <w:rPr>
          <w:rFonts w:ascii="Sylfaen" w:hAnsi="Sylfaen" w:cs="Sylfaen"/>
        </w:rPr>
        <w:t>სიღრმის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იდენტიფიცირება</w:t>
      </w:r>
      <w:proofErr w:type="spellEnd"/>
      <w:r>
        <w:t xml:space="preserve"> 2–9 </w:t>
      </w:r>
      <w:r>
        <w:rPr>
          <w:rFonts w:ascii="Sylfaen" w:hAnsi="Sylfaen" w:cs="Sylfaen"/>
        </w:rPr>
        <w:t>მ</w:t>
      </w:r>
      <w:r>
        <w:t xml:space="preserve"> </w:t>
      </w:r>
      <w:proofErr w:type="spellStart"/>
      <w:r>
        <w:rPr>
          <w:rFonts w:ascii="Sylfaen" w:hAnsi="Sylfaen" w:cs="Sylfaen"/>
        </w:rPr>
        <w:t>შორის</w:t>
      </w:r>
      <w:proofErr w:type="spellEnd"/>
      <w:r>
        <w:t>.</w:t>
      </w:r>
    </w:p>
    <w:p w14:paraId="5655F62C" w14:textId="77777777" w:rsidR="00B37299" w:rsidRDefault="00B37299" w:rsidP="00E207E3">
      <w:pPr>
        <w:spacing w:after="0" w:line="240" w:lineRule="auto"/>
        <w:jc w:val="both"/>
      </w:pPr>
      <w:r>
        <w:t xml:space="preserve">- </w:t>
      </w:r>
      <w:proofErr w:type="spellStart"/>
      <w:r>
        <w:rPr>
          <w:rFonts w:ascii="Sylfaen" w:hAnsi="Sylfaen" w:cs="Sylfaen"/>
        </w:rPr>
        <w:t>ყველაზე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შესაფერისი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მეთოდის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ან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მეთოდების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კომბინაციის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შეთავაზება</w:t>
      </w:r>
      <w:proofErr w:type="spellEnd"/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proofErr w:type="spellStart"/>
      <w:r>
        <w:rPr>
          <w:rFonts w:ascii="Sylfaen" w:hAnsi="Sylfaen" w:cs="Sylfaen"/>
        </w:rPr>
        <w:t>დასაბუთება</w:t>
      </w:r>
      <w:proofErr w:type="spellEnd"/>
      <w:r>
        <w:t>.</w:t>
      </w:r>
    </w:p>
    <w:p w14:paraId="3AD1D751" w14:textId="77777777" w:rsidR="00B37299" w:rsidRDefault="00B37299" w:rsidP="00E207E3">
      <w:pPr>
        <w:spacing w:after="0" w:line="240" w:lineRule="auto"/>
        <w:jc w:val="both"/>
      </w:pPr>
      <w:r>
        <w:t xml:space="preserve">- </w:t>
      </w:r>
      <w:proofErr w:type="spellStart"/>
      <w:r>
        <w:rPr>
          <w:rFonts w:ascii="Sylfaen" w:hAnsi="Sylfaen" w:cs="Sylfaen"/>
        </w:rPr>
        <w:t>მონაცემთა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დამუშავება</w:t>
      </w:r>
      <w:proofErr w:type="spellEnd"/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proofErr w:type="spellStart"/>
      <w:r>
        <w:rPr>
          <w:rFonts w:ascii="Sylfaen" w:hAnsi="Sylfaen" w:cs="Sylfaen"/>
        </w:rPr>
        <w:t>ინტერპრეტაცია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გეორეფერენციული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მიწისქვეშა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რუქების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ან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პროფილების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შესაქმნელად</w:t>
      </w:r>
      <w:proofErr w:type="spellEnd"/>
      <w:r>
        <w:t>.</w:t>
      </w:r>
    </w:p>
    <w:p w14:paraId="29D89C1A" w14:textId="473F1D8A" w:rsidR="00B37299" w:rsidRPr="00E207E3" w:rsidRDefault="00B37299" w:rsidP="00E207E3">
      <w:pPr>
        <w:spacing w:after="0" w:line="240" w:lineRule="auto"/>
        <w:jc w:val="both"/>
        <w:rPr>
          <w:lang w:val="ka-GE"/>
        </w:rPr>
      </w:pPr>
      <w:r>
        <w:t xml:space="preserve">- </w:t>
      </w:r>
      <w:proofErr w:type="spellStart"/>
      <w:r>
        <w:rPr>
          <w:rFonts w:ascii="Sylfaen" w:hAnsi="Sylfaen" w:cs="Sylfaen"/>
        </w:rPr>
        <w:t>ყოვლისმომცველი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ტექნიკური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ანგარიშის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მიწოდება</w:t>
      </w:r>
      <w:proofErr w:type="spellEnd"/>
      <w:r>
        <w:t xml:space="preserve"> </w:t>
      </w:r>
      <w:r w:rsidR="00E207E3">
        <w:rPr>
          <w:rFonts w:ascii="Sylfaen" w:hAnsi="Sylfaen" w:cs="Sylfaen"/>
          <w:lang w:val="ka-GE"/>
        </w:rPr>
        <w:t>ქართულ ენაზე.</w:t>
      </w:r>
    </w:p>
    <w:p w14:paraId="28DB63D0" w14:textId="77777777" w:rsidR="00B37299" w:rsidRDefault="00B37299">
      <w:pPr>
        <w:spacing w:after="240"/>
      </w:pPr>
    </w:p>
    <w:p w14:paraId="0B54A0D1" w14:textId="3F8780F4" w:rsidR="00ED640A" w:rsidRDefault="00000000">
      <w:pPr>
        <w:pStyle w:val="Heading3"/>
      </w:pPr>
      <w:r>
        <w:t xml:space="preserve">4. </w:t>
      </w:r>
      <w:proofErr w:type="spellStart"/>
      <w:r w:rsidR="00E207E3">
        <w:t>ტექნიკური</w:t>
      </w:r>
      <w:proofErr w:type="spellEnd"/>
      <w:r w:rsidR="00E207E3">
        <w:t xml:space="preserve"> </w:t>
      </w:r>
      <w:proofErr w:type="spellStart"/>
      <w:r w:rsidR="00E207E3">
        <w:t>მოთხოვნები</w:t>
      </w:r>
      <w:proofErr w:type="spellEnd"/>
    </w:p>
    <w:p w14:paraId="0FF3C943" w14:textId="2367603D" w:rsidR="00E207E3" w:rsidRDefault="00E207E3" w:rsidP="00E207E3">
      <w:pPr>
        <w:spacing w:after="0" w:line="240" w:lineRule="auto"/>
        <w:jc w:val="both"/>
      </w:pPr>
      <w:proofErr w:type="spellStart"/>
      <w:r>
        <w:rPr>
          <w:rFonts w:ascii="Sylfaen" w:hAnsi="Sylfaen" w:cs="Sylfaen"/>
        </w:rPr>
        <w:t>კვლევის</w:t>
      </w:r>
      <w:r>
        <w:rPr>
          <w:rFonts w:ascii="Sylfaen" w:hAnsi="Sylfaen" w:cs="Sylfaen"/>
        </w:rPr>
        <w:t>ათვის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განკუთვნილმა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მოწყობილობამ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უნდა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უზრუნველყოს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ლითონის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სამიზნეების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საიმედო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აღმოჩენა</w:t>
      </w:r>
      <w:proofErr w:type="spellEnd"/>
      <w:r>
        <w:t xml:space="preserve"> 10 </w:t>
      </w:r>
      <w:r>
        <w:rPr>
          <w:rFonts w:ascii="Sylfaen" w:hAnsi="Sylfaen" w:cs="Sylfaen"/>
        </w:rPr>
        <w:t>მ</w:t>
      </w:r>
      <w:r>
        <w:t xml:space="preserve"> </w:t>
      </w:r>
      <w:proofErr w:type="spellStart"/>
      <w:r>
        <w:rPr>
          <w:rFonts w:ascii="Sylfaen" w:hAnsi="Sylfaen" w:cs="Sylfaen"/>
        </w:rPr>
        <w:t>სიღრმეზე</w:t>
      </w:r>
      <w:proofErr w:type="spellEnd"/>
      <w:r>
        <w:t>.</w:t>
      </w:r>
    </w:p>
    <w:p w14:paraId="167CD9AC" w14:textId="10B446D2" w:rsidR="00E207E3" w:rsidRDefault="00E207E3" w:rsidP="00E207E3">
      <w:pPr>
        <w:spacing w:after="0" w:line="240" w:lineRule="auto"/>
        <w:jc w:val="both"/>
      </w:pPr>
      <w:r>
        <w:t xml:space="preserve">- </w:t>
      </w:r>
      <w:proofErr w:type="spellStart"/>
      <w:r>
        <w:rPr>
          <w:rFonts w:ascii="Sylfaen" w:hAnsi="Sylfaen" w:cs="Sylfaen"/>
        </w:rPr>
        <w:t>კვლევის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იმგვარად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უნდა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იყოს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დაგეგმილი</w:t>
      </w:r>
      <w:proofErr w:type="spellEnd"/>
      <w:r>
        <w:rPr>
          <w:rFonts w:ascii="Sylfaen" w:hAnsi="Sylfaen" w:cs="Sylfaen"/>
        </w:rPr>
        <w:t xml:space="preserve">, </w:t>
      </w:r>
      <w:proofErr w:type="spellStart"/>
      <w:r>
        <w:rPr>
          <w:rFonts w:ascii="Sylfaen" w:hAnsi="Sylfaen" w:cs="Sylfaen"/>
        </w:rPr>
        <w:t>რომ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მასში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გათვალისწინებული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იყოს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არსებული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ურბანული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გარემო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მათ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შორის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ასფალტის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საფარი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მოძრაობა</w:t>
      </w:r>
      <w:proofErr w:type="spellEnd"/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proofErr w:type="spellStart"/>
      <w:r>
        <w:rPr>
          <w:rFonts w:ascii="Sylfaen" w:hAnsi="Sylfaen" w:cs="Sylfaen"/>
        </w:rPr>
        <w:t>პოტენციური</w:t>
      </w:r>
      <w:proofErr w:type="spellEnd"/>
      <w:r>
        <w:t xml:space="preserve"> EM </w:t>
      </w:r>
      <w:proofErr w:type="spellStart"/>
      <w:r>
        <w:rPr>
          <w:rFonts w:ascii="Sylfaen" w:hAnsi="Sylfaen" w:cs="Sylfaen"/>
        </w:rPr>
        <w:t>ხმაური</w:t>
      </w:r>
      <w:proofErr w:type="spellEnd"/>
      <w:r>
        <w:t>.</w:t>
      </w:r>
    </w:p>
    <w:p w14:paraId="4EB75627" w14:textId="13888C5F" w:rsidR="00E207E3" w:rsidRDefault="00E207E3" w:rsidP="00E207E3">
      <w:pPr>
        <w:spacing w:after="0" w:line="240" w:lineRule="auto"/>
        <w:jc w:val="both"/>
      </w:pPr>
      <w:r>
        <w:t>- ERT-</w:t>
      </w:r>
      <w:r>
        <w:rPr>
          <w:rFonts w:ascii="Sylfaen" w:hAnsi="Sylfaen" w:cs="Sylfaen"/>
        </w:rPr>
        <w:t>ს</w:t>
      </w:r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გამოყენების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შემთხვევაში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საუკეთესოა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მონაცემების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მრვალარახიანი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მოგროვების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სისტემა</w:t>
      </w:r>
      <w:proofErr w:type="spellEnd"/>
      <w:r>
        <w:rPr>
          <w:rFonts w:ascii="Sylfaen" w:hAnsi="Sylfaen" w:cs="Sylfaen"/>
        </w:rPr>
        <w:t xml:space="preserve"> და </w:t>
      </w:r>
      <w:proofErr w:type="spellStart"/>
      <w:r>
        <w:rPr>
          <w:rFonts w:ascii="Sylfaen" w:hAnsi="Sylfaen" w:cs="Sylfaen"/>
        </w:rPr>
        <w:t>ასევე</w:t>
      </w:r>
      <w:proofErr w:type="spellEnd"/>
      <w:r>
        <w:rPr>
          <w:rFonts w:ascii="Sylfaen" w:hAnsi="Sylfaen" w:cs="Sylfaen"/>
        </w:rPr>
        <w:t xml:space="preserve"> </w:t>
      </w:r>
      <w:r>
        <w:rPr>
          <w:rFonts w:ascii="Sylfaen" w:hAnsi="Sylfaen" w:cs="Sylfaen"/>
          <w:lang w:val="ka-GE"/>
        </w:rPr>
        <w:t>მოწინავე „</w:t>
      </w:r>
      <w:r>
        <w:rPr>
          <w:rFonts w:ascii="Sylfaen" w:hAnsi="Sylfaen" w:cs="Sylfaen"/>
        </w:rPr>
        <w:t xml:space="preserve">advanced” </w:t>
      </w:r>
      <w:r>
        <w:rPr>
          <w:rFonts w:ascii="Sylfaen" w:hAnsi="Sylfaen" w:cs="Sylfaen"/>
          <w:lang w:val="ka-GE"/>
        </w:rPr>
        <w:t xml:space="preserve">მასივები </w:t>
      </w:r>
      <w:r>
        <w:t>(</w:t>
      </w:r>
      <w:proofErr w:type="spellStart"/>
      <w:r>
        <w:rPr>
          <w:rFonts w:ascii="Sylfaen" w:hAnsi="Sylfaen" w:cs="Sylfaen"/>
        </w:rPr>
        <w:t>მაგ</w:t>
      </w:r>
      <w:proofErr w:type="spellEnd"/>
      <w:r>
        <w:t>., Wenner-Schlumberger, Dipole-Dipole).</w:t>
      </w:r>
    </w:p>
    <w:p w14:paraId="6684A836" w14:textId="77777777" w:rsidR="00E207E3" w:rsidRDefault="00E207E3" w:rsidP="00E207E3">
      <w:pPr>
        <w:spacing w:after="0" w:line="240" w:lineRule="auto"/>
        <w:jc w:val="both"/>
      </w:pPr>
      <w:r>
        <w:t xml:space="preserve">- </w:t>
      </w:r>
      <w:proofErr w:type="spellStart"/>
      <w:r>
        <w:rPr>
          <w:rFonts w:ascii="Sylfaen" w:hAnsi="Sylfaen" w:cs="Sylfaen"/>
        </w:rPr>
        <w:t>ალტერნატიული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გეოფიზიკური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მეთოდების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გამოყენები</w:t>
      </w:r>
      <w:r>
        <w:rPr>
          <w:rFonts w:ascii="Sylfaen" w:hAnsi="Sylfaen" w:cs="Sylfaen"/>
        </w:rPr>
        <w:t>ს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შემთხვევაში</w:t>
      </w:r>
      <w:proofErr w:type="spellEnd"/>
      <w:r>
        <w:rPr>
          <w:rFonts w:ascii="Sylfaen" w:hAnsi="Sylfaen" w:cs="Sylfaen"/>
        </w:rPr>
        <w:t xml:space="preserve">, </w:t>
      </w:r>
      <w:proofErr w:type="spellStart"/>
      <w:r>
        <w:rPr>
          <w:rFonts w:ascii="Sylfaen" w:hAnsi="Sylfaen" w:cs="Sylfaen"/>
        </w:rPr>
        <w:t>პრეტენდენტმა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უნდა</w:t>
      </w:r>
      <w:proofErr w:type="spellEnd"/>
      <w:r>
        <w:rPr>
          <w:rFonts w:ascii="Sylfaen" w:hAnsi="Sylfaen" w:cs="Sylfaen"/>
        </w:rPr>
        <w:t xml:space="preserve"> წარმოადგინოს </w:t>
      </w:r>
      <w:proofErr w:type="spellStart"/>
      <w:r>
        <w:rPr>
          <w:rFonts w:ascii="Sylfaen" w:hAnsi="Sylfaen" w:cs="Sylfaen"/>
        </w:rPr>
        <w:t>ტექნიკური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დასაბუთება</w:t>
      </w:r>
      <w:proofErr w:type="spellEnd"/>
      <w:r>
        <w:rPr>
          <w:rFonts w:ascii="Sylfaen" w:hAnsi="Sylfaen" w:cs="Sylfaen"/>
        </w:rPr>
        <w:t xml:space="preserve">, </w:t>
      </w:r>
      <w:proofErr w:type="spellStart"/>
      <w:r>
        <w:rPr>
          <w:rFonts w:ascii="Sylfaen" w:hAnsi="Sylfaen" w:cs="Sylfaen"/>
        </w:rPr>
        <w:t>მოსალოდნელ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სიზუსტესთან</w:t>
      </w:r>
      <w:proofErr w:type="spellEnd"/>
      <w:r>
        <w:rPr>
          <w:rFonts w:ascii="Sylfaen" w:hAnsi="Sylfaen" w:cs="Sylfaen"/>
        </w:rPr>
        <w:t xml:space="preserve"> და </w:t>
      </w:r>
      <w:proofErr w:type="spellStart"/>
      <w:r>
        <w:rPr>
          <w:rFonts w:ascii="Sylfaen" w:hAnsi="Sylfaen" w:cs="Sylfaen"/>
        </w:rPr>
        <w:t>არსებულ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შეზღუდვებთან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ერთად</w:t>
      </w:r>
      <w:proofErr w:type="spellEnd"/>
      <w:r>
        <w:rPr>
          <w:rFonts w:ascii="Sylfaen" w:hAnsi="Sylfaen" w:cs="Sylfaen"/>
        </w:rPr>
        <w:t xml:space="preserve">. </w:t>
      </w:r>
      <w:r>
        <w:t xml:space="preserve"> </w:t>
      </w:r>
    </w:p>
    <w:p w14:paraId="405A85BB" w14:textId="2C161732" w:rsidR="00E207E3" w:rsidRDefault="00E207E3" w:rsidP="00E207E3">
      <w:pPr>
        <w:spacing w:after="0" w:line="240" w:lineRule="auto"/>
        <w:jc w:val="both"/>
        <w:rPr>
          <w:b/>
          <w:bCs/>
        </w:rPr>
      </w:pPr>
      <w:r w:rsidRPr="00E207E3">
        <w:t xml:space="preserve">- </w:t>
      </w:r>
      <w:proofErr w:type="spellStart"/>
      <w:r w:rsidRPr="00E207E3">
        <w:rPr>
          <w:rFonts w:ascii="Sylfaen" w:hAnsi="Sylfaen" w:cs="Sylfaen"/>
        </w:rPr>
        <w:t>საველე</w:t>
      </w:r>
      <w:proofErr w:type="spellEnd"/>
      <w:r w:rsidRPr="00E207E3">
        <w:t xml:space="preserve"> </w:t>
      </w:r>
      <w:proofErr w:type="spellStart"/>
      <w:r w:rsidRPr="00E207E3">
        <w:rPr>
          <w:rFonts w:ascii="Sylfaen" w:hAnsi="Sylfaen" w:cs="Sylfaen"/>
        </w:rPr>
        <w:t>სამუშაოს</w:t>
      </w:r>
      <w:proofErr w:type="spellEnd"/>
      <w:r w:rsidRPr="00E207E3">
        <w:t xml:space="preserve"> </w:t>
      </w:r>
      <w:proofErr w:type="spellStart"/>
      <w:r w:rsidRPr="00E207E3">
        <w:rPr>
          <w:rFonts w:ascii="Sylfaen" w:hAnsi="Sylfaen" w:cs="Sylfaen"/>
        </w:rPr>
        <w:t>ზედამხედველობა</w:t>
      </w:r>
      <w:proofErr w:type="spellEnd"/>
      <w:r w:rsidRPr="00E207E3">
        <w:t xml:space="preserve"> </w:t>
      </w:r>
      <w:proofErr w:type="spellStart"/>
      <w:r w:rsidRPr="00E207E3">
        <w:rPr>
          <w:rFonts w:ascii="Sylfaen" w:hAnsi="Sylfaen" w:cs="Sylfaen"/>
        </w:rPr>
        <w:t>უნდა</w:t>
      </w:r>
      <w:proofErr w:type="spellEnd"/>
      <w:r w:rsidRPr="00E207E3">
        <w:t xml:space="preserve"> </w:t>
      </w:r>
      <w:proofErr w:type="spellStart"/>
      <w:r w:rsidRPr="00E207E3">
        <w:rPr>
          <w:rFonts w:ascii="Sylfaen" w:hAnsi="Sylfaen" w:cs="Sylfaen"/>
        </w:rPr>
        <w:t>გაუწიოს</w:t>
      </w:r>
      <w:proofErr w:type="spellEnd"/>
      <w:r w:rsidRPr="00E207E3">
        <w:t xml:space="preserve"> </w:t>
      </w:r>
      <w:proofErr w:type="spellStart"/>
      <w:r w:rsidRPr="00E207E3">
        <w:rPr>
          <w:rFonts w:ascii="Sylfaen" w:hAnsi="Sylfaen" w:cs="Sylfaen"/>
        </w:rPr>
        <w:t>კვალიფიციური</w:t>
      </w:r>
      <w:proofErr w:type="spellEnd"/>
      <w:r w:rsidRPr="00E207E3">
        <w:t xml:space="preserve"> </w:t>
      </w:r>
      <w:proofErr w:type="spellStart"/>
      <w:r w:rsidRPr="00E207E3">
        <w:rPr>
          <w:rFonts w:ascii="Sylfaen" w:hAnsi="Sylfaen" w:cs="Sylfaen"/>
        </w:rPr>
        <w:t>გეოფიზიკოსი</w:t>
      </w:r>
      <w:proofErr w:type="spellEnd"/>
      <w:r w:rsidRPr="00E207E3">
        <w:t xml:space="preserve">, </w:t>
      </w:r>
      <w:proofErr w:type="spellStart"/>
      <w:r w:rsidRPr="00E207E3">
        <w:rPr>
          <w:rFonts w:ascii="Sylfaen" w:hAnsi="Sylfaen" w:cs="Sylfaen"/>
        </w:rPr>
        <w:t>რომელსაც</w:t>
      </w:r>
      <w:proofErr w:type="spellEnd"/>
      <w:r w:rsidRPr="00E207E3">
        <w:t xml:space="preserve"> </w:t>
      </w:r>
      <w:proofErr w:type="spellStart"/>
      <w:r w:rsidRPr="00E207E3">
        <w:rPr>
          <w:rFonts w:ascii="Sylfaen" w:hAnsi="Sylfaen" w:cs="Sylfaen"/>
        </w:rPr>
        <w:t>აქვს</w:t>
      </w:r>
      <w:proofErr w:type="spellEnd"/>
      <w:r w:rsidRPr="00E207E3">
        <w:t xml:space="preserve"> </w:t>
      </w:r>
      <w:proofErr w:type="spellStart"/>
      <w:r w:rsidRPr="00E207E3">
        <w:rPr>
          <w:rFonts w:ascii="Sylfaen" w:hAnsi="Sylfaen" w:cs="Sylfaen"/>
        </w:rPr>
        <w:t>დოკუმენტირებული</w:t>
      </w:r>
      <w:proofErr w:type="spellEnd"/>
      <w:r w:rsidRPr="00E207E3">
        <w:t xml:space="preserve"> </w:t>
      </w:r>
      <w:proofErr w:type="spellStart"/>
      <w:r w:rsidRPr="00E207E3">
        <w:rPr>
          <w:rFonts w:ascii="Sylfaen" w:hAnsi="Sylfaen" w:cs="Sylfaen"/>
        </w:rPr>
        <w:t>გამოცდილება</w:t>
      </w:r>
      <w:proofErr w:type="spellEnd"/>
      <w:r w:rsidRPr="00E207E3">
        <w:t xml:space="preserve"> </w:t>
      </w:r>
      <w:proofErr w:type="spellStart"/>
      <w:r w:rsidRPr="00E207E3">
        <w:rPr>
          <w:rFonts w:ascii="Sylfaen" w:hAnsi="Sylfaen" w:cs="Sylfaen"/>
        </w:rPr>
        <w:t>ურბანულ</w:t>
      </w:r>
      <w:proofErr w:type="spellEnd"/>
      <w:r w:rsidRPr="00E207E3">
        <w:t xml:space="preserve"> </w:t>
      </w:r>
      <w:proofErr w:type="spellStart"/>
      <w:r w:rsidRPr="00E207E3">
        <w:rPr>
          <w:rFonts w:ascii="Sylfaen" w:hAnsi="Sylfaen" w:cs="Sylfaen"/>
        </w:rPr>
        <w:t>გარემოში</w:t>
      </w:r>
      <w:proofErr w:type="spellEnd"/>
      <w:r w:rsidRPr="00E207E3">
        <w:t xml:space="preserve"> </w:t>
      </w:r>
      <w:proofErr w:type="spellStart"/>
      <w:r w:rsidRPr="00E207E3">
        <w:rPr>
          <w:rFonts w:ascii="Sylfaen" w:hAnsi="Sylfaen" w:cs="Sylfaen"/>
        </w:rPr>
        <w:t>კომუნალური</w:t>
      </w:r>
      <w:proofErr w:type="spellEnd"/>
      <w:r w:rsidRPr="00E207E3">
        <w:t xml:space="preserve"> </w:t>
      </w:r>
      <w:proofErr w:type="spellStart"/>
      <w:r w:rsidRPr="00E207E3">
        <w:rPr>
          <w:rFonts w:ascii="Sylfaen" w:hAnsi="Sylfaen" w:cs="Sylfaen"/>
        </w:rPr>
        <w:t>საშუალებების</w:t>
      </w:r>
      <w:proofErr w:type="spellEnd"/>
      <w:r w:rsidRPr="00E207E3">
        <w:t xml:space="preserve"> </w:t>
      </w:r>
      <w:proofErr w:type="spellStart"/>
      <w:r w:rsidRPr="00E207E3">
        <w:rPr>
          <w:rFonts w:ascii="Sylfaen" w:hAnsi="Sylfaen" w:cs="Sylfaen"/>
        </w:rPr>
        <w:t>გამოვლენაში</w:t>
      </w:r>
      <w:proofErr w:type="spellEnd"/>
      <w:r w:rsidRPr="00E207E3">
        <w:t>.</w:t>
      </w:r>
    </w:p>
    <w:p w14:paraId="4360E6F8" w14:textId="40063335" w:rsidR="00ED640A" w:rsidRDefault="00000000">
      <w:pPr>
        <w:pStyle w:val="Heading3"/>
      </w:pPr>
      <w:r>
        <w:t xml:space="preserve">5. </w:t>
      </w:r>
      <w:proofErr w:type="spellStart"/>
      <w:r w:rsidR="00FA587E">
        <w:t>კველევის</w:t>
      </w:r>
      <w:proofErr w:type="spellEnd"/>
      <w:r w:rsidR="00FA587E">
        <w:t xml:space="preserve"> </w:t>
      </w:r>
      <w:proofErr w:type="spellStart"/>
      <w:r w:rsidR="00FA587E">
        <w:t>შედეგად</w:t>
      </w:r>
      <w:proofErr w:type="spellEnd"/>
      <w:r w:rsidR="00FA587E">
        <w:t xml:space="preserve"> </w:t>
      </w:r>
      <w:proofErr w:type="spellStart"/>
      <w:r w:rsidR="00FA587E">
        <w:t>წარმოსადგენი</w:t>
      </w:r>
      <w:proofErr w:type="spellEnd"/>
      <w:r w:rsidR="00FA587E">
        <w:t xml:space="preserve"> </w:t>
      </w:r>
      <w:proofErr w:type="spellStart"/>
      <w:r w:rsidR="00FA587E">
        <w:t>მასალა</w:t>
      </w:r>
      <w:proofErr w:type="spellEnd"/>
    </w:p>
    <w:p w14:paraId="407E71F8" w14:textId="65AF5629" w:rsidR="00FA587E" w:rsidRDefault="00FA587E" w:rsidP="00FA587E">
      <w:r>
        <w:t xml:space="preserve">- </w:t>
      </w:r>
      <w:proofErr w:type="spellStart"/>
      <w:r>
        <w:rPr>
          <w:rFonts w:ascii="Sylfaen" w:hAnsi="Sylfaen" w:cs="Sylfaen"/>
        </w:rPr>
        <w:t>მეთოდოლოგია</w:t>
      </w:r>
      <w:proofErr w:type="spellEnd"/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proofErr w:type="spellStart"/>
      <w:r>
        <w:rPr>
          <w:rFonts w:ascii="Sylfaen" w:hAnsi="Sylfaen" w:cs="Sylfaen"/>
        </w:rPr>
        <w:t>საველე</w:t>
      </w:r>
      <w:proofErr w:type="spellEnd"/>
      <w:r>
        <w:t xml:space="preserve"> </w:t>
      </w:r>
      <w:proofErr w:type="spellStart"/>
      <w:r>
        <w:rPr>
          <w:rFonts w:ascii="Sylfaen" w:hAnsi="Sylfaen"/>
        </w:rPr>
        <w:t>სამუშაოების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 w:cs="Sylfaen"/>
        </w:rPr>
        <w:t>შესრულების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გეგმა</w:t>
      </w:r>
      <w:proofErr w:type="spellEnd"/>
      <w:r>
        <w:t>.</w:t>
      </w:r>
    </w:p>
    <w:p w14:paraId="4DE70B63" w14:textId="77777777" w:rsidR="00FA587E" w:rsidRDefault="00FA587E" w:rsidP="00FA587E">
      <w:r>
        <w:t xml:space="preserve">- </w:t>
      </w:r>
      <w:proofErr w:type="spellStart"/>
      <w:r>
        <w:rPr>
          <w:rFonts w:ascii="Sylfaen" w:hAnsi="Sylfaen" w:cs="Sylfaen"/>
        </w:rPr>
        <w:t>ნედლი</w:t>
      </w:r>
      <w:proofErr w:type="spellEnd"/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proofErr w:type="spellStart"/>
      <w:r>
        <w:rPr>
          <w:rFonts w:ascii="Sylfaen" w:hAnsi="Sylfaen" w:cs="Sylfaen"/>
        </w:rPr>
        <w:t>დამუშავებული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მონაცემები</w:t>
      </w:r>
      <w:proofErr w:type="spellEnd"/>
      <w:r>
        <w:t xml:space="preserve"> (</w:t>
      </w:r>
      <w:proofErr w:type="spellStart"/>
      <w:r>
        <w:rPr>
          <w:rFonts w:ascii="Sylfaen" w:hAnsi="Sylfaen" w:cs="Sylfaen"/>
        </w:rPr>
        <w:t>მეტამონაცემების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ჩათვლით</w:t>
      </w:r>
      <w:proofErr w:type="spellEnd"/>
      <w:r>
        <w:t>).</w:t>
      </w:r>
    </w:p>
    <w:p w14:paraId="33ACBC11" w14:textId="77777777" w:rsidR="00FA587E" w:rsidRDefault="00FA587E" w:rsidP="00FA587E">
      <w:r>
        <w:t xml:space="preserve">- </w:t>
      </w:r>
      <w:proofErr w:type="spellStart"/>
      <w:r>
        <w:rPr>
          <w:rFonts w:ascii="Sylfaen" w:hAnsi="Sylfaen" w:cs="Sylfaen"/>
        </w:rPr>
        <w:t>გეორეფერენცირებული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შედეგები</w:t>
      </w:r>
      <w:proofErr w:type="spellEnd"/>
      <w:r>
        <w:t xml:space="preserve"> (2D </w:t>
      </w:r>
      <w:proofErr w:type="spellStart"/>
      <w:r>
        <w:rPr>
          <w:rFonts w:ascii="Sylfaen" w:hAnsi="Sylfaen" w:cs="Sylfaen"/>
        </w:rPr>
        <w:t>წინაღობის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სექციები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ანომალიების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რუქები</w:t>
      </w:r>
      <w:proofErr w:type="spellEnd"/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r>
        <w:rPr>
          <w:rFonts w:ascii="Sylfaen" w:hAnsi="Sylfaen" w:cs="Sylfaen"/>
        </w:rPr>
        <w:t>ა</w:t>
      </w:r>
      <w:r>
        <w:t>.</w:t>
      </w:r>
      <w:r>
        <w:rPr>
          <w:rFonts w:ascii="Sylfaen" w:hAnsi="Sylfaen" w:cs="Sylfaen"/>
        </w:rPr>
        <w:t>შ</w:t>
      </w:r>
      <w:r>
        <w:t>.).</w:t>
      </w:r>
    </w:p>
    <w:p w14:paraId="04B7AF9F" w14:textId="60BBD8C1" w:rsidR="00FA587E" w:rsidRDefault="00FA587E" w:rsidP="00FA587E">
      <w:r>
        <w:lastRenderedPageBreak/>
        <w:t xml:space="preserve">- </w:t>
      </w:r>
      <w:proofErr w:type="spellStart"/>
      <w:r>
        <w:rPr>
          <w:rFonts w:ascii="Sylfaen" w:hAnsi="Sylfaen" w:cs="Sylfaen"/>
        </w:rPr>
        <w:t>პროფესიონალი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გეოფიზიკოსის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მიერ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ხელმოწერილი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საბოლოო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ანგარიში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ქართულ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ენაზე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რომელშიც</w:t>
      </w:r>
      <w:proofErr w:type="spellEnd"/>
      <w:r>
        <w:t xml:space="preserve"> </w:t>
      </w:r>
      <w:proofErr w:type="spellStart"/>
      <w:r>
        <w:rPr>
          <w:rFonts w:ascii="Sylfaen" w:hAnsi="Sylfaen"/>
        </w:rPr>
        <w:t>უნდა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შევიდეს</w:t>
      </w:r>
      <w:proofErr w:type="spellEnd"/>
      <w:r>
        <w:rPr>
          <w:rFonts w:ascii="Sylfaen" w:hAnsi="Sylfaen"/>
        </w:rPr>
        <w:t xml:space="preserve">: </w:t>
      </w:r>
      <w:r>
        <w:t xml:space="preserve"> </w:t>
      </w:r>
    </w:p>
    <w:p w14:paraId="15D91944" w14:textId="6BCEBB1F" w:rsidR="00FA587E" w:rsidRDefault="00FA587E" w:rsidP="00FA587E">
      <w:r>
        <w:t xml:space="preserve">- </w:t>
      </w:r>
      <w:proofErr w:type="spellStart"/>
      <w:r>
        <w:rPr>
          <w:rFonts w:ascii="Sylfaen" w:hAnsi="Sylfaen"/>
        </w:rPr>
        <w:t>გამოყენებული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 w:cs="Sylfaen"/>
        </w:rPr>
        <w:t>აღჭურვილობა</w:t>
      </w:r>
      <w:proofErr w:type="spellEnd"/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proofErr w:type="spellStart"/>
      <w:r>
        <w:rPr>
          <w:rFonts w:ascii="Sylfaen" w:hAnsi="Sylfaen"/>
        </w:rPr>
        <w:t>გამოყენებული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 w:cs="Sylfaen"/>
        </w:rPr>
        <w:t>მეთოდების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აღწერა</w:t>
      </w:r>
      <w:proofErr w:type="spellEnd"/>
      <w:r>
        <w:t xml:space="preserve"> </w:t>
      </w:r>
    </w:p>
    <w:p w14:paraId="44AB0983" w14:textId="77777777" w:rsidR="00FA587E" w:rsidRDefault="00FA587E" w:rsidP="00FA587E">
      <w:r>
        <w:t xml:space="preserve">- </w:t>
      </w:r>
      <w:proofErr w:type="spellStart"/>
      <w:r>
        <w:rPr>
          <w:rFonts w:ascii="Sylfaen" w:hAnsi="Sylfaen" w:cs="Sylfaen"/>
        </w:rPr>
        <w:t>საველე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მონაცემთა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ხარისხის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შეფასება</w:t>
      </w:r>
      <w:proofErr w:type="spellEnd"/>
      <w:r>
        <w:t xml:space="preserve"> </w:t>
      </w:r>
    </w:p>
    <w:p w14:paraId="7098CF30" w14:textId="77777777" w:rsidR="00FA587E" w:rsidRDefault="00FA587E" w:rsidP="00FA587E">
      <w:r>
        <w:t xml:space="preserve">- </w:t>
      </w:r>
      <w:proofErr w:type="spellStart"/>
      <w:r>
        <w:rPr>
          <w:rFonts w:ascii="Sylfaen" w:hAnsi="Sylfaen" w:cs="Sylfaen"/>
        </w:rPr>
        <w:t>ინტერპრეტაცია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მილების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სავარაუდო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პოზიციებითა</w:t>
      </w:r>
      <w:proofErr w:type="spellEnd"/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proofErr w:type="spellStart"/>
      <w:r>
        <w:rPr>
          <w:rFonts w:ascii="Sylfaen" w:hAnsi="Sylfaen" w:cs="Sylfaen"/>
        </w:rPr>
        <w:t>სიღრმეებით</w:t>
      </w:r>
      <w:proofErr w:type="spellEnd"/>
      <w:r>
        <w:t xml:space="preserve"> </w:t>
      </w:r>
    </w:p>
    <w:p w14:paraId="5A8C3F87" w14:textId="31515428" w:rsidR="00FA587E" w:rsidRPr="00FA587E" w:rsidRDefault="00FA587E" w:rsidP="00FA587E">
      <w:r>
        <w:t xml:space="preserve">- </w:t>
      </w:r>
      <w:proofErr w:type="spellStart"/>
      <w:r>
        <w:rPr>
          <w:rFonts w:ascii="Sylfaen" w:hAnsi="Sylfaen" w:cs="Sylfaen"/>
        </w:rPr>
        <w:t>შეზღუდვები</w:t>
      </w:r>
      <w:proofErr w:type="spellEnd"/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proofErr w:type="spellStart"/>
      <w:r>
        <w:rPr>
          <w:rFonts w:ascii="Sylfaen" w:hAnsi="Sylfaen" w:cs="Sylfaen"/>
        </w:rPr>
        <w:t>რეკომენდაციები</w:t>
      </w:r>
      <w:proofErr w:type="spellEnd"/>
    </w:p>
    <w:p w14:paraId="7240600C" w14:textId="04B084E0" w:rsidR="00ED640A" w:rsidRDefault="00000000">
      <w:pPr>
        <w:pStyle w:val="Heading3"/>
      </w:pPr>
      <w:r>
        <w:t xml:space="preserve">6. </w:t>
      </w:r>
      <w:r w:rsidR="00FA587E">
        <w:t xml:space="preserve">პროექტის </w:t>
      </w:r>
      <w:proofErr w:type="spellStart"/>
      <w:r w:rsidR="00FA587E">
        <w:t>ვადები</w:t>
      </w:r>
      <w:proofErr w:type="spellEnd"/>
    </w:p>
    <w:p w14:paraId="200E983C" w14:textId="5D2494BE" w:rsidR="00155C94" w:rsidRPr="00155C94" w:rsidRDefault="00FA587E" w:rsidP="00FA587E">
      <w:pPr>
        <w:spacing w:after="240"/>
      </w:pPr>
      <w:proofErr w:type="spellStart"/>
      <w:r w:rsidRPr="00FA587E">
        <w:rPr>
          <w:rFonts w:ascii="Sylfaen" w:hAnsi="Sylfaen" w:cs="Sylfaen"/>
        </w:rPr>
        <w:t>ყველა</w:t>
      </w:r>
      <w:proofErr w:type="spellEnd"/>
      <w:r w:rsidRPr="00FA587E">
        <w:t xml:space="preserve"> </w:t>
      </w:r>
      <w:proofErr w:type="spellStart"/>
      <w:r>
        <w:rPr>
          <w:rFonts w:ascii="Sylfaen" w:hAnsi="Sylfaen" w:cs="Sylfaen"/>
        </w:rPr>
        <w:t>მომსახურება</w:t>
      </w:r>
      <w:proofErr w:type="spellEnd"/>
      <w:r w:rsidRPr="00FA587E">
        <w:t xml:space="preserve"> </w:t>
      </w:r>
      <w:proofErr w:type="spellStart"/>
      <w:r w:rsidRPr="00FA587E">
        <w:rPr>
          <w:rFonts w:ascii="Sylfaen" w:hAnsi="Sylfaen" w:cs="Sylfaen"/>
        </w:rPr>
        <w:t>უნდა</w:t>
      </w:r>
      <w:proofErr w:type="spellEnd"/>
      <w:r w:rsidRPr="00FA587E">
        <w:t xml:space="preserve"> </w:t>
      </w:r>
      <w:proofErr w:type="spellStart"/>
      <w:r w:rsidRPr="00FA587E">
        <w:rPr>
          <w:rFonts w:ascii="Sylfaen" w:hAnsi="Sylfaen" w:cs="Sylfaen"/>
        </w:rPr>
        <w:t>დასრულდეს</w:t>
      </w:r>
      <w:proofErr w:type="spellEnd"/>
      <w:r w:rsidRPr="00FA587E">
        <w:t xml:space="preserve"> </w:t>
      </w:r>
      <w:r w:rsidRPr="00FA587E">
        <w:rPr>
          <w:rFonts w:ascii="Sylfaen" w:hAnsi="Sylfaen" w:cs="Sylfaen"/>
        </w:rPr>
        <w:t>ხელშეკრულების</w:t>
      </w:r>
      <w:r w:rsidRPr="00FA587E">
        <w:t xml:space="preserve"> </w:t>
      </w:r>
      <w:proofErr w:type="spellStart"/>
      <w:r w:rsidRPr="00FA587E">
        <w:rPr>
          <w:rFonts w:ascii="Sylfaen" w:hAnsi="Sylfaen" w:cs="Sylfaen"/>
        </w:rPr>
        <w:t>ხელმოწერიდან</w:t>
      </w:r>
      <w:proofErr w:type="spellEnd"/>
      <w:r w:rsidRPr="00FA587E">
        <w:t xml:space="preserve"> [4 </w:t>
      </w:r>
      <w:proofErr w:type="spellStart"/>
      <w:r w:rsidRPr="00FA587E">
        <w:rPr>
          <w:rFonts w:ascii="Sylfaen" w:hAnsi="Sylfaen" w:cs="Sylfaen"/>
        </w:rPr>
        <w:t>კვირის</w:t>
      </w:r>
      <w:proofErr w:type="spellEnd"/>
      <w:r w:rsidRPr="00FA587E">
        <w:t xml:space="preserve">] </w:t>
      </w:r>
      <w:proofErr w:type="spellStart"/>
      <w:r>
        <w:rPr>
          <w:rFonts w:ascii="Sylfaen" w:hAnsi="Sylfaen" w:cs="Sylfaen"/>
        </w:rPr>
        <w:t>ვადაში</w:t>
      </w:r>
      <w:proofErr w:type="spellEnd"/>
      <w:r w:rsidRPr="00FA587E">
        <w:t xml:space="preserve">, </w:t>
      </w:r>
      <w:proofErr w:type="spellStart"/>
      <w:r w:rsidRPr="00FA587E">
        <w:rPr>
          <w:rFonts w:ascii="Sylfaen" w:hAnsi="Sylfaen" w:cs="Sylfaen"/>
        </w:rPr>
        <w:t>მათ</w:t>
      </w:r>
      <w:proofErr w:type="spellEnd"/>
      <w:r w:rsidRPr="00FA587E">
        <w:t xml:space="preserve"> </w:t>
      </w:r>
      <w:proofErr w:type="spellStart"/>
      <w:r w:rsidRPr="00FA587E">
        <w:rPr>
          <w:rFonts w:ascii="Sylfaen" w:hAnsi="Sylfaen" w:cs="Sylfaen"/>
        </w:rPr>
        <w:t>შორის</w:t>
      </w:r>
      <w:proofErr w:type="spellEnd"/>
      <w:r w:rsidRPr="00FA587E">
        <w:t xml:space="preserve"> </w:t>
      </w:r>
      <w:proofErr w:type="spellStart"/>
      <w:r w:rsidRPr="00FA587E">
        <w:rPr>
          <w:rFonts w:ascii="Sylfaen" w:hAnsi="Sylfaen" w:cs="Sylfaen"/>
        </w:rPr>
        <w:t>საველე</w:t>
      </w:r>
      <w:proofErr w:type="spellEnd"/>
      <w:r w:rsidRPr="00FA587E">
        <w:t xml:space="preserve"> </w:t>
      </w:r>
      <w:proofErr w:type="spellStart"/>
      <w:r>
        <w:rPr>
          <w:rFonts w:ascii="Sylfaen" w:hAnsi="Sylfaen" w:cs="Sylfaen"/>
        </w:rPr>
        <w:t>მონაცემების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შეგროვება</w:t>
      </w:r>
      <w:proofErr w:type="spellEnd"/>
      <w:r w:rsidRPr="00FA587E">
        <w:t xml:space="preserve">, </w:t>
      </w:r>
      <w:proofErr w:type="spellStart"/>
      <w:r w:rsidRPr="00FA587E">
        <w:rPr>
          <w:rFonts w:ascii="Sylfaen" w:hAnsi="Sylfaen" w:cs="Sylfaen"/>
        </w:rPr>
        <w:t>დამუშავება</w:t>
      </w:r>
      <w:proofErr w:type="spellEnd"/>
      <w:r w:rsidRPr="00FA587E">
        <w:t xml:space="preserve"> </w:t>
      </w:r>
      <w:r w:rsidRPr="00FA587E">
        <w:rPr>
          <w:rFonts w:ascii="Sylfaen" w:hAnsi="Sylfaen" w:cs="Sylfaen"/>
        </w:rPr>
        <w:t>და</w:t>
      </w:r>
      <w:r w:rsidRPr="00FA587E">
        <w:t xml:space="preserve"> </w:t>
      </w:r>
      <w:proofErr w:type="spellStart"/>
      <w:r w:rsidRPr="00FA587E">
        <w:rPr>
          <w:rFonts w:ascii="Sylfaen" w:hAnsi="Sylfaen" w:cs="Sylfaen"/>
        </w:rPr>
        <w:t>ანგარიშის</w:t>
      </w:r>
      <w:proofErr w:type="spellEnd"/>
      <w:r w:rsidRPr="00FA587E">
        <w:t xml:space="preserve"> </w:t>
      </w:r>
      <w:proofErr w:type="spellStart"/>
      <w:r w:rsidRPr="00FA587E">
        <w:rPr>
          <w:rFonts w:ascii="Sylfaen" w:hAnsi="Sylfaen" w:cs="Sylfaen"/>
        </w:rPr>
        <w:t>მიწოდება</w:t>
      </w:r>
      <w:proofErr w:type="spellEnd"/>
      <w:r w:rsidRPr="00FA587E">
        <w:t>.</w:t>
      </w:r>
    </w:p>
    <w:p w14:paraId="301329B0" w14:textId="4178CECB" w:rsidR="00ED640A" w:rsidRDefault="00000000">
      <w:pPr>
        <w:pStyle w:val="Heading3"/>
      </w:pPr>
      <w:r>
        <w:t xml:space="preserve">8. </w:t>
      </w:r>
      <w:proofErr w:type="spellStart"/>
      <w:r w:rsidR="00FA587E">
        <w:t>ზოგადი</w:t>
      </w:r>
      <w:proofErr w:type="spellEnd"/>
      <w:r w:rsidR="00FA587E">
        <w:t xml:space="preserve"> </w:t>
      </w:r>
      <w:proofErr w:type="spellStart"/>
      <w:r w:rsidR="00FA587E">
        <w:t>პირობები</w:t>
      </w:r>
      <w:proofErr w:type="spellEnd"/>
    </w:p>
    <w:p w14:paraId="2D42814C" w14:textId="77777777" w:rsidR="00FA587E" w:rsidRDefault="00000000" w:rsidP="00FA587E">
      <w:pPr>
        <w:spacing w:after="0"/>
      </w:pPr>
      <w:r>
        <w:t xml:space="preserve">- </w:t>
      </w:r>
      <w:proofErr w:type="spellStart"/>
      <w:proofErr w:type="gramStart"/>
      <w:r w:rsidR="00FA587E">
        <w:rPr>
          <w:rFonts w:ascii="Sylfaen" w:hAnsi="Sylfaen"/>
        </w:rPr>
        <w:t>გამარჯვებულმა</w:t>
      </w:r>
      <w:proofErr w:type="spellEnd"/>
      <w:r w:rsidR="00FA587E">
        <w:rPr>
          <w:rFonts w:ascii="Sylfaen" w:hAnsi="Sylfaen"/>
        </w:rPr>
        <w:t xml:space="preserve">  </w:t>
      </w:r>
      <w:proofErr w:type="spellStart"/>
      <w:r w:rsidR="00FA587E">
        <w:rPr>
          <w:rFonts w:ascii="Sylfaen" w:hAnsi="Sylfaen"/>
        </w:rPr>
        <w:t>პრეტენდენტმა</w:t>
      </w:r>
      <w:proofErr w:type="spellEnd"/>
      <w:proofErr w:type="gram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სამუშაოების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წარმოებისათვის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უნდა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მოიპოვოს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ყველა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საჭირო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ნებართვა</w:t>
      </w:r>
      <w:proofErr w:type="spellEnd"/>
      <w:r w:rsidR="00FA587E">
        <w:rPr>
          <w:rFonts w:ascii="Sylfaen" w:hAnsi="Sylfaen"/>
        </w:rPr>
        <w:t xml:space="preserve"> და </w:t>
      </w:r>
      <w:proofErr w:type="spellStart"/>
      <w:r w:rsidR="00FA587E">
        <w:rPr>
          <w:rFonts w:ascii="Sylfaen" w:hAnsi="Sylfaen"/>
        </w:rPr>
        <w:t>მუნიციპალიუტეტის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დასტური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სამუშაოების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წარმოებისათვის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საზოგადო</w:t>
      </w:r>
      <w:proofErr w:type="spellEnd"/>
      <w:r w:rsidR="00FA587E">
        <w:rPr>
          <w:rFonts w:ascii="Sylfaen" w:hAnsi="Sylfaen"/>
        </w:rPr>
        <w:t>/</w:t>
      </w:r>
      <w:proofErr w:type="spellStart"/>
      <w:r w:rsidR="00FA587E">
        <w:rPr>
          <w:rFonts w:ascii="Sylfaen" w:hAnsi="Sylfaen"/>
        </w:rPr>
        <w:t>საჯარო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გზაზე</w:t>
      </w:r>
      <w:proofErr w:type="spellEnd"/>
      <w:r w:rsidR="00FA587E">
        <w:rPr>
          <w:rFonts w:ascii="Sylfaen" w:hAnsi="Sylfaen"/>
        </w:rPr>
        <w:t xml:space="preserve">. </w:t>
      </w:r>
      <w:r>
        <w:br/>
        <w:t xml:space="preserve">- </w:t>
      </w:r>
      <w:proofErr w:type="spellStart"/>
      <w:r w:rsidR="00FA587E">
        <w:rPr>
          <w:rFonts w:ascii="Sylfaen" w:hAnsi="Sylfaen"/>
        </w:rPr>
        <w:t>თუ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სამუშაოების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პრეცესში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საგზაო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მოძრაობის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შეზღუდვა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იქნება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აუცილებელი</w:t>
      </w:r>
      <w:proofErr w:type="spellEnd"/>
      <w:r w:rsidR="00FA587E">
        <w:rPr>
          <w:rFonts w:ascii="Sylfaen" w:hAnsi="Sylfaen"/>
        </w:rPr>
        <w:t xml:space="preserve"> შესაბამისი </w:t>
      </w:r>
      <w:proofErr w:type="spellStart"/>
      <w:r w:rsidR="00FA587E">
        <w:rPr>
          <w:rFonts w:ascii="Sylfaen" w:hAnsi="Sylfaen"/>
        </w:rPr>
        <w:t>სატრანსპორტო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სქემის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მიხედვით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მისი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მართვა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გამარჯვებული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პრეტენდენტის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პრეროგატივაა</w:t>
      </w:r>
      <w:proofErr w:type="spellEnd"/>
      <w:r w:rsidR="00FA587E">
        <w:rPr>
          <w:rFonts w:ascii="Sylfaen" w:hAnsi="Sylfaen"/>
        </w:rPr>
        <w:t xml:space="preserve">. </w:t>
      </w:r>
    </w:p>
    <w:p w14:paraId="6A33237F" w14:textId="4D664888" w:rsidR="00ED640A" w:rsidRPr="00FA587E" w:rsidRDefault="00000000" w:rsidP="00FA587E">
      <w:pPr>
        <w:spacing w:after="0"/>
        <w:rPr>
          <w:rFonts w:ascii="Sylfaen" w:hAnsi="Sylfaen"/>
        </w:rPr>
      </w:pPr>
      <w:r>
        <w:t xml:space="preserve">- </w:t>
      </w:r>
      <w:proofErr w:type="spellStart"/>
      <w:r w:rsidR="00FA587E">
        <w:rPr>
          <w:rFonts w:ascii="Sylfaen" w:hAnsi="Sylfaen"/>
        </w:rPr>
        <w:t>კონტრაქტორმა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უნდა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უზრუნველყოს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პროფესიული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პასუხისმგებლობის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დაზღვევის</w:t>
      </w:r>
      <w:proofErr w:type="spellEnd"/>
      <w:r w:rsidR="00FA587E">
        <w:rPr>
          <w:rFonts w:ascii="Sylfaen" w:hAnsi="Sylfaen"/>
        </w:rPr>
        <w:t xml:space="preserve"> </w:t>
      </w:r>
      <w:proofErr w:type="spellStart"/>
      <w:r w:rsidR="00FA587E">
        <w:rPr>
          <w:rFonts w:ascii="Sylfaen" w:hAnsi="Sylfaen"/>
        </w:rPr>
        <w:t>მოწოდება</w:t>
      </w:r>
      <w:proofErr w:type="spellEnd"/>
      <w:r w:rsidR="00FA587E">
        <w:rPr>
          <w:rFonts w:ascii="Sylfaen" w:hAnsi="Sylfaen"/>
        </w:rPr>
        <w:t xml:space="preserve">. </w:t>
      </w:r>
    </w:p>
    <w:p w14:paraId="727DB13B" w14:textId="279316C4" w:rsidR="00FA587E" w:rsidRDefault="00000000" w:rsidP="00FA587E">
      <w:pPr>
        <w:spacing w:after="240"/>
      </w:pPr>
      <w:r>
        <w:br/>
      </w:r>
      <w:r>
        <w:br/>
      </w:r>
    </w:p>
    <w:p w14:paraId="6B67807B" w14:textId="5F6B2300" w:rsidR="00ED640A" w:rsidRDefault="00ED640A">
      <w:pPr>
        <w:spacing w:after="240"/>
      </w:pPr>
    </w:p>
    <w:sectPr w:rsidR="00ED640A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2130656717">
    <w:abstractNumId w:val="8"/>
  </w:num>
  <w:num w:numId="2" w16cid:durableId="1596354066">
    <w:abstractNumId w:val="6"/>
  </w:num>
  <w:num w:numId="3" w16cid:durableId="1729109586">
    <w:abstractNumId w:val="5"/>
  </w:num>
  <w:num w:numId="4" w16cid:durableId="1549997386">
    <w:abstractNumId w:val="4"/>
  </w:num>
  <w:num w:numId="5" w16cid:durableId="519858832">
    <w:abstractNumId w:val="7"/>
  </w:num>
  <w:num w:numId="6" w16cid:durableId="1772430879">
    <w:abstractNumId w:val="3"/>
  </w:num>
  <w:num w:numId="7" w16cid:durableId="2005740890">
    <w:abstractNumId w:val="2"/>
  </w:num>
  <w:num w:numId="8" w16cid:durableId="1287152890">
    <w:abstractNumId w:val="1"/>
  </w:num>
  <w:num w:numId="9" w16cid:durableId="19753339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0A628B"/>
    <w:rsid w:val="0015074B"/>
    <w:rsid w:val="00155C94"/>
    <w:rsid w:val="0023592B"/>
    <w:rsid w:val="0029639D"/>
    <w:rsid w:val="00326F90"/>
    <w:rsid w:val="006769BE"/>
    <w:rsid w:val="00891203"/>
    <w:rsid w:val="009D6FA3"/>
    <w:rsid w:val="00AA1D8D"/>
    <w:rsid w:val="00B37299"/>
    <w:rsid w:val="00B47730"/>
    <w:rsid w:val="00B630FB"/>
    <w:rsid w:val="00CB0664"/>
    <w:rsid w:val="00E207E3"/>
    <w:rsid w:val="00ED640A"/>
    <w:rsid w:val="00FA587E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54EBAE8"/>
  <w14:defaultImageDpi w14:val="300"/>
  <w15:docId w15:val="{2F592628-D422-4A64-8727-9C944BCC60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428</Words>
  <Characters>3302</Characters>
  <Application>Microsoft Office Word</Application>
  <DocSecurity>0</DocSecurity>
  <Lines>80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3690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Nino Koberidze</cp:lastModifiedBy>
  <cp:revision>2</cp:revision>
  <dcterms:created xsi:type="dcterms:W3CDTF">2025-06-02T13:08:00Z</dcterms:created>
  <dcterms:modified xsi:type="dcterms:W3CDTF">2025-06-02T13:08:00Z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a47607ec-e7c6-47db-9cfa-ee2ebdaa121b</vt:lpwstr>
  </property>
</Properties>
</file>