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026C7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AC999B2" w:rsidR="009815C7" w:rsidRPr="007B0071" w:rsidRDefault="00635CFC" w:rsidP="00373F3E">
      <w:pPr>
        <w:spacing w:after="0" w:line="240" w:lineRule="auto"/>
        <w:jc w:val="center"/>
        <w:rPr>
          <w:rFonts w:ascii="Sylfaen" w:hAnsi="Sylfaen" w:cs="Sylfaen"/>
          <w:b/>
          <w:lang w:val="ka-GE"/>
        </w:rPr>
      </w:pPr>
      <w:r w:rsidRPr="00635CFC">
        <w:rPr>
          <w:rFonts w:ascii="Sylfaen" w:hAnsi="Sylfaen" w:cs="Sylfaen"/>
          <w:b/>
          <w:lang w:val="ka-GE"/>
        </w:rPr>
        <w:t>მდინარე მტკვარზე ა</w:t>
      </w:r>
      <w:r w:rsidR="00526B92">
        <w:rPr>
          <w:rFonts w:ascii="Sylfaen" w:hAnsi="Sylfaen" w:cs="Sylfaen"/>
          <w:b/>
          <w:lang w:val="ka-GE"/>
        </w:rPr>
        <w:t>რსებული</w:t>
      </w:r>
      <w:r w:rsidRPr="00635CFC">
        <w:rPr>
          <w:rFonts w:ascii="Sylfaen" w:hAnsi="Sylfaen" w:cs="Sylfaen"/>
          <w:b/>
          <w:lang w:val="ka-GE"/>
        </w:rPr>
        <w:t xml:space="preserve"> მილსადენის ხიდის </w:t>
      </w:r>
      <w:r w:rsidR="00526B92">
        <w:rPr>
          <w:rFonts w:ascii="Sylfaen" w:hAnsi="Sylfaen" w:cs="Sylfaen"/>
          <w:b/>
          <w:lang w:val="ka-GE"/>
        </w:rPr>
        <w:t xml:space="preserve">რეაბილიტაციის </w:t>
      </w:r>
      <w:r w:rsidRPr="00635CFC">
        <w:rPr>
          <w:rFonts w:ascii="Sylfaen" w:hAnsi="Sylfaen" w:cs="Sylfaen"/>
          <w:b/>
          <w:lang w:val="ka-GE"/>
        </w:rPr>
        <w:t>დეტალური საინჟინრო პროექტის მომზადებ</w:t>
      </w:r>
      <w:r>
        <w:rPr>
          <w:rFonts w:ascii="Sylfaen" w:hAnsi="Sylfaen" w:cs="Sylfaen"/>
          <w:b/>
          <w:lang w:val="ka-GE"/>
        </w:rPr>
        <w:t xml:space="preserve">ის </w:t>
      </w:r>
      <w:r w:rsidR="00026C73">
        <w:rPr>
          <w:rFonts w:ascii="Sylfaen" w:hAnsi="Sylfaen" w:cs="Sylfaen"/>
          <w:b/>
          <w:lang w:val="ka-GE"/>
        </w:rPr>
        <w:t>სამუშაოების</w:t>
      </w:r>
      <w:r w:rsidR="0061352A" w:rsidRPr="0061352A">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735FEC5"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12514" w:rsidRPr="00B12514">
        <w:rPr>
          <w:rFonts w:ascii="Sylfaen" w:hAnsi="Sylfaen" w:cs="Sylfaen"/>
          <w:lang w:val="ka-GE"/>
        </w:rPr>
        <w:t xml:space="preserve">მდინარე მტკვარზე არსებული მილსადენის ხიდის რეაბილიტაციის დეტალური </w:t>
      </w:r>
      <w:r w:rsidR="00635CFC" w:rsidRPr="00635CFC">
        <w:rPr>
          <w:rFonts w:ascii="Sylfaen" w:hAnsi="Sylfaen" w:cs="Sylfaen"/>
          <w:lang w:val="ka-GE"/>
        </w:rPr>
        <w:t xml:space="preserve">საინჟინრო პროექტის მომზადების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B49FF03" w14:textId="77777777" w:rsidR="005B31BA" w:rsidRDefault="005B31BA" w:rsidP="00696A50">
      <w:pPr>
        <w:spacing w:after="0" w:line="240" w:lineRule="auto"/>
        <w:jc w:val="both"/>
        <w:rPr>
          <w:rFonts w:ascii="Sylfaen" w:hAnsi="Sylfaen" w:cs="Sylfaen"/>
          <w:lang w:val="ka-GE"/>
        </w:rPr>
      </w:pPr>
    </w:p>
    <w:p w14:paraId="42C81158" w14:textId="17DE9E1A" w:rsidR="001B055A" w:rsidRPr="00163F87"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7D25006" w:rsidR="00DB5C8D" w:rsidRPr="002B3CCD" w:rsidRDefault="00B12514" w:rsidP="00696A50">
      <w:pPr>
        <w:spacing w:after="0" w:line="240" w:lineRule="auto"/>
        <w:jc w:val="both"/>
        <w:rPr>
          <w:rFonts w:ascii="Sylfaen" w:hAnsi="Sylfaen" w:cs="Sylfaen"/>
          <w:lang w:val="ka-GE"/>
        </w:rPr>
      </w:pPr>
      <w:r w:rsidRPr="00B12514">
        <w:rPr>
          <w:rFonts w:ascii="Sylfaen" w:hAnsi="Sylfaen" w:cs="Sylfaen"/>
          <w:lang w:val="ka-GE"/>
        </w:rPr>
        <w:t xml:space="preserve">მდინარე მტკვარზე არსებული მილსადენის ხიდის რეაბილიტაციის დეტალური </w:t>
      </w:r>
      <w:r w:rsidR="00635CFC" w:rsidRPr="00635CFC">
        <w:rPr>
          <w:rFonts w:ascii="Sylfaen" w:hAnsi="Sylfaen" w:cs="Sylfaen"/>
          <w:lang w:val="ka-GE"/>
        </w:rPr>
        <w:t xml:space="preserve">საინჟინრო პროექტის მომზადების სამუშაოების </w:t>
      </w:r>
      <w:r w:rsidR="00185431">
        <w:rPr>
          <w:rFonts w:ascii="Sylfaen" w:hAnsi="Sylfaen" w:cs="Sylfaen"/>
          <w:lang w:val="ka-GE"/>
        </w:rPr>
        <w:t xml:space="preserve">შესყიდვა </w:t>
      </w:r>
      <w:r w:rsidR="0061352A">
        <w:rPr>
          <w:rFonts w:ascii="Sylfaen" w:hAnsi="Sylfaen" w:cs="Sylfaen"/>
          <w:lang w:val="ka-GE"/>
        </w:rPr>
        <w:t xml:space="preserve">ტენდერზე დართული </w:t>
      </w:r>
      <w:r w:rsidR="0078227E">
        <w:rPr>
          <w:rFonts w:ascii="Sylfaen" w:hAnsi="Sylfaen" w:cs="Sylfaen"/>
          <w:lang w:val="ka-GE"/>
        </w:rPr>
        <w:t xml:space="preserve">დოკუმენტაციის </w:t>
      </w:r>
      <w:r w:rsidR="0061352A">
        <w:rPr>
          <w:rFonts w:ascii="Sylfaen" w:hAnsi="Sylfaen" w:cs="Sylfaen"/>
          <w:lang w:val="ka-GE"/>
        </w:rPr>
        <w:t xml:space="preserve">- </w:t>
      </w:r>
      <w:r w:rsidR="0078227E">
        <w:rPr>
          <w:rFonts w:ascii="Sylfaen" w:hAnsi="Sylfaen" w:cs="Sylfaen"/>
          <w:lang w:val="ka-GE"/>
        </w:rPr>
        <w:t>„</w:t>
      </w:r>
      <w:r w:rsidR="00B7201C" w:rsidRPr="00B7201C">
        <w:rPr>
          <w:rFonts w:ascii="Sylfaen" w:hAnsi="Sylfaen" w:cs="Sylfaen"/>
          <w:lang w:val="ka-GE"/>
        </w:rPr>
        <w:t>ტექნიკური დავალება</w:t>
      </w:r>
      <w:r w:rsidR="005A5A39">
        <w:rPr>
          <w:rFonts w:ascii="Sylfaen" w:hAnsi="Sylfaen" w:cs="Sylfaen"/>
          <w:lang w:val="ka-GE"/>
        </w:rPr>
        <w:t xml:space="preserve">“ და „ხიდის კონსტრუქციულ მდგრაბაზე კვლევა“ </w:t>
      </w:r>
      <w:r w:rsidR="00B7201C">
        <w:rPr>
          <w:rFonts w:ascii="Sylfaen" w:hAnsi="Sylfaen" w:cs="Sylfaen"/>
          <w:lang w:val="ka-GE"/>
        </w:rPr>
        <w:t xml:space="preserve"> -</w:t>
      </w:r>
      <w:r w:rsidR="00B7201C" w:rsidRPr="00B7201C">
        <w:rPr>
          <w:rFonts w:ascii="Sylfaen" w:hAnsi="Sylfaen" w:cs="Sylfaen"/>
          <w:lang w:val="ka-GE"/>
        </w:rPr>
        <w:t xml:space="preserve">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5514DA76" w:rsidR="0061352A" w:rsidRPr="00026C73" w:rsidRDefault="00C651AD" w:rsidP="00C651AD">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მომსახურების ღირებულება წარმოდგენილი უნდა იყოს ლარ</w:t>
      </w:r>
      <w:r w:rsidR="002A195C">
        <w:rPr>
          <w:rFonts w:ascii="Sylfaen" w:hAnsi="Sylfaen" w:cs="Sylfaen"/>
          <w:color w:val="222222"/>
          <w:shd w:val="clear" w:color="auto" w:fill="FFFFFF"/>
          <w:lang w:val="ka-GE"/>
        </w:rPr>
        <w:t>შ</w:t>
      </w:r>
      <w:r>
        <w:rPr>
          <w:rFonts w:ascii="Sylfaen" w:hAnsi="Sylfaen" w:cs="Sylfaen"/>
          <w:color w:val="222222"/>
          <w:shd w:val="clear" w:color="auto" w:fill="FFFFFF"/>
          <w:lang w:val="ka-GE"/>
        </w:rPr>
        <w:t>ი</w:t>
      </w:r>
      <w:r w:rsidR="002A195C">
        <w:rPr>
          <w:rFonts w:ascii="Sylfaen" w:hAnsi="Sylfaen" w:cs="Sylfaen"/>
          <w:color w:val="222222"/>
          <w:shd w:val="clear" w:color="auto" w:fill="FFFFFF"/>
          <w:lang w:val="ka-GE"/>
        </w:rPr>
        <w:t>,</w:t>
      </w:r>
      <w:r>
        <w:rPr>
          <w:rFonts w:ascii="Sylfaen" w:hAnsi="Sylfaen" w:cs="Sylfaen"/>
          <w:color w:val="222222"/>
          <w:shd w:val="clear" w:color="auto" w:fill="FFFFFF"/>
          <w:lang w:val="ka-GE"/>
        </w:rPr>
        <w:t xml:space="preserve"> </w:t>
      </w:r>
      <w:r w:rsidR="002A195C" w:rsidRPr="002A195C">
        <w:rPr>
          <w:rFonts w:ascii="Sylfaen" w:hAnsi="Sylfaen" w:cs="Sylfaen"/>
          <w:color w:val="222222"/>
          <w:shd w:val="clear" w:color="auto" w:fill="FFFFFF"/>
          <w:lang w:val="ka-GE"/>
        </w:rPr>
        <w:t>საქართველოს კანონმდებლობით დადგენილი გადასახადების ჩათვლით.</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5172E6F" w:rsidR="00392707" w:rsidRPr="00607E66"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6D84">
        <w:rPr>
          <w:rFonts w:ascii="Sylfaen" w:hAnsi="Sylfaen"/>
          <w:lang w:val="ka-GE"/>
        </w:rPr>
        <w:t>ხრამი-</w:t>
      </w:r>
      <w:r w:rsidR="00635CFC">
        <w:rPr>
          <w:rFonts w:ascii="Sylfaen" w:hAnsi="Sylfaen"/>
          <w:lang w:val="ka-GE"/>
        </w:rPr>
        <w:t>რუსთავი</w:t>
      </w:r>
      <w:r w:rsidR="00026C73">
        <w:rPr>
          <w:rFonts w:ascii="Sylfaen" w:hAnsi="Sylfaen"/>
          <w:lang w:val="ka-GE"/>
        </w:rPr>
        <w:t xml:space="preserve">, </w:t>
      </w:r>
      <w:r w:rsidR="00635CFC">
        <w:rPr>
          <w:rFonts w:ascii="Sylfaen" w:hAnsi="Sylfaen"/>
          <w:lang w:val="ka-GE"/>
        </w:rPr>
        <w:t xml:space="preserve">კოორდინატები </w:t>
      </w:r>
      <w:r w:rsidR="00026C73">
        <w:rPr>
          <w:rFonts w:ascii="Sylfaen" w:hAnsi="Sylfaen"/>
          <w:lang w:val="ka-GE"/>
        </w:rPr>
        <w:t>(</w:t>
      </w:r>
      <w:r w:rsidR="00635CFC">
        <w:rPr>
          <w:rFonts w:ascii="Sylfaen" w:hAnsi="Sylfaen"/>
          <w:lang w:val="ka-GE"/>
        </w:rPr>
        <w:t xml:space="preserve">41° 26’ 14’ 45°01’ 13’ </w:t>
      </w:r>
      <w:r w:rsidR="00635CFC" w:rsidRPr="005A5A39">
        <w:rPr>
          <w:rFonts w:ascii="Sylfaen" w:hAnsi="Sylfaen"/>
          <w:lang w:val="ka-GE"/>
        </w:rPr>
        <w:t>E</w:t>
      </w:r>
      <w:r w:rsidR="00026C73">
        <w:rPr>
          <w:rFonts w:ascii="Sylfaen" w:hAnsi="Sylfaen"/>
          <w:lang w:val="ka-GE"/>
        </w:rPr>
        <w:t>)</w:t>
      </w:r>
    </w:p>
    <w:p w14:paraId="6CA96F61" w14:textId="5E02614D" w:rsidR="00FC2CA7" w:rsidRDefault="00185431" w:rsidP="00E2016E">
      <w:pPr>
        <w:jc w:val="both"/>
        <w:rPr>
          <w:rFonts w:ascii="Sylfaen" w:hAnsi="Sylfaen"/>
          <w:lang w:val="ka-GE"/>
        </w:rPr>
      </w:pPr>
      <w:r w:rsidRPr="00026C73">
        <w:rPr>
          <w:rFonts w:ascii="Sylfaen" w:hAnsi="Sylfaen"/>
          <w:lang w:val="ka-GE"/>
        </w:rPr>
        <w:t>-</w:t>
      </w:r>
      <w:r w:rsidR="004A44BF" w:rsidRPr="00026C73">
        <w:rPr>
          <w:rFonts w:ascii="Sylfaen" w:hAnsi="Sylfaen"/>
          <w:lang w:val="ka-GE"/>
        </w:rPr>
        <w:t xml:space="preserve"> </w:t>
      </w:r>
      <w:r w:rsidR="00B12514">
        <w:rPr>
          <w:rFonts w:ascii="Sylfaen" w:hAnsi="Sylfaen"/>
          <w:lang w:val="ka-GE"/>
        </w:rPr>
        <w:t>4 თვ</w:t>
      </w:r>
      <w:r w:rsidR="00E2016E" w:rsidRPr="00026C73">
        <w:rPr>
          <w:rFonts w:ascii="Sylfaen" w:hAnsi="Sylfaen"/>
          <w:lang w:val="ka-GE"/>
        </w:rPr>
        <w:t>ე</w:t>
      </w:r>
      <w:r w:rsidR="00026C73" w:rsidRPr="00026C73">
        <w:rPr>
          <w:rFonts w:ascii="Sylfaen" w:hAnsi="Sylfaen"/>
          <w:lang w:val="ka-GE"/>
        </w:rPr>
        <w:t>.</w:t>
      </w:r>
    </w:p>
    <w:p w14:paraId="267D4EF8" w14:textId="1491261C" w:rsidR="00CF7A57" w:rsidRDefault="00356305" w:rsidP="00EA0007">
      <w:pPr>
        <w:ind w:left="720" w:hanging="720"/>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728910DF"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78227E">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DB75959" w14:textId="77777777" w:rsidR="0078227E" w:rsidRDefault="0078227E" w:rsidP="001B055A">
      <w:pPr>
        <w:spacing w:after="0" w:line="240" w:lineRule="auto"/>
        <w:jc w:val="both"/>
        <w:rPr>
          <w:rFonts w:ascii="Sylfaen" w:hAnsi="Sylfaen"/>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440EABC"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E2016E">
        <w:rPr>
          <w:rFonts w:ascii="Sylfaen" w:hAnsi="Sylfaen"/>
          <w:lang w:val="ka-GE"/>
        </w:rPr>
        <w:t>შეთავაზება მომსახურების ღირებულებაზე.</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lastRenderedPageBreak/>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88B15DB"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06ECD">
        <w:rPr>
          <w:rFonts w:ascii="Sylfaen" w:hAnsi="Sylfaen" w:cs="Sylfaen"/>
          <w:b/>
          <w:sz w:val="20"/>
          <w:szCs w:val="20"/>
          <w:lang w:val="ka-GE"/>
        </w:rPr>
        <w:t>6</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310545">
        <w:rPr>
          <w:rFonts w:ascii="Sylfaen" w:hAnsi="Sylfaen" w:cs="Sylfaen"/>
          <w:b/>
          <w:sz w:val="20"/>
          <w:szCs w:val="20"/>
          <w:lang w:val="ka-GE"/>
        </w:rPr>
        <w:t>1</w:t>
      </w:r>
      <w:r w:rsidR="009E453E">
        <w:rPr>
          <w:rFonts w:ascii="Sylfaen" w:hAnsi="Sylfaen" w:cs="Sylfaen"/>
          <w:b/>
          <w:sz w:val="20"/>
          <w:szCs w:val="20"/>
          <w:lang w:val="ka-GE"/>
        </w:rPr>
        <w:t>3</w:t>
      </w:r>
      <w:r w:rsidR="00310545">
        <w:rPr>
          <w:rFonts w:ascii="Sylfaen" w:hAnsi="Sylfaen" w:cs="Sylfaen"/>
          <w:b/>
          <w:sz w:val="20"/>
          <w:szCs w:val="20"/>
          <w:lang w:val="ka-GE"/>
        </w:rPr>
        <w:t xml:space="preserve"> მაისი</w:t>
      </w:r>
      <w:r w:rsidR="00026C73">
        <w:rPr>
          <w:rFonts w:ascii="Sylfaen" w:hAnsi="Sylfaen" w:cs="Sylfaen"/>
          <w:b/>
          <w:sz w:val="20"/>
          <w:szCs w:val="20"/>
          <w:lang w:val="ka-GE"/>
        </w:rPr>
        <w:t>,</w:t>
      </w:r>
      <w:r w:rsidRPr="001710E2">
        <w:rPr>
          <w:rFonts w:ascii="Sylfaen" w:hAnsi="Sylfaen" w:cs="Sylfaen"/>
          <w:b/>
          <w:sz w:val="20"/>
          <w:szCs w:val="20"/>
          <w:lang w:val="ka-GE"/>
        </w:rPr>
        <w:t xml:space="preserve"> 1</w:t>
      </w:r>
      <w:r w:rsidR="009E453E">
        <w:rPr>
          <w:rFonts w:ascii="Sylfaen" w:hAnsi="Sylfaen" w:cs="Sylfaen"/>
          <w:b/>
          <w:sz w:val="20"/>
          <w:szCs w:val="20"/>
          <w:lang w:val="ka-GE"/>
        </w:rPr>
        <w:t>2</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DD4CE4A" w14:textId="77777777" w:rsidR="008C474C" w:rsidRPr="007B0071" w:rsidRDefault="008C474C" w:rsidP="00327C90">
      <w:pPr>
        <w:jc w:val="both"/>
        <w:rPr>
          <w:rFonts w:ascii="Sylfaen" w:hAnsi="Sylfaen"/>
          <w:lang w:val="ka-GE"/>
        </w:rPr>
      </w:pP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6C90D1E" w14:textId="77777777" w:rsidR="00BA5419" w:rsidRDefault="00BA5419" w:rsidP="006564F1">
      <w:pPr>
        <w:spacing w:after="0" w:line="360" w:lineRule="auto"/>
        <w:jc w:val="both"/>
        <w:rPr>
          <w:rFonts w:ascii="Sylfaen" w:hAnsi="Sylfaen"/>
          <w:b/>
          <w:i/>
          <w:lang w:val="ka-GE"/>
        </w:rPr>
      </w:pPr>
    </w:p>
    <w:p w14:paraId="0BAD5463" w14:textId="77777777" w:rsidR="00BA5419" w:rsidRDefault="00BA5419" w:rsidP="00BA541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BA5419">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BA5419">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BA5419">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w:t>
      </w:r>
      <w:r>
        <w:rPr>
          <w:rFonts w:ascii="Sylfaen" w:hAnsi="Sylfaen"/>
          <w:color w:val="000000"/>
          <w:lang w:val="ka-GE"/>
        </w:rPr>
        <w:lastRenderedPageBreak/>
        <w:t>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03855030" w14:textId="0DA3CC4C" w:rsidR="00BA5419" w:rsidRDefault="00BA5419" w:rsidP="00BA5419">
      <w:pPr>
        <w:spacing w:after="0"/>
        <w:jc w:val="both"/>
        <w:rPr>
          <w:rFonts w:ascii="Sylfaen" w:hAnsi="Sylfaen"/>
          <w:color w:val="000000"/>
          <w:lang w:val="ka-GE"/>
        </w:rPr>
      </w:pPr>
      <w:r w:rsidRPr="00BA5419">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1AE2B84" w14:textId="77777777" w:rsidR="00BA5419" w:rsidRDefault="00BA5419" w:rsidP="00BA5419">
      <w:pPr>
        <w:spacing w:after="0"/>
        <w:jc w:val="both"/>
        <w:rPr>
          <w:rFonts w:ascii="Sylfaen" w:hAnsi="Sylfaen"/>
          <w:color w:val="000000"/>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27E8C1ED" w14:textId="77777777" w:rsidR="00026C73" w:rsidRDefault="00026C73" w:rsidP="00696A50">
      <w:pPr>
        <w:spacing w:after="0"/>
        <w:jc w:val="both"/>
        <w:rPr>
          <w:rFonts w:ascii="Sylfaen" w:hAnsi="Sylfaen"/>
          <w:sz w:val="18"/>
          <w:lang w:val="ka-GE"/>
        </w:rPr>
      </w:pPr>
    </w:p>
    <w:p w14:paraId="51D35D21" w14:textId="77777777" w:rsidR="00026C73" w:rsidRDefault="00026C73" w:rsidP="00696A50">
      <w:pPr>
        <w:spacing w:after="0"/>
        <w:jc w:val="both"/>
        <w:rPr>
          <w:rFonts w:ascii="Sylfaen" w:hAnsi="Sylfaen"/>
          <w:sz w:val="18"/>
          <w:lang w:val="ka-GE"/>
        </w:rPr>
      </w:pPr>
    </w:p>
    <w:p w14:paraId="45001C8E" w14:textId="77777777" w:rsidR="00026C73" w:rsidRDefault="00026C73" w:rsidP="00696A50">
      <w:pPr>
        <w:spacing w:after="0"/>
        <w:jc w:val="both"/>
        <w:rPr>
          <w:rFonts w:ascii="Sylfaen" w:hAnsi="Sylfaen"/>
          <w:sz w:val="18"/>
          <w:lang w:val="ka-GE"/>
        </w:rPr>
      </w:pPr>
    </w:p>
    <w:p w14:paraId="2CEEC2FD" w14:textId="77777777" w:rsidR="00026C73" w:rsidRDefault="00026C73" w:rsidP="00696A50">
      <w:pPr>
        <w:spacing w:after="0"/>
        <w:jc w:val="both"/>
        <w:rPr>
          <w:rFonts w:ascii="Sylfaen" w:hAnsi="Sylfaen"/>
          <w:sz w:val="18"/>
          <w:lang w:val="ka-GE"/>
        </w:rPr>
      </w:pPr>
    </w:p>
    <w:p w14:paraId="4BE45278" w14:textId="77777777" w:rsidR="00026C73" w:rsidRDefault="00026C73" w:rsidP="00696A50">
      <w:pPr>
        <w:spacing w:after="0"/>
        <w:jc w:val="both"/>
        <w:rPr>
          <w:rFonts w:ascii="Sylfaen" w:hAnsi="Sylfaen"/>
          <w:sz w:val="18"/>
          <w:lang w:val="ka-GE"/>
        </w:rPr>
      </w:pPr>
    </w:p>
    <w:p w14:paraId="181C4703" w14:textId="77777777" w:rsidR="00A97C62" w:rsidRDefault="00A97C62" w:rsidP="00696A50">
      <w:pPr>
        <w:spacing w:after="0"/>
        <w:jc w:val="both"/>
        <w:rPr>
          <w:rFonts w:ascii="Sylfaen" w:hAnsi="Sylfaen"/>
          <w:sz w:val="18"/>
          <w:lang w:val="ka-GE"/>
        </w:rPr>
      </w:pPr>
    </w:p>
    <w:p w14:paraId="2C3A2D2F" w14:textId="77777777" w:rsidR="00A97C62" w:rsidRDefault="00A97C62" w:rsidP="00696A50">
      <w:pPr>
        <w:spacing w:after="0"/>
        <w:jc w:val="both"/>
        <w:rPr>
          <w:rFonts w:ascii="Sylfaen" w:hAnsi="Sylfaen"/>
          <w:sz w:val="18"/>
          <w:lang w:val="ka-GE"/>
        </w:rPr>
      </w:pPr>
    </w:p>
    <w:p w14:paraId="23800EC2" w14:textId="77777777" w:rsidR="00A97C62" w:rsidRDefault="00A97C62" w:rsidP="00696A50">
      <w:pPr>
        <w:spacing w:after="0"/>
        <w:jc w:val="both"/>
        <w:rPr>
          <w:rFonts w:ascii="Sylfaen" w:hAnsi="Sylfaen"/>
          <w:sz w:val="18"/>
          <w:lang w:val="ka-GE"/>
        </w:rPr>
      </w:pPr>
    </w:p>
    <w:p w14:paraId="60F631E1" w14:textId="77777777" w:rsidR="00026C73" w:rsidRDefault="00026C73"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lastRenderedPageBreak/>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38DE913E" w:rsidR="007A2401" w:rsidRPr="00E41D48" w:rsidRDefault="007A2401" w:rsidP="007A2401">
      <w:pPr>
        <w:spacing w:after="0"/>
        <w:jc w:val="both"/>
        <w:rPr>
          <w:rFonts w:ascii="Sylfaen" w:hAnsi="Sylfaen"/>
          <w:lang w:val="ka-GE"/>
        </w:rPr>
      </w:pPr>
      <w:bookmarkStart w:id="0" w:name="_Toc454818556"/>
      <w:bookmarkEnd w:id="0"/>
      <w:r w:rsidRPr="00E41D48">
        <w:rPr>
          <w:rFonts w:ascii="Sylfaen" w:hAnsi="Sylfaen"/>
          <w:lang w:val="ka-GE"/>
        </w:rPr>
        <w:t xml:space="preserve">საკონტაქტო პირი: </w:t>
      </w:r>
      <w:r w:rsidR="00464D1E">
        <w:rPr>
          <w:rFonts w:ascii="Sylfaen" w:hAnsi="Sylfaen"/>
          <w:lang w:val="ka-GE"/>
        </w:rPr>
        <w:t>მაგდა ლომთათიძე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2A3FE04"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5" w:history="1">
        <w:r w:rsidR="00464D1E" w:rsidRPr="00B76EC3">
          <w:rPr>
            <w:rStyle w:val="Hyperlink"/>
            <w:rFonts w:ascii="Sylfaen" w:hAnsi="Sylfaen"/>
            <w:lang w:val="ka-GE"/>
          </w:rPr>
          <w:t>mlomtatidze@gwp.ge</w:t>
        </w:r>
      </w:hyperlink>
      <w:r>
        <w:rPr>
          <w:rFonts w:ascii="Sylfaen" w:hAnsi="Sylfaen"/>
          <w:lang w:val="ka-GE"/>
        </w:rPr>
        <w:t xml:space="preserve"> </w:t>
      </w:r>
      <w:r w:rsidRPr="00E41D48">
        <w:rPr>
          <w:rFonts w:ascii="Sylfaen" w:hAnsi="Sylfaen"/>
          <w:lang w:val="ka-GE"/>
        </w:rPr>
        <w:t xml:space="preserve"> </w:t>
      </w:r>
    </w:p>
    <w:p w14:paraId="2BAB5ABC" w14:textId="0FAB1FB2"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w:t>
      </w:r>
      <w:r w:rsidR="00464D1E">
        <w:rPr>
          <w:rFonts w:ascii="Sylfaen" w:hAnsi="Sylfaen"/>
          <w:lang w:val="ka-GE"/>
        </w:rPr>
        <w:t>303</w:t>
      </w:r>
      <w:r w:rsidRPr="00E41D48">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9C393" w14:textId="77777777" w:rsidR="00095F54" w:rsidRDefault="00095F54" w:rsidP="007902EA">
      <w:pPr>
        <w:spacing w:after="0" w:line="240" w:lineRule="auto"/>
      </w:pPr>
      <w:r>
        <w:separator/>
      </w:r>
    </w:p>
  </w:endnote>
  <w:endnote w:type="continuationSeparator" w:id="0">
    <w:p w14:paraId="00E01349" w14:textId="77777777" w:rsidR="00095F54" w:rsidRDefault="00095F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14D32431" w:rsidR="004A3BD8" w:rsidRDefault="004A3BD8">
        <w:pPr>
          <w:pStyle w:val="Footer"/>
          <w:jc w:val="right"/>
        </w:pPr>
        <w:r>
          <w:fldChar w:fldCharType="begin"/>
        </w:r>
        <w:r>
          <w:instrText xml:space="preserve"> PAGE   \* MERGEFORMAT </w:instrText>
        </w:r>
        <w:r>
          <w:fldChar w:fldCharType="separate"/>
        </w:r>
        <w:r w:rsidR="00607E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6178" w14:textId="77777777" w:rsidR="00095F54" w:rsidRDefault="00095F54" w:rsidP="007902EA">
      <w:pPr>
        <w:spacing w:after="0" w:line="240" w:lineRule="auto"/>
      </w:pPr>
      <w:r>
        <w:separator/>
      </w:r>
    </w:p>
  </w:footnote>
  <w:footnote w:type="continuationSeparator" w:id="0">
    <w:p w14:paraId="21C22AAD" w14:textId="77777777" w:rsidR="00095F54" w:rsidRDefault="00095F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67E0505"/>
    <w:multiLevelType w:val="hybridMultilevel"/>
    <w:tmpl w:val="3B604576"/>
    <w:lvl w:ilvl="0" w:tplc="4DAC51CA">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6"/>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 w:numId="48">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6C73"/>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67E27"/>
    <w:rsid w:val="00070226"/>
    <w:rsid w:val="000811D6"/>
    <w:rsid w:val="00081D42"/>
    <w:rsid w:val="00092A77"/>
    <w:rsid w:val="00092E77"/>
    <w:rsid w:val="00095F54"/>
    <w:rsid w:val="000974B9"/>
    <w:rsid w:val="000A0D72"/>
    <w:rsid w:val="000B190A"/>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E37"/>
    <w:rsid w:val="00156D6D"/>
    <w:rsid w:val="001575CA"/>
    <w:rsid w:val="00161677"/>
    <w:rsid w:val="00162053"/>
    <w:rsid w:val="00163F87"/>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4CCC"/>
    <w:rsid w:val="0020554A"/>
    <w:rsid w:val="002056E8"/>
    <w:rsid w:val="00207B93"/>
    <w:rsid w:val="00207CEA"/>
    <w:rsid w:val="0021119E"/>
    <w:rsid w:val="0021503D"/>
    <w:rsid w:val="00216B88"/>
    <w:rsid w:val="0022155A"/>
    <w:rsid w:val="00230E2C"/>
    <w:rsid w:val="002319CA"/>
    <w:rsid w:val="00236D84"/>
    <w:rsid w:val="00237416"/>
    <w:rsid w:val="00240573"/>
    <w:rsid w:val="00241768"/>
    <w:rsid w:val="002422D6"/>
    <w:rsid w:val="002468A9"/>
    <w:rsid w:val="00253883"/>
    <w:rsid w:val="00255EB0"/>
    <w:rsid w:val="0025658B"/>
    <w:rsid w:val="002568CE"/>
    <w:rsid w:val="00257F36"/>
    <w:rsid w:val="00265B34"/>
    <w:rsid w:val="00266CA0"/>
    <w:rsid w:val="00270BF2"/>
    <w:rsid w:val="002743DC"/>
    <w:rsid w:val="00275958"/>
    <w:rsid w:val="00276F7A"/>
    <w:rsid w:val="002778A0"/>
    <w:rsid w:val="00277B37"/>
    <w:rsid w:val="0029272A"/>
    <w:rsid w:val="002A0CB0"/>
    <w:rsid w:val="002A195C"/>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06ECD"/>
    <w:rsid w:val="00310545"/>
    <w:rsid w:val="00316C88"/>
    <w:rsid w:val="00320435"/>
    <w:rsid w:val="00320878"/>
    <w:rsid w:val="003233D9"/>
    <w:rsid w:val="00327C90"/>
    <w:rsid w:val="0033101C"/>
    <w:rsid w:val="0033397E"/>
    <w:rsid w:val="00340CC3"/>
    <w:rsid w:val="00352B31"/>
    <w:rsid w:val="00353E4C"/>
    <w:rsid w:val="00356305"/>
    <w:rsid w:val="00357317"/>
    <w:rsid w:val="003573F4"/>
    <w:rsid w:val="0036383F"/>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4D1E"/>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B4000"/>
    <w:rsid w:val="004C1CCA"/>
    <w:rsid w:val="004C1E0D"/>
    <w:rsid w:val="004D3679"/>
    <w:rsid w:val="004D3D1C"/>
    <w:rsid w:val="004D3DAD"/>
    <w:rsid w:val="004D747F"/>
    <w:rsid w:val="004E36F2"/>
    <w:rsid w:val="004E7E41"/>
    <w:rsid w:val="005111AB"/>
    <w:rsid w:val="005248B1"/>
    <w:rsid w:val="0052656B"/>
    <w:rsid w:val="00526B92"/>
    <w:rsid w:val="00535423"/>
    <w:rsid w:val="00540038"/>
    <w:rsid w:val="00544856"/>
    <w:rsid w:val="005517F5"/>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5A39"/>
    <w:rsid w:val="005A798F"/>
    <w:rsid w:val="005B31BA"/>
    <w:rsid w:val="005C14A4"/>
    <w:rsid w:val="005D3B83"/>
    <w:rsid w:val="005E05B1"/>
    <w:rsid w:val="005E130F"/>
    <w:rsid w:val="005F3357"/>
    <w:rsid w:val="00600144"/>
    <w:rsid w:val="00607E66"/>
    <w:rsid w:val="00610FC8"/>
    <w:rsid w:val="0061352A"/>
    <w:rsid w:val="00615BD2"/>
    <w:rsid w:val="00632910"/>
    <w:rsid w:val="00633210"/>
    <w:rsid w:val="00633F4A"/>
    <w:rsid w:val="00634B58"/>
    <w:rsid w:val="006352D2"/>
    <w:rsid w:val="00635CFC"/>
    <w:rsid w:val="006447A4"/>
    <w:rsid w:val="00654FE8"/>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51EA"/>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3470"/>
    <w:rsid w:val="0075136F"/>
    <w:rsid w:val="00751C1A"/>
    <w:rsid w:val="00764A65"/>
    <w:rsid w:val="007715BA"/>
    <w:rsid w:val="00772078"/>
    <w:rsid w:val="007778CE"/>
    <w:rsid w:val="0078227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6025"/>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670F"/>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C474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4741F"/>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59EF"/>
    <w:rsid w:val="009B682E"/>
    <w:rsid w:val="009C5EE2"/>
    <w:rsid w:val="009C7B5B"/>
    <w:rsid w:val="009D07D1"/>
    <w:rsid w:val="009D5E96"/>
    <w:rsid w:val="009D6EEF"/>
    <w:rsid w:val="009D733B"/>
    <w:rsid w:val="009E3DB8"/>
    <w:rsid w:val="009E453E"/>
    <w:rsid w:val="009F003A"/>
    <w:rsid w:val="009F05A7"/>
    <w:rsid w:val="009F0B8A"/>
    <w:rsid w:val="009F3DE6"/>
    <w:rsid w:val="009F41E3"/>
    <w:rsid w:val="009F4DC4"/>
    <w:rsid w:val="00A0023E"/>
    <w:rsid w:val="00A02CC5"/>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1E23"/>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97C62"/>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2514"/>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D2E"/>
    <w:rsid w:val="00B7201C"/>
    <w:rsid w:val="00B806AE"/>
    <w:rsid w:val="00B830F8"/>
    <w:rsid w:val="00B84106"/>
    <w:rsid w:val="00B84374"/>
    <w:rsid w:val="00B92B05"/>
    <w:rsid w:val="00B942E0"/>
    <w:rsid w:val="00B95A6F"/>
    <w:rsid w:val="00B97F4F"/>
    <w:rsid w:val="00BA5419"/>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51AD"/>
    <w:rsid w:val="00C66A53"/>
    <w:rsid w:val="00C67999"/>
    <w:rsid w:val="00C73981"/>
    <w:rsid w:val="00C761CC"/>
    <w:rsid w:val="00C76391"/>
    <w:rsid w:val="00C83494"/>
    <w:rsid w:val="00C86CD0"/>
    <w:rsid w:val="00C91AFC"/>
    <w:rsid w:val="00C9205D"/>
    <w:rsid w:val="00C923AA"/>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0BCE"/>
    <w:rsid w:val="00D959AB"/>
    <w:rsid w:val="00D95A0F"/>
    <w:rsid w:val="00D96566"/>
    <w:rsid w:val="00DA4009"/>
    <w:rsid w:val="00DA5376"/>
    <w:rsid w:val="00DA53D0"/>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016E"/>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53C2"/>
    <w:rsid w:val="00E66A3D"/>
    <w:rsid w:val="00E751A2"/>
    <w:rsid w:val="00E76057"/>
    <w:rsid w:val="00E8201E"/>
    <w:rsid w:val="00E8598F"/>
    <w:rsid w:val="00E905AF"/>
    <w:rsid w:val="00E94223"/>
    <w:rsid w:val="00E94ED1"/>
    <w:rsid w:val="00E95292"/>
    <w:rsid w:val="00EA0007"/>
    <w:rsid w:val="00EA22AE"/>
    <w:rsid w:val="00EA344B"/>
    <w:rsid w:val="00EB217E"/>
    <w:rsid w:val="00EB759A"/>
    <w:rsid w:val="00EC2046"/>
    <w:rsid w:val="00ED52A4"/>
    <w:rsid w:val="00ED55AB"/>
    <w:rsid w:val="00ED6A06"/>
    <w:rsid w:val="00EE0A2D"/>
    <w:rsid w:val="00EE612A"/>
    <w:rsid w:val="00EE6BAE"/>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40B9"/>
    <w:rsid w:val="00F46AB9"/>
    <w:rsid w:val="00F47570"/>
    <w:rsid w:val="00F50673"/>
    <w:rsid w:val="00F50971"/>
    <w:rsid w:val="00F524AC"/>
    <w:rsid w:val="00F612B0"/>
    <w:rsid w:val="00F650B5"/>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2CA7"/>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46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lomtati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BE4-C1C0-4D06-9AD3-6850E6FF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2095</TotalTime>
  <Pages>6</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276</cp:revision>
  <cp:lastPrinted>2015-07-27T06:36:00Z</cp:lastPrinted>
  <dcterms:created xsi:type="dcterms:W3CDTF">2017-02-28T15:04:00Z</dcterms:created>
  <dcterms:modified xsi:type="dcterms:W3CDTF">2026-05-11T08:35:00Z</dcterms:modified>
</cp:coreProperties>
</file>