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14278" w14:textId="77777777" w:rsidR="006915CD" w:rsidRPr="006915CD" w:rsidRDefault="006915CD" w:rsidP="006915CD">
      <w:pPr>
        <w:jc w:val="center"/>
        <w:rPr>
          <w:rFonts w:ascii="Sylfaen" w:hAnsi="Sylfaen" w:cs="Sylfaen"/>
          <w:b/>
          <w:bCs/>
          <w:sz w:val="28"/>
          <w:szCs w:val="28"/>
          <w:lang w:val="ka-GE"/>
        </w:rPr>
      </w:pPr>
      <w:r w:rsidRPr="006915CD">
        <w:rPr>
          <w:rFonts w:ascii="Sylfaen" w:hAnsi="Sylfaen" w:cs="Sylfaen"/>
          <w:b/>
          <w:bCs/>
          <w:sz w:val="28"/>
          <w:szCs w:val="28"/>
          <w:lang w:val="ka-GE"/>
        </w:rPr>
        <w:t>კონკურსი ჟინვალჰესის წყალსაშვი კაშხლის (კედელი) წინ ცემენტაციის მომსახურეობის შესყიდვის თაობაზე</w:t>
      </w:r>
    </w:p>
    <w:p w14:paraId="5DA10CD7" w14:textId="0B915210"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3B75B3">
        <w:rPr>
          <w:rFonts w:ascii="Sylfaen" w:hAnsi="Sylfaen" w:cs="Sylfaen"/>
          <w:b/>
          <w:sz w:val="20"/>
          <w:szCs w:val="20"/>
          <w:lang w:val="ka-GE"/>
        </w:rPr>
        <w:t>01</w:t>
      </w:r>
      <w:r w:rsidR="006915CD">
        <w:rPr>
          <w:rFonts w:ascii="Sylfaen" w:hAnsi="Sylfaen" w:cs="Sylfaen"/>
          <w:b/>
          <w:sz w:val="20"/>
          <w:szCs w:val="20"/>
          <w:lang w:val="ka-GE"/>
        </w:rPr>
        <w:t>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B761BD6" w14:textId="7351311C" w:rsidR="00751591" w:rsidRPr="00751591" w:rsidRDefault="006915CD" w:rsidP="006915CD">
      <w:pPr>
        <w:spacing w:line="240" w:lineRule="auto"/>
        <w:jc w:val="center"/>
        <w:rPr>
          <w:rFonts w:ascii="Sylfaen" w:hAnsi="Sylfaen" w:cs="Sylfaen"/>
          <w:b/>
          <w:bCs/>
          <w:sz w:val="28"/>
          <w:szCs w:val="28"/>
          <w:lang w:val="ka-GE"/>
        </w:rPr>
      </w:pPr>
      <w:r w:rsidRPr="006915CD">
        <w:rPr>
          <w:rFonts w:ascii="Sylfaen" w:hAnsi="Sylfaen" w:cs="Sylfaen"/>
          <w:b/>
          <w:bCs/>
          <w:sz w:val="28"/>
          <w:szCs w:val="28"/>
          <w:lang w:val="ka-GE"/>
        </w:rPr>
        <w:lastRenderedPageBreak/>
        <w:t>კონკურსი ჟინვალჰესის წყალსაშვი კაშხლის (კედელი) წინ ცემენტაციის მომსახურეობის შესყიდვის თაობაზე</w:t>
      </w:r>
    </w:p>
    <w:p w14:paraId="118BBCF6" w14:textId="616DAAD8"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6915CD">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4A0220C4"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751591">
        <w:rPr>
          <w:rFonts w:ascii="Sylfaen" w:hAnsi="Sylfaen" w:cs="Arial"/>
          <w:b/>
          <w:bCs/>
          <w:sz w:val="20"/>
          <w:szCs w:val="20"/>
          <w:lang w:val="ka-GE"/>
        </w:rPr>
        <w:t xml:space="preserve"> </w:t>
      </w:r>
      <w:r w:rsidR="006915CD" w:rsidRPr="006915CD">
        <w:rPr>
          <w:rFonts w:ascii="Sylfaen" w:hAnsi="Sylfaen" w:cs="Arial"/>
          <w:b/>
          <w:bCs/>
          <w:sz w:val="20"/>
          <w:szCs w:val="20"/>
          <w:lang w:val="ka-GE"/>
        </w:rPr>
        <w:t>ჟინვალჰესის წყალსაშვი კაშხლის (კედელი) წინ ცემენტაციის მომსახურეობის შესყიდვის თაობაზე</w:t>
      </w:r>
      <w:r w:rsidR="006915CD">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7E21376D"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6915CD">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634C2401" w14:textId="515A068F" w:rsidR="006915CD" w:rsidRPr="00483DF5" w:rsidRDefault="006915CD" w:rsidP="006915CD">
      <w:pPr>
        <w:pStyle w:val="ListParagraph"/>
        <w:numPr>
          <w:ilvl w:val="0"/>
          <w:numId w:val="25"/>
        </w:numPr>
        <w:rPr>
          <w:rFonts w:ascii="Sylfaen" w:hAnsi="Sylfaen"/>
          <w:b/>
          <w:bCs/>
          <w:sz w:val="20"/>
          <w:szCs w:val="20"/>
          <w:u w:val="single"/>
          <w:lang w:val="ka-GE"/>
        </w:rPr>
      </w:pPr>
      <w:r w:rsidRPr="00483DF5">
        <w:rPr>
          <w:rFonts w:ascii="Sylfaen" w:hAnsi="Sylfaen"/>
          <w:b/>
          <w:sz w:val="20"/>
          <w:szCs w:val="20"/>
          <w:u w:val="single"/>
          <w:lang w:val="ka-GE"/>
        </w:rPr>
        <w:t xml:space="preserve">ლოტიN1 </w:t>
      </w:r>
      <w:r w:rsidR="001A31B2">
        <w:rPr>
          <w:rFonts w:ascii="Sylfaen" w:hAnsi="Sylfaen"/>
          <w:b/>
          <w:sz w:val="20"/>
          <w:szCs w:val="20"/>
          <w:u w:val="single"/>
          <w:lang w:val="ka-GE"/>
        </w:rPr>
        <w:t>ჟ</w:t>
      </w:r>
      <w:bookmarkStart w:id="0" w:name="_GoBack"/>
      <w:bookmarkEnd w:id="0"/>
      <w:r w:rsidRPr="00483DF5">
        <w:rPr>
          <w:rFonts w:ascii="Sylfaen" w:hAnsi="Sylfaen"/>
          <w:b/>
          <w:bCs/>
          <w:sz w:val="20"/>
          <w:szCs w:val="20"/>
          <w:u w:val="single"/>
          <w:lang w:val="ka-GE"/>
        </w:rPr>
        <w:t>ინვალჰესის წყალსაშვი კაშხლის (კედელი) წინ ცემენტაცი</w:t>
      </w:r>
      <w:r>
        <w:rPr>
          <w:rFonts w:ascii="Sylfaen" w:hAnsi="Sylfaen"/>
          <w:b/>
          <w:bCs/>
          <w:sz w:val="20"/>
          <w:szCs w:val="20"/>
          <w:u w:val="single"/>
          <w:lang w:val="ka-GE"/>
        </w:rPr>
        <w:t>ა</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3497FAC6"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9841A3">
        <w:rPr>
          <w:rFonts w:ascii="Sylfaen" w:hAnsi="Sylfaen"/>
          <w:b/>
          <w:sz w:val="20"/>
          <w:szCs w:val="20"/>
          <w:lang w:val="ka-GE"/>
        </w:rPr>
        <w:t xml:space="preserve">9 </w:t>
      </w:r>
      <w:r w:rsidR="003B75B3">
        <w:rPr>
          <w:rFonts w:ascii="Sylfaen" w:hAnsi="Sylfaen"/>
          <w:b/>
          <w:sz w:val="20"/>
          <w:szCs w:val="20"/>
          <w:lang w:val="ka-GE"/>
        </w:rPr>
        <w:t>თებერვალი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E3D3C" w14:textId="77777777" w:rsidR="00F53219" w:rsidRDefault="00F53219" w:rsidP="007902EA">
      <w:pPr>
        <w:spacing w:after="0" w:line="240" w:lineRule="auto"/>
      </w:pPr>
      <w:r>
        <w:separator/>
      </w:r>
    </w:p>
  </w:endnote>
  <w:endnote w:type="continuationSeparator" w:id="0">
    <w:p w14:paraId="68BBB712" w14:textId="77777777" w:rsidR="00F53219" w:rsidRDefault="00F5321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435E40E" w:rsidR="004A3BD8" w:rsidRDefault="004A3BD8">
        <w:pPr>
          <w:pStyle w:val="Footer"/>
          <w:jc w:val="right"/>
        </w:pPr>
        <w:r>
          <w:fldChar w:fldCharType="begin"/>
        </w:r>
        <w:r>
          <w:instrText xml:space="preserve"> PAGE   \* MERGEFORMAT </w:instrText>
        </w:r>
        <w:r>
          <w:fldChar w:fldCharType="separate"/>
        </w:r>
        <w:r w:rsidR="001A31B2">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84F8F" w14:textId="77777777" w:rsidR="00F53219" w:rsidRDefault="00F53219" w:rsidP="007902EA">
      <w:pPr>
        <w:spacing w:after="0" w:line="240" w:lineRule="auto"/>
      </w:pPr>
      <w:r>
        <w:separator/>
      </w:r>
    </w:p>
  </w:footnote>
  <w:footnote w:type="continuationSeparator" w:id="0">
    <w:p w14:paraId="79358BC4" w14:textId="77777777" w:rsidR="00F53219" w:rsidRDefault="00F5321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7A649753" w:rsidR="004A3BD8" w:rsidRPr="005F0E4B" w:rsidRDefault="004A3BD8" w:rsidP="006915CD">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915CD" w:rsidRPr="006915CD">
      <w:rPr>
        <w:rFonts w:ascii="Sylfaen" w:hAnsi="Sylfaen"/>
        <w:b/>
        <w:bCs/>
        <w:sz w:val="18"/>
        <w:szCs w:val="18"/>
        <w:lang w:val="ka-GE"/>
      </w:rPr>
      <w:t>კონკურსი ჟინვალჰესის წყალსაშვი კაშხლის (კედელი) წინ ცემენტაციის მომსახურეობის შესყიდვის თაობაზე</w:t>
    </w:r>
  </w:p>
  <w:p w14:paraId="2405FA22" w14:textId="31286B2E"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915CD">
      <w:rPr>
        <w:rFonts w:ascii="Sylfaen" w:hAnsi="Sylfaen" w:cs="Sylfaen"/>
        <w:b/>
        <w:sz w:val="20"/>
        <w:szCs w:val="20"/>
        <w:lang w:val="ka-GE"/>
      </w:rPr>
      <w:t>017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A31B2"/>
    <w:rsid w:val="001B0D00"/>
    <w:rsid w:val="001B6BD5"/>
    <w:rsid w:val="001B740A"/>
    <w:rsid w:val="001B75E0"/>
    <w:rsid w:val="001C112D"/>
    <w:rsid w:val="001C2BF2"/>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5EB25FF0-080D-4287-86BD-9661B9FE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863</Words>
  <Characters>4923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33</cp:revision>
  <cp:lastPrinted>2015-07-27T06:36:00Z</cp:lastPrinted>
  <dcterms:created xsi:type="dcterms:W3CDTF">2017-11-13T09:28:00Z</dcterms:created>
  <dcterms:modified xsi:type="dcterms:W3CDTF">2018-01-30T08:06:00Z</dcterms:modified>
</cp:coreProperties>
</file>