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A5DFF63" w14:textId="77777777" w:rsidR="008744DD" w:rsidRPr="008744DD" w:rsidRDefault="008744DD" w:rsidP="008744DD">
      <w:pPr>
        <w:spacing w:after="0" w:line="240" w:lineRule="auto"/>
        <w:jc w:val="center"/>
        <w:rPr>
          <w:rFonts w:ascii="Sylfaen" w:hAnsi="Sylfaen" w:cs="Sylfaen"/>
          <w:b/>
          <w:bCs/>
          <w:lang w:val="ka-GE"/>
        </w:rPr>
      </w:pPr>
    </w:p>
    <w:p w14:paraId="503695D7" w14:textId="77777777" w:rsidR="00706E4F" w:rsidRPr="00706E4F" w:rsidRDefault="00706E4F" w:rsidP="00706E4F">
      <w:pPr>
        <w:spacing w:after="0" w:line="240" w:lineRule="auto"/>
        <w:jc w:val="center"/>
        <w:rPr>
          <w:rFonts w:ascii="Sylfaen" w:hAnsi="Sylfaen" w:cs="Sylfaen"/>
          <w:b/>
          <w:bCs/>
          <w:lang w:val="ka-GE"/>
        </w:rPr>
      </w:pPr>
      <w:r w:rsidRPr="00706E4F">
        <w:rPr>
          <w:rFonts w:ascii="Sylfaen" w:hAnsi="Sylfaen" w:cs="Sylfaen"/>
          <w:b/>
          <w:bCs/>
          <w:lang w:val="ka-GE"/>
        </w:rPr>
        <w:t>კონკურსი რუსთავის მარცხენა სანაპიროს მკვებავი ალტერნატიული დ=400 იანი ფოლადის მილის მოწყობის სამუშაოების შესყიდვის თაობაზე</w:t>
      </w:r>
    </w:p>
    <w:p w14:paraId="207C1A6F" w14:textId="2E4FA6CC" w:rsidR="00AB4047" w:rsidRPr="007B0B66" w:rsidRDefault="00AB4047" w:rsidP="00AB4047">
      <w:pPr>
        <w:spacing w:after="0" w:line="240" w:lineRule="auto"/>
        <w:jc w:val="center"/>
        <w:rPr>
          <w:rFonts w:asciiTheme="minorHAnsi" w:hAnsiTheme="minorHAnsi" w:cs="Sylfaen"/>
          <w:b/>
          <w:sz w:val="24"/>
          <w:szCs w:val="20"/>
          <w:lang w:val="ka-GE"/>
        </w:rPr>
      </w:pPr>
    </w:p>
    <w:p w14:paraId="642AEBB3" w14:textId="18376721" w:rsidR="007D73CE" w:rsidRPr="007B0B66" w:rsidRDefault="007D73CE" w:rsidP="009B264B">
      <w:pPr>
        <w:spacing w:after="0" w:line="360" w:lineRule="auto"/>
        <w:jc w:val="center"/>
        <w:rPr>
          <w:rFonts w:asciiTheme="minorHAnsi" w:hAnsiTheme="minorHAnsi"/>
          <w:b/>
        </w:rPr>
      </w:pPr>
    </w:p>
    <w:p w14:paraId="5DA10CD7" w14:textId="555024DC" w:rsidR="007D73CE" w:rsidRPr="00FB3D36" w:rsidRDefault="007D73CE" w:rsidP="00742380">
      <w:pPr>
        <w:spacing w:after="0" w:line="360" w:lineRule="auto"/>
        <w:jc w:val="center"/>
        <w:rPr>
          <w:rFonts w:ascii="Sylfaen" w:hAnsi="Sylfaen"/>
          <w:b/>
          <w:bCs/>
          <w:lang w:val="ka-GE"/>
        </w:rPr>
      </w:pPr>
      <w:r w:rsidRPr="007B0B66">
        <w:rPr>
          <w:rFonts w:asciiTheme="minorHAnsi" w:hAnsiTheme="minorHAnsi"/>
          <w:b/>
          <w:bCs/>
          <w:lang w:val="ka-GE"/>
        </w:rPr>
        <w:t xml:space="preserve">№ </w:t>
      </w:r>
      <w:r w:rsidR="00742380" w:rsidRPr="007B0B66">
        <w:rPr>
          <w:rFonts w:asciiTheme="minorHAnsi" w:hAnsiTheme="minorHAnsi" w:cs="Sylfaen"/>
          <w:b/>
          <w:sz w:val="20"/>
          <w:szCs w:val="20"/>
          <w:lang w:val="en-GB"/>
        </w:rPr>
        <w:t>R-</w:t>
      </w:r>
      <w:r w:rsidR="00706E4F">
        <w:rPr>
          <w:rFonts w:asciiTheme="minorHAnsi" w:hAnsiTheme="minorHAnsi" w:cs="Sylfaen"/>
          <w:b/>
          <w:sz w:val="20"/>
          <w:szCs w:val="20"/>
          <w:lang w:val="ka-GE"/>
        </w:rPr>
        <w:t>006</w:t>
      </w:r>
      <w:r w:rsidR="00742380" w:rsidRPr="007B0B66">
        <w:rPr>
          <w:rFonts w:asciiTheme="minorHAnsi" w:hAnsiTheme="minorHAnsi" w:cs="Sylfaen"/>
          <w:b/>
          <w:sz w:val="20"/>
          <w:szCs w:val="20"/>
          <w:lang w:val="ka-GE"/>
        </w:rPr>
        <w:t>-</w:t>
      </w:r>
      <w:r w:rsidR="00742380" w:rsidRPr="007B0B66">
        <w:rPr>
          <w:rFonts w:asciiTheme="minorHAnsi" w:hAnsiTheme="minorHAnsi" w:cs="Sylfaen"/>
          <w:b/>
          <w:sz w:val="20"/>
          <w:szCs w:val="20"/>
          <w:lang w:val="en-GB"/>
        </w:rPr>
        <w:t>BID-</w:t>
      </w:r>
      <w:r w:rsidR="00FB3D36">
        <w:rPr>
          <w:rFonts w:asciiTheme="minorHAnsi" w:hAnsiTheme="minorHAnsi" w:cs="Sylfaen"/>
          <w:b/>
          <w:sz w:val="20"/>
          <w:szCs w:val="20"/>
          <w:lang w:val="ka-GE"/>
        </w:rPr>
        <w:t>18</w:t>
      </w:r>
    </w:p>
    <w:p w14:paraId="067673A5" w14:textId="77777777" w:rsidR="007D73CE" w:rsidRPr="007B0B66" w:rsidRDefault="007D73CE" w:rsidP="007D73CE">
      <w:pPr>
        <w:rPr>
          <w:rFonts w:asciiTheme="minorHAnsi" w:hAnsiTheme="minorHAnsi"/>
          <w:lang w:val="ka-GE"/>
        </w:rPr>
      </w:pPr>
    </w:p>
    <w:p w14:paraId="093F24C3" w14:textId="77777777" w:rsidR="007D73CE" w:rsidRPr="007B0B66" w:rsidRDefault="007D73CE" w:rsidP="007D73CE">
      <w:pPr>
        <w:rPr>
          <w:rFonts w:asciiTheme="minorHAnsi" w:hAnsiTheme="minorHAnsi"/>
          <w:lang w:val="ka-GE"/>
        </w:rPr>
      </w:pPr>
    </w:p>
    <w:p w14:paraId="5671F992" w14:textId="77777777" w:rsidR="007D73CE" w:rsidRPr="007B0B66" w:rsidRDefault="007D73CE" w:rsidP="007D73CE">
      <w:pPr>
        <w:rPr>
          <w:rFonts w:asciiTheme="minorHAnsi" w:hAnsiTheme="minorHAnsi"/>
          <w:lang w:val="ka-GE"/>
        </w:rPr>
      </w:pPr>
    </w:p>
    <w:p w14:paraId="6D8040BC" w14:textId="77777777" w:rsidR="007D73CE" w:rsidRPr="007B0B66" w:rsidRDefault="007D73CE" w:rsidP="007D73CE">
      <w:pPr>
        <w:rPr>
          <w:rFonts w:asciiTheme="minorHAnsi" w:hAnsiTheme="minorHAnsi"/>
          <w:b/>
          <w:lang w:val="ka-GE"/>
        </w:rPr>
      </w:pPr>
      <w:r w:rsidRPr="007B0B66">
        <w:rPr>
          <w:rFonts w:ascii="Sylfaen" w:hAnsi="Sylfaen" w:cs="Sylfaen"/>
          <w:b/>
          <w:lang w:val="ka-GE"/>
        </w:rPr>
        <w:t>სარჩევი</w:t>
      </w:r>
    </w:p>
    <w:p w14:paraId="6C405F4F" w14:textId="77777777" w:rsidR="007D73CE" w:rsidRPr="007B0B66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/>
          <w:lang w:val="en-GB"/>
        </w:rPr>
      </w:pPr>
      <w:r w:rsidRPr="007B0B66">
        <w:rPr>
          <w:rFonts w:ascii="Sylfaen" w:hAnsi="Sylfaen" w:cs="Sylfaen"/>
          <w:lang w:val="ka-GE"/>
        </w:rPr>
        <w:t>ზოგადი</w:t>
      </w:r>
    </w:p>
    <w:p w14:paraId="7C955301" w14:textId="77777777" w:rsidR="007D73CE" w:rsidRPr="007B0B66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/>
          <w:lang w:val="en-GB"/>
        </w:rPr>
      </w:pPr>
      <w:r w:rsidRPr="007B0B66">
        <w:rPr>
          <w:rFonts w:ascii="Sylfaen" w:hAnsi="Sylfaen" w:cs="Sylfaen"/>
          <w:lang w:val="ka-GE"/>
        </w:rPr>
        <w:t>საკონტაქტო</w:t>
      </w:r>
      <w:r w:rsidRPr="007B0B66">
        <w:rPr>
          <w:rFonts w:asciiTheme="minorHAnsi" w:hAnsiTheme="minorHAnsi"/>
          <w:lang w:val="ka-GE"/>
        </w:rPr>
        <w:t xml:space="preserve"> </w:t>
      </w:r>
      <w:r w:rsidRPr="007B0B66">
        <w:rPr>
          <w:rFonts w:ascii="Sylfaen" w:hAnsi="Sylfaen" w:cs="Sylfaen"/>
          <w:lang w:val="ka-GE"/>
        </w:rPr>
        <w:t>ინფორმაცია</w:t>
      </w:r>
    </w:p>
    <w:p w14:paraId="079E5091" w14:textId="0CE128C3" w:rsidR="007D73CE" w:rsidRPr="007B0B66" w:rsidRDefault="00711C86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/>
          <w:lang w:val="en-GB"/>
        </w:rPr>
      </w:pPr>
      <w:r w:rsidRPr="007B0B66">
        <w:rPr>
          <w:rFonts w:ascii="Sylfaen" w:hAnsi="Sylfaen" w:cs="Sylfaen"/>
          <w:lang w:val="ka-GE"/>
        </w:rPr>
        <w:t>ტექნიკური</w:t>
      </w:r>
      <w:r w:rsidRPr="007B0B66">
        <w:rPr>
          <w:rFonts w:asciiTheme="minorHAnsi" w:hAnsiTheme="minorHAnsi"/>
          <w:lang w:val="ka-GE"/>
        </w:rPr>
        <w:t xml:space="preserve"> </w:t>
      </w:r>
      <w:r w:rsidRPr="007B0B66">
        <w:rPr>
          <w:rFonts w:ascii="Sylfaen" w:hAnsi="Sylfaen" w:cs="Sylfaen"/>
          <w:lang w:val="ka-GE"/>
        </w:rPr>
        <w:t>დოკუმენტაცია</w:t>
      </w:r>
    </w:p>
    <w:p w14:paraId="5F85803F" w14:textId="6F12F8CB" w:rsidR="007D73CE" w:rsidRPr="007B0B66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/>
          <w:lang w:val="en-GB"/>
        </w:rPr>
      </w:pPr>
      <w:r w:rsidRPr="007B0B66">
        <w:rPr>
          <w:rFonts w:ascii="Sylfaen" w:hAnsi="Sylfaen" w:cs="Sylfaen"/>
          <w:lang w:val="ka-GE"/>
        </w:rPr>
        <w:t>ანგარიშსწორებ</w:t>
      </w:r>
      <w:r w:rsidR="00711C86" w:rsidRPr="007B0B66">
        <w:rPr>
          <w:rFonts w:ascii="Sylfaen" w:hAnsi="Sylfaen" w:cs="Sylfaen"/>
          <w:lang w:val="ka-GE"/>
        </w:rPr>
        <w:t>ისა</w:t>
      </w:r>
      <w:r w:rsidR="00711C86" w:rsidRPr="007B0B66">
        <w:rPr>
          <w:rFonts w:asciiTheme="minorHAnsi" w:hAnsiTheme="minorHAnsi"/>
          <w:lang w:val="ka-GE"/>
        </w:rPr>
        <w:t xml:space="preserve"> </w:t>
      </w:r>
      <w:r w:rsidR="00711C86" w:rsidRPr="007B0B66">
        <w:rPr>
          <w:rFonts w:ascii="Sylfaen" w:hAnsi="Sylfaen" w:cs="Sylfaen"/>
          <w:lang w:val="ka-GE"/>
        </w:rPr>
        <w:t>და</w:t>
      </w:r>
      <w:r w:rsidR="00711C86" w:rsidRPr="007B0B66">
        <w:rPr>
          <w:rFonts w:asciiTheme="minorHAnsi" w:hAnsiTheme="minorHAnsi"/>
          <w:lang w:val="ka-GE"/>
        </w:rPr>
        <w:t xml:space="preserve"> </w:t>
      </w:r>
      <w:r w:rsidRPr="007B0B66">
        <w:rPr>
          <w:rFonts w:ascii="Sylfaen" w:hAnsi="Sylfaen" w:cs="Sylfaen"/>
          <w:lang w:val="ka-GE"/>
        </w:rPr>
        <w:t>თანამშრომლობის</w:t>
      </w:r>
      <w:r w:rsidRPr="007B0B66">
        <w:rPr>
          <w:rFonts w:asciiTheme="minorHAnsi" w:hAnsiTheme="minorHAnsi"/>
          <w:lang w:val="ka-GE"/>
        </w:rPr>
        <w:t xml:space="preserve"> </w:t>
      </w:r>
      <w:r w:rsidRPr="007B0B66">
        <w:rPr>
          <w:rFonts w:ascii="Sylfaen" w:hAnsi="Sylfaen" w:cs="Sylfaen"/>
          <w:lang w:val="ka-GE"/>
        </w:rPr>
        <w:t>პირობები</w:t>
      </w:r>
    </w:p>
    <w:p w14:paraId="1F95EC39" w14:textId="77777777" w:rsidR="007D73CE" w:rsidRPr="007B0B66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/>
          <w:lang w:val="en-GB"/>
        </w:rPr>
      </w:pPr>
      <w:r w:rsidRPr="007B0B66">
        <w:rPr>
          <w:rFonts w:ascii="Sylfaen" w:hAnsi="Sylfaen" w:cs="Sylfaen"/>
          <w:lang w:val="ka-GE"/>
        </w:rPr>
        <w:t>წარმოსადგენი</w:t>
      </w:r>
      <w:r w:rsidRPr="007B0B66">
        <w:rPr>
          <w:rFonts w:asciiTheme="minorHAnsi" w:hAnsiTheme="minorHAnsi"/>
          <w:lang w:val="ka-GE"/>
        </w:rPr>
        <w:t xml:space="preserve"> </w:t>
      </w:r>
      <w:r w:rsidRPr="007B0B66">
        <w:rPr>
          <w:rFonts w:ascii="Sylfaen" w:hAnsi="Sylfaen" w:cs="Sylfaen"/>
          <w:lang w:val="ka-GE"/>
        </w:rPr>
        <w:t>დოკუმენტაცია</w:t>
      </w:r>
    </w:p>
    <w:p w14:paraId="28D4F00B" w14:textId="44AA5272" w:rsidR="007D73CE" w:rsidRPr="007B0B66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/>
          <w:lang w:val="en-GB"/>
        </w:rPr>
      </w:pPr>
      <w:r w:rsidRPr="007B0B66">
        <w:rPr>
          <w:rFonts w:ascii="Sylfaen" w:hAnsi="Sylfaen" w:cs="Sylfaen"/>
          <w:lang w:val="ka-GE"/>
        </w:rPr>
        <w:t>საგარანტიო</w:t>
      </w:r>
      <w:r w:rsidRPr="007B0B66">
        <w:rPr>
          <w:rFonts w:asciiTheme="minorHAnsi" w:hAnsiTheme="minorHAnsi"/>
          <w:lang w:val="ka-GE"/>
        </w:rPr>
        <w:t xml:space="preserve"> </w:t>
      </w:r>
      <w:r w:rsidRPr="007B0B66">
        <w:rPr>
          <w:rFonts w:ascii="Sylfaen" w:hAnsi="Sylfaen" w:cs="Sylfaen"/>
          <w:lang w:val="ka-GE"/>
        </w:rPr>
        <w:t>პერიოდი</w:t>
      </w:r>
    </w:p>
    <w:p w14:paraId="6B4F3AD8" w14:textId="22EA6C78" w:rsidR="00FD0DCD" w:rsidRPr="007B0B66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/>
          <w:lang w:val="ka-GE"/>
        </w:rPr>
      </w:pPr>
      <w:r w:rsidRPr="007B0B66">
        <w:rPr>
          <w:rFonts w:ascii="Sylfaen" w:hAnsi="Sylfaen" w:cs="Sylfaen"/>
          <w:lang w:val="ka-GE"/>
        </w:rPr>
        <w:t>ხელშეკრულების</w:t>
      </w:r>
      <w:r w:rsidRPr="007B0B66">
        <w:rPr>
          <w:rFonts w:asciiTheme="minorHAnsi" w:hAnsiTheme="minorHAnsi"/>
          <w:lang w:val="ka-GE"/>
        </w:rPr>
        <w:t xml:space="preserve"> </w:t>
      </w:r>
      <w:r w:rsidRPr="007B0B66">
        <w:rPr>
          <w:rFonts w:ascii="Sylfaen" w:hAnsi="Sylfaen" w:cs="Sylfaen"/>
          <w:lang w:val="ka-GE"/>
        </w:rPr>
        <w:t>გაფორმება</w:t>
      </w:r>
    </w:p>
    <w:p w14:paraId="59915253" w14:textId="77777777" w:rsidR="00FD0DCD" w:rsidRPr="007B0B66" w:rsidRDefault="00FD0DCD" w:rsidP="00665C42">
      <w:pPr>
        <w:spacing w:after="0" w:line="360" w:lineRule="auto"/>
        <w:jc w:val="center"/>
        <w:rPr>
          <w:rFonts w:asciiTheme="minorHAnsi" w:hAnsiTheme="minorHAnsi"/>
          <w:b/>
        </w:rPr>
      </w:pPr>
    </w:p>
    <w:p w14:paraId="37101CAF" w14:textId="77777777" w:rsidR="00FD0DCD" w:rsidRPr="007B0B66" w:rsidRDefault="00FD0DCD" w:rsidP="00665C42">
      <w:pPr>
        <w:spacing w:after="0" w:line="360" w:lineRule="auto"/>
        <w:jc w:val="center"/>
        <w:rPr>
          <w:rFonts w:asciiTheme="minorHAnsi" w:hAnsiTheme="minorHAnsi"/>
          <w:b/>
        </w:rPr>
      </w:pPr>
    </w:p>
    <w:p w14:paraId="002939F3" w14:textId="597B4C1E" w:rsidR="00FD0DCD" w:rsidRPr="007B0B66" w:rsidRDefault="00FD0DCD" w:rsidP="00665C42">
      <w:pPr>
        <w:spacing w:after="0" w:line="360" w:lineRule="auto"/>
        <w:jc w:val="center"/>
        <w:rPr>
          <w:rFonts w:asciiTheme="minorHAnsi" w:hAnsiTheme="minorHAnsi"/>
          <w:b/>
        </w:rPr>
      </w:pPr>
    </w:p>
    <w:p w14:paraId="6A23F57C" w14:textId="40C7A4AF" w:rsidR="00F33568" w:rsidRPr="007B0B66" w:rsidRDefault="00F33568" w:rsidP="00665C42">
      <w:pPr>
        <w:spacing w:after="0" w:line="360" w:lineRule="auto"/>
        <w:jc w:val="center"/>
        <w:rPr>
          <w:rFonts w:asciiTheme="minorHAnsi" w:hAnsiTheme="minorHAnsi"/>
          <w:b/>
        </w:rPr>
      </w:pPr>
    </w:p>
    <w:p w14:paraId="46059D73" w14:textId="77777777" w:rsidR="00F33568" w:rsidRPr="007B0B66" w:rsidRDefault="00F33568" w:rsidP="00665C42">
      <w:pPr>
        <w:spacing w:after="0" w:line="360" w:lineRule="auto"/>
        <w:jc w:val="center"/>
        <w:rPr>
          <w:rFonts w:asciiTheme="minorHAnsi" w:hAnsiTheme="minorHAnsi"/>
          <w:b/>
        </w:rPr>
      </w:pPr>
    </w:p>
    <w:p w14:paraId="48A0C09F" w14:textId="77777777" w:rsidR="00FD0DCD" w:rsidRPr="007B0B66" w:rsidRDefault="00FD0DCD" w:rsidP="00665C42">
      <w:pPr>
        <w:spacing w:after="0" w:line="360" w:lineRule="auto"/>
        <w:jc w:val="center"/>
        <w:rPr>
          <w:rFonts w:asciiTheme="minorHAnsi" w:hAnsiTheme="minorHAnsi"/>
          <w:b/>
        </w:rPr>
      </w:pPr>
    </w:p>
    <w:p w14:paraId="5A0A6715" w14:textId="77777777" w:rsidR="00FD0DCD" w:rsidRPr="007B0B66" w:rsidRDefault="00FD0DCD" w:rsidP="00665C42">
      <w:pPr>
        <w:spacing w:after="0" w:line="360" w:lineRule="auto"/>
        <w:jc w:val="center"/>
        <w:rPr>
          <w:rFonts w:asciiTheme="minorHAnsi" w:hAnsiTheme="minorHAnsi"/>
          <w:b/>
        </w:rPr>
      </w:pPr>
    </w:p>
    <w:p w14:paraId="5C217841" w14:textId="77777777" w:rsidR="00FD0DCD" w:rsidRPr="007B0B66" w:rsidRDefault="00FD0DCD" w:rsidP="00665C42">
      <w:pPr>
        <w:spacing w:after="0" w:line="360" w:lineRule="auto"/>
        <w:jc w:val="center"/>
        <w:rPr>
          <w:rFonts w:asciiTheme="minorHAnsi" w:hAnsiTheme="minorHAnsi"/>
          <w:b/>
        </w:rPr>
      </w:pPr>
    </w:p>
    <w:p w14:paraId="0B0F3779" w14:textId="77777777" w:rsidR="00FD0DCD" w:rsidRPr="007B0B66" w:rsidRDefault="00FD0DCD" w:rsidP="00665C42">
      <w:pPr>
        <w:spacing w:after="0" w:line="360" w:lineRule="auto"/>
        <w:jc w:val="center"/>
        <w:rPr>
          <w:rFonts w:asciiTheme="minorHAnsi" w:hAnsiTheme="minorHAnsi"/>
          <w:b/>
        </w:rPr>
      </w:pPr>
    </w:p>
    <w:p w14:paraId="61CFD8F9" w14:textId="6A4EEDB0" w:rsidR="00FD0DCD" w:rsidRPr="007B0B66" w:rsidRDefault="00FD0DCD" w:rsidP="00665C42">
      <w:pPr>
        <w:spacing w:after="0" w:line="360" w:lineRule="auto"/>
        <w:jc w:val="center"/>
        <w:rPr>
          <w:rFonts w:asciiTheme="minorHAnsi" w:hAnsiTheme="minorHAnsi"/>
          <w:b/>
        </w:rPr>
      </w:pPr>
    </w:p>
    <w:p w14:paraId="71017BAF" w14:textId="3101DF35" w:rsidR="00D30223" w:rsidRPr="007B0B66" w:rsidRDefault="00D30223" w:rsidP="00665C42">
      <w:pPr>
        <w:spacing w:after="0" w:line="360" w:lineRule="auto"/>
        <w:jc w:val="center"/>
        <w:rPr>
          <w:rFonts w:asciiTheme="minorHAnsi" w:hAnsiTheme="minorHAnsi"/>
          <w:b/>
        </w:rPr>
      </w:pPr>
    </w:p>
    <w:p w14:paraId="2D7B5ADA" w14:textId="05FE3F37" w:rsidR="00D30223" w:rsidRPr="007B0B66" w:rsidRDefault="00D30223" w:rsidP="00706E4F">
      <w:pPr>
        <w:spacing w:after="0" w:line="360" w:lineRule="auto"/>
        <w:rPr>
          <w:rFonts w:asciiTheme="minorHAnsi" w:hAnsiTheme="minorHAnsi"/>
          <w:b/>
        </w:rPr>
      </w:pPr>
    </w:p>
    <w:p w14:paraId="51D9D02D" w14:textId="77777777" w:rsidR="00706E4F" w:rsidRPr="00846B3E" w:rsidRDefault="00706E4F" w:rsidP="00706E4F">
      <w:pPr>
        <w:spacing w:after="0" w:line="240" w:lineRule="auto"/>
        <w:jc w:val="center"/>
        <w:rPr>
          <w:rFonts w:ascii="Sylfaen" w:hAnsi="Sylfaen"/>
          <w:b/>
          <w:sz w:val="24"/>
          <w:szCs w:val="24"/>
          <w:lang w:val="ka-GE"/>
        </w:rPr>
      </w:pPr>
      <w:r w:rsidRPr="00846B3E">
        <w:rPr>
          <w:rFonts w:ascii="Sylfaen" w:hAnsi="Sylfaen"/>
          <w:b/>
          <w:sz w:val="24"/>
          <w:szCs w:val="24"/>
          <w:lang w:val="ka-GE"/>
        </w:rPr>
        <w:lastRenderedPageBreak/>
        <w:t xml:space="preserve">კონკურსი </w:t>
      </w:r>
      <w:r>
        <w:rPr>
          <w:rFonts w:ascii="Sylfaen" w:hAnsi="Sylfaen"/>
          <w:b/>
          <w:sz w:val="24"/>
          <w:szCs w:val="24"/>
          <w:lang w:val="ka-GE"/>
        </w:rPr>
        <w:t xml:space="preserve">რუსთავის </w:t>
      </w:r>
      <w:r w:rsidRPr="002E0966">
        <w:rPr>
          <w:rFonts w:ascii="Sylfaen" w:hAnsi="Sylfaen"/>
          <w:b/>
          <w:sz w:val="24"/>
          <w:szCs w:val="24"/>
          <w:lang w:val="ka-GE"/>
        </w:rPr>
        <w:t>მარცხენა სანაპიროს მკვებავი ალტერნატიული</w:t>
      </w:r>
      <w:r>
        <w:rPr>
          <w:rFonts w:ascii="Sylfaen" w:hAnsi="Sylfaen"/>
          <w:b/>
          <w:sz w:val="24"/>
          <w:szCs w:val="24"/>
          <w:lang w:val="ka-GE"/>
        </w:rPr>
        <w:t xml:space="preserve"> </w:t>
      </w:r>
      <w:r w:rsidRPr="002E0966">
        <w:rPr>
          <w:rFonts w:ascii="Sylfaen" w:hAnsi="Sylfaen"/>
          <w:b/>
          <w:sz w:val="24"/>
          <w:szCs w:val="24"/>
          <w:lang w:val="ka-GE"/>
        </w:rPr>
        <w:t xml:space="preserve">დ=400 იანი ფოლადის მილის </w:t>
      </w:r>
      <w:r>
        <w:rPr>
          <w:rFonts w:ascii="Sylfaen" w:hAnsi="Sylfaen"/>
          <w:b/>
          <w:sz w:val="24"/>
          <w:szCs w:val="24"/>
          <w:lang w:val="ka-GE"/>
        </w:rPr>
        <w:t xml:space="preserve">მოწყობის სამუშაოების </w:t>
      </w:r>
      <w:r w:rsidRPr="00846B3E">
        <w:rPr>
          <w:rFonts w:ascii="Sylfaen" w:hAnsi="Sylfaen"/>
          <w:b/>
          <w:sz w:val="24"/>
          <w:szCs w:val="24"/>
          <w:lang w:val="ka-GE"/>
        </w:rPr>
        <w:t>შესყიდვის თაობაზე</w:t>
      </w:r>
    </w:p>
    <w:p w14:paraId="52EF8BCA" w14:textId="69981BBC" w:rsidR="004A7AB6" w:rsidRPr="00FB3D36" w:rsidRDefault="0083664C" w:rsidP="00742380">
      <w:pPr>
        <w:spacing w:after="0" w:line="360" w:lineRule="auto"/>
        <w:jc w:val="center"/>
        <w:rPr>
          <w:rFonts w:ascii="Sylfaen" w:hAnsi="Sylfaen"/>
          <w:b/>
          <w:bCs/>
          <w:sz w:val="20"/>
          <w:lang w:val="ka-GE"/>
        </w:rPr>
      </w:pPr>
      <w:r w:rsidRPr="007B0B66">
        <w:rPr>
          <w:rFonts w:asciiTheme="minorHAnsi" w:hAnsiTheme="minorHAnsi"/>
          <w:b/>
          <w:bCs/>
          <w:sz w:val="20"/>
          <w:lang w:val="ka-GE"/>
        </w:rPr>
        <w:t xml:space="preserve">№ </w:t>
      </w:r>
      <w:r w:rsidR="00742380" w:rsidRPr="007B0B66">
        <w:rPr>
          <w:rFonts w:asciiTheme="minorHAnsi" w:hAnsiTheme="minorHAnsi" w:cs="Sylfaen"/>
          <w:b/>
          <w:sz w:val="20"/>
          <w:szCs w:val="20"/>
          <w:lang w:val="en-GB"/>
        </w:rPr>
        <w:t>R-</w:t>
      </w:r>
      <w:r w:rsidR="008744DD">
        <w:rPr>
          <w:rFonts w:asciiTheme="minorHAnsi" w:hAnsiTheme="minorHAnsi" w:cs="Sylfaen"/>
          <w:b/>
          <w:sz w:val="20"/>
          <w:szCs w:val="20"/>
          <w:lang w:val="ka-GE"/>
        </w:rPr>
        <w:t>005</w:t>
      </w:r>
      <w:r w:rsidR="00742380" w:rsidRPr="007B0B66">
        <w:rPr>
          <w:rFonts w:asciiTheme="minorHAnsi" w:hAnsiTheme="minorHAnsi" w:cs="Sylfaen"/>
          <w:b/>
          <w:sz w:val="20"/>
          <w:szCs w:val="20"/>
          <w:lang w:val="ka-GE"/>
        </w:rPr>
        <w:t>-</w:t>
      </w:r>
      <w:r w:rsidR="00742380" w:rsidRPr="007B0B66">
        <w:rPr>
          <w:rFonts w:asciiTheme="minorHAnsi" w:hAnsiTheme="minorHAnsi" w:cs="Sylfaen"/>
          <w:b/>
          <w:sz w:val="20"/>
          <w:szCs w:val="20"/>
          <w:lang w:val="en-GB"/>
        </w:rPr>
        <w:t>BID-</w:t>
      </w:r>
      <w:r w:rsidR="00FB3D36">
        <w:rPr>
          <w:rFonts w:asciiTheme="minorHAnsi" w:hAnsiTheme="minorHAnsi" w:cs="Sylfaen"/>
          <w:b/>
          <w:sz w:val="20"/>
          <w:szCs w:val="20"/>
          <w:lang w:val="ka-GE"/>
        </w:rPr>
        <w:t>18</w:t>
      </w:r>
    </w:p>
    <w:p w14:paraId="38DCEA41" w14:textId="1146F0BA" w:rsidR="00A50438" w:rsidRPr="007B0B66" w:rsidRDefault="00D30223" w:rsidP="00AE4033">
      <w:pPr>
        <w:pStyle w:val="Heading1"/>
        <w:numPr>
          <w:ilvl w:val="0"/>
          <w:numId w:val="8"/>
        </w:numPr>
        <w:rPr>
          <w:rFonts w:asciiTheme="minorHAnsi" w:hAnsiTheme="minorHAnsi"/>
          <w:b/>
          <w:color w:val="auto"/>
          <w:sz w:val="20"/>
          <w:szCs w:val="20"/>
          <w:lang w:val="ka-GE"/>
        </w:rPr>
      </w:pPr>
      <w:r w:rsidRPr="007B0B66">
        <w:rPr>
          <w:rFonts w:ascii="Sylfaen" w:hAnsi="Sylfaen" w:cs="Sylfaen"/>
          <w:b/>
          <w:color w:val="auto"/>
          <w:sz w:val="20"/>
          <w:szCs w:val="20"/>
          <w:lang w:val="ka-GE"/>
        </w:rPr>
        <w:t>ზოგადი</w:t>
      </w:r>
    </w:p>
    <w:p w14:paraId="0E13A4FF" w14:textId="23447B09" w:rsidR="00713EFC" w:rsidRPr="00706E4F" w:rsidRDefault="00D30223" w:rsidP="00706E4F">
      <w:pPr>
        <w:spacing w:after="0" w:line="240" w:lineRule="auto"/>
        <w:ind w:firstLine="360"/>
        <w:rPr>
          <w:rFonts w:ascii="Sylfaen" w:hAnsi="Sylfaen" w:cs="Sylfaen"/>
          <w:b/>
          <w:sz w:val="20"/>
          <w:szCs w:val="20"/>
          <w:lang w:val="ka-GE"/>
        </w:rPr>
      </w:pPr>
      <w:r w:rsidRPr="007B0B66">
        <w:rPr>
          <w:rFonts w:ascii="Sylfaen" w:hAnsi="Sylfaen" w:cs="Sylfaen"/>
          <w:sz w:val="20"/>
          <w:szCs w:val="20"/>
          <w:lang w:val="ka-GE"/>
        </w:rPr>
        <w:t>შპს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Theme="minorHAnsi" w:hAnsiTheme="minorHAnsi" w:cs="Calibri"/>
          <w:sz w:val="20"/>
          <w:szCs w:val="20"/>
          <w:lang w:val="ka-GE"/>
        </w:rPr>
        <w:t>„</w:t>
      </w:r>
      <w:r w:rsidR="00E04FBD" w:rsidRPr="007B0B66">
        <w:rPr>
          <w:rFonts w:ascii="Sylfaen" w:hAnsi="Sylfaen" w:cs="Sylfaen"/>
          <w:sz w:val="20"/>
          <w:szCs w:val="20"/>
          <w:lang w:val="ka-GE"/>
        </w:rPr>
        <w:t>რუსთავის</w:t>
      </w:r>
      <w:r w:rsidR="00E04FBD" w:rsidRPr="007B0B66">
        <w:rPr>
          <w:rFonts w:asciiTheme="minorHAnsi" w:hAnsiTheme="minorHAnsi" w:cs="Sylfaen"/>
          <w:sz w:val="20"/>
          <w:szCs w:val="20"/>
          <w:lang w:val="ka-GE"/>
        </w:rPr>
        <w:t xml:space="preserve"> </w:t>
      </w:r>
      <w:r w:rsidR="00E04FBD" w:rsidRPr="007B0B66">
        <w:rPr>
          <w:rFonts w:ascii="Sylfaen" w:hAnsi="Sylfaen" w:cs="Sylfaen"/>
          <w:sz w:val="20"/>
          <w:szCs w:val="20"/>
          <w:lang w:val="ka-GE"/>
        </w:rPr>
        <w:t>წყალი</w:t>
      </w:r>
      <w:r w:rsidRPr="007B0B66">
        <w:rPr>
          <w:rFonts w:asciiTheme="minorHAnsi" w:hAnsiTheme="minorHAnsi" w:cs="Calibri"/>
          <w:sz w:val="20"/>
          <w:szCs w:val="20"/>
          <w:lang w:val="ka-GE"/>
        </w:rPr>
        <w:t>“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="00E04FBD" w:rsidRPr="007B0B66">
        <w:rPr>
          <w:rFonts w:asciiTheme="minorHAnsi" w:hAnsiTheme="minorHAnsi" w:cs="Arial"/>
          <w:sz w:val="20"/>
          <w:szCs w:val="20"/>
        </w:rPr>
        <w:t>(RWC</w:t>
      </w:r>
      <w:r w:rsidR="00713EFC" w:rsidRPr="007B0B66">
        <w:rPr>
          <w:rFonts w:asciiTheme="minorHAnsi" w:hAnsiTheme="minorHAnsi" w:cs="Arial"/>
          <w:sz w:val="20"/>
          <w:szCs w:val="20"/>
        </w:rPr>
        <w:t xml:space="preserve">) </w:t>
      </w:r>
      <w:r w:rsidRPr="007B0B66">
        <w:rPr>
          <w:rFonts w:ascii="Sylfaen" w:hAnsi="Sylfaen" w:cs="Sylfaen"/>
          <w:sz w:val="20"/>
          <w:szCs w:val="20"/>
          <w:lang w:val="ka-GE"/>
        </w:rPr>
        <w:t>ატარებს</w:t>
      </w:r>
      <w:r w:rsidRPr="007B0B66">
        <w:rPr>
          <w:rFonts w:asciiTheme="minorHAnsi" w:hAnsiTheme="minorHAnsi" w:cs="Arial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კონკურსს</w:t>
      </w:r>
      <w:r w:rsidRPr="007B0B66">
        <w:rPr>
          <w:rFonts w:asciiTheme="minorHAnsi" w:hAnsiTheme="minorHAnsi" w:cs="Arial"/>
          <w:sz w:val="20"/>
          <w:szCs w:val="20"/>
          <w:lang w:val="ka-GE"/>
        </w:rPr>
        <w:t xml:space="preserve"> </w:t>
      </w:r>
      <w:r w:rsidR="00706E4F" w:rsidRPr="00706E4F">
        <w:rPr>
          <w:rFonts w:ascii="Sylfaen" w:hAnsi="Sylfaen" w:cs="Sylfaen"/>
          <w:b/>
          <w:sz w:val="20"/>
          <w:szCs w:val="20"/>
          <w:lang w:val="ka-GE"/>
        </w:rPr>
        <w:t>რუსთავის მარცხენა სანაპიროს მკვებავი ალტერნატიული დ=400 იანი ფოლადის მილის მოწყობის სამუშაოების შესყიდვის თაობაზე</w:t>
      </w:r>
      <w:r w:rsidR="008744DD">
        <w:rPr>
          <w:rFonts w:ascii="Sylfaen" w:hAnsi="Sylfaen" w:cs="Sylfaen"/>
          <w:b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და</w:t>
      </w:r>
      <w:r w:rsidRPr="007B0B66">
        <w:rPr>
          <w:rFonts w:asciiTheme="minorHAnsi" w:hAnsiTheme="minorHAnsi" w:cs="Arial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იწვევს</w:t>
      </w:r>
      <w:r w:rsidRPr="007B0B66">
        <w:rPr>
          <w:rFonts w:asciiTheme="minorHAnsi" w:hAnsiTheme="minorHAnsi" w:cs="Arial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კვალიფიციურ</w:t>
      </w:r>
      <w:r w:rsidRPr="007B0B66">
        <w:rPr>
          <w:rFonts w:asciiTheme="minorHAnsi" w:hAnsiTheme="minorHAnsi" w:cs="Arial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კომპანიებს</w:t>
      </w:r>
      <w:r w:rsidRPr="007B0B66">
        <w:rPr>
          <w:rFonts w:asciiTheme="minorHAnsi" w:hAnsiTheme="minorHAnsi" w:cs="Arial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მონაწილეობის</w:t>
      </w:r>
      <w:r w:rsidRPr="007B0B66">
        <w:rPr>
          <w:rFonts w:asciiTheme="minorHAnsi" w:hAnsiTheme="minorHAnsi" w:cs="Arial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მისაღებად</w:t>
      </w:r>
      <w:r w:rsidR="00713EFC" w:rsidRPr="007B0B66">
        <w:rPr>
          <w:rFonts w:asciiTheme="minorHAnsi" w:hAnsiTheme="minorHAnsi"/>
          <w:sz w:val="20"/>
          <w:szCs w:val="20"/>
        </w:rPr>
        <w:t>.</w:t>
      </w:r>
      <w:r w:rsidR="00E262FC" w:rsidRPr="007B0B66">
        <w:rPr>
          <w:rFonts w:asciiTheme="minorHAnsi" w:hAnsiTheme="minorHAnsi"/>
          <w:sz w:val="20"/>
          <w:szCs w:val="20"/>
        </w:rPr>
        <w:t xml:space="preserve"> </w:t>
      </w:r>
    </w:p>
    <w:p w14:paraId="4672493B" w14:textId="77777777" w:rsidR="00F33568" w:rsidRPr="007B0B66" w:rsidRDefault="00F33568" w:rsidP="00F33568">
      <w:pPr>
        <w:spacing w:after="0" w:line="240" w:lineRule="auto"/>
        <w:rPr>
          <w:rFonts w:asciiTheme="minorHAnsi" w:hAnsiTheme="minorHAnsi"/>
          <w:b/>
          <w:bCs/>
          <w:lang w:val="ka-GE"/>
        </w:rPr>
      </w:pPr>
    </w:p>
    <w:p w14:paraId="22AD74E6" w14:textId="60BCEA76" w:rsidR="00665C42" w:rsidRPr="007B0B66" w:rsidRDefault="00D30223" w:rsidP="00F33568">
      <w:pPr>
        <w:spacing w:after="0" w:line="360" w:lineRule="auto"/>
        <w:ind w:firstLine="360"/>
        <w:rPr>
          <w:rFonts w:asciiTheme="minorHAnsi" w:hAnsiTheme="minorHAnsi" w:cs="Calibri"/>
          <w:sz w:val="20"/>
          <w:szCs w:val="20"/>
          <w:lang w:val="ka-GE"/>
        </w:rPr>
      </w:pPr>
      <w:r w:rsidRPr="007B0B66">
        <w:rPr>
          <w:rFonts w:ascii="Sylfaen" w:hAnsi="Sylfaen" w:cs="Sylfaen"/>
          <w:sz w:val="20"/>
          <w:szCs w:val="20"/>
          <w:lang w:val="ka-GE"/>
        </w:rPr>
        <w:t>კონკურსის</w:t>
      </w:r>
      <w:r w:rsidRPr="007B0B66">
        <w:rPr>
          <w:rFonts w:asciiTheme="minorHAnsi" w:hAnsiTheme="minorHAnsi" w:cs="Calibr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მიზანია</w:t>
      </w:r>
      <w:r w:rsidRPr="007B0B66">
        <w:rPr>
          <w:rFonts w:asciiTheme="minorHAnsi" w:hAnsiTheme="minorHAnsi" w:cs="Calibr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შეირჩეს</w:t>
      </w:r>
      <w:r w:rsidRPr="007B0B66">
        <w:rPr>
          <w:rFonts w:asciiTheme="minorHAnsi" w:hAnsiTheme="minorHAnsi" w:cs="Calibr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ერთი</w:t>
      </w:r>
      <w:r w:rsidRPr="007B0B66">
        <w:rPr>
          <w:rFonts w:asciiTheme="minorHAnsi" w:hAnsiTheme="minorHAnsi" w:cs="Calibr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კონტრაქტორი</w:t>
      </w:r>
      <w:r w:rsidRPr="007B0B66">
        <w:rPr>
          <w:rFonts w:asciiTheme="minorHAnsi" w:hAnsiTheme="minorHAnsi" w:cs="Calibri"/>
          <w:sz w:val="20"/>
          <w:szCs w:val="20"/>
          <w:lang w:val="ka-GE"/>
        </w:rPr>
        <w:t xml:space="preserve">, </w:t>
      </w:r>
      <w:r w:rsidRPr="007B0B66">
        <w:rPr>
          <w:rFonts w:ascii="Sylfaen" w:hAnsi="Sylfaen" w:cs="Sylfaen"/>
          <w:sz w:val="20"/>
          <w:szCs w:val="20"/>
          <w:lang w:val="ka-GE"/>
        </w:rPr>
        <w:t>რომელიც</w:t>
      </w:r>
      <w:r w:rsidRPr="007B0B66">
        <w:rPr>
          <w:rFonts w:asciiTheme="minorHAnsi" w:hAnsiTheme="minorHAnsi" w:cs="Calibr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უზრუნველყოფს</w:t>
      </w:r>
      <w:r w:rsidRPr="007B0B66">
        <w:rPr>
          <w:rFonts w:asciiTheme="minorHAnsi" w:hAnsiTheme="minorHAnsi" w:cs="Calibr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სამუშოების</w:t>
      </w:r>
      <w:r w:rsidRPr="007B0B66">
        <w:rPr>
          <w:rFonts w:asciiTheme="minorHAnsi" w:hAnsiTheme="minorHAnsi" w:cs="Calibr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შესრულე</w:t>
      </w:r>
      <w:r w:rsidR="00F33568" w:rsidRPr="007B0B66">
        <w:rPr>
          <w:rFonts w:ascii="Sylfaen" w:hAnsi="Sylfaen" w:cs="Sylfaen"/>
          <w:sz w:val="20"/>
          <w:szCs w:val="20"/>
          <w:lang w:val="ka-GE"/>
        </w:rPr>
        <w:t>ბას</w:t>
      </w:r>
      <w:r w:rsidR="00F33568" w:rsidRPr="007B0B66">
        <w:rPr>
          <w:rFonts w:asciiTheme="minorHAnsi" w:hAnsiTheme="minorHAnsi" w:cs="Calibr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კომპანიის</w:t>
      </w:r>
      <w:r w:rsidRPr="007B0B66">
        <w:rPr>
          <w:rFonts w:asciiTheme="minorHAnsi" w:hAnsiTheme="minorHAnsi" w:cs="Calibr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მოთხოვნების</w:t>
      </w:r>
      <w:r w:rsidRPr="007B0B66">
        <w:rPr>
          <w:rFonts w:asciiTheme="minorHAnsi" w:hAnsiTheme="minorHAnsi" w:cs="Calibr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გათვალისწინებით</w:t>
      </w:r>
      <w:r w:rsidRPr="007B0B66">
        <w:rPr>
          <w:rFonts w:asciiTheme="minorHAnsi" w:hAnsiTheme="minorHAnsi" w:cs="Calibri"/>
          <w:sz w:val="20"/>
          <w:szCs w:val="20"/>
          <w:lang w:val="ka-GE"/>
        </w:rPr>
        <w:t>.</w:t>
      </w:r>
      <w:r w:rsidR="005C14A4" w:rsidRPr="007B0B66">
        <w:rPr>
          <w:rFonts w:asciiTheme="minorHAnsi" w:hAnsiTheme="minorHAnsi" w:cs="Calibri"/>
          <w:sz w:val="20"/>
          <w:szCs w:val="20"/>
          <w:lang w:val="ka-GE"/>
        </w:rPr>
        <w:t xml:space="preserve"> </w:t>
      </w:r>
    </w:p>
    <w:p w14:paraId="736A601C" w14:textId="5CA2DE5B" w:rsidR="005C14A4" w:rsidRPr="007B0B66" w:rsidRDefault="00D30223" w:rsidP="00E04FBD">
      <w:pPr>
        <w:spacing w:after="0" w:line="360" w:lineRule="auto"/>
        <w:ind w:firstLine="360"/>
        <w:jc w:val="both"/>
        <w:rPr>
          <w:rFonts w:asciiTheme="minorHAnsi" w:hAnsiTheme="minorHAnsi"/>
        </w:rPr>
      </w:pPr>
      <w:r w:rsidRPr="007B0B66">
        <w:rPr>
          <w:rFonts w:ascii="Sylfaen" w:hAnsi="Sylfaen" w:cs="Sylfaen"/>
          <w:b/>
          <w:sz w:val="20"/>
          <w:szCs w:val="20"/>
          <w:lang w:val="ka-GE"/>
        </w:rPr>
        <w:t>კონკურსის</w:t>
      </w:r>
      <w:r w:rsidRPr="007B0B66">
        <w:rPr>
          <w:rFonts w:asciiTheme="minorHAnsi" w:hAnsiTheme="minorHAnsi"/>
          <w:b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b/>
          <w:sz w:val="20"/>
          <w:szCs w:val="20"/>
          <w:lang w:val="ka-GE"/>
        </w:rPr>
        <w:t>ნომერი</w:t>
      </w:r>
      <w:r w:rsidR="005C14A4" w:rsidRPr="007B0B66">
        <w:rPr>
          <w:rFonts w:asciiTheme="minorHAnsi" w:hAnsiTheme="minorHAnsi"/>
          <w:b/>
          <w:sz w:val="20"/>
          <w:szCs w:val="20"/>
        </w:rPr>
        <w:t xml:space="preserve">:   </w:t>
      </w:r>
      <w:r w:rsidR="005C14A4" w:rsidRPr="007B0B66">
        <w:rPr>
          <w:rFonts w:asciiTheme="minorHAnsi" w:hAnsiTheme="minorHAnsi"/>
          <w:b/>
          <w:sz w:val="20"/>
          <w:szCs w:val="20"/>
          <w:lang w:val="ka-GE"/>
        </w:rPr>
        <w:t>№</w:t>
      </w:r>
      <w:r w:rsidR="005C14A4" w:rsidRPr="007B0B66">
        <w:rPr>
          <w:rFonts w:asciiTheme="minorHAnsi" w:hAnsiTheme="minorHAnsi"/>
          <w:b/>
          <w:sz w:val="20"/>
          <w:szCs w:val="20"/>
        </w:rPr>
        <w:t xml:space="preserve"> </w:t>
      </w:r>
      <w:r w:rsidR="00E04FBD" w:rsidRPr="007B0B66">
        <w:rPr>
          <w:rFonts w:asciiTheme="minorHAnsi" w:hAnsiTheme="minorHAnsi" w:cs="Sylfaen"/>
          <w:b/>
          <w:sz w:val="20"/>
          <w:szCs w:val="20"/>
          <w:lang w:val="en-GB"/>
        </w:rPr>
        <w:t>R-</w:t>
      </w:r>
      <w:r w:rsidR="00706E4F">
        <w:rPr>
          <w:rFonts w:asciiTheme="minorHAnsi" w:hAnsiTheme="minorHAnsi" w:cs="Sylfaen"/>
          <w:b/>
          <w:sz w:val="20"/>
          <w:szCs w:val="20"/>
          <w:lang w:val="ka-GE"/>
        </w:rPr>
        <w:t>006</w:t>
      </w:r>
      <w:r w:rsidR="00E04FBD" w:rsidRPr="007B0B66">
        <w:rPr>
          <w:rFonts w:asciiTheme="minorHAnsi" w:hAnsiTheme="minorHAnsi" w:cs="Sylfaen"/>
          <w:b/>
          <w:sz w:val="20"/>
          <w:szCs w:val="20"/>
          <w:lang w:val="ka-GE"/>
        </w:rPr>
        <w:t>-</w:t>
      </w:r>
      <w:r w:rsidR="00E04FBD" w:rsidRPr="007B0B66">
        <w:rPr>
          <w:rFonts w:asciiTheme="minorHAnsi" w:hAnsiTheme="minorHAnsi" w:cs="Sylfaen"/>
          <w:b/>
          <w:sz w:val="20"/>
          <w:szCs w:val="20"/>
          <w:lang w:val="en-GB"/>
        </w:rPr>
        <w:t>BID-</w:t>
      </w:r>
      <w:r w:rsidR="00E04FBD" w:rsidRPr="007B0B66">
        <w:rPr>
          <w:rFonts w:asciiTheme="minorHAnsi" w:hAnsiTheme="minorHAnsi" w:cs="Sylfaen"/>
          <w:b/>
          <w:sz w:val="20"/>
          <w:szCs w:val="20"/>
          <w:lang w:val="ka-GE"/>
        </w:rPr>
        <w:t>17</w:t>
      </w:r>
    </w:p>
    <w:p w14:paraId="5ACA1495" w14:textId="57F722B4" w:rsidR="00FB3D36" w:rsidRPr="009C1398" w:rsidRDefault="00FB3D36" w:rsidP="00FB3D36">
      <w:pPr>
        <w:spacing w:after="0" w:line="240" w:lineRule="auto"/>
        <w:rPr>
          <w:rFonts w:asciiTheme="minorHAnsi" w:hAnsiTheme="minorHAnsi" w:cs="Sylfaen"/>
          <w:b/>
          <w:sz w:val="20"/>
          <w:szCs w:val="20"/>
          <w:u w:val="single"/>
          <w:lang w:val="ka-GE"/>
        </w:rPr>
      </w:pPr>
      <w:r w:rsidRPr="009C1398">
        <w:rPr>
          <w:rFonts w:ascii="Sylfaen" w:hAnsi="Sylfaen" w:cs="Sylfaen"/>
          <w:b/>
          <w:sz w:val="20"/>
          <w:szCs w:val="20"/>
          <w:u w:val="single"/>
          <w:lang w:val="ka-GE"/>
        </w:rPr>
        <w:t>შესყიდვა</w:t>
      </w:r>
      <w:r w:rsidRPr="009C1398">
        <w:rPr>
          <w:rFonts w:asciiTheme="minorHAnsi" w:hAnsiTheme="minorHAnsi" w:cs="Sylfaen"/>
          <w:b/>
          <w:sz w:val="20"/>
          <w:szCs w:val="20"/>
          <w:u w:val="single"/>
          <w:lang w:val="ka-GE"/>
        </w:rPr>
        <w:t xml:space="preserve"> </w:t>
      </w:r>
      <w:r w:rsidRPr="009C1398">
        <w:rPr>
          <w:rFonts w:ascii="Sylfaen" w:hAnsi="Sylfaen" w:cs="Sylfaen"/>
          <w:b/>
          <w:sz w:val="20"/>
          <w:szCs w:val="20"/>
          <w:u w:val="single"/>
          <w:lang w:val="ka-GE"/>
        </w:rPr>
        <w:t>განხორციელდება</w:t>
      </w:r>
      <w:r w:rsidR="008744DD">
        <w:rPr>
          <w:rFonts w:asciiTheme="minorHAnsi" w:hAnsiTheme="minorHAnsi" w:cs="Sylfaen"/>
          <w:b/>
          <w:sz w:val="20"/>
          <w:szCs w:val="20"/>
          <w:u w:val="single"/>
          <w:lang w:val="ka-GE"/>
        </w:rPr>
        <w:t xml:space="preserve"> 1</w:t>
      </w:r>
      <w:r w:rsidRPr="009C1398">
        <w:rPr>
          <w:rFonts w:asciiTheme="minorHAnsi" w:hAnsiTheme="minorHAnsi" w:cs="Sylfaen"/>
          <w:b/>
          <w:sz w:val="20"/>
          <w:szCs w:val="20"/>
          <w:u w:val="single"/>
          <w:lang w:val="ka-GE"/>
        </w:rPr>
        <w:t xml:space="preserve"> (</w:t>
      </w:r>
      <w:r w:rsidR="008744DD">
        <w:rPr>
          <w:rFonts w:ascii="Sylfaen" w:hAnsi="Sylfaen" w:cs="Sylfaen"/>
          <w:b/>
          <w:sz w:val="20"/>
          <w:szCs w:val="20"/>
          <w:u w:val="single"/>
          <w:lang w:val="ka-GE"/>
        </w:rPr>
        <w:t>ერთ</w:t>
      </w:r>
      <w:r w:rsidRPr="009C1398">
        <w:rPr>
          <w:rFonts w:asciiTheme="minorHAnsi" w:hAnsiTheme="minorHAnsi" w:cs="Sylfaen"/>
          <w:b/>
          <w:sz w:val="20"/>
          <w:szCs w:val="20"/>
          <w:u w:val="single"/>
          <w:lang w:val="ka-GE"/>
        </w:rPr>
        <w:t xml:space="preserve">) </w:t>
      </w:r>
      <w:r w:rsidRPr="009C1398">
        <w:rPr>
          <w:rFonts w:ascii="Sylfaen" w:hAnsi="Sylfaen" w:cs="Sylfaen"/>
          <w:b/>
          <w:sz w:val="20"/>
          <w:szCs w:val="20"/>
          <w:u w:val="single"/>
          <w:lang w:val="ka-GE"/>
        </w:rPr>
        <w:t>ლოტად</w:t>
      </w:r>
      <w:r w:rsidRPr="009C1398">
        <w:rPr>
          <w:rFonts w:asciiTheme="minorHAnsi" w:hAnsiTheme="minorHAnsi" w:cs="Sylfaen"/>
          <w:b/>
          <w:sz w:val="20"/>
          <w:szCs w:val="20"/>
          <w:u w:val="single"/>
          <w:lang w:val="ka-GE"/>
        </w:rPr>
        <w:t>:</w:t>
      </w:r>
    </w:p>
    <w:p w14:paraId="15847E69" w14:textId="77777777" w:rsidR="00FB3D36" w:rsidRPr="009C1398" w:rsidRDefault="00FB3D36" w:rsidP="00FB3D36">
      <w:pPr>
        <w:spacing w:after="0" w:line="240" w:lineRule="auto"/>
        <w:rPr>
          <w:rFonts w:asciiTheme="minorHAnsi" w:hAnsiTheme="minorHAnsi" w:cs="Sylfaen"/>
          <w:b/>
          <w:sz w:val="10"/>
          <w:szCs w:val="10"/>
          <w:lang w:val="ka-GE"/>
        </w:rPr>
      </w:pPr>
    </w:p>
    <w:p w14:paraId="1A06310C" w14:textId="4BB94F03" w:rsidR="008744DD" w:rsidRPr="00846B3E" w:rsidRDefault="00706E4F" w:rsidP="00706E4F">
      <w:pPr>
        <w:spacing w:after="0" w:line="240" w:lineRule="auto"/>
        <w:ind w:left="720"/>
        <w:rPr>
          <w:rFonts w:ascii="Sylfaen" w:hAnsi="Sylfaen" w:cs="Sylfaen"/>
          <w:sz w:val="20"/>
          <w:szCs w:val="20"/>
          <w:u w:val="single"/>
          <w:lang w:val="ka-GE"/>
        </w:rPr>
      </w:pPr>
      <w:r w:rsidRPr="00804478">
        <w:rPr>
          <w:rFonts w:ascii="Sylfaen" w:hAnsi="Sylfaen" w:cs="Sylfaen"/>
          <w:sz w:val="20"/>
          <w:szCs w:val="20"/>
          <w:u w:val="single"/>
          <w:lang w:val="ka-GE"/>
        </w:rPr>
        <w:t>ლოტი</w:t>
      </w:r>
      <w:r w:rsidRPr="00033668">
        <w:rPr>
          <w:rFonts w:cs="Sylfaen"/>
          <w:sz w:val="20"/>
          <w:szCs w:val="20"/>
          <w:u w:val="single"/>
          <w:lang w:val="ka-GE"/>
        </w:rPr>
        <w:t xml:space="preserve"> N 1:</w:t>
      </w:r>
      <w:r>
        <w:rPr>
          <w:rFonts w:ascii="Sylfaen" w:hAnsi="Sylfaen" w:cs="Sylfaen"/>
          <w:sz w:val="20"/>
          <w:szCs w:val="20"/>
          <w:u w:val="single"/>
          <w:lang w:val="ka-GE"/>
        </w:rPr>
        <w:t xml:space="preserve"> დ=400 იანი ფოლადის მილის მოწყობა</w:t>
      </w:r>
    </w:p>
    <w:p w14:paraId="0DEFEBB9" w14:textId="77777777" w:rsidR="001E1114" w:rsidRPr="007B0B66" w:rsidRDefault="001E1114" w:rsidP="001E1114">
      <w:pPr>
        <w:spacing w:after="0" w:line="360" w:lineRule="auto"/>
        <w:jc w:val="both"/>
        <w:rPr>
          <w:rFonts w:asciiTheme="minorHAnsi" w:hAnsiTheme="minorHAnsi" w:cs="Sylfaen"/>
          <w:b/>
          <w:sz w:val="20"/>
          <w:szCs w:val="20"/>
          <w:lang w:val="ka-GE"/>
        </w:rPr>
      </w:pPr>
    </w:p>
    <w:p w14:paraId="305B2CCE" w14:textId="2546676F" w:rsidR="00FB3D36" w:rsidRDefault="00FB3D36" w:rsidP="00706E4F">
      <w:pPr>
        <w:spacing w:after="0" w:line="360" w:lineRule="auto"/>
        <w:jc w:val="both"/>
        <w:rPr>
          <w:rFonts w:asciiTheme="minorHAnsi" w:hAnsiTheme="minorHAnsi"/>
          <w:b/>
          <w:sz w:val="20"/>
          <w:szCs w:val="20"/>
        </w:rPr>
      </w:pPr>
      <w:r w:rsidRPr="009C1398">
        <w:rPr>
          <w:rFonts w:ascii="Sylfaen" w:hAnsi="Sylfaen" w:cs="Sylfaen"/>
          <w:b/>
          <w:sz w:val="20"/>
          <w:szCs w:val="20"/>
          <w:lang w:val="ka-GE"/>
        </w:rPr>
        <w:t>წინადადების</w:t>
      </w:r>
      <w:r w:rsidRPr="009C1398">
        <w:rPr>
          <w:rFonts w:asciiTheme="minorHAnsi" w:hAnsiTheme="minorHAnsi"/>
          <w:b/>
          <w:sz w:val="20"/>
          <w:szCs w:val="20"/>
          <w:lang w:val="ka-GE"/>
        </w:rPr>
        <w:t xml:space="preserve"> </w:t>
      </w:r>
      <w:r w:rsidRPr="009C1398">
        <w:rPr>
          <w:rFonts w:ascii="Sylfaen" w:hAnsi="Sylfaen" w:cs="Sylfaen"/>
          <w:b/>
          <w:sz w:val="20"/>
          <w:szCs w:val="20"/>
          <w:lang w:val="ka-GE"/>
        </w:rPr>
        <w:t>მიწოდების</w:t>
      </w:r>
      <w:r w:rsidRPr="009C1398">
        <w:rPr>
          <w:rFonts w:asciiTheme="minorHAnsi" w:hAnsiTheme="minorHAnsi"/>
          <w:b/>
          <w:sz w:val="20"/>
          <w:szCs w:val="20"/>
          <w:lang w:val="ka-GE"/>
        </w:rPr>
        <w:t xml:space="preserve"> </w:t>
      </w:r>
      <w:r w:rsidRPr="009C1398">
        <w:rPr>
          <w:rFonts w:ascii="Sylfaen" w:hAnsi="Sylfaen" w:cs="Sylfaen"/>
          <w:b/>
          <w:sz w:val="20"/>
          <w:szCs w:val="20"/>
          <w:lang w:val="ka-GE"/>
        </w:rPr>
        <w:t>საბოლოო</w:t>
      </w:r>
      <w:r w:rsidRPr="009C1398">
        <w:rPr>
          <w:rFonts w:asciiTheme="minorHAnsi" w:hAnsiTheme="minorHAnsi"/>
          <w:b/>
          <w:sz w:val="20"/>
          <w:szCs w:val="20"/>
          <w:lang w:val="ka-GE"/>
        </w:rPr>
        <w:t xml:space="preserve"> </w:t>
      </w:r>
      <w:r w:rsidRPr="009C1398">
        <w:rPr>
          <w:rFonts w:ascii="Sylfaen" w:hAnsi="Sylfaen" w:cs="Sylfaen"/>
          <w:b/>
          <w:sz w:val="20"/>
          <w:szCs w:val="20"/>
          <w:lang w:val="ka-GE"/>
        </w:rPr>
        <w:t>ვადაა</w:t>
      </w:r>
      <w:r w:rsidRPr="009C1398">
        <w:rPr>
          <w:rFonts w:asciiTheme="minorHAnsi" w:hAnsiTheme="minorHAnsi"/>
          <w:b/>
          <w:sz w:val="20"/>
          <w:szCs w:val="20"/>
          <w:lang w:val="ka-GE"/>
        </w:rPr>
        <w:t xml:space="preserve"> </w:t>
      </w:r>
      <w:r w:rsidR="00706E4F" w:rsidRPr="00033668">
        <w:rPr>
          <w:b/>
          <w:sz w:val="20"/>
          <w:szCs w:val="20"/>
          <w:lang w:val="ka-GE"/>
        </w:rPr>
        <w:t xml:space="preserve">2018  </w:t>
      </w:r>
      <w:r w:rsidR="00706E4F" w:rsidRPr="009C1398">
        <w:rPr>
          <w:rFonts w:ascii="Sylfaen" w:hAnsi="Sylfaen" w:cs="Sylfaen"/>
          <w:b/>
          <w:sz w:val="20"/>
          <w:szCs w:val="20"/>
          <w:lang w:val="ka-GE"/>
        </w:rPr>
        <w:t>წლის</w:t>
      </w:r>
      <w:r w:rsidR="00706E4F">
        <w:rPr>
          <w:b/>
          <w:sz w:val="20"/>
          <w:szCs w:val="20"/>
          <w:lang w:val="ka-GE"/>
        </w:rPr>
        <w:t xml:space="preserve"> </w:t>
      </w:r>
      <w:r w:rsidR="00706E4F">
        <w:rPr>
          <w:rFonts w:ascii="Sylfaen" w:hAnsi="Sylfaen"/>
          <w:b/>
          <w:sz w:val="20"/>
          <w:szCs w:val="20"/>
          <w:lang w:val="ka-GE"/>
        </w:rPr>
        <w:t xml:space="preserve">7 ივნისი </w:t>
      </w:r>
      <w:r w:rsidR="00706E4F" w:rsidRPr="00033668">
        <w:rPr>
          <w:b/>
          <w:sz w:val="20"/>
          <w:szCs w:val="20"/>
          <w:lang w:val="ka-GE"/>
        </w:rPr>
        <w:t xml:space="preserve">17:00 </w:t>
      </w:r>
      <w:r w:rsidR="00706E4F" w:rsidRPr="009C1398">
        <w:rPr>
          <w:rFonts w:ascii="Sylfaen" w:hAnsi="Sylfaen" w:cs="Sylfaen"/>
          <w:b/>
          <w:sz w:val="20"/>
          <w:szCs w:val="20"/>
          <w:lang w:val="ka-GE"/>
        </w:rPr>
        <w:t>სთ</w:t>
      </w:r>
      <w:r w:rsidR="00706E4F" w:rsidRPr="00033668">
        <w:rPr>
          <w:b/>
          <w:sz w:val="20"/>
          <w:szCs w:val="20"/>
          <w:lang w:val="ka-GE"/>
        </w:rPr>
        <w:t>.</w:t>
      </w:r>
    </w:p>
    <w:p w14:paraId="1ED073A8" w14:textId="603A1C43" w:rsidR="00833770" w:rsidRPr="007B0B66" w:rsidRDefault="008C144D" w:rsidP="001E1114">
      <w:pPr>
        <w:spacing w:after="0" w:line="360" w:lineRule="auto"/>
        <w:jc w:val="both"/>
        <w:rPr>
          <w:rFonts w:asciiTheme="minorHAnsi" w:hAnsiTheme="minorHAnsi"/>
          <w:sz w:val="20"/>
          <w:szCs w:val="20"/>
          <w:lang w:val="ka-GE"/>
        </w:rPr>
      </w:pPr>
      <w:r w:rsidRPr="007B0B66">
        <w:rPr>
          <w:rFonts w:ascii="Sylfaen" w:hAnsi="Sylfaen" w:cs="Sylfaen"/>
          <w:b/>
          <w:sz w:val="20"/>
          <w:szCs w:val="20"/>
          <w:lang w:val="ka-GE"/>
        </w:rPr>
        <w:t>წინადადების</w:t>
      </w:r>
      <w:r w:rsidRPr="007B0B66">
        <w:rPr>
          <w:rFonts w:asciiTheme="minorHAnsi" w:hAnsiTheme="minorHAnsi"/>
          <w:b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b/>
          <w:sz w:val="20"/>
          <w:szCs w:val="20"/>
          <w:lang w:val="ka-GE"/>
        </w:rPr>
        <w:t>წარმოდგენის</w:t>
      </w:r>
      <w:r w:rsidRPr="007B0B66">
        <w:rPr>
          <w:rFonts w:asciiTheme="minorHAnsi" w:hAnsiTheme="minorHAnsi"/>
          <w:b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b/>
          <w:sz w:val="20"/>
          <w:szCs w:val="20"/>
          <w:lang w:val="ka-GE"/>
        </w:rPr>
        <w:t>ფორმა</w:t>
      </w:r>
      <w:r w:rsidRPr="007B0B66">
        <w:rPr>
          <w:rFonts w:asciiTheme="minorHAnsi" w:hAnsiTheme="minorHAnsi"/>
          <w:b/>
          <w:sz w:val="20"/>
          <w:szCs w:val="20"/>
          <w:lang w:val="ka-GE"/>
        </w:rPr>
        <w:t>:</w:t>
      </w:r>
      <w:r w:rsidR="00237416" w:rsidRPr="007B0B66">
        <w:rPr>
          <w:rFonts w:asciiTheme="minorHAnsi" w:hAnsiTheme="minorHAnsi"/>
          <w:b/>
          <w:sz w:val="20"/>
          <w:szCs w:val="20"/>
          <w:lang w:val="ka-GE"/>
        </w:rPr>
        <w:t xml:space="preserve"> </w:t>
      </w:r>
      <w:r w:rsidR="000B1C85" w:rsidRPr="007B0B66">
        <w:rPr>
          <w:rFonts w:ascii="Sylfaen" w:hAnsi="Sylfaen" w:cs="Sylfaen"/>
          <w:b/>
          <w:sz w:val="20"/>
          <w:szCs w:val="20"/>
          <w:lang w:val="ka-GE"/>
        </w:rPr>
        <w:t>ბეჭდური</w:t>
      </w:r>
      <w:r w:rsidR="000B1C85" w:rsidRPr="007B0B66">
        <w:rPr>
          <w:rFonts w:asciiTheme="minorHAnsi" w:hAnsiTheme="minorHAnsi"/>
          <w:b/>
          <w:sz w:val="20"/>
          <w:szCs w:val="20"/>
          <w:lang w:val="ka-GE"/>
        </w:rPr>
        <w:t xml:space="preserve"> </w:t>
      </w:r>
      <w:r w:rsidR="000B1C85" w:rsidRPr="007B0B66">
        <w:rPr>
          <w:rFonts w:ascii="Sylfaen" w:hAnsi="Sylfaen" w:cs="Sylfaen"/>
          <w:b/>
          <w:sz w:val="20"/>
          <w:szCs w:val="20"/>
          <w:lang w:val="ka-GE"/>
        </w:rPr>
        <w:t>და</w:t>
      </w:r>
      <w:r w:rsidR="000B1C85" w:rsidRPr="007B0B66">
        <w:rPr>
          <w:rFonts w:asciiTheme="minorHAnsi" w:hAnsiTheme="minorHAnsi"/>
          <w:b/>
          <w:sz w:val="20"/>
          <w:szCs w:val="20"/>
          <w:lang w:val="ka-GE"/>
        </w:rPr>
        <w:t xml:space="preserve"> </w:t>
      </w:r>
      <w:r w:rsidR="000B1C85" w:rsidRPr="007B0B66">
        <w:rPr>
          <w:rFonts w:ascii="Sylfaen" w:hAnsi="Sylfaen" w:cs="Sylfaen"/>
          <w:b/>
          <w:sz w:val="20"/>
          <w:szCs w:val="20"/>
          <w:lang w:val="ka-GE"/>
        </w:rPr>
        <w:t>ელექტრონული</w:t>
      </w:r>
      <w:r w:rsidR="000B1C85" w:rsidRPr="007B0B66">
        <w:rPr>
          <w:rFonts w:asciiTheme="minorHAnsi" w:hAnsiTheme="minorHAnsi"/>
          <w:b/>
          <w:sz w:val="20"/>
          <w:szCs w:val="20"/>
          <w:lang w:val="ka-GE"/>
        </w:rPr>
        <w:t xml:space="preserve"> </w:t>
      </w:r>
      <w:r w:rsidR="00833770" w:rsidRPr="007B0B66">
        <w:rPr>
          <w:rFonts w:asciiTheme="minorHAnsi" w:hAnsiTheme="minorHAnsi"/>
          <w:b/>
          <w:sz w:val="20"/>
          <w:szCs w:val="20"/>
          <w:lang w:val="ka-GE"/>
        </w:rPr>
        <w:t>(CD</w:t>
      </w:r>
      <w:r w:rsidR="000B1C85" w:rsidRPr="007B0B66">
        <w:rPr>
          <w:rFonts w:asciiTheme="minorHAnsi" w:hAnsiTheme="minorHAnsi"/>
          <w:b/>
          <w:sz w:val="20"/>
          <w:szCs w:val="20"/>
          <w:lang w:val="ka-GE"/>
        </w:rPr>
        <w:t xml:space="preserve"> </w:t>
      </w:r>
      <w:r w:rsidR="000B1C85" w:rsidRPr="007B0B66">
        <w:rPr>
          <w:rFonts w:ascii="Sylfaen" w:hAnsi="Sylfaen" w:cs="Sylfaen"/>
          <w:b/>
          <w:sz w:val="20"/>
          <w:szCs w:val="20"/>
          <w:lang w:val="ka-GE"/>
        </w:rPr>
        <w:t>დისკზე</w:t>
      </w:r>
      <w:r w:rsidR="005C14A4" w:rsidRPr="007B0B66">
        <w:rPr>
          <w:rFonts w:asciiTheme="minorHAnsi" w:hAnsiTheme="minorHAnsi"/>
          <w:b/>
          <w:sz w:val="20"/>
          <w:szCs w:val="20"/>
          <w:lang w:val="ka-GE"/>
        </w:rPr>
        <w:t>) (</w:t>
      </w:r>
      <w:r w:rsidR="000B1C85" w:rsidRPr="007B0B66">
        <w:rPr>
          <w:rFonts w:ascii="Sylfaen" w:hAnsi="Sylfaen" w:cs="Sylfaen"/>
          <w:b/>
          <w:sz w:val="20"/>
          <w:szCs w:val="20"/>
          <w:lang w:val="ka-GE"/>
        </w:rPr>
        <w:t>თით</w:t>
      </w:r>
      <w:r w:rsidR="00133FAE" w:rsidRPr="007B0B66">
        <w:rPr>
          <w:rFonts w:ascii="Sylfaen" w:hAnsi="Sylfaen" w:cs="Sylfaen"/>
          <w:b/>
          <w:sz w:val="20"/>
          <w:szCs w:val="20"/>
          <w:lang w:val="ka-GE"/>
        </w:rPr>
        <w:t>ო</w:t>
      </w:r>
      <w:r w:rsidR="000B1C85" w:rsidRPr="007B0B66">
        <w:rPr>
          <w:rFonts w:asciiTheme="minorHAnsi" w:hAnsiTheme="minorHAnsi"/>
          <w:b/>
          <w:sz w:val="20"/>
          <w:szCs w:val="20"/>
          <w:lang w:val="ka-GE"/>
        </w:rPr>
        <w:t xml:space="preserve"> </w:t>
      </w:r>
      <w:r w:rsidR="000B1C85" w:rsidRPr="007B0B66">
        <w:rPr>
          <w:rFonts w:ascii="Sylfaen" w:hAnsi="Sylfaen" w:cs="Sylfaen"/>
          <w:b/>
          <w:sz w:val="20"/>
          <w:szCs w:val="20"/>
          <w:lang w:val="ka-GE"/>
        </w:rPr>
        <w:t>ეგზემპლარი</w:t>
      </w:r>
      <w:r w:rsidR="005C14A4" w:rsidRPr="007B0B66">
        <w:rPr>
          <w:rFonts w:asciiTheme="minorHAnsi" w:hAnsiTheme="minorHAnsi"/>
          <w:b/>
          <w:sz w:val="20"/>
          <w:szCs w:val="20"/>
          <w:lang w:val="ka-GE"/>
        </w:rPr>
        <w:t xml:space="preserve">), </w:t>
      </w:r>
      <w:r w:rsidR="00833770" w:rsidRPr="007B0B66">
        <w:rPr>
          <w:rFonts w:asciiTheme="minorHAnsi" w:hAnsiTheme="minorHAnsi"/>
          <w:b/>
          <w:sz w:val="20"/>
          <w:szCs w:val="20"/>
          <w:lang w:val="ka-GE"/>
        </w:rPr>
        <w:t xml:space="preserve"> </w:t>
      </w:r>
      <w:r w:rsidR="000B1C85" w:rsidRPr="007B0B66">
        <w:rPr>
          <w:rFonts w:ascii="Sylfaen" w:hAnsi="Sylfaen" w:cs="Sylfaen"/>
          <w:b/>
          <w:sz w:val="20"/>
          <w:szCs w:val="20"/>
          <w:lang w:val="ka-GE"/>
        </w:rPr>
        <w:t>დახურულ</w:t>
      </w:r>
      <w:r w:rsidR="000B1C85" w:rsidRPr="007B0B66">
        <w:rPr>
          <w:rFonts w:asciiTheme="minorHAnsi" w:hAnsiTheme="minorHAnsi"/>
          <w:b/>
          <w:sz w:val="20"/>
          <w:szCs w:val="20"/>
          <w:lang w:val="ka-GE"/>
        </w:rPr>
        <w:t xml:space="preserve"> </w:t>
      </w:r>
      <w:r w:rsidR="000B1C85" w:rsidRPr="007B0B66">
        <w:rPr>
          <w:rFonts w:ascii="Sylfaen" w:hAnsi="Sylfaen" w:cs="Sylfaen"/>
          <w:b/>
          <w:sz w:val="20"/>
          <w:szCs w:val="20"/>
          <w:lang w:val="ka-GE"/>
        </w:rPr>
        <w:t>კონვერტში</w:t>
      </w:r>
      <w:r w:rsidR="00833770" w:rsidRPr="007B0B66">
        <w:rPr>
          <w:rFonts w:asciiTheme="minorHAnsi" w:hAnsiTheme="minorHAnsi"/>
          <w:b/>
          <w:sz w:val="20"/>
          <w:szCs w:val="20"/>
          <w:lang w:val="ka-GE"/>
        </w:rPr>
        <w:t xml:space="preserve"> (</w:t>
      </w:r>
      <w:r w:rsidR="000B1C85" w:rsidRPr="007B0B66">
        <w:rPr>
          <w:rFonts w:ascii="Sylfaen" w:hAnsi="Sylfaen" w:cs="Sylfaen"/>
          <w:b/>
          <w:sz w:val="20"/>
          <w:szCs w:val="20"/>
          <w:lang w:val="ka-GE"/>
        </w:rPr>
        <w:t>დამოწმებული</w:t>
      </w:r>
      <w:r w:rsidR="000B1C85" w:rsidRPr="007B0B66">
        <w:rPr>
          <w:rFonts w:asciiTheme="minorHAnsi" w:hAnsiTheme="minorHAnsi"/>
          <w:b/>
          <w:sz w:val="20"/>
          <w:szCs w:val="20"/>
          <w:lang w:val="ka-GE"/>
        </w:rPr>
        <w:t xml:space="preserve"> </w:t>
      </w:r>
      <w:r w:rsidR="000B1C85" w:rsidRPr="007B0B66">
        <w:rPr>
          <w:rFonts w:ascii="Sylfaen" w:hAnsi="Sylfaen" w:cs="Sylfaen"/>
          <w:b/>
          <w:sz w:val="20"/>
          <w:szCs w:val="20"/>
          <w:lang w:val="ka-GE"/>
        </w:rPr>
        <w:t>კომპანიის</w:t>
      </w:r>
      <w:r w:rsidR="000B1C85" w:rsidRPr="007B0B66">
        <w:rPr>
          <w:rFonts w:asciiTheme="minorHAnsi" w:hAnsiTheme="minorHAnsi"/>
          <w:b/>
          <w:sz w:val="20"/>
          <w:szCs w:val="20"/>
          <w:lang w:val="ka-GE"/>
        </w:rPr>
        <w:t xml:space="preserve"> </w:t>
      </w:r>
      <w:r w:rsidR="000B1C85" w:rsidRPr="007B0B66">
        <w:rPr>
          <w:rFonts w:ascii="Sylfaen" w:hAnsi="Sylfaen" w:cs="Sylfaen"/>
          <w:b/>
          <w:sz w:val="20"/>
          <w:szCs w:val="20"/>
          <w:lang w:val="ka-GE"/>
        </w:rPr>
        <w:t>ბეჭდით</w:t>
      </w:r>
      <w:r w:rsidR="00833770" w:rsidRPr="007B0B66">
        <w:rPr>
          <w:rFonts w:asciiTheme="minorHAnsi" w:hAnsiTheme="minorHAnsi"/>
          <w:b/>
          <w:sz w:val="20"/>
          <w:szCs w:val="20"/>
          <w:lang w:val="ka-GE"/>
        </w:rPr>
        <w:t xml:space="preserve">), </w:t>
      </w:r>
      <w:r w:rsidR="000B1C85" w:rsidRPr="007B0B66">
        <w:rPr>
          <w:rFonts w:ascii="Sylfaen" w:hAnsi="Sylfaen" w:cs="Sylfaen"/>
          <w:b/>
          <w:sz w:val="20"/>
          <w:szCs w:val="20"/>
          <w:lang w:val="ka-GE"/>
        </w:rPr>
        <w:t>რომელზეც</w:t>
      </w:r>
      <w:r w:rsidR="000B1C85" w:rsidRPr="007B0B66">
        <w:rPr>
          <w:rFonts w:asciiTheme="minorHAnsi" w:hAnsiTheme="minorHAnsi"/>
          <w:b/>
          <w:sz w:val="20"/>
          <w:szCs w:val="20"/>
          <w:lang w:val="ka-GE"/>
        </w:rPr>
        <w:t xml:space="preserve"> </w:t>
      </w:r>
      <w:r w:rsidR="000B1C85" w:rsidRPr="007B0B66">
        <w:rPr>
          <w:rFonts w:ascii="Sylfaen" w:hAnsi="Sylfaen" w:cs="Sylfaen"/>
          <w:b/>
          <w:sz w:val="20"/>
          <w:szCs w:val="20"/>
          <w:lang w:val="ka-GE"/>
        </w:rPr>
        <w:t>მითითებული</w:t>
      </w:r>
      <w:r w:rsidR="000B1C85" w:rsidRPr="007B0B66">
        <w:rPr>
          <w:rFonts w:asciiTheme="minorHAnsi" w:hAnsiTheme="minorHAnsi"/>
          <w:b/>
          <w:sz w:val="20"/>
          <w:szCs w:val="20"/>
          <w:lang w:val="ka-GE"/>
        </w:rPr>
        <w:t xml:space="preserve"> </w:t>
      </w:r>
      <w:r w:rsidR="000B1C85" w:rsidRPr="007B0B66">
        <w:rPr>
          <w:rFonts w:ascii="Sylfaen" w:hAnsi="Sylfaen" w:cs="Sylfaen"/>
          <w:b/>
          <w:sz w:val="20"/>
          <w:szCs w:val="20"/>
          <w:lang w:val="ka-GE"/>
        </w:rPr>
        <w:t>იქნება</w:t>
      </w:r>
      <w:r w:rsidR="000B1C85" w:rsidRPr="007B0B66">
        <w:rPr>
          <w:rFonts w:asciiTheme="minorHAnsi" w:hAnsiTheme="minorHAnsi"/>
          <w:b/>
          <w:sz w:val="20"/>
          <w:szCs w:val="20"/>
          <w:lang w:val="ka-GE"/>
        </w:rPr>
        <w:t>:</w:t>
      </w:r>
    </w:p>
    <w:p w14:paraId="3DF1BD9C" w14:textId="497220ED" w:rsidR="00833770" w:rsidRPr="007B0B66" w:rsidRDefault="000B1C85" w:rsidP="001433C2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asciiTheme="minorHAnsi" w:hAnsiTheme="minorHAnsi"/>
          <w:sz w:val="20"/>
          <w:szCs w:val="20"/>
          <w:lang w:val="ka-GE"/>
        </w:rPr>
      </w:pPr>
      <w:r w:rsidRPr="007B0B66">
        <w:rPr>
          <w:rFonts w:ascii="Sylfaen" w:hAnsi="Sylfaen" w:cs="Sylfaen"/>
          <w:sz w:val="20"/>
          <w:szCs w:val="20"/>
          <w:lang w:val="ka-GE"/>
        </w:rPr>
        <w:t>კომპანიის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სრული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დასახელება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და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საკონტაქტო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მონაცემები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(</w:t>
      </w:r>
      <w:r w:rsidRPr="007B0B66">
        <w:rPr>
          <w:rFonts w:ascii="Sylfaen" w:hAnsi="Sylfaen" w:cs="Sylfaen"/>
          <w:sz w:val="20"/>
          <w:szCs w:val="20"/>
          <w:lang w:val="ka-GE"/>
        </w:rPr>
        <w:t>ტელეფონი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, </w:t>
      </w:r>
      <w:r w:rsidRPr="007B0B66">
        <w:rPr>
          <w:rFonts w:ascii="Sylfaen" w:hAnsi="Sylfaen" w:cs="Sylfaen"/>
          <w:sz w:val="20"/>
          <w:szCs w:val="20"/>
          <w:lang w:val="ka-GE"/>
        </w:rPr>
        <w:t>ელ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. </w:t>
      </w:r>
      <w:r w:rsidRPr="007B0B66">
        <w:rPr>
          <w:rFonts w:ascii="Sylfaen" w:hAnsi="Sylfaen" w:cs="Sylfaen"/>
          <w:sz w:val="20"/>
          <w:szCs w:val="20"/>
          <w:lang w:val="ka-GE"/>
        </w:rPr>
        <w:t>ფოსტა</w:t>
      </w:r>
      <w:r w:rsidRPr="007B0B66">
        <w:rPr>
          <w:rFonts w:asciiTheme="minorHAnsi" w:hAnsiTheme="minorHAnsi"/>
          <w:sz w:val="20"/>
          <w:szCs w:val="20"/>
          <w:lang w:val="ka-GE"/>
        </w:rPr>
        <w:t>);</w:t>
      </w:r>
    </w:p>
    <w:p w14:paraId="7E03F1BE" w14:textId="3EC372AA" w:rsidR="00833770" w:rsidRPr="007B0B66" w:rsidRDefault="000B1C85" w:rsidP="001433C2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asciiTheme="minorHAnsi" w:hAnsiTheme="minorHAnsi"/>
          <w:sz w:val="20"/>
          <w:szCs w:val="20"/>
          <w:lang w:val="ka-GE"/>
        </w:rPr>
      </w:pPr>
      <w:r w:rsidRPr="007B0B66">
        <w:rPr>
          <w:rFonts w:ascii="Sylfaen" w:hAnsi="Sylfaen" w:cs="Sylfaen"/>
          <w:sz w:val="20"/>
          <w:szCs w:val="20"/>
          <w:lang w:val="ka-GE"/>
        </w:rPr>
        <w:t>კონკურსის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ნომერი</w:t>
      </w:r>
      <w:r w:rsidRPr="007B0B66">
        <w:rPr>
          <w:rFonts w:asciiTheme="minorHAnsi" w:hAnsiTheme="minorHAnsi"/>
          <w:sz w:val="20"/>
          <w:szCs w:val="20"/>
          <w:lang w:val="ka-GE"/>
        </w:rPr>
        <w:t>;</w:t>
      </w:r>
    </w:p>
    <w:p w14:paraId="785E11B0" w14:textId="17126661" w:rsidR="00833770" w:rsidRPr="007B0B66" w:rsidRDefault="000B1C85" w:rsidP="001433C2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asciiTheme="minorHAnsi" w:hAnsiTheme="minorHAnsi"/>
          <w:sz w:val="20"/>
          <w:szCs w:val="20"/>
          <w:u w:val="single"/>
          <w:lang w:val="ka-GE"/>
        </w:rPr>
      </w:pPr>
      <w:r w:rsidRPr="007B0B66">
        <w:rPr>
          <w:rFonts w:ascii="Sylfaen" w:hAnsi="Sylfaen" w:cs="Sylfaen"/>
          <w:sz w:val="20"/>
          <w:szCs w:val="20"/>
          <w:lang w:val="ka-GE"/>
        </w:rPr>
        <w:t>თარიღი</w:t>
      </w:r>
      <w:r w:rsidRPr="007B0B66">
        <w:rPr>
          <w:rFonts w:asciiTheme="minorHAnsi" w:hAnsiTheme="minorHAnsi"/>
          <w:sz w:val="20"/>
          <w:szCs w:val="20"/>
          <w:lang w:val="ka-GE"/>
        </w:rPr>
        <w:t>.</w:t>
      </w:r>
      <w:bookmarkStart w:id="0" w:name="_GoBack"/>
      <w:bookmarkEnd w:id="0"/>
    </w:p>
    <w:p w14:paraId="719B8BC2" w14:textId="68BB97CA" w:rsidR="00A804C4" w:rsidRPr="007B0B66" w:rsidRDefault="009C5EE2" w:rsidP="00580531">
      <w:pPr>
        <w:spacing w:after="0" w:line="360" w:lineRule="auto"/>
        <w:jc w:val="both"/>
        <w:rPr>
          <w:rFonts w:asciiTheme="minorHAnsi" w:hAnsiTheme="minorHAnsi"/>
          <w:sz w:val="20"/>
          <w:szCs w:val="20"/>
          <w:u w:val="single"/>
        </w:rPr>
      </w:pPr>
      <w:r w:rsidRPr="007B0B66">
        <w:rPr>
          <w:rFonts w:ascii="Sylfaen" w:hAnsi="Sylfaen" w:cs="Sylfaen"/>
          <w:sz w:val="20"/>
          <w:szCs w:val="20"/>
          <w:u w:val="single"/>
          <w:lang w:val="ka-GE"/>
        </w:rPr>
        <w:t>წინადადება</w:t>
      </w:r>
      <w:r w:rsidRPr="007B0B66">
        <w:rPr>
          <w:rFonts w:asciiTheme="minorHAnsi" w:hAnsiTheme="minorHAnsi"/>
          <w:sz w:val="20"/>
          <w:szCs w:val="20"/>
          <w:u w:val="single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u w:val="single"/>
          <w:lang w:val="ka-GE"/>
        </w:rPr>
        <w:t>წარმოდგენილი</w:t>
      </w:r>
      <w:r w:rsidRPr="007B0B66">
        <w:rPr>
          <w:rFonts w:asciiTheme="minorHAnsi" w:hAnsiTheme="minorHAnsi"/>
          <w:sz w:val="20"/>
          <w:szCs w:val="20"/>
          <w:u w:val="single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u w:val="single"/>
          <w:lang w:val="ka-GE"/>
        </w:rPr>
        <w:t>უნდა</w:t>
      </w:r>
      <w:r w:rsidRPr="007B0B66">
        <w:rPr>
          <w:rFonts w:asciiTheme="minorHAnsi" w:hAnsiTheme="minorHAnsi"/>
          <w:sz w:val="20"/>
          <w:szCs w:val="20"/>
          <w:u w:val="single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u w:val="single"/>
          <w:lang w:val="ka-GE"/>
        </w:rPr>
        <w:t>იყოს</w:t>
      </w:r>
      <w:r w:rsidRPr="007B0B66">
        <w:rPr>
          <w:rFonts w:asciiTheme="minorHAnsi" w:hAnsiTheme="minorHAnsi"/>
          <w:sz w:val="20"/>
          <w:szCs w:val="20"/>
          <w:u w:val="single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u w:val="single"/>
          <w:lang w:val="ka-GE"/>
        </w:rPr>
        <w:t>შემდეგ</w:t>
      </w:r>
      <w:r w:rsidRPr="007B0B66">
        <w:rPr>
          <w:rFonts w:asciiTheme="minorHAnsi" w:hAnsiTheme="minorHAnsi"/>
          <w:sz w:val="20"/>
          <w:szCs w:val="20"/>
          <w:u w:val="single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u w:val="single"/>
          <w:lang w:val="ka-GE"/>
        </w:rPr>
        <w:t>მისამართზე</w:t>
      </w:r>
      <w:r w:rsidRPr="007B0B66">
        <w:rPr>
          <w:rFonts w:asciiTheme="minorHAnsi" w:hAnsiTheme="minorHAnsi"/>
          <w:sz w:val="20"/>
          <w:szCs w:val="20"/>
          <w:u w:val="single"/>
          <w:lang w:val="ka-GE"/>
        </w:rPr>
        <w:t xml:space="preserve">: </w:t>
      </w:r>
      <w:r w:rsidRPr="007B0B66">
        <w:rPr>
          <w:rFonts w:ascii="Sylfaen" w:hAnsi="Sylfaen" w:cs="Sylfaen"/>
          <w:sz w:val="20"/>
          <w:szCs w:val="20"/>
          <w:u w:val="single"/>
          <w:lang w:val="ka-GE"/>
        </w:rPr>
        <w:t>ქ</w:t>
      </w:r>
      <w:r w:rsidRPr="007B0B66">
        <w:rPr>
          <w:rFonts w:asciiTheme="minorHAnsi" w:hAnsiTheme="minorHAnsi"/>
          <w:sz w:val="20"/>
          <w:szCs w:val="20"/>
          <w:u w:val="single"/>
          <w:lang w:val="ka-GE"/>
        </w:rPr>
        <w:t xml:space="preserve">. </w:t>
      </w:r>
      <w:r w:rsidRPr="007B0B66">
        <w:rPr>
          <w:rFonts w:ascii="Sylfaen" w:hAnsi="Sylfaen" w:cs="Sylfaen"/>
          <w:sz w:val="20"/>
          <w:szCs w:val="20"/>
          <w:u w:val="single"/>
          <w:lang w:val="ka-GE"/>
        </w:rPr>
        <w:t>თბილისი</w:t>
      </w:r>
      <w:r w:rsidRPr="007B0B66">
        <w:rPr>
          <w:rFonts w:asciiTheme="minorHAnsi" w:hAnsiTheme="minorHAnsi"/>
          <w:sz w:val="20"/>
          <w:szCs w:val="20"/>
          <w:u w:val="single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u w:val="single"/>
          <w:lang w:val="ka-GE"/>
        </w:rPr>
        <w:t>კოსტავას</w:t>
      </w:r>
      <w:r w:rsidRPr="007B0B66">
        <w:rPr>
          <w:rFonts w:asciiTheme="minorHAnsi" w:hAnsiTheme="minorHAnsi"/>
          <w:sz w:val="20"/>
          <w:szCs w:val="20"/>
          <w:u w:val="single"/>
          <w:lang w:val="ka-GE"/>
        </w:rPr>
        <w:t xml:space="preserve"> 1 </w:t>
      </w:r>
      <w:r w:rsidRPr="007B0B66">
        <w:rPr>
          <w:rFonts w:ascii="Sylfaen" w:hAnsi="Sylfaen" w:cs="Sylfaen"/>
          <w:sz w:val="20"/>
          <w:szCs w:val="20"/>
          <w:u w:val="single"/>
          <w:lang w:val="ka-GE"/>
        </w:rPr>
        <w:t>შესახვევი</w:t>
      </w:r>
      <w:r w:rsidRPr="007B0B66">
        <w:rPr>
          <w:rFonts w:asciiTheme="minorHAnsi" w:hAnsiTheme="minorHAnsi"/>
          <w:sz w:val="20"/>
          <w:szCs w:val="20"/>
          <w:u w:val="single"/>
          <w:lang w:val="ka-GE"/>
        </w:rPr>
        <w:t xml:space="preserve"> N 33</w:t>
      </w:r>
      <w:r w:rsidRPr="007B0B66">
        <w:rPr>
          <w:rFonts w:asciiTheme="minorHAnsi" w:hAnsiTheme="minorHAnsi"/>
          <w:sz w:val="20"/>
          <w:szCs w:val="20"/>
          <w:u w:val="single"/>
        </w:rPr>
        <w:t xml:space="preserve"> GWP </w:t>
      </w:r>
      <w:r w:rsidRPr="007B0B66">
        <w:rPr>
          <w:rFonts w:ascii="Sylfaen" w:hAnsi="Sylfaen" w:cs="Sylfaen"/>
          <w:sz w:val="20"/>
          <w:szCs w:val="20"/>
          <w:u w:val="single"/>
          <w:lang w:val="ka-GE"/>
        </w:rPr>
        <w:t>სათაო</w:t>
      </w:r>
      <w:r w:rsidRPr="007B0B66">
        <w:rPr>
          <w:rFonts w:asciiTheme="minorHAnsi" w:hAnsiTheme="minorHAnsi"/>
          <w:sz w:val="20"/>
          <w:szCs w:val="20"/>
          <w:u w:val="single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u w:val="single"/>
          <w:lang w:val="ka-GE"/>
        </w:rPr>
        <w:t>ოფისი</w:t>
      </w:r>
      <w:r w:rsidR="00D63F1D" w:rsidRPr="007B0B66">
        <w:rPr>
          <w:rFonts w:asciiTheme="minorHAnsi" w:hAnsiTheme="minorHAnsi"/>
          <w:sz w:val="20"/>
          <w:szCs w:val="20"/>
          <w:u w:val="single"/>
          <w:lang w:val="ka-GE"/>
        </w:rPr>
        <w:t xml:space="preserve">, </w:t>
      </w:r>
      <w:r w:rsidR="00D63F1D" w:rsidRPr="007B0B66">
        <w:rPr>
          <w:rFonts w:ascii="Sylfaen" w:hAnsi="Sylfaen" w:cs="Sylfaen"/>
          <w:sz w:val="20"/>
          <w:szCs w:val="20"/>
          <w:u w:val="single"/>
          <w:lang w:val="ka-GE"/>
        </w:rPr>
        <w:t>კანცელარია</w:t>
      </w:r>
      <w:r w:rsidR="00D63F1D" w:rsidRPr="007B0B66">
        <w:rPr>
          <w:rFonts w:asciiTheme="minorHAnsi" w:hAnsiTheme="minorHAnsi"/>
          <w:sz w:val="20"/>
          <w:szCs w:val="20"/>
          <w:u w:val="single"/>
          <w:lang w:val="ka-GE"/>
        </w:rPr>
        <w:t>.</w:t>
      </w:r>
    </w:p>
    <w:p w14:paraId="04F22498" w14:textId="77777777" w:rsidR="001E1114" w:rsidRPr="007B0B66" w:rsidRDefault="001E1114" w:rsidP="00580531">
      <w:pPr>
        <w:spacing w:after="0" w:line="360" w:lineRule="auto"/>
        <w:jc w:val="both"/>
        <w:rPr>
          <w:rFonts w:asciiTheme="minorHAnsi" w:hAnsiTheme="minorHAnsi"/>
          <w:sz w:val="20"/>
          <w:szCs w:val="20"/>
          <w:u w:val="single"/>
          <w:lang w:val="ka-GE"/>
        </w:rPr>
      </w:pPr>
    </w:p>
    <w:p w14:paraId="18192F9A" w14:textId="2FEAA2BA" w:rsidR="003011B3" w:rsidRPr="007B0B66" w:rsidRDefault="00580531" w:rsidP="00580531">
      <w:pPr>
        <w:pStyle w:val="ListParagraph"/>
        <w:numPr>
          <w:ilvl w:val="1"/>
          <w:numId w:val="8"/>
        </w:numPr>
        <w:spacing w:after="0" w:line="360" w:lineRule="auto"/>
        <w:jc w:val="both"/>
        <w:rPr>
          <w:rFonts w:asciiTheme="minorHAnsi" w:hAnsiTheme="minorHAnsi"/>
          <w:b/>
          <w:sz w:val="20"/>
          <w:szCs w:val="20"/>
          <w:lang w:val="ka-GE"/>
        </w:rPr>
      </w:pPr>
      <w:r w:rsidRPr="007B0B66">
        <w:rPr>
          <w:rFonts w:ascii="Sylfaen" w:hAnsi="Sylfaen" w:cs="Sylfaen"/>
          <w:b/>
          <w:sz w:val="20"/>
          <w:szCs w:val="20"/>
          <w:lang w:val="ka-GE"/>
        </w:rPr>
        <w:t>ხელშეკრულების</w:t>
      </w:r>
      <w:r w:rsidRPr="007B0B66">
        <w:rPr>
          <w:rFonts w:asciiTheme="minorHAnsi" w:hAnsiTheme="minorHAnsi"/>
          <w:b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b/>
          <w:sz w:val="20"/>
          <w:szCs w:val="20"/>
          <w:lang w:val="ka-GE"/>
        </w:rPr>
        <w:t>ტიპი</w:t>
      </w:r>
    </w:p>
    <w:p w14:paraId="4AA9B80D" w14:textId="07CB3020" w:rsidR="00580531" w:rsidRPr="007B0B66" w:rsidRDefault="00580531" w:rsidP="005D17FB">
      <w:pPr>
        <w:pStyle w:val="ListParagraph"/>
        <w:spacing w:after="0" w:line="360" w:lineRule="auto"/>
        <w:ind w:left="1080"/>
        <w:jc w:val="both"/>
        <w:rPr>
          <w:rFonts w:asciiTheme="minorHAnsi" w:hAnsiTheme="minorHAnsi"/>
          <w:sz w:val="20"/>
          <w:szCs w:val="20"/>
          <w:lang w:val="ka-GE"/>
        </w:rPr>
      </w:pPr>
      <w:r w:rsidRPr="007B0B66">
        <w:rPr>
          <w:rFonts w:ascii="Sylfaen" w:hAnsi="Sylfaen" w:cs="Sylfaen"/>
          <w:sz w:val="20"/>
          <w:szCs w:val="20"/>
          <w:lang w:val="ka-GE"/>
        </w:rPr>
        <w:t>ხელშეკრულება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იქნება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სრულ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, </w:t>
      </w:r>
      <w:r w:rsidRPr="007B0B66">
        <w:rPr>
          <w:rFonts w:ascii="Sylfaen" w:hAnsi="Sylfaen" w:cs="Sylfaen"/>
          <w:sz w:val="20"/>
          <w:szCs w:val="20"/>
          <w:lang w:val="ka-GE"/>
        </w:rPr>
        <w:t>ფიქსირებულ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თ</w:t>
      </w:r>
      <w:r w:rsidR="00BE0965" w:rsidRPr="007B0B66">
        <w:rPr>
          <w:rFonts w:ascii="Sylfaen" w:hAnsi="Sylfaen" w:cs="Sylfaen"/>
          <w:sz w:val="20"/>
          <w:szCs w:val="20"/>
          <w:lang w:val="ka-GE"/>
        </w:rPr>
        <w:t>ა</w:t>
      </w:r>
      <w:r w:rsidRPr="007B0B66">
        <w:rPr>
          <w:rFonts w:ascii="Sylfaen" w:hAnsi="Sylfaen" w:cs="Sylfaen"/>
          <w:sz w:val="20"/>
          <w:szCs w:val="20"/>
          <w:lang w:val="ka-GE"/>
        </w:rPr>
        <w:t>ნხაზე</w:t>
      </w:r>
      <w:r w:rsidRPr="007B0B66">
        <w:rPr>
          <w:rFonts w:asciiTheme="minorHAnsi" w:hAnsiTheme="minorHAnsi"/>
          <w:sz w:val="20"/>
          <w:szCs w:val="20"/>
          <w:lang w:val="ka-GE"/>
        </w:rPr>
        <w:t>.</w:t>
      </w:r>
      <w:r w:rsidR="005D17FB"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="005D17FB" w:rsidRPr="007B0B66">
        <w:rPr>
          <w:rFonts w:ascii="Sylfaen" w:hAnsi="Sylfaen" w:cs="Sylfaen"/>
          <w:sz w:val="20"/>
          <w:szCs w:val="20"/>
          <w:lang w:val="ka-GE"/>
        </w:rPr>
        <w:t>ხარჯთაღრიცხვით</w:t>
      </w:r>
      <w:r w:rsidR="005D17FB"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="005D17FB" w:rsidRPr="007B0B66">
        <w:rPr>
          <w:rFonts w:ascii="Sylfaen" w:hAnsi="Sylfaen" w:cs="Sylfaen"/>
          <w:sz w:val="20"/>
          <w:szCs w:val="20"/>
          <w:lang w:val="ka-GE"/>
        </w:rPr>
        <w:t>გათვალისწინებული</w:t>
      </w:r>
      <w:r w:rsidR="005D17FB"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="005D17FB" w:rsidRPr="007B0B66">
        <w:rPr>
          <w:rFonts w:ascii="Sylfaen" w:hAnsi="Sylfaen" w:cs="Sylfaen"/>
          <w:sz w:val="20"/>
          <w:szCs w:val="20"/>
          <w:lang w:val="ka-GE"/>
        </w:rPr>
        <w:t>მასალა</w:t>
      </w:r>
      <w:r w:rsidR="005D17FB" w:rsidRPr="007B0B66">
        <w:rPr>
          <w:rFonts w:asciiTheme="minorHAnsi" w:hAnsiTheme="minorHAnsi"/>
          <w:sz w:val="20"/>
          <w:szCs w:val="20"/>
          <w:lang w:val="ka-GE"/>
        </w:rPr>
        <w:t>-</w:t>
      </w:r>
      <w:r w:rsidR="005D17FB" w:rsidRPr="007B0B66">
        <w:rPr>
          <w:rFonts w:ascii="Sylfaen" w:hAnsi="Sylfaen" w:cs="Sylfaen"/>
          <w:sz w:val="20"/>
          <w:szCs w:val="20"/>
          <w:lang w:val="ka-GE"/>
        </w:rPr>
        <w:t>მოწყობილობები</w:t>
      </w:r>
      <w:r w:rsidR="005D17FB"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="005D17FB" w:rsidRPr="007B0B66">
        <w:rPr>
          <w:rFonts w:ascii="Sylfaen" w:hAnsi="Sylfaen" w:cs="Sylfaen"/>
          <w:sz w:val="20"/>
          <w:szCs w:val="20"/>
          <w:lang w:val="ka-GE"/>
        </w:rPr>
        <w:t>შეძენილი</w:t>
      </w:r>
      <w:r w:rsidR="005D17FB"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="005D17FB" w:rsidRPr="007B0B66">
        <w:rPr>
          <w:rFonts w:ascii="Sylfaen" w:hAnsi="Sylfaen" w:cs="Sylfaen"/>
          <w:sz w:val="20"/>
          <w:szCs w:val="20"/>
          <w:lang w:val="ka-GE"/>
        </w:rPr>
        <w:t>უნდა</w:t>
      </w:r>
      <w:r w:rsidR="005D17FB"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="005D17FB" w:rsidRPr="007B0B66">
        <w:rPr>
          <w:rFonts w:ascii="Sylfaen" w:hAnsi="Sylfaen" w:cs="Sylfaen"/>
          <w:sz w:val="20"/>
          <w:szCs w:val="20"/>
          <w:lang w:val="ka-GE"/>
        </w:rPr>
        <w:t>იქნეს</w:t>
      </w:r>
      <w:r w:rsidR="005D17FB"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="005D17FB" w:rsidRPr="007B0B66">
        <w:rPr>
          <w:rFonts w:ascii="Sylfaen" w:hAnsi="Sylfaen" w:cs="Sylfaen"/>
          <w:sz w:val="20"/>
          <w:szCs w:val="20"/>
          <w:lang w:val="ka-GE"/>
        </w:rPr>
        <w:t>კონტრაქტორის</w:t>
      </w:r>
      <w:r w:rsidR="005D17FB"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="005D17FB" w:rsidRPr="007B0B66">
        <w:rPr>
          <w:rFonts w:ascii="Sylfaen" w:hAnsi="Sylfaen" w:cs="Sylfaen"/>
          <w:sz w:val="20"/>
          <w:szCs w:val="20"/>
          <w:lang w:val="ka-GE"/>
        </w:rPr>
        <w:t>მიერ</w:t>
      </w:r>
      <w:r w:rsidR="005D17FB" w:rsidRPr="007B0B66">
        <w:rPr>
          <w:rFonts w:asciiTheme="minorHAnsi" w:hAnsiTheme="minorHAnsi"/>
          <w:sz w:val="20"/>
          <w:szCs w:val="20"/>
          <w:lang w:val="ka-GE"/>
        </w:rPr>
        <w:t>.</w:t>
      </w:r>
    </w:p>
    <w:p w14:paraId="29156A80" w14:textId="77777777" w:rsidR="00F47570" w:rsidRPr="007B0B66" w:rsidRDefault="00F47570" w:rsidP="009C5EE2">
      <w:pPr>
        <w:pStyle w:val="ListParagraph"/>
        <w:spacing w:after="0" w:line="360" w:lineRule="auto"/>
        <w:ind w:left="360"/>
        <w:jc w:val="both"/>
        <w:rPr>
          <w:rFonts w:asciiTheme="minorHAnsi" w:hAnsiTheme="minorHAnsi"/>
          <w:sz w:val="20"/>
          <w:szCs w:val="20"/>
          <w:lang w:val="es-MX"/>
        </w:rPr>
      </w:pPr>
    </w:p>
    <w:p w14:paraId="1D47FA1D" w14:textId="77777777" w:rsidR="00F47570" w:rsidRPr="007B0B66" w:rsidRDefault="00F47570" w:rsidP="00F47570">
      <w:pPr>
        <w:pStyle w:val="ListParagraph"/>
        <w:numPr>
          <w:ilvl w:val="0"/>
          <w:numId w:val="8"/>
        </w:numPr>
        <w:spacing w:after="0" w:line="360" w:lineRule="auto"/>
        <w:jc w:val="both"/>
        <w:rPr>
          <w:rFonts w:asciiTheme="minorHAnsi" w:hAnsiTheme="minorHAnsi"/>
          <w:b/>
          <w:sz w:val="20"/>
          <w:szCs w:val="20"/>
          <w:u w:val="single"/>
        </w:rPr>
      </w:pPr>
      <w:r w:rsidRPr="007B0B66">
        <w:rPr>
          <w:rFonts w:ascii="Sylfaen" w:hAnsi="Sylfaen" w:cs="Sylfaen"/>
          <w:b/>
          <w:sz w:val="20"/>
          <w:szCs w:val="20"/>
          <w:u w:val="single"/>
          <w:lang w:val="ka-GE"/>
        </w:rPr>
        <w:t>საკონტაქტო</w:t>
      </w:r>
      <w:r w:rsidRPr="007B0B66">
        <w:rPr>
          <w:rFonts w:asciiTheme="minorHAnsi" w:hAnsiTheme="minorHAnsi"/>
          <w:b/>
          <w:sz w:val="20"/>
          <w:szCs w:val="20"/>
          <w:u w:val="single"/>
          <w:lang w:val="ka-GE"/>
        </w:rPr>
        <w:t xml:space="preserve"> </w:t>
      </w:r>
      <w:r w:rsidRPr="007B0B66">
        <w:rPr>
          <w:rFonts w:ascii="Sylfaen" w:hAnsi="Sylfaen" w:cs="Sylfaen"/>
          <w:b/>
          <w:sz w:val="20"/>
          <w:szCs w:val="20"/>
          <w:u w:val="single"/>
          <w:lang w:val="ka-GE"/>
        </w:rPr>
        <w:t>ინფორმაცია</w:t>
      </w:r>
      <w:r w:rsidRPr="007B0B66">
        <w:rPr>
          <w:rFonts w:asciiTheme="minorHAnsi" w:hAnsiTheme="minorHAnsi"/>
          <w:b/>
          <w:sz w:val="20"/>
          <w:szCs w:val="20"/>
          <w:u w:val="single"/>
        </w:rPr>
        <w:t>:</w:t>
      </w:r>
    </w:p>
    <w:p w14:paraId="6D52DA90" w14:textId="526459CD" w:rsidR="00F47570" w:rsidRDefault="00F47570" w:rsidP="00F47570">
      <w:pPr>
        <w:spacing w:after="0" w:line="360" w:lineRule="auto"/>
        <w:ind w:left="720"/>
        <w:jc w:val="both"/>
        <w:rPr>
          <w:rFonts w:ascii="Sylfaen" w:hAnsi="Sylfaen"/>
          <w:sz w:val="20"/>
          <w:szCs w:val="20"/>
          <w:lang w:val="ka-GE"/>
        </w:rPr>
      </w:pPr>
      <w:r w:rsidRPr="007B0B66">
        <w:rPr>
          <w:rFonts w:ascii="Sylfaen" w:hAnsi="Sylfaen" w:cs="Sylfaen"/>
          <w:sz w:val="20"/>
          <w:szCs w:val="20"/>
          <w:lang w:val="ka-GE"/>
        </w:rPr>
        <w:t>ტექნიკურ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საკითხებზე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საკონტაქტო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პირ</w:t>
      </w:r>
      <w:r w:rsidR="00B9554B">
        <w:rPr>
          <w:rFonts w:ascii="Sylfaen" w:hAnsi="Sylfaen" w:cs="Sylfaen"/>
          <w:sz w:val="20"/>
          <w:szCs w:val="20"/>
          <w:lang w:val="ka-GE"/>
        </w:rPr>
        <w:t>ებ</w:t>
      </w:r>
      <w:r w:rsidRPr="007B0B66">
        <w:rPr>
          <w:rFonts w:ascii="Sylfaen" w:hAnsi="Sylfaen" w:cs="Sylfaen"/>
          <w:sz w:val="20"/>
          <w:szCs w:val="20"/>
          <w:lang w:val="ka-GE"/>
        </w:rPr>
        <w:t>ი</w:t>
      </w:r>
      <w:r w:rsidRPr="007B0B66">
        <w:rPr>
          <w:rFonts w:asciiTheme="minorHAnsi" w:hAnsiTheme="minorHAnsi"/>
          <w:sz w:val="20"/>
          <w:szCs w:val="20"/>
          <w:lang w:val="ka-GE"/>
        </w:rPr>
        <w:t>:</w:t>
      </w:r>
    </w:p>
    <w:p w14:paraId="2ED56F83" w14:textId="611EC636" w:rsidR="00E012EA" w:rsidRPr="00E012EA" w:rsidRDefault="00E012EA" w:rsidP="00E012EA">
      <w:pPr>
        <w:spacing w:after="0" w:line="360" w:lineRule="auto"/>
        <w:ind w:left="720"/>
        <w:rPr>
          <w:rFonts w:ascii="Sylfaen" w:hAnsi="Sylfaen"/>
          <w:sz w:val="20"/>
          <w:szCs w:val="20"/>
          <w:lang w:val="ka-GE"/>
        </w:rPr>
      </w:pPr>
      <w:r w:rsidRPr="00E012EA">
        <w:rPr>
          <w:rFonts w:ascii="Sylfaen" w:hAnsi="Sylfaen"/>
          <w:sz w:val="20"/>
          <w:szCs w:val="20"/>
          <w:lang w:val="ka-GE"/>
        </w:rPr>
        <w:t>თეიმურაზ ჯანელიძე</w:t>
      </w:r>
      <w:r w:rsidRPr="00E012EA">
        <w:rPr>
          <w:rFonts w:ascii="Sylfaen" w:hAnsi="Sylfaen"/>
          <w:sz w:val="20"/>
          <w:szCs w:val="20"/>
          <w:lang w:val="ka-GE"/>
        </w:rPr>
        <w:br/>
        <w:t xml:space="preserve">ტელ: 591 405 840 </w:t>
      </w:r>
    </w:p>
    <w:p w14:paraId="3C630D42" w14:textId="13E2FAD5" w:rsidR="00F47570" w:rsidRPr="007B0B66" w:rsidRDefault="00F47570" w:rsidP="00FC0315">
      <w:pPr>
        <w:spacing w:after="0" w:line="360" w:lineRule="auto"/>
        <w:ind w:left="720"/>
        <w:rPr>
          <w:rFonts w:asciiTheme="minorHAnsi" w:hAnsiTheme="minorHAnsi"/>
          <w:b/>
          <w:sz w:val="20"/>
          <w:szCs w:val="20"/>
          <w:lang w:val="ka-GE"/>
        </w:rPr>
      </w:pPr>
    </w:p>
    <w:p w14:paraId="1C63D151" w14:textId="77777777" w:rsidR="00FC0315" w:rsidRPr="00FC0315" w:rsidRDefault="00FC0315" w:rsidP="00FC0315">
      <w:pPr>
        <w:spacing w:after="0" w:line="360" w:lineRule="auto"/>
        <w:ind w:left="720"/>
        <w:rPr>
          <w:rFonts w:ascii="Sylfaen" w:hAnsi="Sylfaen" w:cs="Sylfaen"/>
          <w:sz w:val="20"/>
          <w:szCs w:val="20"/>
        </w:rPr>
      </w:pPr>
      <w:r w:rsidRPr="00FC0315">
        <w:rPr>
          <w:rFonts w:ascii="Sylfaen" w:hAnsi="Sylfaen" w:cs="Sylfaen"/>
          <w:sz w:val="20"/>
          <w:szCs w:val="20"/>
          <w:lang w:val="ka-GE"/>
        </w:rPr>
        <w:lastRenderedPageBreak/>
        <w:t>საკონტაქტო პირი: ირაკლი ფცქიალაძე</w:t>
      </w:r>
      <w:r w:rsidRPr="00FC0315">
        <w:rPr>
          <w:rFonts w:ascii="Sylfaen" w:hAnsi="Sylfaen" w:cs="Sylfaen"/>
          <w:sz w:val="20"/>
          <w:szCs w:val="20"/>
          <w:lang w:val="ka-GE"/>
        </w:rPr>
        <w:br/>
        <w:t>შპს „ჯორჯიან უოთერ ენდ ფაუერი"</w:t>
      </w:r>
      <w:r w:rsidRPr="00FC0315">
        <w:rPr>
          <w:rFonts w:ascii="Sylfaen" w:hAnsi="Sylfaen" w:cs="Sylfaen"/>
          <w:sz w:val="20"/>
          <w:szCs w:val="20"/>
          <w:lang w:val="ka-GE"/>
        </w:rPr>
        <w:br/>
        <w:t>მის.: თბილისი, კოსტავას I  შესახვევი, 33</w:t>
      </w:r>
      <w:r w:rsidRPr="00FC0315">
        <w:rPr>
          <w:rFonts w:ascii="Sylfaen" w:hAnsi="Sylfaen" w:cs="Sylfaen"/>
          <w:sz w:val="20"/>
          <w:szCs w:val="20"/>
          <w:lang w:val="ka-GE"/>
        </w:rPr>
        <w:br/>
        <w:t xml:space="preserve">ელ. ფოსტა: </w:t>
      </w:r>
      <w:hyperlink r:id="rId8" w:history="1">
        <w:r w:rsidRPr="00FC0315">
          <w:rPr>
            <w:rStyle w:val="Hyperlink"/>
            <w:rFonts w:ascii="Sylfaen" w:hAnsi="Sylfaen" w:cs="Sylfaen"/>
            <w:sz w:val="20"/>
            <w:szCs w:val="20"/>
          </w:rPr>
          <w:t>iptskialadze@gwp.ge</w:t>
        </w:r>
      </w:hyperlink>
      <w:r w:rsidRPr="00FC0315">
        <w:rPr>
          <w:rFonts w:ascii="Sylfaen" w:hAnsi="Sylfaen" w:cs="Sylfaen"/>
          <w:sz w:val="20"/>
          <w:szCs w:val="20"/>
        </w:rPr>
        <w:t xml:space="preserve"> </w:t>
      </w:r>
    </w:p>
    <w:p w14:paraId="3C61D3A3" w14:textId="77777777" w:rsidR="00FC0315" w:rsidRPr="00FC0315" w:rsidRDefault="00FC0315" w:rsidP="00FC0315">
      <w:pPr>
        <w:spacing w:after="0" w:line="360" w:lineRule="auto"/>
        <w:ind w:left="720"/>
        <w:rPr>
          <w:rFonts w:ascii="Sylfaen" w:hAnsi="Sylfaen" w:cs="Sylfaen"/>
          <w:sz w:val="20"/>
          <w:szCs w:val="20"/>
        </w:rPr>
      </w:pPr>
      <w:r w:rsidRPr="00FC0315">
        <w:rPr>
          <w:rFonts w:ascii="Sylfaen" w:hAnsi="Sylfaen" w:cs="Sylfaen"/>
          <w:sz w:val="20"/>
          <w:szCs w:val="20"/>
          <w:lang w:val="ka-GE"/>
        </w:rPr>
        <w:t>ტელეფონი: +(995 322) 931111 (114</w:t>
      </w:r>
      <w:r w:rsidRPr="00FC0315">
        <w:rPr>
          <w:rFonts w:ascii="Sylfaen" w:hAnsi="Sylfaen" w:cs="Sylfaen"/>
          <w:sz w:val="20"/>
          <w:szCs w:val="20"/>
        </w:rPr>
        <w:t>9</w:t>
      </w:r>
      <w:r w:rsidRPr="00FC0315">
        <w:rPr>
          <w:rFonts w:ascii="Sylfaen" w:hAnsi="Sylfaen" w:cs="Sylfaen"/>
          <w:sz w:val="20"/>
          <w:szCs w:val="20"/>
          <w:lang w:val="ka-GE"/>
        </w:rPr>
        <w:t xml:space="preserve">); </w:t>
      </w:r>
      <w:r w:rsidRPr="00FC0315">
        <w:rPr>
          <w:rFonts w:ascii="Sylfaen" w:hAnsi="Sylfaen" w:cs="Sylfaen"/>
          <w:sz w:val="20"/>
          <w:szCs w:val="20"/>
        </w:rPr>
        <w:t>593 182252</w:t>
      </w:r>
    </w:p>
    <w:p w14:paraId="05BD7C2C" w14:textId="77777777" w:rsidR="00CE34CB" w:rsidRPr="007B0B66" w:rsidRDefault="00CE34CB" w:rsidP="00FC0315">
      <w:pPr>
        <w:spacing w:after="0" w:line="360" w:lineRule="auto"/>
        <w:ind w:left="720"/>
        <w:rPr>
          <w:rFonts w:asciiTheme="minorHAnsi" w:hAnsiTheme="minorHAnsi"/>
          <w:b/>
          <w:sz w:val="20"/>
          <w:szCs w:val="20"/>
          <w:lang w:val="ka-GE"/>
        </w:rPr>
      </w:pPr>
    </w:p>
    <w:p w14:paraId="3F008055" w14:textId="62FE57C3" w:rsidR="00F47570" w:rsidRPr="007B0B66" w:rsidRDefault="00F47570" w:rsidP="00F47570">
      <w:pPr>
        <w:spacing w:after="0" w:line="360" w:lineRule="auto"/>
        <w:ind w:left="720"/>
        <w:jc w:val="both"/>
        <w:rPr>
          <w:rFonts w:asciiTheme="minorHAnsi" w:hAnsiTheme="minorHAnsi"/>
          <w:sz w:val="20"/>
          <w:szCs w:val="20"/>
          <w:lang w:val="ka-GE"/>
        </w:rPr>
      </w:pPr>
      <w:r w:rsidRPr="007B0B66">
        <w:rPr>
          <w:rFonts w:ascii="Sylfaen" w:hAnsi="Sylfaen" w:cs="Sylfaen"/>
          <w:sz w:val="20"/>
          <w:szCs w:val="20"/>
          <w:lang w:val="ka-GE"/>
        </w:rPr>
        <w:t>საკონტაქტო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პირი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: </w:t>
      </w:r>
      <w:r w:rsidR="00496805" w:rsidRPr="007B0B66">
        <w:rPr>
          <w:rFonts w:ascii="Sylfaen" w:hAnsi="Sylfaen" w:cs="Sylfaen"/>
          <w:sz w:val="20"/>
          <w:szCs w:val="20"/>
          <w:lang w:val="ka-GE"/>
        </w:rPr>
        <w:t>გიორგი</w:t>
      </w:r>
      <w:r w:rsidR="00496805"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="00496805" w:rsidRPr="007B0B66">
        <w:rPr>
          <w:rFonts w:ascii="Sylfaen" w:hAnsi="Sylfaen" w:cs="Sylfaen"/>
          <w:sz w:val="20"/>
          <w:szCs w:val="20"/>
          <w:lang w:val="ka-GE"/>
        </w:rPr>
        <w:t>ზაკალაშვილი</w:t>
      </w:r>
    </w:p>
    <w:p w14:paraId="14C7AC17" w14:textId="77777777" w:rsidR="00F47570" w:rsidRPr="007B0B66" w:rsidRDefault="00F47570" w:rsidP="00F47570">
      <w:pPr>
        <w:spacing w:after="0" w:line="360" w:lineRule="auto"/>
        <w:ind w:left="720"/>
        <w:jc w:val="both"/>
        <w:rPr>
          <w:rFonts w:asciiTheme="minorHAnsi" w:hAnsiTheme="minorHAnsi"/>
          <w:sz w:val="20"/>
          <w:szCs w:val="20"/>
          <w:lang w:val="ka-GE"/>
        </w:rPr>
      </w:pPr>
      <w:r w:rsidRPr="007B0B66">
        <w:rPr>
          <w:rFonts w:ascii="Sylfaen" w:hAnsi="Sylfaen" w:cs="Sylfaen"/>
          <w:sz w:val="20"/>
          <w:szCs w:val="20"/>
          <w:lang w:val="ka-GE"/>
        </w:rPr>
        <w:t>მის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.: </w:t>
      </w:r>
      <w:r w:rsidRPr="007B0B66">
        <w:rPr>
          <w:rFonts w:ascii="Sylfaen" w:hAnsi="Sylfaen" w:cs="Sylfaen"/>
          <w:sz w:val="20"/>
          <w:szCs w:val="20"/>
          <w:lang w:val="ka-GE"/>
        </w:rPr>
        <w:t>ქ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. </w:t>
      </w:r>
      <w:r w:rsidRPr="007B0B66">
        <w:rPr>
          <w:rFonts w:ascii="Sylfaen" w:hAnsi="Sylfaen" w:cs="Sylfaen"/>
          <w:sz w:val="20"/>
          <w:szCs w:val="20"/>
          <w:lang w:val="ka-GE"/>
        </w:rPr>
        <w:t>თბილისი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, </w:t>
      </w:r>
      <w:r w:rsidRPr="007B0B66">
        <w:rPr>
          <w:rFonts w:ascii="Sylfaen" w:hAnsi="Sylfaen" w:cs="Sylfaen"/>
          <w:sz w:val="20"/>
          <w:szCs w:val="20"/>
          <w:lang w:val="ka-GE"/>
        </w:rPr>
        <w:t>კოსტავას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I </w:t>
      </w:r>
      <w:r w:rsidRPr="007B0B66">
        <w:rPr>
          <w:rFonts w:ascii="Sylfaen" w:hAnsi="Sylfaen" w:cs="Sylfaen"/>
          <w:sz w:val="20"/>
          <w:szCs w:val="20"/>
          <w:lang w:val="ka-GE"/>
        </w:rPr>
        <w:t>შესახვევი</w:t>
      </w:r>
      <w:r w:rsidRPr="007B0B66">
        <w:rPr>
          <w:rFonts w:asciiTheme="minorHAnsi" w:hAnsiTheme="minorHAnsi"/>
          <w:sz w:val="20"/>
          <w:szCs w:val="20"/>
          <w:lang w:val="ka-GE"/>
        </w:rPr>
        <w:t>, 33</w:t>
      </w:r>
    </w:p>
    <w:p w14:paraId="4B219F6F" w14:textId="7B08756B" w:rsidR="00F47570" w:rsidRPr="007B0B66" w:rsidRDefault="00F47570" w:rsidP="00F47570">
      <w:pPr>
        <w:spacing w:after="0" w:line="360" w:lineRule="auto"/>
        <w:ind w:left="720"/>
        <w:jc w:val="both"/>
        <w:rPr>
          <w:rFonts w:asciiTheme="minorHAnsi" w:hAnsiTheme="minorHAnsi" w:cs="Arial"/>
          <w:sz w:val="20"/>
          <w:szCs w:val="20"/>
        </w:rPr>
      </w:pPr>
      <w:r w:rsidRPr="007B0B66">
        <w:rPr>
          <w:rFonts w:ascii="Sylfaen" w:hAnsi="Sylfaen" w:cs="Sylfaen"/>
          <w:sz w:val="20"/>
          <w:szCs w:val="20"/>
          <w:lang w:val="ka-GE"/>
        </w:rPr>
        <w:t>ელ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. </w:t>
      </w:r>
      <w:r w:rsidRPr="007B0B66">
        <w:rPr>
          <w:rFonts w:ascii="Sylfaen" w:hAnsi="Sylfaen" w:cs="Sylfaen"/>
          <w:sz w:val="20"/>
          <w:szCs w:val="20"/>
          <w:lang w:val="ka-GE"/>
        </w:rPr>
        <w:t>ფოსტა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: </w:t>
      </w:r>
      <w:hyperlink r:id="rId9" w:history="1">
        <w:r w:rsidR="00496805" w:rsidRPr="007B0B66">
          <w:rPr>
            <w:rStyle w:val="Hyperlink"/>
            <w:rFonts w:asciiTheme="minorHAnsi" w:hAnsiTheme="minorHAnsi" w:cs="Arial"/>
            <w:sz w:val="20"/>
            <w:szCs w:val="20"/>
          </w:rPr>
          <w:t>gzakalashvili@gwp.ge</w:t>
        </w:r>
      </w:hyperlink>
      <w:r w:rsidR="00496805" w:rsidRPr="007B0B66">
        <w:rPr>
          <w:rStyle w:val="Hyperlink"/>
          <w:rFonts w:asciiTheme="minorHAnsi" w:hAnsiTheme="minorHAnsi" w:cs="Arial"/>
          <w:sz w:val="20"/>
          <w:szCs w:val="20"/>
          <w:u w:val="none"/>
        </w:rPr>
        <w:t xml:space="preserve"> </w:t>
      </w:r>
    </w:p>
    <w:p w14:paraId="63EE3E30" w14:textId="607840D2" w:rsidR="00F47570" w:rsidRPr="007B0B66" w:rsidRDefault="00F47570" w:rsidP="00F47570">
      <w:pPr>
        <w:spacing w:after="0" w:line="360" w:lineRule="auto"/>
        <w:ind w:left="720"/>
        <w:jc w:val="both"/>
        <w:rPr>
          <w:rFonts w:asciiTheme="minorHAnsi" w:hAnsiTheme="minorHAnsi" w:cs="Arial"/>
          <w:sz w:val="20"/>
          <w:szCs w:val="20"/>
        </w:rPr>
      </w:pPr>
      <w:r w:rsidRPr="007B0B66">
        <w:rPr>
          <w:rFonts w:ascii="Sylfaen" w:hAnsi="Sylfaen" w:cs="Sylfaen"/>
          <w:sz w:val="20"/>
          <w:szCs w:val="20"/>
          <w:lang w:val="ka-GE"/>
        </w:rPr>
        <w:t>ტელ</w:t>
      </w:r>
      <w:r w:rsidRPr="007B0B66">
        <w:rPr>
          <w:rFonts w:asciiTheme="minorHAnsi" w:hAnsiTheme="minorHAnsi"/>
          <w:sz w:val="20"/>
          <w:szCs w:val="20"/>
          <w:lang w:val="ka-GE"/>
        </w:rPr>
        <w:t>.</w:t>
      </w:r>
      <w:r w:rsidRPr="007B0B66">
        <w:rPr>
          <w:rFonts w:asciiTheme="minorHAnsi" w:hAnsiTheme="minorHAnsi" w:cs="Arial"/>
          <w:sz w:val="20"/>
          <w:szCs w:val="20"/>
          <w:lang w:val="ka-GE"/>
        </w:rPr>
        <w:t xml:space="preserve">: +995 </w:t>
      </w:r>
      <w:r w:rsidR="00496805" w:rsidRPr="007B0B66">
        <w:rPr>
          <w:rFonts w:asciiTheme="minorHAnsi" w:hAnsiTheme="minorHAnsi" w:cs="Arial"/>
          <w:sz w:val="20"/>
          <w:szCs w:val="20"/>
          <w:lang w:val="ka-GE"/>
        </w:rPr>
        <w:t>322 931111 (1146</w:t>
      </w:r>
      <w:r w:rsidRPr="007B0B66">
        <w:rPr>
          <w:rFonts w:asciiTheme="minorHAnsi" w:hAnsiTheme="minorHAnsi" w:cs="Arial"/>
          <w:sz w:val="20"/>
          <w:szCs w:val="20"/>
          <w:lang w:val="ka-GE"/>
        </w:rPr>
        <w:t>); 5</w:t>
      </w:r>
      <w:r w:rsidR="00496805" w:rsidRPr="007B0B66">
        <w:rPr>
          <w:rFonts w:asciiTheme="minorHAnsi" w:hAnsiTheme="minorHAnsi" w:cs="Arial"/>
          <w:sz w:val="20"/>
          <w:szCs w:val="20"/>
        </w:rPr>
        <w:t>77 588 111</w:t>
      </w:r>
    </w:p>
    <w:p w14:paraId="112D89DB" w14:textId="77777777" w:rsidR="00F47570" w:rsidRPr="007B0B66" w:rsidRDefault="00F47570" w:rsidP="00F47570">
      <w:pPr>
        <w:spacing w:after="0" w:line="360" w:lineRule="auto"/>
        <w:jc w:val="both"/>
        <w:rPr>
          <w:rFonts w:asciiTheme="minorHAnsi" w:hAnsiTheme="minorHAnsi"/>
          <w:b/>
          <w:color w:val="FF0000"/>
          <w:sz w:val="20"/>
          <w:szCs w:val="20"/>
          <w:u w:val="single"/>
          <w:lang w:val="ka-GE"/>
        </w:rPr>
      </w:pPr>
    </w:p>
    <w:p w14:paraId="0E2D5882" w14:textId="1B0E4278" w:rsidR="007B7D53" w:rsidRPr="007B0B66" w:rsidRDefault="00F47570" w:rsidP="00F47570">
      <w:pPr>
        <w:spacing w:after="0" w:line="360" w:lineRule="auto"/>
        <w:jc w:val="both"/>
        <w:rPr>
          <w:rFonts w:asciiTheme="minorHAnsi" w:hAnsiTheme="minorHAnsi"/>
          <w:sz w:val="20"/>
          <w:szCs w:val="20"/>
          <w:lang w:val="es-MX"/>
        </w:rPr>
      </w:pPr>
      <w:r w:rsidRPr="007B0B66">
        <w:rPr>
          <w:rFonts w:ascii="Sylfaen" w:hAnsi="Sylfaen" w:cs="Sylfaen"/>
          <w:sz w:val="20"/>
          <w:szCs w:val="20"/>
          <w:lang w:val="ka-GE"/>
        </w:rPr>
        <w:t>შესყიდვების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წარმომადგენელი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განახორციელებს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კონკურსის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მიმდინარეობის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ზედამხედველობასა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და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შემდგომი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პროცესის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ადმინისტრირებას</w:t>
      </w:r>
      <w:r w:rsidRPr="007B0B66">
        <w:rPr>
          <w:rFonts w:asciiTheme="minorHAnsi" w:hAnsiTheme="minorHAnsi"/>
          <w:sz w:val="20"/>
          <w:szCs w:val="20"/>
          <w:lang w:val="ka-GE"/>
        </w:rPr>
        <w:t>.</w:t>
      </w:r>
    </w:p>
    <w:p w14:paraId="58D236C0" w14:textId="77777777" w:rsidR="00237416" w:rsidRPr="007B0B66" w:rsidRDefault="00237416" w:rsidP="00A35317">
      <w:pPr>
        <w:spacing w:after="0" w:line="360" w:lineRule="auto"/>
        <w:jc w:val="both"/>
        <w:rPr>
          <w:rFonts w:asciiTheme="minorHAnsi" w:hAnsiTheme="minorHAnsi"/>
          <w:sz w:val="20"/>
          <w:szCs w:val="20"/>
        </w:rPr>
      </w:pPr>
      <w:bookmarkStart w:id="1" w:name="_Toc454818556"/>
      <w:bookmarkEnd w:id="1"/>
    </w:p>
    <w:p w14:paraId="138B39FF" w14:textId="6A780BCB" w:rsidR="00734570" w:rsidRPr="007B0B66" w:rsidRDefault="00E45E7B" w:rsidP="009567A7">
      <w:pPr>
        <w:pStyle w:val="ListParagraph"/>
        <w:numPr>
          <w:ilvl w:val="0"/>
          <w:numId w:val="8"/>
        </w:numPr>
        <w:spacing w:after="0" w:line="360" w:lineRule="auto"/>
        <w:jc w:val="both"/>
        <w:rPr>
          <w:rFonts w:asciiTheme="minorHAnsi" w:hAnsiTheme="minorHAnsi"/>
          <w:b/>
          <w:sz w:val="20"/>
          <w:szCs w:val="20"/>
          <w:u w:val="single"/>
          <w:lang w:val="ka-GE"/>
        </w:rPr>
      </w:pPr>
      <w:r w:rsidRPr="007B0B66">
        <w:rPr>
          <w:rFonts w:ascii="Sylfaen" w:hAnsi="Sylfaen" w:cs="Sylfaen"/>
          <w:b/>
          <w:sz w:val="20"/>
          <w:szCs w:val="20"/>
          <w:u w:val="single"/>
          <w:lang w:val="ka-GE"/>
        </w:rPr>
        <w:t>ტექნიკური</w:t>
      </w:r>
      <w:r w:rsidRPr="007B0B66">
        <w:rPr>
          <w:rFonts w:asciiTheme="minorHAnsi" w:hAnsiTheme="minorHAnsi"/>
          <w:b/>
          <w:sz w:val="20"/>
          <w:szCs w:val="20"/>
          <w:u w:val="single"/>
          <w:lang w:val="ka-GE"/>
        </w:rPr>
        <w:t xml:space="preserve"> </w:t>
      </w:r>
      <w:r w:rsidRPr="007B0B66">
        <w:rPr>
          <w:rFonts w:ascii="Sylfaen" w:hAnsi="Sylfaen" w:cs="Sylfaen"/>
          <w:b/>
          <w:sz w:val="20"/>
          <w:szCs w:val="20"/>
          <w:u w:val="single"/>
          <w:lang w:val="ka-GE"/>
        </w:rPr>
        <w:t>დოკუმენტაცია</w:t>
      </w:r>
      <w:r w:rsidRPr="007B0B66">
        <w:rPr>
          <w:rFonts w:asciiTheme="minorHAnsi" w:hAnsiTheme="minorHAnsi"/>
          <w:b/>
          <w:sz w:val="20"/>
          <w:szCs w:val="20"/>
          <w:u w:val="single"/>
          <w:lang w:val="ka-GE"/>
        </w:rPr>
        <w:t>:</w:t>
      </w:r>
    </w:p>
    <w:p w14:paraId="25C45157" w14:textId="77777777" w:rsidR="00F47570" w:rsidRPr="007B0B66" w:rsidRDefault="00F47570" w:rsidP="00F47570">
      <w:pPr>
        <w:pStyle w:val="ListParagraph"/>
        <w:tabs>
          <w:tab w:val="left" w:pos="426"/>
        </w:tabs>
        <w:spacing w:after="0" w:line="360" w:lineRule="auto"/>
        <w:ind w:left="426"/>
        <w:jc w:val="both"/>
        <w:rPr>
          <w:rFonts w:asciiTheme="minorHAnsi" w:hAnsiTheme="minorHAnsi"/>
          <w:sz w:val="20"/>
          <w:szCs w:val="20"/>
          <w:lang w:val="ka-GE"/>
        </w:rPr>
      </w:pPr>
    </w:p>
    <w:p w14:paraId="3199BFF1" w14:textId="77777777" w:rsidR="00E45E7B" w:rsidRPr="007B0B66" w:rsidRDefault="00E45E7B" w:rsidP="00CB736E">
      <w:pPr>
        <w:pStyle w:val="ListParagraph"/>
        <w:tabs>
          <w:tab w:val="left" w:pos="142"/>
        </w:tabs>
        <w:spacing w:after="0" w:line="360" w:lineRule="auto"/>
        <w:ind w:left="0"/>
        <w:jc w:val="both"/>
        <w:rPr>
          <w:rFonts w:asciiTheme="minorHAnsi" w:hAnsiTheme="minorHAnsi"/>
          <w:sz w:val="20"/>
          <w:szCs w:val="20"/>
          <w:lang w:val="ka-GE"/>
        </w:rPr>
      </w:pPr>
      <w:r w:rsidRPr="007B0B66">
        <w:rPr>
          <w:rFonts w:asciiTheme="minorHAnsi" w:hAnsiTheme="minorHAnsi"/>
          <w:sz w:val="20"/>
          <w:szCs w:val="20"/>
        </w:rPr>
        <w:t xml:space="preserve">3.1 </w:t>
      </w:r>
      <w:r w:rsidRPr="007B0B66">
        <w:rPr>
          <w:rFonts w:ascii="Sylfaen" w:hAnsi="Sylfaen" w:cs="Sylfaen"/>
          <w:sz w:val="20"/>
          <w:szCs w:val="20"/>
          <w:lang w:val="ka-GE"/>
        </w:rPr>
        <w:t>წინადადების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წარდგენის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მომენტისთვის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პრეტენდენტი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არ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უნდა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იყოს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: </w:t>
      </w:r>
    </w:p>
    <w:p w14:paraId="72655B5C" w14:textId="231A0DC1" w:rsidR="00E45E7B" w:rsidRPr="007B0B66" w:rsidRDefault="00E45E7B" w:rsidP="00CB736E">
      <w:pPr>
        <w:pStyle w:val="ListParagraph"/>
        <w:numPr>
          <w:ilvl w:val="0"/>
          <w:numId w:val="21"/>
        </w:numPr>
        <w:tabs>
          <w:tab w:val="left" w:pos="426"/>
        </w:tabs>
        <w:spacing w:before="120" w:after="0" w:line="360" w:lineRule="auto"/>
        <w:jc w:val="both"/>
        <w:rPr>
          <w:rFonts w:asciiTheme="minorHAnsi" w:hAnsiTheme="minorHAnsi"/>
          <w:sz w:val="20"/>
          <w:szCs w:val="20"/>
          <w:lang w:val="ka-GE"/>
        </w:rPr>
      </w:pPr>
      <w:r w:rsidRPr="007B0B66">
        <w:rPr>
          <w:rFonts w:ascii="Sylfaen" w:hAnsi="Sylfaen" w:cs="Sylfaen"/>
          <w:sz w:val="20"/>
          <w:szCs w:val="20"/>
          <w:lang w:val="ka-GE"/>
        </w:rPr>
        <w:t>გაკოტრების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პროცესში</w:t>
      </w:r>
      <w:r w:rsidRPr="007B0B66">
        <w:rPr>
          <w:rFonts w:asciiTheme="minorHAnsi" w:hAnsiTheme="minorHAnsi"/>
          <w:sz w:val="20"/>
          <w:szCs w:val="20"/>
          <w:lang w:val="ka-GE"/>
        </w:rPr>
        <w:t>;</w:t>
      </w:r>
    </w:p>
    <w:p w14:paraId="356EDE52" w14:textId="2BEFF35D" w:rsidR="00E45E7B" w:rsidRPr="007B0B66" w:rsidRDefault="00E45E7B" w:rsidP="00CB736E">
      <w:pPr>
        <w:pStyle w:val="ListParagraph"/>
        <w:numPr>
          <w:ilvl w:val="0"/>
          <w:numId w:val="21"/>
        </w:numPr>
        <w:tabs>
          <w:tab w:val="left" w:pos="426"/>
        </w:tabs>
        <w:spacing w:before="120" w:after="0" w:line="360" w:lineRule="auto"/>
        <w:jc w:val="both"/>
        <w:rPr>
          <w:rFonts w:asciiTheme="minorHAnsi" w:hAnsiTheme="minorHAnsi"/>
          <w:sz w:val="20"/>
          <w:szCs w:val="20"/>
          <w:lang w:val="ka-GE"/>
        </w:rPr>
      </w:pPr>
      <w:r w:rsidRPr="007B0B66">
        <w:rPr>
          <w:rFonts w:ascii="Sylfaen" w:hAnsi="Sylfaen" w:cs="Sylfaen"/>
          <w:sz w:val="20"/>
          <w:szCs w:val="20"/>
          <w:lang w:val="ka-GE"/>
        </w:rPr>
        <w:t>ლიკვიდაციის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პროცესში</w:t>
      </w:r>
      <w:r w:rsidRPr="007B0B66">
        <w:rPr>
          <w:rFonts w:asciiTheme="minorHAnsi" w:hAnsiTheme="minorHAnsi"/>
          <w:sz w:val="20"/>
          <w:szCs w:val="20"/>
          <w:lang w:val="ka-GE"/>
        </w:rPr>
        <w:t>;</w:t>
      </w:r>
    </w:p>
    <w:p w14:paraId="7953BA0A" w14:textId="4A25EC97" w:rsidR="00E45E7B" w:rsidRPr="007B0B66" w:rsidRDefault="00E45E7B" w:rsidP="00CB736E">
      <w:pPr>
        <w:pStyle w:val="ListParagraph"/>
        <w:numPr>
          <w:ilvl w:val="0"/>
          <w:numId w:val="21"/>
        </w:numPr>
        <w:tabs>
          <w:tab w:val="left" w:pos="426"/>
        </w:tabs>
        <w:spacing w:before="120" w:after="0" w:line="360" w:lineRule="auto"/>
        <w:jc w:val="both"/>
        <w:rPr>
          <w:rFonts w:asciiTheme="minorHAnsi" w:hAnsiTheme="minorHAnsi"/>
          <w:sz w:val="20"/>
          <w:szCs w:val="20"/>
          <w:lang w:val="ka-GE"/>
        </w:rPr>
      </w:pPr>
      <w:r w:rsidRPr="007B0B66">
        <w:rPr>
          <w:rFonts w:ascii="Sylfaen" w:hAnsi="Sylfaen" w:cs="Sylfaen"/>
          <w:sz w:val="20"/>
          <w:szCs w:val="20"/>
          <w:lang w:val="ka-GE"/>
        </w:rPr>
        <w:t>საქმიანობის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დროებით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შეჩერების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მდგომარეობაში</w:t>
      </w:r>
      <w:r w:rsidRPr="007B0B66">
        <w:rPr>
          <w:rFonts w:asciiTheme="minorHAnsi" w:hAnsiTheme="minorHAnsi"/>
          <w:sz w:val="20"/>
          <w:szCs w:val="20"/>
          <w:lang w:val="ka-GE"/>
        </w:rPr>
        <w:t>.</w:t>
      </w:r>
    </w:p>
    <w:p w14:paraId="56F4524A" w14:textId="7632C742" w:rsidR="0090279D" w:rsidRPr="007B0B66" w:rsidRDefault="00E45E7B" w:rsidP="001E1114">
      <w:pPr>
        <w:pStyle w:val="ListParagraph"/>
        <w:numPr>
          <w:ilvl w:val="1"/>
          <w:numId w:val="19"/>
        </w:numPr>
        <w:spacing w:after="0" w:line="360" w:lineRule="auto"/>
        <w:jc w:val="both"/>
        <w:rPr>
          <w:rFonts w:asciiTheme="minorHAnsi" w:hAnsiTheme="minorHAnsi"/>
          <w:b/>
          <w:sz w:val="20"/>
          <w:szCs w:val="20"/>
          <w:lang w:val="ka-GE"/>
        </w:rPr>
      </w:pPr>
      <w:r w:rsidRPr="007B0B66">
        <w:rPr>
          <w:rFonts w:ascii="Sylfaen" w:hAnsi="Sylfaen" w:cs="Sylfaen"/>
          <w:sz w:val="20"/>
          <w:szCs w:val="20"/>
          <w:lang w:val="ka-GE"/>
        </w:rPr>
        <w:t>ფასების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წარმოდგენა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დასაშვებია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მხოლოდ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საქართველოს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ეროვნულ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ვალუტაში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(</w:t>
      </w:r>
      <w:r w:rsidRPr="007B0B66">
        <w:rPr>
          <w:rFonts w:ascii="Sylfaen" w:hAnsi="Sylfaen" w:cs="Sylfaen"/>
          <w:sz w:val="20"/>
          <w:szCs w:val="20"/>
          <w:lang w:val="ka-GE"/>
        </w:rPr>
        <w:t>ლარი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). </w:t>
      </w:r>
      <w:r w:rsidRPr="007B0B66">
        <w:rPr>
          <w:rFonts w:ascii="Sylfaen" w:hAnsi="Sylfaen" w:cs="Sylfaen"/>
          <w:sz w:val="20"/>
          <w:szCs w:val="20"/>
          <w:lang w:val="ka-GE"/>
        </w:rPr>
        <w:t>ფასები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უნდა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მოიცავდეს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ამ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კონკურ</w:t>
      </w:r>
      <w:r w:rsidR="00AB4047" w:rsidRPr="007B0B66">
        <w:rPr>
          <w:rFonts w:ascii="Sylfaen" w:hAnsi="Sylfaen" w:cs="Sylfaen"/>
          <w:sz w:val="20"/>
          <w:szCs w:val="20"/>
          <w:lang w:val="ka-GE"/>
        </w:rPr>
        <w:t>სით</w:t>
      </w:r>
      <w:r w:rsidR="00AB4047"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="00AB4047" w:rsidRPr="007B0B66">
        <w:rPr>
          <w:rFonts w:ascii="Sylfaen" w:hAnsi="Sylfaen" w:cs="Sylfaen"/>
          <w:sz w:val="20"/>
          <w:szCs w:val="20"/>
          <w:lang w:val="ka-GE"/>
        </w:rPr>
        <w:t>გათვალისწინებულ</w:t>
      </w:r>
      <w:r w:rsidR="00AB4047"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="00AB4047" w:rsidRPr="007B0B66">
        <w:rPr>
          <w:rFonts w:ascii="Sylfaen" w:hAnsi="Sylfaen" w:cs="Sylfaen"/>
          <w:sz w:val="20"/>
          <w:szCs w:val="20"/>
          <w:lang w:val="ka-GE"/>
        </w:rPr>
        <w:t>შესასყიდ</w:t>
      </w:r>
      <w:r w:rsidR="00AB4047"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="00AB4047" w:rsidRPr="007B0B66">
        <w:rPr>
          <w:rFonts w:ascii="Sylfaen" w:hAnsi="Sylfaen" w:cs="Sylfaen"/>
          <w:sz w:val="20"/>
          <w:szCs w:val="20"/>
          <w:lang w:val="ka-GE"/>
        </w:rPr>
        <w:t>საქონელთან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დაკავშირებულ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ყველა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ხარჯსა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და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კანონით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გათვალისწინებულ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გადასახადებს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(</w:t>
      </w:r>
      <w:r w:rsidRPr="007B0B66">
        <w:rPr>
          <w:rFonts w:ascii="Sylfaen" w:hAnsi="Sylfaen" w:cs="Sylfaen"/>
          <w:sz w:val="20"/>
          <w:szCs w:val="20"/>
          <w:lang w:val="ka-GE"/>
        </w:rPr>
        <w:t>მათ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შორის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დღგ</w:t>
      </w:r>
      <w:r w:rsidRPr="007B0B66">
        <w:rPr>
          <w:rFonts w:asciiTheme="minorHAnsi" w:hAnsiTheme="minorHAnsi"/>
          <w:sz w:val="20"/>
          <w:szCs w:val="20"/>
          <w:lang w:val="ka-GE"/>
        </w:rPr>
        <w:t>).</w:t>
      </w:r>
    </w:p>
    <w:p w14:paraId="53ED7E7C" w14:textId="2E60E49D" w:rsidR="00B47D4C" w:rsidRPr="007B0B66" w:rsidRDefault="00E45E7B" w:rsidP="00CB736E">
      <w:pPr>
        <w:pStyle w:val="ListParagraph"/>
        <w:numPr>
          <w:ilvl w:val="1"/>
          <w:numId w:val="19"/>
        </w:numPr>
        <w:jc w:val="both"/>
        <w:rPr>
          <w:rFonts w:asciiTheme="minorHAnsi" w:hAnsiTheme="minorHAnsi"/>
          <w:lang w:val="es-MX"/>
        </w:rPr>
      </w:pPr>
      <w:r w:rsidRPr="007B0B66">
        <w:rPr>
          <w:rFonts w:ascii="Sylfaen" w:hAnsi="Sylfaen" w:cs="Sylfaen"/>
          <w:sz w:val="20"/>
          <w:szCs w:val="20"/>
          <w:lang w:val="ka-GE"/>
        </w:rPr>
        <w:t>პრეტენდენტის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მიერ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წარმოდგენილი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წინადადება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ძალაში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უნდა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იყოს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წინადადებების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მიღების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თარიღიდან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45 </w:t>
      </w:r>
      <w:r w:rsidR="002C066E" w:rsidRPr="007B0B66">
        <w:rPr>
          <w:rFonts w:asciiTheme="minorHAnsi" w:hAnsiTheme="minorHAnsi"/>
          <w:sz w:val="20"/>
          <w:szCs w:val="20"/>
          <w:lang w:val="ka-GE"/>
        </w:rPr>
        <w:t>(</w:t>
      </w:r>
      <w:r w:rsidRPr="007B0B66">
        <w:rPr>
          <w:rFonts w:ascii="Sylfaen" w:hAnsi="Sylfaen" w:cs="Sylfaen"/>
          <w:sz w:val="20"/>
          <w:szCs w:val="20"/>
          <w:lang w:val="ka-GE"/>
        </w:rPr>
        <w:t>ორმოცდახუთი</w:t>
      </w:r>
      <w:r w:rsidR="002C066E" w:rsidRPr="007B0B66">
        <w:rPr>
          <w:rFonts w:asciiTheme="minorHAnsi" w:hAnsiTheme="minorHAnsi"/>
          <w:sz w:val="20"/>
          <w:szCs w:val="20"/>
          <w:lang w:val="ka-GE"/>
        </w:rPr>
        <w:t>)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="00BB0F01" w:rsidRPr="007B0B66">
        <w:rPr>
          <w:rFonts w:ascii="Sylfaen" w:hAnsi="Sylfaen" w:cs="Sylfaen"/>
          <w:sz w:val="20"/>
          <w:szCs w:val="20"/>
          <w:lang w:val="ka-GE"/>
        </w:rPr>
        <w:t>კალენდარული</w:t>
      </w:r>
      <w:r w:rsidR="00BB0F01"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დღის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განმავლობაში</w:t>
      </w:r>
      <w:r w:rsidRPr="007B0B66">
        <w:rPr>
          <w:rFonts w:asciiTheme="minorHAnsi" w:hAnsiTheme="minorHAnsi"/>
          <w:sz w:val="20"/>
          <w:szCs w:val="20"/>
          <w:lang w:val="ka-GE"/>
        </w:rPr>
        <w:t>.</w:t>
      </w:r>
    </w:p>
    <w:p w14:paraId="75B6020F" w14:textId="2F870CAB" w:rsidR="00BB0F01" w:rsidRPr="007B0B66" w:rsidRDefault="00BB0F01" w:rsidP="00CB736E">
      <w:pPr>
        <w:pStyle w:val="ListParagraph"/>
        <w:numPr>
          <w:ilvl w:val="1"/>
          <w:numId w:val="19"/>
        </w:numPr>
        <w:jc w:val="both"/>
        <w:rPr>
          <w:rFonts w:asciiTheme="minorHAnsi" w:hAnsiTheme="minorHAnsi"/>
          <w:lang w:val="es-MX"/>
        </w:rPr>
      </w:pPr>
      <w:r w:rsidRPr="007B0B66">
        <w:rPr>
          <w:rFonts w:ascii="Sylfaen" w:hAnsi="Sylfaen" w:cs="Sylfaen"/>
          <w:sz w:val="20"/>
          <w:szCs w:val="20"/>
          <w:lang w:val="ka-GE"/>
        </w:rPr>
        <w:t>კონკურსით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გათვალისწინებული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სამუშოების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შესრულება</w:t>
      </w:r>
      <w:r w:rsidRPr="007B0B66">
        <w:rPr>
          <w:rFonts w:asciiTheme="minorHAnsi" w:hAnsiTheme="minorHAnsi"/>
          <w:sz w:val="20"/>
          <w:szCs w:val="20"/>
          <w:lang w:val="ka-GE"/>
        </w:rPr>
        <w:t>/</w:t>
      </w:r>
      <w:r w:rsidRPr="007B0B66">
        <w:rPr>
          <w:rFonts w:ascii="Sylfaen" w:hAnsi="Sylfaen" w:cs="Sylfaen"/>
          <w:sz w:val="20"/>
          <w:szCs w:val="20"/>
          <w:lang w:val="ka-GE"/>
        </w:rPr>
        <w:t>მიწოდების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ვადა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არ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უნდა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აღემა</w:t>
      </w:r>
      <w:r w:rsidR="00CB31C2" w:rsidRPr="007B0B66">
        <w:rPr>
          <w:rFonts w:ascii="Sylfaen" w:hAnsi="Sylfaen" w:cs="Sylfaen"/>
          <w:sz w:val="20"/>
          <w:szCs w:val="20"/>
          <w:lang w:val="ka-GE"/>
        </w:rPr>
        <w:t>ტ</w:t>
      </w:r>
      <w:r w:rsidRPr="007B0B66">
        <w:rPr>
          <w:rFonts w:ascii="Sylfaen" w:hAnsi="Sylfaen" w:cs="Sylfaen"/>
          <w:sz w:val="20"/>
          <w:szCs w:val="20"/>
          <w:lang w:val="ka-GE"/>
        </w:rPr>
        <w:t>ებოდეს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ხელშეკრულების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გაფორმების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შემდგომ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="00F33568" w:rsidRPr="007B0B66">
        <w:rPr>
          <w:rFonts w:asciiTheme="minorHAnsi" w:hAnsiTheme="minorHAnsi"/>
          <w:sz w:val="20"/>
          <w:szCs w:val="20"/>
          <w:lang w:val="ka-GE"/>
        </w:rPr>
        <w:t>1</w:t>
      </w:r>
      <w:r w:rsidR="00CE34CB"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="00CE34CB" w:rsidRPr="007B0B66">
        <w:rPr>
          <w:rFonts w:ascii="Sylfaen" w:hAnsi="Sylfaen" w:cs="Sylfaen"/>
          <w:sz w:val="20"/>
          <w:szCs w:val="20"/>
          <w:lang w:val="ka-GE"/>
        </w:rPr>
        <w:t>თვეს</w:t>
      </w:r>
      <w:r w:rsidRPr="007B0B66">
        <w:rPr>
          <w:rFonts w:asciiTheme="minorHAnsi" w:hAnsiTheme="minorHAnsi"/>
          <w:sz w:val="20"/>
          <w:szCs w:val="20"/>
          <w:lang w:val="ka-GE"/>
        </w:rPr>
        <w:t>.</w:t>
      </w:r>
    </w:p>
    <w:p w14:paraId="68EF0561" w14:textId="142ED2CE" w:rsidR="00BB0F01" w:rsidRPr="007B0B66" w:rsidRDefault="00B97F4F" w:rsidP="00CB736E">
      <w:pPr>
        <w:pStyle w:val="ListParagraph"/>
        <w:numPr>
          <w:ilvl w:val="1"/>
          <w:numId w:val="19"/>
        </w:numPr>
        <w:jc w:val="both"/>
        <w:rPr>
          <w:rFonts w:asciiTheme="minorHAnsi" w:hAnsiTheme="minorHAnsi"/>
          <w:sz w:val="20"/>
          <w:szCs w:val="20"/>
          <w:lang w:val="ka-GE"/>
        </w:rPr>
      </w:pPr>
      <w:r w:rsidRPr="007B0B66">
        <w:rPr>
          <w:rFonts w:ascii="Sylfaen" w:hAnsi="Sylfaen" w:cs="Sylfaen"/>
          <w:sz w:val="20"/>
          <w:szCs w:val="20"/>
          <w:lang w:val="ka-GE"/>
        </w:rPr>
        <w:t>პრეტენდენტ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(</w:t>
      </w:r>
      <w:r w:rsidRPr="007B0B66">
        <w:rPr>
          <w:rFonts w:ascii="Sylfaen" w:hAnsi="Sylfaen" w:cs="Sylfaen"/>
          <w:sz w:val="20"/>
          <w:szCs w:val="20"/>
          <w:lang w:val="ka-GE"/>
        </w:rPr>
        <w:t>მიმწოდებელი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) </w:t>
      </w:r>
      <w:r w:rsidRPr="007B0B66">
        <w:rPr>
          <w:rFonts w:ascii="Sylfaen" w:hAnsi="Sylfaen" w:cs="Sylfaen"/>
          <w:sz w:val="20"/>
          <w:szCs w:val="20"/>
          <w:lang w:val="ka-GE"/>
        </w:rPr>
        <w:t>ორგანიზაციაში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დასაქმებული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უნდა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იყოს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მაღალი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კვალიფიკაციისა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და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გამოცდილების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მქონე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როგ</w:t>
      </w:r>
      <w:r w:rsidR="00CB31C2" w:rsidRPr="007B0B66">
        <w:rPr>
          <w:rFonts w:ascii="Sylfaen" w:hAnsi="Sylfaen" w:cs="Sylfaen"/>
          <w:sz w:val="20"/>
          <w:szCs w:val="20"/>
          <w:lang w:val="ka-GE"/>
        </w:rPr>
        <w:t>ორც</w:t>
      </w:r>
      <w:r w:rsidR="00CB31C2"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="00CB31C2" w:rsidRPr="007B0B66">
        <w:rPr>
          <w:rFonts w:ascii="Sylfaen" w:hAnsi="Sylfaen" w:cs="Sylfaen"/>
          <w:sz w:val="20"/>
          <w:szCs w:val="20"/>
          <w:lang w:val="ka-GE"/>
        </w:rPr>
        <w:t>ინჟინერ</w:t>
      </w:r>
      <w:r w:rsidR="00CB31C2" w:rsidRPr="007B0B66">
        <w:rPr>
          <w:rFonts w:asciiTheme="minorHAnsi" w:hAnsiTheme="minorHAnsi"/>
          <w:sz w:val="20"/>
          <w:szCs w:val="20"/>
          <w:lang w:val="ka-GE"/>
        </w:rPr>
        <w:t>-</w:t>
      </w:r>
      <w:r w:rsidR="00CB31C2" w:rsidRPr="007B0B66">
        <w:rPr>
          <w:rFonts w:ascii="Sylfaen" w:hAnsi="Sylfaen" w:cs="Sylfaen"/>
          <w:sz w:val="20"/>
          <w:szCs w:val="20"/>
          <w:lang w:val="ka-GE"/>
        </w:rPr>
        <w:t>ტექნიკური</w:t>
      </w:r>
      <w:r w:rsidR="00CB31C2"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="00CB31C2" w:rsidRPr="007B0B66">
        <w:rPr>
          <w:rFonts w:ascii="Sylfaen" w:hAnsi="Sylfaen" w:cs="Sylfaen"/>
          <w:sz w:val="20"/>
          <w:szCs w:val="20"/>
          <w:lang w:val="ka-GE"/>
        </w:rPr>
        <w:t>პერსონალი</w:t>
      </w:r>
      <w:r w:rsidRPr="007B0B66">
        <w:rPr>
          <w:rFonts w:asciiTheme="minorHAnsi" w:hAnsiTheme="minorHAnsi"/>
          <w:sz w:val="20"/>
          <w:szCs w:val="20"/>
          <w:lang w:val="ka-GE"/>
        </w:rPr>
        <w:t>.</w:t>
      </w:r>
    </w:p>
    <w:p w14:paraId="6359F509" w14:textId="42C82DD6" w:rsidR="00CE34CB" w:rsidRPr="007B0B66" w:rsidRDefault="00CE34CB" w:rsidP="00CB736E">
      <w:pPr>
        <w:pStyle w:val="ListParagraph"/>
        <w:numPr>
          <w:ilvl w:val="1"/>
          <w:numId w:val="19"/>
        </w:numPr>
        <w:jc w:val="both"/>
        <w:rPr>
          <w:rFonts w:asciiTheme="minorHAnsi" w:hAnsiTheme="minorHAnsi"/>
          <w:sz w:val="20"/>
          <w:szCs w:val="20"/>
          <w:lang w:val="ka-GE"/>
        </w:rPr>
      </w:pPr>
      <w:r w:rsidRPr="007B0B66">
        <w:rPr>
          <w:rFonts w:ascii="Sylfaen" w:hAnsi="Sylfaen" w:cs="Sylfaen"/>
          <w:sz w:val="20"/>
          <w:szCs w:val="20"/>
          <w:lang w:val="ka-GE"/>
        </w:rPr>
        <w:t>პრეტენდენტს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(</w:t>
      </w:r>
      <w:r w:rsidRPr="007B0B66">
        <w:rPr>
          <w:rFonts w:ascii="Sylfaen" w:hAnsi="Sylfaen" w:cs="Sylfaen"/>
          <w:sz w:val="20"/>
          <w:szCs w:val="20"/>
          <w:lang w:val="ka-GE"/>
        </w:rPr>
        <w:t>მიმწოდებელი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) </w:t>
      </w:r>
      <w:r w:rsidRPr="007B0B66">
        <w:rPr>
          <w:rFonts w:ascii="Sylfaen" w:hAnsi="Sylfaen" w:cs="Sylfaen"/>
          <w:sz w:val="20"/>
          <w:szCs w:val="20"/>
          <w:lang w:val="ka-GE"/>
        </w:rPr>
        <w:t>უნდა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გააჩნდეს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ბოლო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5 </w:t>
      </w:r>
      <w:r w:rsidRPr="007B0B66">
        <w:rPr>
          <w:rFonts w:ascii="Sylfaen" w:hAnsi="Sylfaen" w:cs="Sylfaen"/>
          <w:sz w:val="20"/>
          <w:szCs w:val="20"/>
          <w:lang w:val="ka-GE"/>
        </w:rPr>
        <w:t>წელიწადში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მსგავსი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="00F33568" w:rsidRPr="007B0B66">
        <w:rPr>
          <w:rFonts w:ascii="Sylfaen" w:hAnsi="Sylfaen" w:cs="Sylfaen"/>
          <w:sz w:val="20"/>
          <w:szCs w:val="20"/>
          <w:lang w:val="ka-GE"/>
        </w:rPr>
        <w:t>საქონლის</w:t>
      </w:r>
      <w:r w:rsidR="00F33568"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="00F33568" w:rsidRPr="007B0B66">
        <w:rPr>
          <w:rFonts w:ascii="Sylfaen" w:hAnsi="Sylfaen" w:cs="Sylfaen"/>
          <w:sz w:val="20"/>
          <w:szCs w:val="20"/>
          <w:lang w:val="ka-GE"/>
        </w:rPr>
        <w:t>მიწოდების</w:t>
      </w:r>
      <w:r w:rsidR="00F33568"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="00F33568" w:rsidRPr="007B0B66">
        <w:rPr>
          <w:rFonts w:ascii="Sylfaen" w:hAnsi="Sylfaen" w:cs="Sylfaen"/>
          <w:sz w:val="20"/>
          <w:szCs w:val="20"/>
          <w:lang w:val="ka-GE"/>
        </w:rPr>
        <w:t>არანაკლებ</w:t>
      </w:r>
      <w:r w:rsidR="00F33568" w:rsidRPr="007B0B66">
        <w:rPr>
          <w:rFonts w:asciiTheme="minorHAnsi" w:hAnsiTheme="minorHAnsi"/>
          <w:sz w:val="20"/>
          <w:szCs w:val="20"/>
          <w:lang w:val="ka-GE"/>
        </w:rPr>
        <w:t xml:space="preserve"> 3 </w:t>
      </w:r>
      <w:r w:rsidR="00F33568" w:rsidRPr="007B0B66">
        <w:rPr>
          <w:rFonts w:ascii="Sylfaen" w:hAnsi="Sylfaen" w:cs="Sylfaen"/>
          <w:sz w:val="20"/>
          <w:szCs w:val="20"/>
          <w:lang w:val="ka-GE"/>
        </w:rPr>
        <w:t>შემთხვევა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. </w:t>
      </w:r>
    </w:p>
    <w:p w14:paraId="4A7DD825" w14:textId="6F0B5860" w:rsidR="00CB736E" w:rsidRPr="007B0B66" w:rsidRDefault="00CB736E" w:rsidP="00CB736E">
      <w:pPr>
        <w:pStyle w:val="ListParagraph"/>
        <w:numPr>
          <w:ilvl w:val="1"/>
          <w:numId w:val="19"/>
        </w:numPr>
        <w:jc w:val="both"/>
        <w:rPr>
          <w:rFonts w:asciiTheme="minorHAnsi" w:hAnsiTheme="minorHAnsi"/>
          <w:sz w:val="20"/>
          <w:szCs w:val="20"/>
          <w:lang w:val="ka-GE"/>
        </w:rPr>
      </w:pPr>
      <w:r w:rsidRPr="007B0B66">
        <w:rPr>
          <w:rFonts w:ascii="Sylfaen" w:hAnsi="Sylfaen" w:cs="Sylfaen"/>
          <w:sz w:val="20"/>
          <w:szCs w:val="20"/>
          <w:lang w:val="ka-GE"/>
        </w:rPr>
        <w:t>ანგარიშსწორება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განხორციელდება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უნაღდო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ანგარიშსწორებით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, </w:t>
      </w:r>
      <w:r w:rsidRPr="007B0B66">
        <w:rPr>
          <w:rFonts w:ascii="Sylfaen" w:hAnsi="Sylfaen" w:cs="Sylfaen"/>
          <w:sz w:val="20"/>
          <w:szCs w:val="20"/>
          <w:lang w:val="ka-GE"/>
        </w:rPr>
        <w:t>ფაქტიურად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სრ</w:t>
      </w:r>
      <w:r w:rsidR="00F33568" w:rsidRPr="007B0B66">
        <w:rPr>
          <w:rFonts w:ascii="Sylfaen" w:hAnsi="Sylfaen" w:cs="Sylfaen"/>
          <w:sz w:val="20"/>
          <w:szCs w:val="20"/>
          <w:lang w:val="ka-GE"/>
        </w:rPr>
        <w:t>ულად</w:t>
      </w:r>
      <w:r w:rsidR="00F33568"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="00F33568" w:rsidRPr="007B0B66">
        <w:rPr>
          <w:rFonts w:ascii="Sylfaen" w:hAnsi="Sylfaen" w:cs="Sylfaen"/>
          <w:sz w:val="20"/>
          <w:szCs w:val="20"/>
          <w:lang w:val="ka-GE"/>
        </w:rPr>
        <w:t>ან</w:t>
      </w:r>
      <w:r w:rsidR="00F33568"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="00F33568" w:rsidRPr="007B0B66">
        <w:rPr>
          <w:rFonts w:ascii="Sylfaen" w:hAnsi="Sylfaen" w:cs="Sylfaen"/>
          <w:sz w:val="20"/>
          <w:szCs w:val="20"/>
          <w:lang w:val="ka-GE"/>
        </w:rPr>
        <w:t>ეტაპობრივად</w:t>
      </w:r>
      <w:r w:rsidR="00F33568"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="00F33568" w:rsidRPr="007B0B66">
        <w:rPr>
          <w:rFonts w:ascii="Sylfaen" w:hAnsi="Sylfaen" w:cs="Sylfaen"/>
          <w:sz w:val="20"/>
          <w:szCs w:val="20"/>
          <w:lang w:val="ka-GE"/>
        </w:rPr>
        <w:t>მიწოდებული</w:t>
      </w:r>
      <w:r w:rsidR="00F33568"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="00F33568" w:rsidRPr="007B0B66">
        <w:rPr>
          <w:rFonts w:ascii="Sylfaen" w:hAnsi="Sylfaen" w:cs="Sylfaen"/>
          <w:sz w:val="20"/>
          <w:szCs w:val="20"/>
          <w:lang w:val="ka-GE"/>
        </w:rPr>
        <w:t>საქონლი</w:t>
      </w:r>
      <w:r w:rsidRPr="007B0B66">
        <w:rPr>
          <w:rFonts w:ascii="Sylfaen" w:hAnsi="Sylfaen" w:cs="Sylfaen"/>
          <w:sz w:val="20"/>
          <w:szCs w:val="20"/>
          <w:lang w:val="ka-GE"/>
        </w:rPr>
        <w:t>ს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შესაბამისად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მიღება</w:t>
      </w:r>
      <w:r w:rsidRPr="007B0B66">
        <w:rPr>
          <w:rFonts w:asciiTheme="minorHAnsi" w:hAnsiTheme="minorHAnsi"/>
          <w:sz w:val="20"/>
          <w:szCs w:val="20"/>
          <w:lang w:val="ka-GE"/>
        </w:rPr>
        <w:t>-</w:t>
      </w:r>
      <w:r w:rsidRPr="007B0B66">
        <w:rPr>
          <w:rFonts w:ascii="Sylfaen" w:hAnsi="Sylfaen" w:cs="Sylfaen"/>
          <w:sz w:val="20"/>
          <w:szCs w:val="20"/>
          <w:lang w:val="ka-GE"/>
        </w:rPr>
        <w:t>ჩაბარების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აქტის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, </w:t>
      </w:r>
      <w:r w:rsidRPr="007B0B66">
        <w:rPr>
          <w:rFonts w:ascii="Sylfaen" w:hAnsi="Sylfaen" w:cs="Sylfaen"/>
          <w:sz w:val="20"/>
          <w:szCs w:val="20"/>
          <w:lang w:val="ka-GE"/>
        </w:rPr>
        <w:t>ფორმა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N2-</w:t>
      </w:r>
      <w:r w:rsidRPr="007B0B66">
        <w:rPr>
          <w:rFonts w:ascii="Sylfaen" w:hAnsi="Sylfaen" w:cs="Sylfaen"/>
          <w:sz w:val="20"/>
          <w:szCs w:val="20"/>
          <w:lang w:val="ka-GE"/>
        </w:rPr>
        <w:t>ის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, </w:t>
      </w:r>
      <w:r w:rsidRPr="007B0B66">
        <w:rPr>
          <w:rFonts w:ascii="Sylfaen" w:hAnsi="Sylfaen" w:cs="Sylfaen"/>
          <w:sz w:val="20"/>
          <w:szCs w:val="20"/>
          <w:lang w:val="ka-GE"/>
        </w:rPr>
        <w:t>საქართველოს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lastRenderedPageBreak/>
        <w:t>კანონმდებლობით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გათვალისწინებული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შესაბამისი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საგადახდო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დოკუმენტაციის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წარდგენიდან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30 (</w:t>
      </w:r>
      <w:r w:rsidRPr="007B0B66">
        <w:rPr>
          <w:rFonts w:ascii="Sylfaen" w:hAnsi="Sylfaen" w:cs="Sylfaen"/>
          <w:sz w:val="20"/>
          <w:szCs w:val="20"/>
          <w:lang w:val="ka-GE"/>
        </w:rPr>
        <w:t>ოცდაათი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) </w:t>
      </w:r>
      <w:r w:rsidRPr="007B0B66">
        <w:rPr>
          <w:rFonts w:ascii="Sylfaen" w:hAnsi="Sylfaen" w:cs="Sylfaen"/>
          <w:sz w:val="20"/>
          <w:szCs w:val="20"/>
          <w:lang w:val="ka-GE"/>
        </w:rPr>
        <w:t>კალენდარული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დღის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ვადაში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. </w:t>
      </w:r>
    </w:p>
    <w:p w14:paraId="591A4A77" w14:textId="2EEBB29E" w:rsidR="0090279D" w:rsidRPr="007B0B66" w:rsidRDefault="00B30838" w:rsidP="00F47570">
      <w:pPr>
        <w:pStyle w:val="ListParagraph"/>
        <w:numPr>
          <w:ilvl w:val="1"/>
          <w:numId w:val="19"/>
        </w:numPr>
        <w:spacing w:after="0" w:line="360" w:lineRule="auto"/>
        <w:jc w:val="both"/>
        <w:rPr>
          <w:rFonts w:asciiTheme="minorHAnsi" w:hAnsiTheme="minorHAnsi"/>
          <w:sz w:val="20"/>
          <w:szCs w:val="20"/>
          <w:lang w:val="es-MX"/>
        </w:rPr>
      </w:pPr>
      <w:r w:rsidRPr="007B0B66">
        <w:rPr>
          <w:rFonts w:ascii="Sylfaen" w:hAnsi="Sylfaen" w:cs="Sylfaen"/>
          <w:sz w:val="20"/>
          <w:szCs w:val="20"/>
          <w:lang w:val="ka-GE"/>
        </w:rPr>
        <w:t>ნებისმიერი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შეკითხვა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უნდა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იყოს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წერილობითი</w:t>
      </w:r>
      <w:r w:rsidRPr="007B0B66">
        <w:rPr>
          <w:rFonts w:asciiTheme="minorHAnsi" w:hAnsiTheme="minorHAnsi"/>
          <w:sz w:val="20"/>
          <w:szCs w:val="20"/>
          <w:lang w:val="ka-GE"/>
        </w:rPr>
        <w:t>/</w:t>
      </w:r>
      <w:r w:rsidRPr="007B0B66">
        <w:rPr>
          <w:rFonts w:ascii="Sylfaen" w:hAnsi="Sylfaen" w:cs="Sylfaen"/>
          <w:sz w:val="20"/>
          <w:szCs w:val="20"/>
          <w:lang w:val="ka-GE"/>
        </w:rPr>
        <w:t>ელექტრონული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. </w:t>
      </w:r>
      <w:r w:rsidRPr="007B0B66">
        <w:rPr>
          <w:rFonts w:ascii="Sylfaen" w:hAnsi="Sylfaen" w:cs="Sylfaen"/>
          <w:sz w:val="20"/>
          <w:szCs w:val="20"/>
          <w:lang w:val="ka-GE"/>
        </w:rPr>
        <w:t>შეკითხვის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ავტორმა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კომპანიის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დასახელებასთან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, </w:t>
      </w:r>
      <w:r w:rsidRPr="007B0B66">
        <w:rPr>
          <w:rFonts w:ascii="Sylfaen" w:hAnsi="Sylfaen" w:cs="Sylfaen"/>
          <w:sz w:val="20"/>
          <w:szCs w:val="20"/>
          <w:lang w:val="ka-GE"/>
        </w:rPr>
        <w:t>თავის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სახელთან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და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თანამდებობასთან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ერთად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აუცილებლად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უნდა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მიუთითოს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კონკურსის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ნომერი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. </w:t>
      </w:r>
    </w:p>
    <w:p w14:paraId="511A5F38" w14:textId="3A75DC45" w:rsidR="00B30838" w:rsidRPr="007B0B66" w:rsidRDefault="00B30838" w:rsidP="00B30838">
      <w:pPr>
        <w:spacing w:after="0" w:line="360" w:lineRule="auto"/>
        <w:ind w:firstLine="360"/>
        <w:jc w:val="both"/>
        <w:rPr>
          <w:rFonts w:asciiTheme="minorHAnsi" w:hAnsiTheme="minorHAnsi"/>
          <w:sz w:val="20"/>
          <w:szCs w:val="20"/>
          <w:lang w:val="ka-GE"/>
        </w:rPr>
      </w:pPr>
      <w:r w:rsidRPr="007B0B66">
        <w:rPr>
          <w:rFonts w:ascii="Sylfaen" w:hAnsi="Sylfaen" w:cs="Sylfaen"/>
          <w:sz w:val="20"/>
          <w:szCs w:val="20"/>
          <w:lang w:val="ka-GE"/>
        </w:rPr>
        <w:t>შპს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Theme="minorHAnsi" w:hAnsiTheme="minorHAnsi" w:cs="Calibri"/>
          <w:sz w:val="20"/>
          <w:szCs w:val="20"/>
          <w:lang w:val="ka-GE"/>
        </w:rPr>
        <w:t>„</w:t>
      </w:r>
      <w:r w:rsidR="004F4B8B" w:rsidRPr="007B0B66">
        <w:rPr>
          <w:rFonts w:ascii="Sylfaen" w:hAnsi="Sylfaen" w:cs="Sylfaen"/>
          <w:sz w:val="20"/>
          <w:szCs w:val="20"/>
          <w:lang w:val="ka-GE"/>
        </w:rPr>
        <w:t>რუსთავის</w:t>
      </w:r>
      <w:r w:rsidR="004F4B8B" w:rsidRPr="007B0B66">
        <w:rPr>
          <w:rFonts w:asciiTheme="minorHAnsi" w:hAnsiTheme="minorHAnsi" w:cs="Sylfaen"/>
          <w:sz w:val="20"/>
          <w:szCs w:val="20"/>
          <w:lang w:val="ka-GE"/>
        </w:rPr>
        <w:t xml:space="preserve"> </w:t>
      </w:r>
      <w:r w:rsidR="004F4B8B" w:rsidRPr="007B0B66">
        <w:rPr>
          <w:rFonts w:ascii="Sylfaen" w:hAnsi="Sylfaen" w:cs="Sylfaen"/>
          <w:sz w:val="20"/>
          <w:szCs w:val="20"/>
          <w:lang w:val="ka-GE"/>
        </w:rPr>
        <w:t>წყალი</w:t>
      </w:r>
      <w:r w:rsidRPr="007B0B66">
        <w:rPr>
          <w:rFonts w:asciiTheme="minorHAnsi" w:hAnsiTheme="minorHAnsi" w:cs="Calibri"/>
          <w:sz w:val="20"/>
          <w:szCs w:val="20"/>
          <w:lang w:val="ka-GE"/>
        </w:rPr>
        <w:t>“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უფლებას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იტოვებს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თვითონ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განსაზღვროს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კონკურსის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დასრულების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ვადა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, </w:t>
      </w:r>
      <w:r w:rsidRPr="007B0B66">
        <w:rPr>
          <w:rFonts w:ascii="Sylfaen" w:hAnsi="Sylfaen" w:cs="Sylfaen"/>
          <w:sz w:val="20"/>
          <w:szCs w:val="20"/>
          <w:lang w:val="ka-GE"/>
        </w:rPr>
        <w:t>შეცვალოს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კონკურსის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პირობები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, </w:t>
      </w:r>
      <w:r w:rsidRPr="007B0B66">
        <w:rPr>
          <w:rFonts w:ascii="Sylfaen" w:hAnsi="Sylfaen" w:cs="Sylfaen"/>
          <w:sz w:val="20"/>
          <w:szCs w:val="20"/>
          <w:lang w:val="ka-GE"/>
        </w:rPr>
        <w:t>რასაც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დროულად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აცნობებს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კონკურსის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მონაწილეებს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, </w:t>
      </w:r>
      <w:r w:rsidRPr="007B0B66">
        <w:rPr>
          <w:rFonts w:ascii="Sylfaen" w:hAnsi="Sylfaen" w:cs="Sylfaen"/>
          <w:sz w:val="20"/>
          <w:szCs w:val="20"/>
          <w:lang w:val="ka-GE"/>
        </w:rPr>
        <w:t>ან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შეწყვიტოს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კონკურსი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მისი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მიმდინარეობის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ნებმისმიერ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ეტაპზე</w:t>
      </w:r>
      <w:r w:rsidRPr="007B0B66">
        <w:rPr>
          <w:rFonts w:asciiTheme="minorHAnsi" w:hAnsiTheme="minorHAnsi"/>
          <w:sz w:val="20"/>
          <w:szCs w:val="20"/>
          <w:lang w:val="ka-GE"/>
        </w:rPr>
        <w:t>.</w:t>
      </w:r>
    </w:p>
    <w:p w14:paraId="154760C7" w14:textId="40E2EEEC" w:rsidR="00B30838" w:rsidRPr="007B0B66" w:rsidRDefault="004F4B8B" w:rsidP="00B30838">
      <w:pPr>
        <w:pStyle w:val="ListParagraph"/>
        <w:spacing w:after="0" w:line="360" w:lineRule="auto"/>
        <w:ind w:left="0" w:firstLine="426"/>
        <w:jc w:val="both"/>
        <w:rPr>
          <w:rFonts w:asciiTheme="minorHAnsi" w:hAnsiTheme="minorHAnsi"/>
          <w:sz w:val="20"/>
          <w:szCs w:val="20"/>
          <w:lang w:val="ka-GE"/>
        </w:rPr>
      </w:pPr>
      <w:r w:rsidRPr="007B0B66">
        <w:rPr>
          <w:rFonts w:ascii="Sylfaen" w:hAnsi="Sylfaen" w:cs="Sylfaen"/>
          <w:sz w:val="20"/>
          <w:szCs w:val="20"/>
          <w:lang w:val="ka-GE"/>
        </w:rPr>
        <w:t>შპს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Theme="minorHAnsi" w:hAnsiTheme="minorHAnsi" w:cs="Calibri"/>
          <w:sz w:val="20"/>
          <w:szCs w:val="20"/>
          <w:lang w:val="ka-GE"/>
        </w:rPr>
        <w:t>„</w:t>
      </w:r>
      <w:r w:rsidRPr="007B0B66">
        <w:rPr>
          <w:rFonts w:ascii="Sylfaen" w:hAnsi="Sylfaen" w:cs="Sylfaen"/>
          <w:sz w:val="20"/>
          <w:szCs w:val="20"/>
          <w:lang w:val="ka-GE"/>
        </w:rPr>
        <w:t>რუსთავის</w:t>
      </w:r>
      <w:r w:rsidRPr="007B0B66">
        <w:rPr>
          <w:rFonts w:asciiTheme="minorHAnsi" w:hAnsiTheme="minorHAnsi" w:cs="Sylfaen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წყალი</w:t>
      </w:r>
      <w:r w:rsidRPr="007B0B66">
        <w:rPr>
          <w:rFonts w:asciiTheme="minorHAnsi" w:hAnsiTheme="minorHAnsi" w:cs="Calibri"/>
          <w:sz w:val="20"/>
          <w:szCs w:val="20"/>
          <w:lang w:val="ka-GE"/>
        </w:rPr>
        <w:t>“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="00B30838" w:rsidRPr="007B0B66">
        <w:rPr>
          <w:rFonts w:ascii="Sylfaen" w:hAnsi="Sylfaen" w:cs="Sylfaen"/>
          <w:sz w:val="20"/>
          <w:szCs w:val="20"/>
          <w:lang w:val="ka-GE"/>
        </w:rPr>
        <w:t>გამარჯვებულ</w:t>
      </w:r>
      <w:r w:rsidR="00B30838"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="00B30838" w:rsidRPr="007B0B66">
        <w:rPr>
          <w:rFonts w:ascii="Sylfaen" w:hAnsi="Sylfaen" w:cs="Sylfaen"/>
          <w:sz w:val="20"/>
          <w:szCs w:val="20"/>
          <w:lang w:val="ka-GE"/>
        </w:rPr>
        <w:t>მიმწოდებელს</w:t>
      </w:r>
      <w:r w:rsidR="00B30838"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="00B30838" w:rsidRPr="007B0B66">
        <w:rPr>
          <w:rFonts w:ascii="Sylfaen" w:hAnsi="Sylfaen" w:cs="Sylfaen"/>
          <w:sz w:val="20"/>
          <w:szCs w:val="20"/>
          <w:lang w:val="ka-GE"/>
        </w:rPr>
        <w:t>გამოავლენს</w:t>
      </w:r>
      <w:r w:rsidR="00B30838"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="00B30838" w:rsidRPr="007B0B66">
        <w:rPr>
          <w:rFonts w:ascii="Sylfaen" w:hAnsi="Sylfaen" w:cs="Sylfaen"/>
          <w:sz w:val="20"/>
          <w:szCs w:val="20"/>
          <w:lang w:val="ka-GE"/>
        </w:rPr>
        <w:t>სატენდერო</w:t>
      </w:r>
      <w:r w:rsidR="00B30838"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="00B30838" w:rsidRPr="007B0B66">
        <w:rPr>
          <w:rFonts w:ascii="Sylfaen" w:hAnsi="Sylfaen" w:cs="Sylfaen"/>
          <w:sz w:val="20"/>
          <w:szCs w:val="20"/>
          <w:lang w:val="ka-GE"/>
        </w:rPr>
        <w:t>კომისიაზე</w:t>
      </w:r>
      <w:r w:rsidR="00B30838"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="00B30838" w:rsidRPr="007B0B66">
        <w:rPr>
          <w:rFonts w:ascii="Sylfaen" w:hAnsi="Sylfaen" w:cs="Sylfaen"/>
          <w:sz w:val="20"/>
          <w:szCs w:val="20"/>
          <w:lang w:val="ka-GE"/>
        </w:rPr>
        <w:t>და</w:t>
      </w:r>
      <w:r w:rsidR="00B30838"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="00B30838" w:rsidRPr="007B0B66">
        <w:rPr>
          <w:rFonts w:ascii="Sylfaen" w:hAnsi="Sylfaen" w:cs="Sylfaen"/>
          <w:sz w:val="20"/>
          <w:szCs w:val="20"/>
          <w:lang w:val="ka-GE"/>
        </w:rPr>
        <w:t>გადაწყვეტილებას</w:t>
      </w:r>
      <w:r w:rsidR="00B30838"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="00B30838" w:rsidRPr="007B0B66">
        <w:rPr>
          <w:rFonts w:ascii="Sylfaen" w:hAnsi="Sylfaen" w:cs="Sylfaen"/>
          <w:sz w:val="20"/>
          <w:szCs w:val="20"/>
          <w:lang w:val="ka-GE"/>
        </w:rPr>
        <w:t>აცნობებს</w:t>
      </w:r>
      <w:r w:rsidR="00B30838"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="00B30838" w:rsidRPr="007B0B66">
        <w:rPr>
          <w:rFonts w:ascii="Sylfaen" w:hAnsi="Sylfaen" w:cs="Sylfaen"/>
          <w:sz w:val="20"/>
          <w:szCs w:val="20"/>
          <w:lang w:val="ka-GE"/>
        </w:rPr>
        <w:t>ყველა</w:t>
      </w:r>
      <w:r w:rsidR="00B30838"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="00B30838" w:rsidRPr="007B0B66">
        <w:rPr>
          <w:rFonts w:ascii="Sylfaen" w:hAnsi="Sylfaen" w:cs="Sylfaen"/>
          <w:sz w:val="20"/>
          <w:szCs w:val="20"/>
          <w:lang w:val="ka-GE"/>
        </w:rPr>
        <w:t>მონაწილე</w:t>
      </w:r>
      <w:r w:rsidR="00B30838"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="00B30838" w:rsidRPr="007B0B66">
        <w:rPr>
          <w:rFonts w:ascii="Sylfaen" w:hAnsi="Sylfaen" w:cs="Sylfaen"/>
          <w:sz w:val="20"/>
          <w:szCs w:val="20"/>
          <w:lang w:val="ka-GE"/>
        </w:rPr>
        <w:t>კომპანიას</w:t>
      </w:r>
      <w:r w:rsidR="00B30838" w:rsidRPr="007B0B66">
        <w:rPr>
          <w:rFonts w:asciiTheme="minorHAnsi" w:hAnsiTheme="minorHAnsi"/>
          <w:sz w:val="20"/>
          <w:szCs w:val="20"/>
          <w:lang w:val="ka-GE"/>
        </w:rPr>
        <w:t xml:space="preserve">. </w:t>
      </w:r>
      <w:r w:rsidRPr="007B0B66">
        <w:rPr>
          <w:rFonts w:ascii="Sylfaen" w:hAnsi="Sylfaen" w:cs="Sylfaen"/>
          <w:sz w:val="20"/>
          <w:szCs w:val="20"/>
          <w:lang w:val="ka-GE"/>
        </w:rPr>
        <w:t>შპს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Theme="minorHAnsi" w:hAnsiTheme="minorHAnsi" w:cs="Calibri"/>
          <w:sz w:val="20"/>
          <w:szCs w:val="20"/>
          <w:lang w:val="ka-GE"/>
        </w:rPr>
        <w:t>„</w:t>
      </w:r>
      <w:r w:rsidRPr="007B0B66">
        <w:rPr>
          <w:rFonts w:ascii="Sylfaen" w:hAnsi="Sylfaen" w:cs="Sylfaen"/>
          <w:sz w:val="20"/>
          <w:szCs w:val="20"/>
          <w:lang w:val="ka-GE"/>
        </w:rPr>
        <w:t>რუსთავის</w:t>
      </w:r>
      <w:r w:rsidRPr="007B0B66">
        <w:rPr>
          <w:rFonts w:asciiTheme="minorHAnsi" w:hAnsiTheme="minorHAnsi" w:cs="Sylfaen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წყალი</w:t>
      </w:r>
      <w:r w:rsidRPr="007B0B66">
        <w:rPr>
          <w:rFonts w:asciiTheme="minorHAnsi" w:hAnsiTheme="minorHAnsi" w:cs="Calibri"/>
          <w:sz w:val="20"/>
          <w:szCs w:val="20"/>
          <w:lang w:val="ka-GE"/>
        </w:rPr>
        <w:t>“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="00B30838" w:rsidRPr="007B0B66">
        <w:rPr>
          <w:rFonts w:ascii="Sylfaen" w:hAnsi="Sylfaen" w:cs="Sylfaen"/>
          <w:sz w:val="20"/>
          <w:szCs w:val="20"/>
          <w:lang w:val="ka-GE"/>
        </w:rPr>
        <w:t>არ</w:t>
      </w:r>
      <w:r w:rsidR="00B30838"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="00B30838" w:rsidRPr="007B0B66">
        <w:rPr>
          <w:rFonts w:ascii="Sylfaen" w:hAnsi="Sylfaen" w:cs="Sylfaen"/>
          <w:sz w:val="20"/>
          <w:szCs w:val="20"/>
          <w:lang w:val="ka-GE"/>
        </w:rPr>
        <w:t>არის</w:t>
      </w:r>
      <w:r w:rsidR="00B30838"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="00B30838" w:rsidRPr="007B0B66">
        <w:rPr>
          <w:rFonts w:ascii="Sylfaen" w:hAnsi="Sylfaen" w:cs="Sylfaen"/>
          <w:sz w:val="20"/>
          <w:szCs w:val="20"/>
          <w:lang w:val="ka-GE"/>
        </w:rPr>
        <w:t>ვალდებული</w:t>
      </w:r>
      <w:r w:rsidR="00B30838"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="00B30838" w:rsidRPr="007B0B66">
        <w:rPr>
          <w:rFonts w:ascii="Sylfaen" w:hAnsi="Sylfaen" w:cs="Sylfaen"/>
          <w:sz w:val="20"/>
          <w:szCs w:val="20"/>
          <w:lang w:val="ka-GE"/>
        </w:rPr>
        <w:t>მონაწილე</w:t>
      </w:r>
      <w:r w:rsidR="00B30838"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="00B30838" w:rsidRPr="007B0B66">
        <w:rPr>
          <w:rFonts w:ascii="Sylfaen" w:hAnsi="Sylfaen" w:cs="Sylfaen"/>
          <w:sz w:val="20"/>
          <w:szCs w:val="20"/>
          <w:lang w:val="ka-GE"/>
        </w:rPr>
        <w:t>კომპანიას</w:t>
      </w:r>
      <w:r w:rsidR="00B30838"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="00B30838" w:rsidRPr="007B0B66">
        <w:rPr>
          <w:rFonts w:ascii="Sylfaen" w:hAnsi="Sylfaen" w:cs="Sylfaen"/>
          <w:sz w:val="20"/>
          <w:szCs w:val="20"/>
          <w:lang w:val="ka-GE"/>
        </w:rPr>
        <w:t>მისცეს</w:t>
      </w:r>
      <w:r w:rsidR="00B30838"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="00B30838" w:rsidRPr="007B0B66">
        <w:rPr>
          <w:rFonts w:ascii="Sylfaen" w:hAnsi="Sylfaen" w:cs="Sylfaen"/>
          <w:sz w:val="20"/>
          <w:szCs w:val="20"/>
          <w:lang w:val="ka-GE"/>
        </w:rPr>
        <w:t>სიტყვიერი</w:t>
      </w:r>
      <w:r w:rsidR="00B30838"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="00B30838" w:rsidRPr="007B0B66">
        <w:rPr>
          <w:rFonts w:ascii="Sylfaen" w:hAnsi="Sylfaen" w:cs="Sylfaen"/>
          <w:sz w:val="20"/>
          <w:szCs w:val="20"/>
          <w:lang w:val="ka-GE"/>
        </w:rPr>
        <w:t>ან</w:t>
      </w:r>
      <w:r w:rsidR="00B30838"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="00B30838" w:rsidRPr="007B0B66">
        <w:rPr>
          <w:rFonts w:ascii="Sylfaen" w:hAnsi="Sylfaen" w:cs="Sylfaen"/>
          <w:sz w:val="20"/>
          <w:szCs w:val="20"/>
          <w:lang w:val="ka-GE"/>
        </w:rPr>
        <w:t>წერილობით</w:t>
      </w:r>
      <w:r w:rsidR="00B30838"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="00B30838" w:rsidRPr="007B0B66">
        <w:rPr>
          <w:rFonts w:ascii="Sylfaen" w:hAnsi="Sylfaen" w:cs="Sylfaen"/>
          <w:sz w:val="20"/>
          <w:szCs w:val="20"/>
          <w:lang w:val="ka-GE"/>
        </w:rPr>
        <w:t>ახსნა</w:t>
      </w:r>
      <w:r w:rsidR="00B30838" w:rsidRPr="007B0B66">
        <w:rPr>
          <w:rFonts w:asciiTheme="minorHAnsi" w:hAnsiTheme="minorHAnsi"/>
          <w:sz w:val="20"/>
          <w:szCs w:val="20"/>
          <w:lang w:val="ka-GE"/>
        </w:rPr>
        <w:t>-</w:t>
      </w:r>
      <w:r w:rsidR="00B30838" w:rsidRPr="007B0B66">
        <w:rPr>
          <w:rFonts w:ascii="Sylfaen" w:hAnsi="Sylfaen" w:cs="Sylfaen"/>
          <w:sz w:val="20"/>
          <w:szCs w:val="20"/>
          <w:lang w:val="ka-GE"/>
        </w:rPr>
        <w:t>განმარტება</w:t>
      </w:r>
      <w:r w:rsidR="00B30838"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="00B30838" w:rsidRPr="007B0B66">
        <w:rPr>
          <w:rFonts w:ascii="Sylfaen" w:hAnsi="Sylfaen" w:cs="Sylfaen"/>
          <w:sz w:val="20"/>
          <w:szCs w:val="20"/>
          <w:lang w:val="ka-GE"/>
        </w:rPr>
        <w:t>კონსკურსთან</w:t>
      </w:r>
      <w:r w:rsidR="00B30838"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="00B30838" w:rsidRPr="007B0B66">
        <w:rPr>
          <w:rFonts w:ascii="Sylfaen" w:hAnsi="Sylfaen" w:cs="Sylfaen"/>
          <w:sz w:val="20"/>
          <w:szCs w:val="20"/>
          <w:lang w:val="ka-GE"/>
        </w:rPr>
        <w:t>დაკავშირებულ</w:t>
      </w:r>
      <w:r w:rsidR="00B30838"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="00B30838" w:rsidRPr="007B0B66">
        <w:rPr>
          <w:rFonts w:ascii="Sylfaen" w:hAnsi="Sylfaen" w:cs="Sylfaen"/>
          <w:sz w:val="20"/>
          <w:szCs w:val="20"/>
          <w:lang w:val="ka-GE"/>
        </w:rPr>
        <w:t>ნებისმიერ</w:t>
      </w:r>
      <w:r w:rsidR="00B30838"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="00B30838" w:rsidRPr="007B0B66">
        <w:rPr>
          <w:rFonts w:ascii="Sylfaen" w:hAnsi="Sylfaen" w:cs="Sylfaen"/>
          <w:sz w:val="20"/>
          <w:szCs w:val="20"/>
          <w:lang w:val="ka-GE"/>
        </w:rPr>
        <w:t>გადაწყვეტილებაზე</w:t>
      </w:r>
      <w:r w:rsidR="00B30838" w:rsidRPr="007B0B66">
        <w:rPr>
          <w:rFonts w:asciiTheme="minorHAnsi" w:hAnsiTheme="minorHAnsi"/>
          <w:sz w:val="20"/>
          <w:szCs w:val="20"/>
          <w:lang w:val="ka-GE"/>
        </w:rPr>
        <w:t>.</w:t>
      </w:r>
    </w:p>
    <w:p w14:paraId="27242AF9" w14:textId="16499371" w:rsidR="00B30838" w:rsidRPr="007B0B66" w:rsidRDefault="004F4B8B" w:rsidP="00B30838">
      <w:pPr>
        <w:pStyle w:val="ListParagraph"/>
        <w:spacing w:after="0" w:line="360" w:lineRule="auto"/>
        <w:ind w:left="0" w:firstLine="426"/>
        <w:jc w:val="both"/>
        <w:rPr>
          <w:rFonts w:asciiTheme="minorHAnsi" w:hAnsiTheme="minorHAnsi"/>
          <w:sz w:val="20"/>
          <w:szCs w:val="20"/>
          <w:lang w:val="es-MX"/>
        </w:rPr>
      </w:pPr>
      <w:r w:rsidRPr="007B0B66">
        <w:rPr>
          <w:rFonts w:ascii="Sylfaen" w:hAnsi="Sylfaen" w:cs="Sylfaen"/>
          <w:sz w:val="20"/>
          <w:szCs w:val="20"/>
          <w:lang w:val="ka-GE"/>
        </w:rPr>
        <w:t>შპს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Theme="minorHAnsi" w:hAnsiTheme="minorHAnsi" w:cs="Calibri"/>
          <w:sz w:val="20"/>
          <w:szCs w:val="20"/>
          <w:lang w:val="ka-GE"/>
        </w:rPr>
        <w:t>„</w:t>
      </w:r>
      <w:r w:rsidRPr="007B0B66">
        <w:rPr>
          <w:rFonts w:ascii="Sylfaen" w:hAnsi="Sylfaen" w:cs="Sylfaen"/>
          <w:sz w:val="20"/>
          <w:szCs w:val="20"/>
          <w:lang w:val="ka-GE"/>
        </w:rPr>
        <w:t>რუსთავის</w:t>
      </w:r>
      <w:r w:rsidRPr="007B0B66">
        <w:rPr>
          <w:rFonts w:asciiTheme="minorHAnsi" w:hAnsiTheme="minorHAnsi" w:cs="Sylfaen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წყალი</w:t>
      </w:r>
      <w:r w:rsidRPr="007B0B66">
        <w:rPr>
          <w:rFonts w:asciiTheme="minorHAnsi" w:hAnsiTheme="minorHAnsi" w:cs="Calibri"/>
          <w:sz w:val="20"/>
          <w:szCs w:val="20"/>
          <w:lang w:val="ka-GE"/>
        </w:rPr>
        <w:t>“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="00B30838" w:rsidRPr="007B0B66">
        <w:rPr>
          <w:rFonts w:ascii="Sylfaen" w:hAnsi="Sylfaen" w:cs="Sylfaen"/>
          <w:sz w:val="20"/>
          <w:szCs w:val="20"/>
          <w:lang w:val="ka-GE"/>
        </w:rPr>
        <w:t>იტოვებს</w:t>
      </w:r>
      <w:r w:rsidR="00B30838"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="00B30838" w:rsidRPr="007B0B66">
        <w:rPr>
          <w:rFonts w:ascii="Sylfaen" w:hAnsi="Sylfaen" w:cs="Sylfaen"/>
          <w:sz w:val="20"/>
          <w:szCs w:val="20"/>
          <w:lang w:val="ka-GE"/>
        </w:rPr>
        <w:t>უფლებას</w:t>
      </w:r>
      <w:r w:rsidR="00B30838"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="00B30838" w:rsidRPr="007B0B66">
        <w:rPr>
          <w:rFonts w:ascii="Sylfaen" w:hAnsi="Sylfaen" w:cs="Sylfaen"/>
          <w:sz w:val="20"/>
          <w:szCs w:val="20"/>
          <w:lang w:val="ka-GE"/>
        </w:rPr>
        <w:t>გადაამოწმოს</w:t>
      </w:r>
      <w:r w:rsidR="00B30838"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="00B30838" w:rsidRPr="007B0B66">
        <w:rPr>
          <w:rFonts w:ascii="Sylfaen" w:hAnsi="Sylfaen" w:cs="Sylfaen"/>
          <w:sz w:val="20"/>
          <w:szCs w:val="20"/>
          <w:lang w:val="ka-GE"/>
        </w:rPr>
        <w:t>პრეტენდენტებისგან</w:t>
      </w:r>
      <w:r w:rsidR="00B30838"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="00B30838" w:rsidRPr="007B0B66">
        <w:rPr>
          <w:rFonts w:ascii="Sylfaen" w:hAnsi="Sylfaen" w:cs="Sylfaen"/>
          <w:sz w:val="20"/>
          <w:szCs w:val="20"/>
          <w:lang w:val="ka-GE"/>
        </w:rPr>
        <w:t>მიღბული</w:t>
      </w:r>
      <w:r w:rsidR="00B30838"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="00B30838" w:rsidRPr="007B0B66">
        <w:rPr>
          <w:rFonts w:ascii="Sylfaen" w:hAnsi="Sylfaen" w:cs="Sylfaen"/>
          <w:sz w:val="20"/>
          <w:szCs w:val="20"/>
          <w:lang w:val="ka-GE"/>
        </w:rPr>
        <w:t>ნებისმიერი</w:t>
      </w:r>
      <w:r w:rsidR="00B30838"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="00B30838" w:rsidRPr="007B0B66">
        <w:rPr>
          <w:rFonts w:ascii="Sylfaen" w:hAnsi="Sylfaen" w:cs="Sylfaen"/>
          <w:sz w:val="20"/>
          <w:szCs w:val="20"/>
          <w:lang w:val="ka-GE"/>
        </w:rPr>
        <w:t>სახის</w:t>
      </w:r>
      <w:r w:rsidR="00B30838"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="00B30838" w:rsidRPr="007B0B66">
        <w:rPr>
          <w:rFonts w:ascii="Sylfaen" w:hAnsi="Sylfaen" w:cs="Sylfaen"/>
          <w:sz w:val="20"/>
          <w:szCs w:val="20"/>
          <w:lang w:val="ka-GE"/>
        </w:rPr>
        <w:t>ინფორმაცია</w:t>
      </w:r>
      <w:r w:rsidR="00B30838" w:rsidRPr="007B0B66">
        <w:rPr>
          <w:rFonts w:asciiTheme="minorHAnsi" w:hAnsiTheme="minorHAnsi"/>
          <w:sz w:val="20"/>
          <w:szCs w:val="20"/>
          <w:lang w:val="ka-GE"/>
        </w:rPr>
        <w:t xml:space="preserve">, </w:t>
      </w:r>
      <w:r w:rsidR="00B30838" w:rsidRPr="007B0B66">
        <w:rPr>
          <w:rFonts w:ascii="Sylfaen" w:hAnsi="Sylfaen" w:cs="Sylfaen"/>
          <w:sz w:val="20"/>
          <w:szCs w:val="20"/>
          <w:lang w:val="ka-GE"/>
        </w:rPr>
        <w:t>ასევე</w:t>
      </w:r>
      <w:r w:rsidR="00B30838"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="00B30838" w:rsidRPr="007B0B66">
        <w:rPr>
          <w:rFonts w:ascii="Sylfaen" w:hAnsi="Sylfaen" w:cs="Sylfaen"/>
          <w:sz w:val="20"/>
          <w:szCs w:val="20"/>
          <w:lang w:val="ka-GE"/>
        </w:rPr>
        <w:t>მოიძიოს</w:t>
      </w:r>
      <w:r w:rsidR="00B30838"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="00B30838" w:rsidRPr="007B0B66">
        <w:rPr>
          <w:rFonts w:ascii="Sylfaen" w:hAnsi="Sylfaen" w:cs="Sylfaen"/>
          <w:sz w:val="20"/>
          <w:szCs w:val="20"/>
          <w:lang w:val="ka-GE"/>
        </w:rPr>
        <w:t>ინფორმაცია</w:t>
      </w:r>
      <w:r w:rsidR="00B30838"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="00B30838" w:rsidRPr="007B0B66">
        <w:rPr>
          <w:rFonts w:ascii="Sylfaen" w:hAnsi="Sylfaen" w:cs="Sylfaen"/>
          <w:sz w:val="20"/>
          <w:szCs w:val="20"/>
          <w:lang w:val="ka-GE"/>
        </w:rPr>
        <w:t>პრეტენდენტი</w:t>
      </w:r>
      <w:r w:rsidR="00B30838"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="00B30838" w:rsidRPr="007B0B66">
        <w:rPr>
          <w:rFonts w:ascii="Sylfaen" w:hAnsi="Sylfaen" w:cs="Sylfaen"/>
          <w:sz w:val="20"/>
          <w:szCs w:val="20"/>
          <w:lang w:val="ka-GE"/>
        </w:rPr>
        <w:t>კომპანიის</w:t>
      </w:r>
      <w:r w:rsidR="00B30838"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="00B30838" w:rsidRPr="007B0B66">
        <w:rPr>
          <w:rFonts w:ascii="Sylfaen" w:hAnsi="Sylfaen" w:cs="Sylfaen"/>
          <w:sz w:val="20"/>
          <w:szCs w:val="20"/>
          <w:lang w:val="ka-GE"/>
        </w:rPr>
        <w:t>ან</w:t>
      </w:r>
      <w:r w:rsidR="00B30838"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="00B30838" w:rsidRPr="007B0B66">
        <w:rPr>
          <w:rFonts w:ascii="Sylfaen" w:hAnsi="Sylfaen" w:cs="Sylfaen"/>
          <w:sz w:val="20"/>
          <w:szCs w:val="20"/>
          <w:lang w:val="ka-GE"/>
        </w:rPr>
        <w:t>მისი</w:t>
      </w:r>
      <w:r w:rsidR="00B30838"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="00B30838" w:rsidRPr="007B0B66">
        <w:rPr>
          <w:rFonts w:ascii="Sylfaen" w:hAnsi="Sylfaen" w:cs="Sylfaen"/>
          <w:sz w:val="20"/>
          <w:szCs w:val="20"/>
          <w:lang w:val="ka-GE"/>
        </w:rPr>
        <w:t>საქმიანობის</w:t>
      </w:r>
      <w:r w:rsidR="00B30838"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="00B30838" w:rsidRPr="007B0B66">
        <w:rPr>
          <w:rFonts w:ascii="Sylfaen" w:hAnsi="Sylfaen" w:cs="Sylfaen"/>
          <w:sz w:val="20"/>
          <w:szCs w:val="20"/>
          <w:lang w:val="ka-GE"/>
        </w:rPr>
        <w:t>შესახებ</w:t>
      </w:r>
      <w:r w:rsidR="00B30838" w:rsidRPr="007B0B66">
        <w:rPr>
          <w:rFonts w:asciiTheme="minorHAnsi" w:hAnsiTheme="minorHAnsi"/>
          <w:sz w:val="20"/>
          <w:szCs w:val="20"/>
          <w:lang w:val="ka-GE"/>
        </w:rPr>
        <w:t xml:space="preserve">. </w:t>
      </w:r>
      <w:r w:rsidR="00B30838" w:rsidRPr="007B0B66">
        <w:rPr>
          <w:rFonts w:ascii="Sylfaen" w:hAnsi="Sylfaen" w:cs="Sylfaen"/>
          <w:sz w:val="20"/>
          <w:szCs w:val="20"/>
          <w:lang w:val="ka-GE"/>
        </w:rPr>
        <w:t>იმ</w:t>
      </w:r>
      <w:r w:rsidR="00B30838"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="00B30838" w:rsidRPr="007B0B66">
        <w:rPr>
          <w:rFonts w:ascii="Sylfaen" w:hAnsi="Sylfaen" w:cs="Sylfaen"/>
          <w:sz w:val="20"/>
          <w:szCs w:val="20"/>
          <w:lang w:val="ka-GE"/>
        </w:rPr>
        <w:t>შემთხვევაში</w:t>
      </w:r>
      <w:r w:rsidR="00B30838" w:rsidRPr="007B0B66">
        <w:rPr>
          <w:rFonts w:asciiTheme="minorHAnsi" w:hAnsiTheme="minorHAnsi"/>
          <w:sz w:val="20"/>
          <w:szCs w:val="20"/>
          <w:lang w:val="ka-GE"/>
        </w:rPr>
        <w:t xml:space="preserve">, </w:t>
      </w:r>
      <w:r w:rsidR="00B30838" w:rsidRPr="007B0B66">
        <w:rPr>
          <w:rFonts w:ascii="Sylfaen" w:hAnsi="Sylfaen" w:cs="Sylfaen"/>
          <w:sz w:val="20"/>
          <w:szCs w:val="20"/>
          <w:lang w:val="ka-GE"/>
        </w:rPr>
        <w:t>თუ</w:t>
      </w:r>
      <w:r w:rsidR="00B30838"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="00B30838" w:rsidRPr="007B0B66">
        <w:rPr>
          <w:rFonts w:ascii="Sylfaen" w:hAnsi="Sylfaen" w:cs="Sylfaen"/>
          <w:sz w:val="20"/>
          <w:szCs w:val="20"/>
          <w:lang w:val="ka-GE"/>
        </w:rPr>
        <w:t>დადასტურდება</w:t>
      </w:r>
      <w:r w:rsidR="00B30838" w:rsidRPr="007B0B66">
        <w:rPr>
          <w:rFonts w:asciiTheme="minorHAnsi" w:hAnsiTheme="minorHAnsi"/>
          <w:sz w:val="20"/>
          <w:szCs w:val="20"/>
          <w:lang w:val="ka-GE"/>
        </w:rPr>
        <w:t xml:space="preserve">, </w:t>
      </w:r>
      <w:r w:rsidR="00B30838" w:rsidRPr="007B0B66">
        <w:rPr>
          <w:rFonts w:ascii="Sylfaen" w:hAnsi="Sylfaen" w:cs="Sylfaen"/>
          <w:sz w:val="20"/>
          <w:szCs w:val="20"/>
          <w:lang w:val="ka-GE"/>
        </w:rPr>
        <w:t>რომ</w:t>
      </w:r>
      <w:r w:rsidR="00B30838"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="00B30838" w:rsidRPr="007B0B66">
        <w:rPr>
          <w:rFonts w:ascii="Sylfaen" w:hAnsi="Sylfaen" w:cs="Sylfaen"/>
          <w:sz w:val="20"/>
          <w:szCs w:val="20"/>
          <w:lang w:val="ka-GE"/>
        </w:rPr>
        <w:t>პრეტენდენტის</w:t>
      </w:r>
      <w:r w:rsidR="00B30838"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="00B30838" w:rsidRPr="007B0B66">
        <w:rPr>
          <w:rFonts w:ascii="Sylfaen" w:hAnsi="Sylfaen" w:cs="Sylfaen"/>
          <w:sz w:val="20"/>
          <w:szCs w:val="20"/>
          <w:lang w:val="ka-GE"/>
        </w:rPr>
        <w:t>მხრიდან</w:t>
      </w:r>
      <w:r w:rsidR="00B30838"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="00B30838" w:rsidRPr="007B0B66">
        <w:rPr>
          <w:rFonts w:ascii="Sylfaen" w:hAnsi="Sylfaen" w:cs="Sylfaen"/>
          <w:sz w:val="20"/>
          <w:szCs w:val="20"/>
          <w:lang w:val="ka-GE"/>
        </w:rPr>
        <w:t>მოწოდებული</w:t>
      </w:r>
      <w:r w:rsidR="00B30838"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="00B30838" w:rsidRPr="007B0B66">
        <w:rPr>
          <w:rFonts w:ascii="Sylfaen" w:hAnsi="Sylfaen" w:cs="Sylfaen"/>
          <w:sz w:val="20"/>
          <w:szCs w:val="20"/>
          <w:lang w:val="ka-GE"/>
        </w:rPr>
        <w:t>ინფორმაცია</w:t>
      </w:r>
      <w:r w:rsidR="00B30838"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="00B30838" w:rsidRPr="007B0B66">
        <w:rPr>
          <w:rFonts w:ascii="Sylfaen" w:hAnsi="Sylfaen" w:cs="Sylfaen"/>
          <w:sz w:val="20"/>
          <w:szCs w:val="20"/>
          <w:lang w:val="ka-GE"/>
        </w:rPr>
        <w:t>არ</w:t>
      </w:r>
      <w:r w:rsidR="00B30838"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="00B30838" w:rsidRPr="007B0B66">
        <w:rPr>
          <w:rFonts w:ascii="Sylfaen" w:hAnsi="Sylfaen" w:cs="Sylfaen"/>
          <w:sz w:val="20"/>
          <w:szCs w:val="20"/>
          <w:lang w:val="ka-GE"/>
        </w:rPr>
        <w:t>შეესაბამება</w:t>
      </w:r>
      <w:r w:rsidR="00B30838"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="00B30838" w:rsidRPr="007B0B66">
        <w:rPr>
          <w:rFonts w:ascii="Sylfaen" w:hAnsi="Sylfaen" w:cs="Sylfaen"/>
          <w:sz w:val="20"/>
          <w:szCs w:val="20"/>
          <w:lang w:val="ka-GE"/>
        </w:rPr>
        <w:t>სინამდვილეს</w:t>
      </w:r>
      <w:r w:rsidR="00B30838"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="00B30838" w:rsidRPr="007B0B66">
        <w:rPr>
          <w:rFonts w:ascii="Sylfaen" w:hAnsi="Sylfaen" w:cs="Sylfaen"/>
          <w:sz w:val="20"/>
          <w:szCs w:val="20"/>
          <w:lang w:val="ka-GE"/>
        </w:rPr>
        <w:t>ან</w:t>
      </w:r>
      <w:r w:rsidR="00B30838"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="00B30838" w:rsidRPr="007B0B66">
        <w:rPr>
          <w:rFonts w:ascii="Sylfaen" w:hAnsi="Sylfaen" w:cs="Sylfaen"/>
          <w:sz w:val="20"/>
          <w:szCs w:val="20"/>
          <w:lang w:val="ka-GE"/>
        </w:rPr>
        <w:t>გაყალბებულია</w:t>
      </w:r>
      <w:r w:rsidR="00B30838" w:rsidRPr="007B0B66">
        <w:rPr>
          <w:rFonts w:asciiTheme="minorHAnsi" w:hAnsiTheme="minorHAnsi"/>
          <w:sz w:val="20"/>
          <w:szCs w:val="20"/>
          <w:lang w:val="ka-GE"/>
        </w:rPr>
        <w:t xml:space="preserve">, </w:t>
      </w:r>
      <w:r w:rsidR="00B30838" w:rsidRPr="007B0B66">
        <w:rPr>
          <w:rFonts w:ascii="Sylfaen" w:hAnsi="Sylfaen" w:cs="Sylfaen"/>
          <w:sz w:val="20"/>
          <w:szCs w:val="20"/>
          <w:lang w:val="ka-GE"/>
        </w:rPr>
        <w:t>პრეტენდენტი</w:t>
      </w:r>
      <w:r w:rsidR="00B30838"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="00B30838" w:rsidRPr="007B0B66">
        <w:rPr>
          <w:rFonts w:ascii="Sylfaen" w:hAnsi="Sylfaen" w:cs="Sylfaen"/>
          <w:sz w:val="20"/>
          <w:szCs w:val="20"/>
          <w:lang w:val="ka-GE"/>
        </w:rPr>
        <w:t>იქნება</w:t>
      </w:r>
      <w:r w:rsidR="00B30838"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="00B30838" w:rsidRPr="007B0B66">
        <w:rPr>
          <w:rFonts w:ascii="Sylfaen" w:hAnsi="Sylfaen" w:cs="Sylfaen"/>
          <w:sz w:val="20"/>
          <w:szCs w:val="20"/>
          <w:lang w:val="ka-GE"/>
        </w:rPr>
        <w:t>დისკვალიფიცირებული</w:t>
      </w:r>
      <w:r w:rsidR="00B30838" w:rsidRPr="007B0B66">
        <w:rPr>
          <w:rFonts w:asciiTheme="minorHAnsi" w:hAnsiTheme="minorHAnsi"/>
          <w:sz w:val="20"/>
          <w:szCs w:val="20"/>
          <w:lang w:val="ka-GE"/>
        </w:rPr>
        <w:t>.</w:t>
      </w:r>
    </w:p>
    <w:p w14:paraId="13126701" w14:textId="79180FE3" w:rsidR="00B30838" w:rsidRPr="007B0B66" w:rsidRDefault="000202A5" w:rsidP="000202A5">
      <w:pPr>
        <w:spacing w:after="0" w:line="360" w:lineRule="auto"/>
        <w:ind w:firstLine="426"/>
        <w:jc w:val="both"/>
        <w:rPr>
          <w:rFonts w:asciiTheme="minorHAnsi" w:hAnsiTheme="minorHAnsi"/>
          <w:sz w:val="20"/>
          <w:szCs w:val="20"/>
          <w:lang w:val="ka-GE"/>
        </w:rPr>
      </w:pPr>
      <w:r w:rsidRPr="007B0B66">
        <w:rPr>
          <w:rFonts w:ascii="Sylfaen" w:hAnsi="Sylfaen" w:cs="Sylfaen"/>
          <w:sz w:val="20"/>
          <w:szCs w:val="20"/>
          <w:lang w:val="ka-GE"/>
        </w:rPr>
        <w:t>გთხოვთ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გაითვალისწინოთ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, </w:t>
      </w:r>
      <w:r w:rsidRPr="007B0B66">
        <w:rPr>
          <w:rFonts w:ascii="Sylfaen" w:hAnsi="Sylfaen" w:cs="Sylfaen"/>
          <w:sz w:val="20"/>
          <w:szCs w:val="20"/>
          <w:lang w:val="ka-GE"/>
        </w:rPr>
        <w:t>რომ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="004F4B8B" w:rsidRPr="007B0B66">
        <w:rPr>
          <w:rFonts w:ascii="Sylfaen" w:hAnsi="Sylfaen" w:cs="Sylfaen"/>
          <w:sz w:val="20"/>
          <w:szCs w:val="20"/>
          <w:lang w:val="ka-GE"/>
        </w:rPr>
        <w:t>შპს</w:t>
      </w:r>
      <w:r w:rsidR="004F4B8B"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="004F4B8B" w:rsidRPr="007B0B66">
        <w:rPr>
          <w:rFonts w:asciiTheme="minorHAnsi" w:hAnsiTheme="minorHAnsi" w:cs="Calibri"/>
          <w:sz w:val="20"/>
          <w:szCs w:val="20"/>
          <w:lang w:val="ka-GE"/>
        </w:rPr>
        <w:t>„</w:t>
      </w:r>
      <w:r w:rsidR="004F4B8B" w:rsidRPr="007B0B66">
        <w:rPr>
          <w:rFonts w:ascii="Sylfaen" w:hAnsi="Sylfaen" w:cs="Sylfaen"/>
          <w:sz w:val="20"/>
          <w:szCs w:val="20"/>
          <w:lang w:val="ka-GE"/>
        </w:rPr>
        <w:t>რუსთავის</w:t>
      </w:r>
      <w:r w:rsidR="004F4B8B" w:rsidRPr="007B0B66">
        <w:rPr>
          <w:rFonts w:asciiTheme="minorHAnsi" w:hAnsiTheme="minorHAnsi" w:cs="Sylfaen"/>
          <w:sz w:val="20"/>
          <w:szCs w:val="20"/>
          <w:lang w:val="ka-GE"/>
        </w:rPr>
        <w:t xml:space="preserve"> </w:t>
      </w:r>
      <w:r w:rsidR="004F4B8B" w:rsidRPr="007B0B66">
        <w:rPr>
          <w:rFonts w:ascii="Sylfaen" w:hAnsi="Sylfaen" w:cs="Sylfaen"/>
          <w:sz w:val="20"/>
          <w:szCs w:val="20"/>
          <w:lang w:val="ka-GE"/>
        </w:rPr>
        <w:t>წყალი</w:t>
      </w:r>
      <w:r w:rsidR="004F4B8B" w:rsidRPr="007B0B66">
        <w:rPr>
          <w:rFonts w:asciiTheme="minorHAnsi" w:hAnsiTheme="minorHAnsi" w:cs="Calibri"/>
          <w:sz w:val="20"/>
          <w:szCs w:val="20"/>
          <w:lang w:val="ka-GE"/>
        </w:rPr>
        <w:t>“</w:t>
      </w:r>
      <w:r w:rsidR="004F4B8B"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არ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მიიღ</w:t>
      </w:r>
      <w:r w:rsidR="00BF664C" w:rsidRPr="007B0B66">
        <w:rPr>
          <w:rFonts w:ascii="Sylfaen" w:hAnsi="Sylfaen" w:cs="Sylfaen"/>
          <w:sz w:val="20"/>
          <w:szCs w:val="20"/>
          <w:lang w:val="ka-GE"/>
        </w:rPr>
        <w:t>ე</w:t>
      </w:r>
      <w:r w:rsidRPr="007B0B66">
        <w:rPr>
          <w:rFonts w:ascii="Sylfaen" w:hAnsi="Sylfaen" w:cs="Sylfaen"/>
          <w:sz w:val="20"/>
          <w:szCs w:val="20"/>
          <w:lang w:val="ka-GE"/>
        </w:rPr>
        <w:t>ბს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არავითარ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ზეპირ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შეკითხვას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დამატებითი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ინფორმაციის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მისაღებად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. </w:t>
      </w:r>
      <w:r w:rsidRPr="007B0B66">
        <w:rPr>
          <w:rFonts w:ascii="Sylfaen" w:hAnsi="Sylfaen" w:cs="Sylfaen"/>
          <w:sz w:val="20"/>
          <w:szCs w:val="20"/>
          <w:lang w:val="ka-GE"/>
        </w:rPr>
        <w:t>გამონაკლისის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სახით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მიიღება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შეკითხვები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ტელეფონით</w:t>
      </w:r>
      <w:r w:rsidRPr="007B0B66">
        <w:rPr>
          <w:rFonts w:asciiTheme="minorHAnsi" w:hAnsiTheme="minorHAnsi"/>
          <w:sz w:val="20"/>
          <w:szCs w:val="20"/>
          <w:lang w:val="ka-GE"/>
        </w:rPr>
        <w:t>.</w:t>
      </w:r>
    </w:p>
    <w:p w14:paraId="6504AB5C" w14:textId="77777777" w:rsidR="000202A5" w:rsidRPr="007B0B66" w:rsidRDefault="000202A5" w:rsidP="000202A5">
      <w:pPr>
        <w:spacing w:after="0" w:line="360" w:lineRule="auto"/>
        <w:ind w:firstLine="426"/>
        <w:jc w:val="both"/>
        <w:rPr>
          <w:rFonts w:asciiTheme="minorHAnsi" w:hAnsiTheme="minorHAnsi"/>
          <w:b/>
          <w:i/>
          <w:sz w:val="18"/>
          <w:szCs w:val="18"/>
          <w:lang w:val="ka-GE"/>
        </w:rPr>
      </w:pPr>
    </w:p>
    <w:p w14:paraId="22D92BCB" w14:textId="5D9C9102" w:rsidR="000202A5" w:rsidRPr="007B0B66" w:rsidRDefault="000202A5" w:rsidP="000202A5">
      <w:pPr>
        <w:spacing w:after="0" w:line="360" w:lineRule="auto"/>
        <w:ind w:firstLine="426"/>
        <w:jc w:val="both"/>
        <w:rPr>
          <w:rFonts w:asciiTheme="minorHAnsi" w:hAnsiTheme="minorHAnsi"/>
          <w:b/>
          <w:i/>
          <w:sz w:val="18"/>
          <w:szCs w:val="18"/>
          <w:lang w:val="es-MX"/>
        </w:rPr>
      </w:pPr>
      <w:r w:rsidRPr="007B0B66">
        <w:rPr>
          <w:rFonts w:ascii="Sylfaen" w:hAnsi="Sylfaen" w:cs="Sylfaen"/>
          <w:b/>
          <w:i/>
          <w:sz w:val="18"/>
          <w:szCs w:val="18"/>
          <w:lang w:val="ka-GE"/>
        </w:rPr>
        <w:t>შენიშვნა</w:t>
      </w:r>
      <w:r w:rsidRPr="007B0B66">
        <w:rPr>
          <w:rFonts w:asciiTheme="minorHAnsi" w:hAnsiTheme="minorHAnsi"/>
          <w:b/>
          <w:i/>
          <w:sz w:val="18"/>
          <w:szCs w:val="18"/>
          <w:lang w:val="ka-GE"/>
        </w:rPr>
        <w:t xml:space="preserve">: </w:t>
      </w:r>
      <w:r w:rsidRPr="007B0B66">
        <w:rPr>
          <w:rFonts w:ascii="Sylfaen" w:hAnsi="Sylfaen" w:cs="Sylfaen"/>
          <w:b/>
          <w:i/>
          <w:sz w:val="18"/>
          <w:szCs w:val="18"/>
          <w:lang w:val="ka-GE"/>
        </w:rPr>
        <w:t>ნებისმიერი</w:t>
      </w:r>
      <w:r w:rsidRPr="007B0B66">
        <w:rPr>
          <w:rFonts w:asciiTheme="minorHAnsi" w:hAnsiTheme="minorHAnsi"/>
          <w:b/>
          <w:i/>
          <w:sz w:val="18"/>
          <w:szCs w:val="18"/>
          <w:lang w:val="ka-GE"/>
        </w:rPr>
        <w:t xml:space="preserve"> </w:t>
      </w:r>
      <w:r w:rsidRPr="007B0B66">
        <w:rPr>
          <w:rFonts w:ascii="Sylfaen" w:hAnsi="Sylfaen" w:cs="Sylfaen"/>
          <w:b/>
          <w:i/>
          <w:sz w:val="18"/>
          <w:szCs w:val="18"/>
          <w:lang w:val="ka-GE"/>
        </w:rPr>
        <w:t>სხვა</w:t>
      </w:r>
      <w:r w:rsidRPr="007B0B66">
        <w:rPr>
          <w:rFonts w:asciiTheme="minorHAnsi" w:hAnsiTheme="minorHAnsi"/>
          <w:b/>
          <w:i/>
          <w:sz w:val="18"/>
          <w:szCs w:val="18"/>
          <w:lang w:val="ka-GE"/>
        </w:rPr>
        <w:t xml:space="preserve"> </w:t>
      </w:r>
      <w:r w:rsidRPr="007B0B66">
        <w:rPr>
          <w:rFonts w:ascii="Sylfaen" w:hAnsi="Sylfaen" w:cs="Sylfaen"/>
          <w:b/>
          <w:i/>
          <w:sz w:val="18"/>
          <w:szCs w:val="18"/>
          <w:lang w:val="ka-GE"/>
        </w:rPr>
        <w:t>ინფორმაცია</w:t>
      </w:r>
      <w:r w:rsidRPr="007B0B66">
        <w:rPr>
          <w:rFonts w:asciiTheme="minorHAnsi" w:hAnsiTheme="minorHAnsi"/>
          <w:b/>
          <w:i/>
          <w:sz w:val="18"/>
          <w:szCs w:val="18"/>
          <w:lang w:val="ka-GE"/>
        </w:rPr>
        <w:t xml:space="preserve">, </w:t>
      </w:r>
      <w:r w:rsidRPr="007B0B66">
        <w:rPr>
          <w:rFonts w:ascii="Sylfaen" w:hAnsi="Sylfaen" w:cs="Sylfaen"/>
          <w:b/>
          <w:i/>
          <w:sz w:val="18"/>
          <w:szCs w:val="18"/>
          <w:lang w:val="ka-GE"/>
        </w:rPr>
        <w:t>მოპოვებული</w:t>
      </w:r>
      <w:r w:rsidRPr="007B0B66">
        <w:rPr>
          <w:rFonts w:asciiTheme="minorHAnsi" w:hAnsiTheme="minorHAnsi"/>
          <w:b/>
          <w:i/>
          <w:sz w:val="18"/>
          <w:szCs w:val="18"/>
          <w:lang w:val="ka-GE"/>
        </w:rPr>
        <w:t xml:space="preserve"> </w:t>
      </w:r>
      <w:r w:rsidRPr="007B0B66">
        <w:rPr>
          <w:rFonts w:ascii="Sylfaen" w:hAnsi="Sylfaen" w:cs="Sylfaen"/>
          <w:b/>
          <w:i/>
          <w:sz w:val="18"/>
          <w:szCs w:val="18"/>
          <w:lang w:val="ka-GE"/>
        </w:rPr>
        <w:t>სხვა</w:t>
      </w:r>
      <w:r w:rsidRPr="007B0B66">
        <w:rPr>
          <w:rFonts w:asciiTheme="minorHAnsi" w:hAnsiTheme="minorHAnsi"/>
          <w:b/>
          <w:i/>
          <w:sz w:val="18"/>
          <w:szCs w:val="18"/>
          <w:lang w:val="ka-GE"/>
        </w:rPr>
        <w:t xml:space="preserve"> </w:t>
      </w:r>
      <w:r w:rsidRPr="007B0B66">
        <w:rPr>
          <w:rFonts w:ascii="Sylfaen" w:hAnsi="Sylfaen" w:cs="Sylfaen"/>
          <w:b/>
          <w:i/>
          <w:sz w:val="18"/>
          <w:szCs w:val="18"/>
          <w:lang w:val="ka-GE"/>
        </w:rPr>
        <w:t>გზით</w:t>
      </w:r>
      <w:r w:rsidRPr="007B0B66">
        <w:rPr>
          <w:rFonts w:asciiTheme="minorHAnsi" w:hAnsiTheme="minorHAnsi"/>
          <w:b/>
          <w:i/>
          <w:sz w:val="18"/>
          <w:szCs w:val="18"/>
          <w:lang w:val="ka-GE"/>
        </w:rPr>
        <w:t xml:space="preserve"> </w:t>
      </w:r>
      <w:r w:rsidRPr="007B0B66">
        <w:rPr>
          <w:rFonts w:ascii="Sylfaen" w:hAnsi="Sylfaen" w:cs="Sylfaen"/>
          <w:b/>
          <w:i/>
          <w:sz w:val="18"/>
          <w:szCs w:val="18"/>
          <w:lang w:val="ka-GE"/>
        </w:rPr>
        <w:t>არ</w:t>
      </w:r>
      <w:r w:rsidRPr="007B0B66">
        <w:rPr>
          <w:rFonts w:asciiTheme="minorHAnsi" w:hAnsiTheme="minorHAnsi"/>
          <w:b/>
          <w:i/>
          <w:sz w:val="18"/>
          <w:szCs w:val="18"/>
          <w:lang w:val="ka-GE"/>
        </w:rPr>
        <w:t xml:space="preserve"> </w:t>
      </w:r>
      <w:r w:rsidRPr="007B0B66">
        <w:rPr>
          <w:rFonts w:ascii="Sylfaen" w:hAnsi="Sylfaen" w:cs="Sylfaen"/>
          <w:b/>
          <w:i/>
          <w:sz w:val="18"/>
          <w:szCs w:val="18"/>
          <w:lang w:val="ka-GE"/>
        </w:rPr>
        <w:t>იქნება</w:t>
      </w:r>
      <w:r w:rsidRPr="007B0B66">
        <w:rPr>
          <w:rFonts w:asciiTheme="minorHAnsi" w:hAnsiTheme="minorHAnsi"/>
          <w:b/>
          <w:i/>
          <w:sz w:val="18"/>
          <w:szCs w:val="18"/>
          <w:lang w:val="ka-GE"/>
        </w:rPr>
        <w:t xml:space="preserve"> </w:t>
      </w:r>
      <w:r w:rsidRPr="007B0B66">
        <w:rPr>
          <w:rFonts w:ascii="Sylfaen" w:hAnsi="Sylfaen" w:cs="Sylfaen"/>
          <w:b/>
          <w:i/>
          <w:sz w:val="18"/>
          <w:szCs w:val="18"/>
          <w:lang w:val="ka-GE"/>
        </w:rPr>
        <w:t>ოფიციალური</w:t>
      </w:r>
      <w:r w:rsidRPr="007B0B66">
        <w:rPr>
          <w:rFonts w:asciiTheme="minorHAnsi" w:hAnsiTheme="minorHAnsi"/>
          <w:b/>
          <w:i/>
          <w:sz w:val="18"/>
          <w:szCs w:val="18"/>
          <w:lang w:val="ka-GE"/>
        </w:rPr>
        <w:t xml:space="preserve"> </w:t>
      </w:r>
      <w:r w:rsidRPr="007B0B66">
        <w:rPr>
          <w:rFonts w:ascii="Sylfaen" w:hAnsi="Sylfaen" w:cs="Sylfaen"/>
          <w:b/>
          <w:i/>
          <w:sz w:val="18"/>
          <w:szCs w:val="18"/>
          <w:lang w:val="ka-GE"/>
        </w:rPr>
        <w:t>და</w:t>
      </w:r>
      <w:r w:rsidRPr="007B0B66">
        <w:rPr>
          <w:rFonts w:asciiTheme="minorHAnsi" w:hAnsiTheme="minorHAnsi"/>
          <w:b/>
          <w:i/>
          <w:sz w:val="18"/>
          <w:szCs w:val="18"/>
          <w:lang w:val="ka-GE"/>
        </w:rPr>
        <w:t xml:space="preserve"> </w:t>
      </w:r>
      <w:r w:rsidRPr="007B0B66">
        <w:rPr>
          <w:rFonts w:ascii="Sylfaen" w:hAnsi="Sylfaen" w:cs="Sylfaen"/>
          <w:b/>
          <w:i/>
          <w:sz w:val="18"/>
          <w:szCs w:val="18"/>
          <w:lang w:val="ka-GE"/>
        </w:rPr>
        <w:t>არ</w:t>
      </w:r>
      <w:r w:rsidRPr="007B0B66">
        <w:rPr>
          <w:rFonts w:asciiTheme="minorHAnsi" w:hAnsiTheme="minorHAnsi"/>
          <w:b/>
          <w:i/>
          <w:sz w:val="18"/>
          <w:szCs w:val="18"/>
          <w:lang w:val="ka-GE"/>
        </w:rPr>
        <w:t xml:space="preserve"> </w:t>
      </w:r>
      <w:r w:rsidRPr="007B0B66">
        <w:rPr>
          <w:rFonts w:ascii="Sylfaen" w:hAnsi="Sylfaen" w:cs="Sylfaen"/>
          <w:b/>
          <w:i/>
          <w:sz w:val="18"/>
          <w:szCs w:val="18"/>
          <w:lang w:val="ka-GE"/>
        </w:rPr>
        <w:t>წარმოშობს</w:t>
      </w:r>
      <w:r w:rsidRPr="007B0B66">
        <w:rPr>
          <w:rFonts w:asciiTheme="minorHAnsi" w:hAnsiTheme="minorHAnsi"/>
          <w:b/>
          <w:i/>
          <w:sz w:val="18"/>
          <w:szCs w:val="18"/>
          <w:lang w:val="ka-GE"/>
        </w:rPr>
        <w:t xml:space="preserve"> </w:t>
      </w:r>
      <w:r w:rsidRPr="007B0B66">
        <w:rPr>
          <w:rFonts w:ascii="Sylfaen" w:hAnsi="Sylfaen" w:cs="Sylfaen"/>
          <w:b/>
          <w:i/>
          <w:sz w:val="18"/>
          <w:szCs w:val="18"/>
          <w:lang w:val="ka-GE"/>
        </w:rPr>
        <w:t>არავითარ</w:t>
      </w:r>
      <w:r w:rsidRPr="007B0B66">
        <w:rPr>
          <w:rFonts w:asciiTheme="minorHAnsi" w:hAnsiTheme="minorHAnsi"/>
          <w:b/>
          <w:i/>
          <w:sz w:val="18"/>
          <w:szCs w:val="18"/>
          <w:lang w:val="ka-GE"/>
        </w:rPr>
        <w:t xml:space="preserve"> </w:t>
      </w:r>
      <w:r w:rsidRPr="007B0B66">
        <w:rPr>
          <w:rFonts w:ascii="Sylfaen" w:hAnsi="Sylfaen" w:cs="Sylfaen"/>
          <w:b/>
          <w:i/>
          <w:sz w:val="18"/>
          <w:szCs w:val="18"/>
          <w:lang w:val="ka-GE"/>
        </w:rPr>
        <w:t>ვალდებულებას</w:t>
      </w:r>
      <w:r w:rsidRPr="007B0B66">
        <w:rPr>
          <w:rFonts w:asciiTheme="minorHAnsi" w:hAnsiTheme="minorHAnsi"/>
          <w:b/>
          <w:i/>
          <w:sz w:val="18"/>
          <w:szCs w:val="18"/>
          <w:lang w:val="ka-GE"/>
        </w:rPr>
        <w:t xml:space="preserve"> </w:t>
      </w:r>
      <w:r w:rsidRPr="007B0B66">
        <w:rPr>
          <w:rFonts w:ascii="Sylfaen" w:hAnsi="Sylfaen" w:cs="Sylfaen"/>
          <w:b/>
          <w:i/>
          <w:sz w:val="18"/>
          <w:szCs w:val="18"/>
          <w:lang w:val="ka-GE"/>
        </w:rPr>
        <w:t>შპს</w:t>
      </w:r>
      <w:r w:rsidRPr="007B0B66">
        <w:rPr>
          <w:rFonts w:asciiTheme="minorHAnsi" w:hAnsiTheme="minorHAnsi"/>
          <w:b/>
          <w:i/>
          <w:sz w:val="18"/>
          <w:szCs w:val="18"/>
          <w:lang w:val="ka-GE"/>
        </w:rPr>
        <w:t xml:space="preserve"> </w:t>
      </w:r>
      <w:r w:rsidRPr="007B0B66">
        <w:rPr>
          <w:rFonts w:asciiTheme="minorHAnsi" w:hAnsiTheme="minorHAnsi" w:cs="Calibri"/>
          <w:b/>
          <w:i/>
          <w:sz w:val="18"/>
          <w:szCs w:val="18"/>
          <w:lang w:val="ka-GE"/>
        </w:rPr>
        <w:t>„</w:t>
      </w:r>
      <w:r w:rsidR="004F4B8B" w:rsidRPr="007B0B66">
        <w:rPr>
          <w:rFonts w:ascii="Sylfaen" w:hAnsi="Sylfaen" w:cs="Sylfaen"/>
          <w:b/>
          <w:i/>
          <w:sz w:val="18"/>
          <w:szCs w:val="18"/>
          <w:lang w:val="ka-GE"/>
        </w:rPr>
        <w:t>რუსთავის</w:t>
      </w:r>
      <w:r w:rsidR="004F4B8B" w:rsidRPr="007B0B66">
        <w:rPr>
          <w:rFonts w:asciiTheme="minorHAnsi" w:hAnsiTheme="minorHAnsi" w:cs="Sylfaen"/>
          <w:b/>
          <w:i/>
          <w:sz w:val="18"/>
          <w:szCs w:val="18"/>
          <w:lang w:val="ka-GE"/>
        </w:rPr>
        <w:t xml:space="preserve"> </w:t>
      </w:r>
      <w:r w:rsidR="004F4B8B" w:rsidRPr="007B0B66">
        <w:rPr>
          <w:rFonts w:ascii="Sylfaen" w:hAnsi="Sylfaen" w:cs="Sylfaen"/>
          <w:b/>
          <w:i/>
          <w:sz w:val="18"/>
          <w:szCs w:val="18"/>
          <w:lang w:val="ka-GE"/>
        </w:rPr>
        <w:t>წყლის</w:t>
      </w:r>
      <w:r w:rsidRPr="007B0B66">
        <w:rPr>
          <w:rFonts w:asciiTheme="minorHAnsi" w:hAnsiTheme="minorHAnsi" w:cs="Calibri"/>
          <w:b/>
          <w:i/>
          <w:sz w:val="18"/>
          <w:szCs w:val="18"/>
          <w:lang w:val="ka-GE"/>
        </w:rPr>
        <w:t>“</w:t>
      </w:r>
      <w:r w:rsidRPr="007B0B66">
        <w:rPr>
          <w:rFonts w:asciiTheme="minorHAnsi" w:hAnsiTheme="minorHAnsi"/>
          <w:b/>
          <w:i/>
          <w:sz w:val="18"/>
          <w:szCs w:val="18"/>
          <w:lang w:val="ka-GE"/>
        </w:rPr>
        <w:t xml:space="preserve"> </w:t>
      </w:r>
      <w:r w:rsidRPr="007B0B66">
        <w:rPr>
          <w:rFonts w:ascii="Sylfaen" w:hAnsi="Sylfaen" w:cs="Sylfaen"/>
          <w:b/>
          <w:i/>
          <w:sz w:val="18"/>
          <w:szCs w:val="18"/>
          <w:lang w:val="ka-GE"/>
        </w:rPr>
        <w:t>მხრიდან</w:t>
      </w:r>
      <w:r w:rsidRPr="007B0B66">
        <w:rPr>
          <w:rFonts w:asciiTheme="minorHAnsi" w:hAnsiTheme="minorHAnsi"/>
          <w:b/>
          <w:i/>
          <w:sz w:val="18"/>
          <w:szCs w:val="18"/>
          <w:lang w:val="ka-GE"/>
        </w:rPr>
        <w:t>.</w:t>
      </w:r>
    </w:p>
    <w:p w14:paraId="4CF10B4F" w14:textId="77777777" w:rsidR="000202A5" w:rsidRPr="007B0B66" w:rsidRDefault="000202A5" w:rsidP="000202A5">
      <w:pPr>
        <w:spacing w:after="0" w:line="360" w:lineRule="auto"/>
        <w:ind w:firstLine="426"/>
        <w:jc w:val="both"/>
        <w:rPr>
          <w:rFonts w:asciiTheme="minorHAnsi" w:hAnsiTheme="minorHAnsi"/>
          <w:sz w:val="20"/>
          <w:szCs w:val="20"/>
          <w:lang w:val="ka-GE"/>
        </w:rPr>
      </w:pP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</w:p>
    <w:p w14:paraId="027901A9" w14:textId="2FD657BF" w:rsidR="000202A5" w:rsidRPr="007B0B66" w:rsidRDefault="000202A5" w:rsidP="000202A5">
      <w:pPr>
        <w:spacing w:after="0" w:line="360" w:lineRule="auto"/>
        <w:ind w:firstLine="426"/>
        <w:jc w:val="both"/>
        <w:rPr>
          <w:rFonts w:asciiTheme="minorHAnsi" w:hAnsiTheme="minorHAnsi"/>
          <w:sz w:val="20"/>
          <w:szCs w:val="20"/>
          <w:lang w:val="ka-GE"/>
        </w:rPr>
      </w:pPr>
      <w:r w:rsidRPr="007B0B66">
        <w:rPr>
          <w:rFonts w:ascii="Sylfaen" w:hAnsi="Sylfaen" w:cs="Sylfaen"/>
          <w:sz w:val="20"/>
          <w:szCs w:val="20"/>
          <w:lang w:val="ka-GE"/>
        </w:rPr>
        <w:t>განმარტებებზე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პასუხი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ყველა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მონაწილეს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გაეგზავნება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ელექტრონული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ფოსტის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საშუალებით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, </w:t>
      </w:r>
      <w:r w:rsidRPr="007B0B66">
        <w:rPr>
          <w:rFonts w:ascii="Sylfaen" w:hAnsi="Sylfaen" w:cs="Sylfaen"/>
          <w:sz w:val="20"/>
          <w:szCs w:val="20"/>
          <w:lang w:val="ka-GE"/>
        </w:rPr>
        <w:t>შესაბამისად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ყველა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მონაწილეს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უნდა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გააჩნდეს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მოქმედი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ელექტრონული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ფოსტის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მისამართი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, </w:t>
      </w:r>
      <w:r w:rsidRPr="007B0B66">
        <w:rPr>
          <w:rFonts w:ascii="Sylfaen" w:hAnsi="Sylfaen" w:cs="Sylfaen"/>
          <w:sz w:val="20"/>
          <w:szCs w:val="20"/>
          <w:lang w:val="ka-GE"/>
        </w:rPr>
        <w:t>რომელიც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შემოწმდება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რეგულარულად</w:t>
      </w:r>
      <w:r w:rsidRPr="007B0B66">
        <w:rPr>
          <w:rFonts w:asciiTheme="minorHAnsi" w:hAnsiTheme="minorHAnsi"/>
          <w:sz w:val="20"/>
          <w:szCs w:val="20"/>
          <w:lang w:val="ka-GE"/>
        </w:rPr>
        <w:t>.</w:t>
      </w:r>
    </w:p>
    <w:p w14:paraId="34D31B4B" w14:textId="77777777" w:rsidR="00A50438" w:rsidRPr="007B0B66" w:rsidRDefault="00A50438" w:rsidP="00A35317">
      <w:pPr>
        <w:pStyle w:val="ListParagraph"/>
        <w:spacing w:after="0" w:line="360" w:lineRule="auto"/>
        <w:ind w:left="1080"/>
        <w:jc w:val="both"/>
        <w:rPr>
          <w:rFonts w:asciiTheme="minorHAnsi" w:hAnsiTheme="minorHAnsi"/>
          <w:sz w:val="20"/>
          <w:szCs w:val="20"/>
          <w:lang w:val="es-MX"/>
        </w:rPr>
      </w:pPr>
    </w:p>
    <w:p w14:paraId="21CAE44A" w14:textId="402F66C7" w:rsidR="00A50438" w:rsidRPr="007B0B66" w:rsidRDefault="000202A5" w:rsidP="009567A7">
      <w:pPr>
        <w:pStyle w:val="ListParagraph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Theme="minorHAnsi" w:hAnsiTheme="minorHAnsi"/>
          <w:b/>
          <w:sz w:val="24"/>
          <w:szCs w:val="24"/>
        </w:rPr>
      </w:pPr>
      <w:bookmarkStart w:id="2" w:name="_Toc454818559"/>
      <w:r w:rsidRPr="007B0B66">
        <w:rPr>
          <w:rFonts w:ascii="Sylfaen" w:hAnsi="Sylfaen" w:cs="Sylfaen"/>
          <w:b/>
          <w:sz w:val="20"/>
          <w:szCs w:val="20"/>
          <w:u w:val="single"/>
          <w:lang w:val="ka-GE"/>
        </w:rPr>
        <w:t>ანგარიშწორებისა</w:t>
      </w:r>
      <w:r w:rsidRPr="007B0B66">
        <w:rPr>
          <w:rFonts w:asciiTheme="minorHAnsi" w:hAnsiTheme="minorHAnsi"/>
          <w:b/>
          <w:sz w:val="20"/>
          <w:szCs w:val="20"/>
          <w:u w:val="single"/>
          <w:lang w:val="ka-GE"/>
        </w:rPr>
        <w:t xml:space="preserve"> </w:t>
      </w:r>
      <w:r w:rsidRPr="007B0B66">
        <w:rPr>
          <w:rFonts w:ascii="Sylfaen" w:hAnsi="Sylfaen" w:cs="Sylfaen"/>
          <w:b/>
          <w:sz w:val="20"/>
          <w:szCs w:val="20"/>
          <w:u w:val="single"/>
          <w:lang w:val="ka-GE"/>
        </w:rPr>
        <w:t>და</w:t>
      </w:r>
      <w:r w:rsidRPr="007B0B66">
        <w:rPr>
          <w:rFonts w:asciiTheme="minorHAnsi" w:hAnsiTheme="minorHAnsi"/>
          <w:b/>
          <w:sz w:val="20"/>
          <w:szCs w:val="20"/>
          <w:u w:val="single"/>
          <w:lang w:val="ka-GE"/>
        </w:rPr>
        <w:t xml:space="preserve"> </w:t>
      </w:r>
      <w:r w:rsidRPr="007B0B66">
        <w:rPr>
          <w:rFonts w:ascii="Sylfaen" w:hAnsi="Sylfaen" w:cs="Sylfaen"/>
          <w:b/>
          <w:sz w:val="20"/>
          <w:szCs w:val="20"/>
          <w:u w:val="single"/>
          <w:lang w:val="ka-GE"/>
        </w:rPr>
        <w:t>თანამშრომლობის</w:t>
      </w:r>
      <w:r w:rsidRPr="007B0B66">
        <w:rPr>
          <w:rFonts w:asciiTheme="minorHAnsi" w:hAnsiTheme="minorHAnsi"/>
          <w:b/>
          <w:sz w:val="20"/>
          <w:szCs w:val="20"/>
          <w:u w:val="single"/>
          <w:lang w:val="ka-GE"/>
        </w:rPr>
        <w:t xml:space="preserve"> </w:t>
      </w:r>
      <w:r w:rsidRPr="007B0B66">
        <w:rPr>
          <w:rFonts w:ascii="Sylfaen" w:hAnsi="Sylfaen" w:cs="Sylfaen"/>
          <w:b/>
          <w:sz w:val="20"/>
          <w:szCs w:val="20"/>
          <w:u w:val="single"/>
          <w:lang w:val="ka-GE"/>
        </w:rPr>
        <w:t>პირობები</w:t>
      </w:r>
      <w:r w:rsidRPr="007B0B66">
        <w:rPr>
          <w:rFonts w:asciiTheme="minorHAnsi" w:hAnsiTheme="minorHAnsi"/>
          <w:b/>
          <w:sz w:val="20"/>
          <w:szCs w:val="20"/>
          <w:u w:val="single"/>
          <w:lang w:val="ka-GE"/>
        </w:rPr>
        <w:t>:</w:t>
      </w:r>
      <w:bookmarkEnd w:id="2"/>
    </w:p>
    <w:p w14:paraId="7FA4AEC4" w14:textId="214CE432" w:rsidR="00833770" w:rsidRPr="007B0B66" w:rsidRDefault="000202A5" w:rsidP="009567A7">
      <w:pPr>
        <w:pStyle w:val="ListParagraph"/>
        <w:numPr>
          <w:ilvl w:val="1"/>
          <w:numId w:val="8"/>
        </w:numPr>
        <w:spacing w:after="0" w:line="360" w:lineRule="auto"/>
        <w:ind w:left="426" w:hanging="426"/>
        <w:jc w:val="both"/>
        <w:rPr>
          <w:rFonts w:asciiTheme="minorHAnsi" w:hAnsiTheme="minorHAnsi"/>
          <w:sz w:val="20"/>
          <w:szCs w:val="20"/>
          <w:lang w:val="es-MX"/>
        </w:rPr>
      </w:pPr>
      <w:r w:rsidRPr="007B0B66">
        <w:rPr>
          <w:rFonts w:ascii="Sylfaen" w:hAnsi="Sylfaen" w:cs="Sylfaen"/>
          <w:sz w:val="20"/>
          <w:szCs w:val="20"/>
          <w:lang w:val="ka-GE"/>
        </w:rPr>
        <w:t>ანგარიშსწორებ</w:t>
      </w:r>
      <w:r w:rsidR="00670B37" w:rsidRPr="007B0B66">
        <w:rPr>
          <w:rFonts w:ascii="Sylfaen" w:hAnsi="Sylfaen" w:cs="Sylfaen"/>
          <w:sz w:val="20"/>
          <w:szCs w:val="20"/>
          <w:lang w:val="ka-GE"/>
        </w:rPr>
        <w:t>ა</w:t>
      </w:r>
      <w:r w:rsidR="00670B37" w:rsidRPr="007B0B66">
        <w:rPr>
          <w:rFonts w:asciiTheme="minorHAnsi" w:hAnsiTheme="minorHAnsi" w:cs="Sylfaen"/>
          <w:sz w:val="20"/>
          <w:szCs w:val="20"/>
          <w:lang w:val="ka-GE"/>
        </w:rPr>
        <w:t xml:space="preserve"> </w:t>
      </w:r>
      <w:r w:rsidR="00670B37" w:rsidRPr="007B0B66">
        <w:rPr>
          <w:rFonts w:ascii="Sylfaen" w:hAnsi="Sylfaen" w:cs="Sylfaen"/>
          <w:sz w:val="20"/>
          <w:szCs w:val="20"/>
          <w:lang w:val="ka-GE"/>
        </w:rPr>
        <w:t>განხორციელდება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უნაღდო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ანგარიშსწორებით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, </w:t>
      </w:r>
      <w:r w:rsidRPr="007B0B66">
        <w:rPr>
          <w:rFonts w:ascii="Sylfaen" w:hAnsi="Sylfaen" w:cs="Sylfaen"/>
          <w:sz w:val="20"/>
          <w:szCs w:val="20"/>
          <w:lang w:val="ka-GE"/>
        </w:rPr>
        <w:t>ფაქტიურად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სრულად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ან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ეტაპობრივად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მიწოდებული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="00F33568" w:rsidRPr="007B0B66">
        <w:rPr>
          <w:rFonts w:ascii="Sylfaen" w:hAnsi="Sylfaen" w:cs="Sylfaen"/>
          <w:sz w:val="20"/>
          <w:szCs w:val="20"/>
          <w:lang w:val="ka-GE"/>
        </w:rPr>
        <w:t>საქონლის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შესაბამისად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მიღება</w:t>
      </w:r>
      <w:r w:rsidRPr="007B0B66">
        <w:rPr>
          <w:rFonts w:asciiTheme="minorHAnsi" w:hAnsiTheme="minorHAnsi"/>
          <w:sz w:val="20"/>
          <w:szCs w:val="20"/>
          <w:lang w:val="ka-GE"/>
        </w:rPr>
        <w:t>-</w:t>
      </w:r>
      <w:r w:rsidRPr="007B0B66">
        <w:rPr>
          <w:rFonts w:ascii="Sylfaen" w:hAnsi="Sylfaen" w:cs="Sylfaen"/>
          <w:sz w:val="20"/>
          <w:szCs w:val="20"/>
          <w:lang w:val="ka-GE"/>
        </w:rPr>
        <w:t>ჩაბარების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აქტის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, </w:t>
      </w:r>
      <w:r w:rsidRPr="007B0B66">
        <w:rPr>
          <w:rFonts w:ascii="Sylfaen" w:hAnsi="Sylfaen" w:cs="Sylfaen"/>
          <w:sz w:val="20"/>
          <w:szCs w:val="20"/>
          <w:lang w:val="ka-GE"/>
        </w:rPr>
        <w:t>ფორმა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N2-</w:t>
      </w:r>
      <w:r w:rsidRPr="007B0B66">
        <w:rPr>
          <w:rFonts w:ascii="Sylfaen" w:hAnsi="Sylfaen" w:cs="Sylfaen"/>
          <w:sz w:val="20"/>
          <w:szCs w:val="20"/>
          <w:lang w:val="ka-GE"/>
        </w:rPr>
        <w:t>ის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, </w:t>
      </w:r>
      <w:r w:rsidRPr="007B0B66">
        <w:rPr>
          <w:rFonts w:ascii="Sylfaen" w:hAnsi="Sylfaen" w:cs="Sylfaen"/>
          <w:sz w:val="20"/>
          <w:szCs w:val="20"/>
          <w:lang w:val="ka-GE"/>
        </w:rPr>
        <w:t>საქართველოს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კანონმდებლობით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გათვალისწინებული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შესაბამისი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საგადახდო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დოკუმენტაციის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წარდგენი</w:t>
      </w:r>
      <w:r w:rsidR="00670B37" w:rsidRPr="007B0B66">
        <w:rPr>
          <w:rFonts w:ascii="Sylfaen" w:hAnsi="Sylfaen" w:cs="Sylfaen"/>
          <w:sz w:val="20"/>
          <w:szCs w:val="20"/>
          <w:lang w:val="ka-GE"/>
        </w:rPr>
        <w:t>ს</w:t>
      </w:r>
      <w:r w:rsidR="00670B37"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="00670B37" w:rsidRPr="007B0B66">
        <w:rPr>
          <w:rFonts w:ascii="Sylfaen" w:hAnsi="Sylfaen" w:cs="Sylfaen"/>
          <w:sz w:val="20"/>
          <w:szCs w:val="20"/>
          <w:lang w:val="ka-GE"/>
        </w:rPr>
        <w:t>საფუძველზე</w:t>
      </w:r>
      <w:r w:rsidR="00670B37" w:rsidRPr="007B0B66">
        <w:rPr>
          <w:rFonts w:asciiTheme="minorHAnsi" w:hAnsiTheme="minorHAnsi"/>
          <w:sz w:val="20"/>
          <w:szCs w:val="20"/>
          <w:lang w:val="ka-GE"/>
        </w:rPr>
        <w:t xml:space="preserve">. </w:t>
      </w:r>
      <w:r w:rsidR="00670B37" w:rsidRPr="007B0B66">
        <w:rPr>
          <w:rFonts w:ascii="Sylfaen" w:hAnsi="Sylfaen" w:cs="Sylfaen"/>
          <w:sz w:val="20"/>
          <w:szCs w:val="20"/>
          <w:lang w:val="ka-GE"/>
        </w:rPr>
        <w:t>ანგარიშსწორების</w:t>
      </w:r>
      <w:r w:rsidR="00670B37"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="00670B37" w:rsidRPr="007B0B66">
        <w:rPr>
          <w:rFonts w:ascii="Sylfaen" w:hAnsi="Sylfaen" w:cs="Sylfaen"/>
          <w:sz w:val="20"/>
          <w:szCs w:val="20"/>
          <w:lang w:val="ka-GE"/>
        </w:rPr>
        <w:t>სასურველი</w:t>
      </w:r>
      <w:r w:rsidR="00670B37"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="00670B37" w:rsidRPr="007B0B66">
        <w:rPr>
          <w:rFonts w:ascii="Sylfaen" w:hAnsi="Sylfaen" w:cs="Sylfaen"/>
          <w:sz w:val="20"/>
          <w:szCs w:val="20"/>
          <w:lang w:val="ka-GE"/>
        </w:rPr>
        <w:t>ვადა</w:t>
      </w:r>
      <w:r w:rsidR="00670B37"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="00670B37" w:rsidRPr="007B0B66">
        <w:rPr>
          <w:rFonts w:ascii="Sylfaen" w:hAnsi="Sylfaen" w:cs="Sylfaen"/>
          <w:sz w:val="20"/>
          <w:szCs w:val="20"/>
          <w:lang w:val="ka-GE"/>
        </w:rPr>
        <w:t>განისაზღვრება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30 (</w:t>
      </w:r>
      <w:r w:rsidRPr="007B0B66">
        <w:rPr>
          <w:rFonts w:ascii="Sylfaen" w:hAnsi="Sylfaen" w:cs="Sylfaen"/>
          <w:sz w:val="20"/>
          <w:szCs w:val="20"/>
          <w:lang w:val="ka-GE"/>
        </w:rPr>
        <w:t>ოცდაათი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) </w:t>
      </w:r>
      <w:r w:rsidRPr="007B0B66">
        <w:rPr>
          <w:rFonts w:ascii="Sylfaen" w:hAnsi="Sylfaen" w:cs="Sylfaen"/>
          <w:sz w:val="20"/>
          <w:szCs w:val="20"/>
          <w:lang w:val="ka-GE"/>
        </w:rPr>
        <w:t>კალენდარული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დღი</w:t>
      </w:r>
      <w:r w:rsidR="00670B37" w:rsidRPr="007B0B66">
        <w:rPr>
          <w:rFonts w:ascii="Sylfaen" w:hAnsi="Sylfaen" w:cs="Sylfaen"/>
          <w:sz w:val="20"/>
          <w:szCs w:val="20"/>
          <w:lang w:val="ka-GE"/>
        </w:rPr>
        <w:t>თ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. </w:t>
      </w:r>
    </w:p>
    <w:p w14:paraId="6BD184C5" w14:textId="1CE2E167" w:rsidR="0090279D" w:rsidRPr="007B0B66" w:rsidRDefault="004F4B8B" w:rsidP="009567A7">
      <w:pPr>
        <w:pStyle w:val="ListParagraph"/>
        <w:numPr>
          <w:ilvl w:val="1"/>
          <w:numId w:val="8"/>
        </w:numPr>
        <w:spacing w:after="0" w:line="360" w:lineRule="auto"/>
        <w:ind w:left="426" w:hanging="426"/>
        <w:jc w:val="both"/>
        <w:rPr>
          <w:rFonts w:asciiTheme="minorHAnsi" w:hAnsiTheme="minorHAnsi"/>
          <w:sz w:val="20"/>
          <w:szCs w:val="20"/>
          <w:lang w:val="es-MX"/>
        </w:rPr>
      </w:pPr>
      <w:r w:rsidRPr="007B0B66">
        <w:rPr>
          <w:rFonts w:ascii="Sylfaen" w:hAnsi="Sylfaen" w:cs="Sylfaen"/>
          <w:sz w:val="20"/>
          <w:szCs w:val="20"/>
          <w:lang w:val="ka-GE"/>
        </w:rPr>
        <w:lastRenderedPageBreak/>
        <w:t>შპს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Theme="minorHAnsi" w:hAnsiTheme="minorHAnsi" w:cs="Calibri"/>
          <w:sz w:val="20"/>
          <w:szCs w:val="20"/>
          <w:lang w:val="ka-GE"/>
        </w:rPr>
        <w:t>„</w:t>
      </w:r>
      <w:r w:rsidRPr="007B0B66">
        <w:rPr>
          <w:rFonts w:ascii="Sylfaen" w:hAnsi="Sylfaen" w:cs="Sylfaen"/>
          <w:sz w:val="20"/>
          <w:szCs w:val="20"/>
          <w:lang w:val="ka-GE"/>
        </w:rPr>
        <w:t>რუსთავის</w:t>
      </w:r>
      <w:r w:rsidRPr="007B0B66">
        <w:rPr>
          <w:rFonts w:asciiTheme="minorHAnsi" w:hAnsiTheme="minorHAnsi" w:cs="Sylfaen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წყალი</w:t>
      </w:r>
      <w:r w:rsidRPr="007B0B66">
        <w:rPr>
          <w:rFonts w:asciiTheme="minorHAnsi" w:hAnsiTheme="minorHAnsi" w:cs="Calibri"/>
          <w:sz w:val="20"/>
          <w:szCs w:val="20"/>
          <w:lang w:val="ka-GE"/>
        </w:rPr>
        <w:t>“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="000202A5" w:rsidRPr="007B0B66">
        <w:rPr>
          <w:rFonts w:ascii="Sylfaen" w:hAnsi="Sylfaen" w:cs="Sylfaen"/>
          <w:sz w:val="20"/>
          <w:szCs w:val="20"/>
          <w:lang w:val="ka-GE"/>
        </w:rPr>
        <w:t>მიმწოდებლებთან</w:t>
      </w:r>
      <w:r w:rsidR="000202A5"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="000202A5" w:rsidRPr="007B0B66">
        <w:rPr>
          <w:rFonts w:ascii="Sylfaen" w:hAnsi="Sylfaen" w:cs="Sylfaen"/>
          <w:sz w:val="20"/>
          <w:szCs w:val="20"/>
          <w:lang w:val="ka-GE"/>
        </w:rPr>
        <w:t>თანამშრომლობის</w:t>
      </w:r>
      <w:r w:rsidR="000202A5"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="000202A5" w:rsidRPr="007B0B66">
        <w:rPr>
          <w:rFonts w:ascii="Sylfaen" w:hAnsi="Sylfaen" w:cs="Sylfaen"/>
          <w:sz w:val="20"/>
          <w:szCs w:val="20"/>
          <w:lang w:val="ka-GE"/>
        </w:rPr>
        <w:t>პირობები</w:t>
      </w:r>
      <w:r w:rsidR="000202A5" w:rsidRPr="007B0B66">
        <w:rPr>
          <w:rFonts w:asciiTheme="minorHAnsi" w:hAnsiTheme="minorHAnsi"/>
          <w:sz w:val="20"/>
          <w:szCs w:val="20"/>
          <w:lang w:val="ka-GE"/>
        </w:rPr>
        <w:t xml:space="preserve">, </w:t>
      </w:r>
      <w:r w:rsidR="000202A5" w:rsidRPr="007B0B66">
        <w:rPr>
          <w:rFonts w:ascii="Sylfaen" w:hAnsi="Sylfaen" w:cs="Sylfaen"/>
          <w:sz w:val="20"/>
          <w:szCs w:val="20"/>
          <w:lang w:val="ka-GE"/>
        </w:rPr>
        <w:t>რაც</w:t>
      </w:r>
      <w:r w:rsidR="000202A5"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="000202A5" w:rsidRPr="007B0B66">
        <w:rPr>
          <w:rFonts w:ascii="Sylfaen" w:hAnsi="Sylfaen" w:cs="Sylfaen"/>
          <w:sz w:val="20"/>
          <w:szCs w:val="20"/>
          <w:lang w:val="ka-GE"/>
        </w:rPr>
        <w:t>წარმოდგენილია</w:t>
      </w:r>
      <w:r w:rsidR="000202A5"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="000202A5" w:rsidRPr="007B0B66">
        <w:rPr>
          <w:rFonts w:ascii="Sylfaen" w:hAnsi="Sylfaen" w:cs="Sylfaen"/>
          <w:sz w:val="20"/>
          <w:szCs w:val="20"/>
          <w:lang w:val="ka-GE"/>
        </w:rPr>
        <w:t>ხელშეკრულების</w:t>
      </w:r>
      <w:r w:rsidR="000202A5"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="000202A5" w:rsidRPr="007B0B66">
        <w:rPr>
          <w:rFonts w:ascii="Sylfaen" w:hAnsi="Sylfaen" w:cs="Sylfaen"/>
          <w:sz w:val="20"/>
          <w:szCs w:val="20"/>
          <w:lang w:val="ka-GE"/>
        </w:rPr>
        <w:t>დადების</w:t>
      </w:r>
      <w:r w:rsidR="000202A5"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="000202A5" w:rsidRPr="007B0B66">
        <w:rPr>
          <w:rFonts w:ascii="Sylfaen" w:hAnsi="Sylfaen" w:cs="Sylfaen"/>
          <w:sz w:val="20"/>
          <w:szCs w:val="20"/>
          <w:lang w:val="ka-GE"/>
        </w:rPr>
        <w:t>ზოგად</w:t>
      </w:r>
      <w:r w:rsidR="000202A5"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="000202A5" w:rsidRPr="007B0B66">
        <w:rPr>
          <w:rFonts w:ascii="Sylfaen" w:hAnsi="Sylfaen" w:cs="Sylfaen"/>
          <w:sz w:val="20"/>
          <w:szCs w:val="20"/>
          <w:lang w:val="ka-GE"/>
        </w:rPr>
        <w:t>პრინციპად</w:t>
      </w:r>
      <w:r w:rsidR="000202A5" w:rsidRPr="007B0B66">
        <w:rPr>
          <w:rFonts w:asciiTheme="minorHAnsi" w:hAnsiTheme="minorHAnsi"/>
          <w:sz w:val="20"/>
          <w:szCs w:val="20"/>
          <w:lang w:val="ka-GE"/>
        </w:rPr>
        <w:t xml:space="preserve">, </w:t>
      </w:r>
      <w:r w:rsidR="000202A5" w:rsidRPr="007B0B66">
        <w:rPr>
          <w:rFonts w:ascii="Sylfaen" w:hAnsi="Sylfaen" w:cs="Sylfaen"/>
          <w:sz w:val="20"/>
          <w:szCs w:val="20"/>
          <w:lang w:val="ka-GE"/>
        </w:rPr>
        <w:t>მოცემულია</w:t>
      </w:r>
      <w:r w:rsidR="000202A5"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="000202A5" w:rsidRPr="007B0B66">
        <w:rPr>
          <w:rFonts w:ascii="Sylfaen" w:hAnsi="Sylfaen" w:cs="Sylfaen"/>
          <w:sz w:val="20"/>
          <w:szCs w:val="20"/>
          <w:lang w:val="ka-GE"/>
        </w:rPr>
        <w:t>დანართ</w:t>
      </w:r>
      <w:r w:rsidR="000202A5" w:rsidRPr="007B0B66">
        <w:rPr>
          <w:rFonts w:asciiTheme="minorHAnsi" w:hAnsiTheme="minorHAnsi"/>
          <w:sz w:val="20"/>
          <w:szCs w:val="20"/>
          <w:lang w:val="ka-GE"/>
        </w:rPr>
        <w:t xml:space="preserve"> #2-</w:t>
      </w:r>
      <w:r w:rsidR="000202A5" w:rsidRPr="007B0B66">
        <w:rPr>
          <w:rFonts w:ascii="Sylfaen" w:hAnsi="Sylfaen" w:cs="Sylfaen"/>
          <w:sz w:val="20"/>
          <w:szCs w:val="20"/>
          <w:lang w:val="ka-GE"/>
        </w:rPr>
        <w:t>ში</w:t>
      </w:r>
      <w:r w:rsidR="000202A5" w:rsidRPr="007B0B66">
        <w:rPr>
          <w:rFonts w:asciiTheme="minorHAnsi" w:hAnsiTheme="minorHAnsi"/>
          <w:sz w:val="20"/>
          <w:szCs w:val="20"/>
          <w:lang w:val="ka-GE"/>
        </w:rPr>
        <w:t>.</w:t>
      </w:r>
    </w:p>
    <w:p w14:paraId="183BAFC0" w14:textId="77777777" w:rsidR="00110CCE" w:rsidRPr="007B0B66" w:rsidRDefault="00110CCE" w:rsidP="00110CCE">
      <w:pPr>
        <w:spacing w:after="0" w:line="360" w:lineRule="auto"/>
        <w:jc w:val="both"/>
        <w:rPr>
          <w:rFonts w:asciiTheme="minorHAnsi" w:hAnsiTheme="minorHAnsi"/>
          <w:sz w:val="20"/>
          <w:szCs w:val="20"/>
          <w:lang w:val="es-MX"/>
        </w:rPr>
      </w:pPr>
    </w:p>
    <w:p w14:paraId="44D22361" w14:textId="72EB743F" w:rsidR="00833770" w:rsidRPr="007B0B66" w:rsidRDefault="006F7D8B" w:rsidP="009567A7">
      <w:pPr>
        <w:pStyle w:val="ListParagraph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Theme="minorHAnsi" w:hAnsiTheme="minorHAnsi"/>
          <w:b/>
          <w:sz w:val="24"/>
          <w:szCs w:val="24"/>
        </w:rPr>
      </w:pPr>
      <w:bookmarkStart w:id="3" w:name="_Toc454818560"/>
      <w:r w:rsidRPr="007B0B66">
        <w:rPr>
          <w:rFonts w:asciiTheme="minorHAnsi" w:hAnsiTheme="minorHAnsi"/>
          <w:b/>
          <w:sz w:val="24"/>
          <w:szCs w:val="24"/>
          <w:lang w:val="es-MX"/>
        </w:rPr>
        <w:t xml:space="preserve"> </w:t>
      </w:r>
      <w:bookmarkEnd w:id="3"/>
      <w:r w:rsidR="000202A5" w:rsidRPr="007B0B66">
        <w:rPr>
          <w:rFonts w:ascii="Sylfaen" w:hAnsi="Sylfaen" w:cs="Sylfaen"/>
          <w:b/>
          <w:sz w:val="20"/>
          <w:szCs w:val="20"/>
          <w:u w:val="single"/>
          <w:lang w:val="ka-GE"/>
        </w:rPr>
        <w:t>წარმოსადგენი</w:t>
      </w:r>
      <w:r w:rsidR="000202A5" w:rsidRPr="007B0B66">
        <w:rPr>
          <w:rFonts w:asciiTheme="minorHAnsi" w:hAnsiTheme="minorHAnsi"/>
          <w:b/>
          <w:sz w:val="20"/>
          <w:szCs w:val="20"/>
          <w:u w:val="single"/>
          <w:lang w:val="ka-GE"/>
        </w:rPr>
        <w:t xml:space="preserve"> </w:t>
      </w:r>
      <w:r w:rsidR="000202A5" w:rsidRPr="007B0B66">
        <w:rPr>
          <w:rFonts w:ascii="Sylfaen" w:hAnsi="Sylfaen" w:cs="Sylfaen"/>
          <w:b/>
          <w:sz w:val="20"/>
          <w:szCs w:val="20"/>
          <w:u w:val="single"/>
          <w:lang w:val="ka-GE"/>
        </w:rPr>
        <w:t>დოკუმენტაცია</w:t>
      </w:r>
      <w:r w:rsidR="00A50438" w:rsidRPr="007B0B66">
        <w:rPr>
          <w:rFonts w:asciiTheme="minorHAnsi" w:hAnsiTheme="minorHAnsi"/>
          <w:b/>
          <w:sz w:val="24"/>
          <w:szCs w:val="24"/>
        </w:rPr>
        <w:t xml:space="preserve"> </w:t>
      </w:r>
      <w:r w:rsidR="00F46AB9" w:rsidRPr="007B0B66">
        <w:rPr>
          <w:rFonts w:asciiTheme="minorHAnsi" w:hAnsiTheme="minorHAnsi"/>
          <w:b/>
          <w:sz w:val="24"/>
          <w:szCs w:val="24"/>
        </w:rPr>
        <w:t xml:space="preserve"> </w:t>
      </w:r>
    </w:p>
    <w:p w14:paraId="1C077604" w14:textId="77777777" w:rsidR="00FB3D36" w:rsidRPr="00FB3D36" w:rsidRDefault="00FB3D36" w:rsidP="00FB3D36">
      <w:pPr>
        <w:pStyle w:val="ListParagraph"/>
        <w:numPr>
          <w:ilvl w:val="1"/>
          <w:numId w:val="8"/>
        </w:numPr>
        <w:spacing w:after="0" w:line="360" w:lineRule="auto"/>
        <w:jc w:val="both"/>
        <w:rPr>
          <w:rFonts w:ascii="Sylfaen" w:hAnsi="Sylfaen"/>
          <w:sz w:val="20"/>
          <w:szCs w:val="20"/>
          <w:lang w:val="ka-GE"/>
        </w:rPr>
      </w:pPr>
      <w:r w:rsidRPr="00FB3D36">
        <w:rPr>
          <w:rFonts w:ascii="Sylfaen" w:hAnsi="Sylfaen"/>
          <w:sz w:val="20"/>
          <w:szCs w:val="20"/>
          <w:lang w:val="ka-GE"/>
        </w:rPr>
        <w:t>კონკურსის დასახელება (კომპანიის მოკლე წარდგენა, ნომერი);</w:t>
      </w:r>
    </w:p>
    <w:p w14:paraId="654726BB" w14:textId="77777777" w:rsidR="00FB3D36" w:rsidRPr="00FB3D36" w:rsidRDefault="00FB3D36" w:rsidP="00FB3D36">
      <w:pPr>
        <w:pStyle w:val="ListParagraph"/>
        <w:numPr>
          <w:ilvl w:val="1"/>
          <w:numId w:val="8"/>
        </w:numPr>
        <w:spacing w:after="0" w:line="360" w:lineRule="auto"/>
        <w:jc w:val="both"/>
        <w:rPr>
          <w:rFonts w:ascii="Sylfaen" w:hAnsi="Sylfaen"/>
          <w:sz w:val="20"/>
          <w:szCs w:val="20"/>
          <w:lang w:val="ka-GE"/>
        </w:rPr>
      </w:pPr>
      <w:r w:rsidRPr="00FB3D36">
        <w:rPr>
          <w:rFonts w:ascii="Sylfaen" w:hAnsi="Sylfaen"/>
          <w:sz w:val="20"/>
          <w:szCs w:val="20"/>
          <w:lang w:val="ka-GE"/>
        </w:rPr>
        <w:t>კომერციული წინადადება, რომელიც უნდა მოიცავდეს შესყიდვის ობიექტის ღირებულებას, მოწოდების ვადას და გადახდის პირობებს;</w:t>
      </w:r>
    </w:p>
    <w:p w14:paraId="75A5C55F" w14:textId="77777777" w:rsidR="00FB3D36" w:rsidRPr="00FB3D36" w:rsidRDefault="00FB3D36" w:rsidP="00FB3D36">
      <w:pPr>
        <w:pStyle w:val="ListParagraph"/>
        <w:numPr>
          <w:ilvl w:val="1"/>
          <w:numId w:val="8"/>
        </w:numPr>
        <w:spacing w:after="0" w:line="360" w:lineRule="auto"/>
        <w:jc w:val="both"/>
        <w:rPr>
          <w:rFonts w:ascii="Sylfaen" w:hAnsi="Sylfaen"/>
          <w:sz w:val="20"/>
          <w:szCs w:val="20"/>
          <w:lang w:val="ka-GE"/>
        </w:rPr>
      </w:pPr>
      <w:r w:rsidRPr="00FB3D36">
        <w:rPr>
          <w:rFonts w:ascii="Sylfaen" w:hAnsi="Sylfaen"/>
          <w:sz w:val="20"/>
          <w:szCs w:val="20"/>
          <w:lang w:val="ka-GE"/>
        </w:rPr>
        <w:t>კომპანიის სრული რეკვიზიტები;</w:t>
      </w:r>
    </w:p>
    <w:p w14:paraId="7391CDDC" w14:textId="77777777" w:rsidR="00FB3D36" w:rsidRPr="00FB3D36" w:rsidRDefault="00FB3D36" w:rsidP="00FB3D36">
      <w:pPr>
        <w:pStyle w:val="ListParagraph"/>
        <w:numPr>
          <w:ilvl w:val="1"/>
          <w:numId w:val="8"/>
        </w:numPr>
        <w:spacing w:after="0" w:line="360" w:lineRule="auto"/>
        <w:jc w:val="both"/>
        <w:rPr>
          <w:rFonts w:ascii="Sylfaen" w:hAnsi="Sylfaen"/>
          <w:sz w:val="20"/>
          <w:szCs w:val="20"/>
          <w:lang w:val="ka-GE"/>
        </w:rPr>
      </w:pPr>
      <w:r w:rsidRPr="00FB3D36">
        <w:rPr>
          <w:rFonts w:ascii="Sylfaen" w:hAnsi="Sylfaen"/>
          <w:sz w:val="20"/>
          <w:szCs w:val="20"/>
          <w:lang w:val="ka-GE"/>
        </w:rPr>
        <w:t>ამონაწერი სამეწარმეო რეესტრიდან;</w:t>
      </w:r>
    </w:p>
    <w:p w14:paraId="3B9376F8" w14:textId="77777777" w:rsidR="00FB3D36" w:rsidRPr="00FB3D36" w:rsidRDefault="00FB3D36" w:rsidP="00FB3D36">
      <w:pPr>
        <w:pStyle w:val="ListParagraph"/>
        <w:numPr>
          <w:ilvl w:val="1"/>
          <w:numId w:val="8"/>
        </w:numPr>
        <w:spacing w:after="0" w:line="360" w:lineRule="auto"/>
        <w:jc w:val="both"/>
        <w:rPr>
          <w:rFonts w:ascii="Sylfaen" w:hAnsi="Sylfaen"/>
          <w:sz w:val="20"/>
          <w:szCs w:val="20"/>
          <w:lang w:val="ka-GE"/>
        </w:rPr>
      </w:pPr>
      <w:r w:rsidRPr="00FB3D36">
        <w:rPr>
          <w:rFonts w:ascii="Sylfaen" w:hAnsi="Sylfaen"/>
          <w:sz w:val="20"/>
          <w:szCs w:val="20"/>
          <w:lang w:val="ka-GE"/>
        </w:rPr>
        <w:t>უკანასკნელი 3 წლის განმავლობაში ანალოგიური  საქონლის მიწოდების გამოცდილება;</w:t>
      </w:r>
    </w:p>
    <w:p w14:paraId="2347E049" w14:textId="77777777" w:rsidR="00FB3D36" w:rsidRPr="00FB3D36" w:rsidRDefault="00FB3D36" w:rsidP="00FB3D36">
      <w:pPr>
        <w:pStyle w:val="ListParagraph"/>
        <w:numPr>
          <w:ilvl w:val="1"/>
          <w:numId w:val="8"/>
        </w:numPr>
        <w:spacing w:after="0" w:line="360" w:lineRule="auto"/>
        <w:jc w:val="both"/>
        <w:rPr>
          <w:rFonts w:ascii="AcadNusx" w:hAnsi="AcadNusx"/>
          <w:sz w:val="20"/>
          <w:szCs w:val="20"/>
        </w:rPr>
      </w:pPr>
      <w:r w:rsidRPr="00FB3D36">
        <w:rPr>
          <w:rFonts w:ascii="Sylfaen" w:hAnsi="Sylfaen"/>
          <w:sz w:val="20"/>
          <w:szCs w:val="20"/>
          <w:lang w:val="ka-GE"/>
        </w:rPr>
        <w:t>სრულად შევსებული (ქართულ და ინგლისურ ენებზე) ხელმოწერილი „ტენდერის განაცხადი“, რომელიც თან ახლავს სატენდერო დოკუმენტაციას.</w:t>
      </w:r>
    </w:p>
    <w:p w14:paraId="17742258" w14:textId="7F3E9FED" w:rsidR="00FB3D36" w:rsidRDefault="00FB3D36" w:rsidP="00FB3D36">
      <w:pPr>
        <w:pStyle w:val="ListParagraph"/>
        <w:spacing w:after="0" w:line="360" w:lineRule="auto"/>
        <w:jc w:val="both"/>
        <w:rPr>
          <w:rFonts w:ascii="Sylfaen" w:hAnsi="Sylfaen"/>
          <w:sz w:val="20"/>
          <w:szCs w:val="20"/>
          <w:u w:val="single"/>
          <w:lang w:val="ka-GE"/>
        </w:rPr>
      </w:pPr>
      <w:r w:rsidRPr="00FB3D36">
        <w:rPr>
          <w:rFonts w:ascii="Sylfaen" w:hAnsi="Sylfaen"/>
          <w:color w:val="FF0000"/>
          <w:sz w:val="20"/>
          <w:szCs w:val="20"/>
          <w:lang w:val="ka-GE"/>
        </w:rPr>
        <w:t xml:space="preserve">გთხოვთ გაითვალისწინეთ: </w:t>
      </w:r>
      <w:r w:rsidRPr="00FB3D36">
        <w:rPr>
          <w:rFonts w:ascii="Sylfaen" w:hAnsi="Sylfaen"/>
          <w:sz w:val="20"/>
          <w:szCs w:val="20"/>
          <w:u w:val="single"/>
          <w:lang w:val="ka-GE"/>
        </w:rPr>
        <w:t>აღნიშნული დოკუმენტის ხელმოწერილი ვერსიის წარმოდგენის გარეშე თქვენი წინადადება არ განიხილება.</w:t>
      </w:r>
    </w:p>
    <w:p w14:paraId="24950A0E" w14:textId="77777777" w:rsidR="008744DD" w:rsidRPr="008744DD" w:rsidRDefault="008744DD" w:rsidP="008744DD">
      <w:pPr>
        <w:rPr>
          <w:rFonts w:ascii="Sylfaen" w:eastAsiaTheme="minorHAnsi" w:hAnsi="Sylfaen"/>
          <w:b/>
          <w:sz w:val="20"/>
          <w:szCs w:val="20"/>
          <w:u w:val="single"/>
          <w:lang w:val="ka-GE"/>
        </w:rPr>
      </w:pPr>
      <w:r>
        <w:rPr>
          <w:rFonts w:ascii="Sylfaen" w:eastAsiaTheme="minorHAnsi" w:hAnsi="Sylfaen"/>
          <w:sz w:val="20"/>
          <w:szCs w:val="20"/>
          <w:lang w:val="ka-GE"/>
        </w:rPr>
        <w:t xml:space="preserve">5.7          </w:t>
      </w:r>
      <w:r w:rsidRPr="008744DD">
        <w:rPr>
          <w:rFonts w:ascii="Sylfaen" w:eastAsiaTheme="minorHAnsi" w:hAnsi="Sylfaen"/>
          <w:b/>
          <w:color w:val="FF0000"/>
          <w:sz w:val="20"/>
          <w:szCs w:val="20"/>
          <w:u w:val="single"/>
          <w:lang w:val="ka-GE"/>
        </w:rPr>
        <w:t>ტენდერის დოკუმენტაციაში თანდართული დოკუმენტის „ტენდერის განაცხადის“ ხელმოწერილი ვერსია. (აღნიშნული დოკუმენტის ხელმოწერილი ვერსიის წარმოდგენის გარეშე თქვენი წინადადება არ განიხილება)</w:t>
      </w:r>
    </w:p>
    <w:p w14:paraId="01CFCB87" w14:textId="4B8897CD" w:rsidR="00C40C8C" w:rsidRPr="008744DD" w:rsidRDefault="00C40C8C" w:rsidP="00C01CD2">
      <w:pPr>
        <w:spacing w:after="0" w:line="360" w:lineRule="auto"/>
        <w:jc w:val="both"/>
        <w:rPr>
          <w:rFonts w:ascii="Sylfaen" w:eastAsiaTheme="minorHAnsi" w:hAnsi="Sylfaen"/>
          <w:sz w:val="20"/>
          <w:szCs w:val="20"/>
          <w:lang w:val="ka-GE"/>
        </w:rPr>
      </w:pPr>
    </w:p>
    <w:p w14:paraId="1BBFACC6" w14:textId="3AD533BF" w:rsidR="007C482E" w:rsidRPr="007B0B66" w:rsidRDefault="009567A7" w:rsidP="009567A7">
      <w:pPr>
        <w:pStyle w:val="ListParagraph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Theme="minorHAnsi" w:hAnsiTheme="minorHAnsi"/>
          <w:b/>
          <w:sz w:val="20"/>
          <w:szCs w:val="20"/>
          <w:u w:val="single"/>
          <w:lang w:val="ka-GE"/>
        </w:rPr>
      </w:pPr>
      <w:r w:rsidRPr="007B0B66">
        <w:rPr>
          <w:rFonts w:ascii="Sylfaen" w:hAnsi="Sylfaen" w:cs="Sylfaen"/>
          <w:b/>
          <w:sz w:val="20"/>
          <w:szCs w:val="20"/>
          <w:u w:val="single"/>
          <w:lang w:val="ka-GE"/>
        </w:rPr>
        <w:t>საგარანტიო</w:t>
      </w:r>
      <w:r w:rsidRPr="007B0B66">
        <w:rPr>
          <w:rFonts w:asciiTheme="minorHAnsi" w:hAnsiTheme="minorHAnsi"/>
          <w:b/>
          <w:sz w:val="20"/>
          <w:szCs w:val="20"/>
          <w:u w:val="single"/>
          <w:lang w:val="ka-GE"/>
        </w:rPr>
        <w:t xml:space="preserve"> </w:t>
      </w:r>
      <w:r w:rsidRPr="007B0B66">
        <w:rPr>
          <w:rFonts w:ascii="Sylfaen" w:hAnsi="Sylfaen" w:cs="Sylfaen"/>
          <w:b/>
          <w:sz w:val="20"/>
          <w:szCs w:val="20"/>
          <w:u w:val="single"/>
          <w:lang w:val="ka-GE"/>
        </w:rPr>
        <w:t>პერიოდი</w:t>
      </w:r>
    </w:p>
    <w:p w14:paraId="2353DA49" w14:textId="43903632" w:rsidR="00A50438" w:rsidRPr="007B0B66" w:rsidRDefault="00F33568" w:rsidP="009567A7">
      <w:pPr>
        <w:pStyle w:val="ListParagraph"/>
        <w:numPr>
          <w:ilvl w:val="1"/>
          <w:numId w:val="8"/>
        </w:numPr>
        <w:spacing w:after="0" w:line="360" w:lineRule="auto"/>
        <w:ind w:left="709"/>
        <w:jc w:val="both"/>
        <w:rPr>
          <w:rFonts w:asciiTheme="minorHAnsi" w:hAnsiTheme="minorHAnsi"/>
          <w:sz w:val="20"/>
          <w:szCs w:val="20"/>
          <w:lang w:val="ka-GE"/>
        </w:rPr>
      </w:pPr>
      <w:r w:rsidRPr="007B0B66">
        <w:rPr>
          <w:rFonts w:ascii="Sylfaen" w:hAnsi="Sylfaen" w:cs="Sylfaen"/>
          <w:sz w:val="20"/>
          <w:szCs w:val="20"/>
          <w:lang w:val="ka-GE"/>
        </w:rPr>
        <w:t>საქონლის</w:t>
      </w:r>
      <w:r w:rsidR="002319CA"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="002319CA" w:rsidRPr="007B0B66">
        <w:rPr>
          <w:rFonts w:ascii="Sylfaen" w:hAnsi="Sylfaen" w:cs="Sylfaen"/>
          <w:sz w:val="20"/>
          <w:szCs w:val="20"/>
          <w:lang w:val="ka-GE"/>
        </w:rPr>
        <w:t>საგარანტიო</w:t>
      </w:r>
      <w:r w:rsidR="002319CA"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="002319CA" w:rsidRPr="007B0B66">
        <w:rPr>
          <w:rFonts w:ascii="Sylfaen" w:hAnsi="Sylfaen" w:cs="Sylfaen"/>
          <w:sz w:val="20"/>
          <w:szCs w:val="20"/>
          <w:lang w:val="ka-GE"/>
        </w:rPr>
        <w:t>ვადა</w:t>
      </w:r>
      <w:r w:rsidR="002319CA"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="002319CA" w:rsidRPr="007B0B66">
        <w:rPr>
          <w:rFonts w:ascii="Sylfaen" w:hAnsi="Sylfaen" w:cs="Sylfaen"/>
          <w:sz w:val="20"/>
          <w:szCs w:val="20"/>
          <w:lang w:val="ka-GE"/>
        </w:rPr>
        <w:t>განისაზღვრება</w:t>
      </w:r>
      <w:r w:rsidR="002319CA"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="006A256D" w:rsidRPr="007B0B66">
        <w:rPr>
          <w:rFonts w:asciiTheme="minorHAnsi" w:hAnsiTheme="minorHAnsi"/>
          <w:sz w:val="20"/>
          <w:szCs w:val="20"/>
          <w:lang w:val="ka-GE"/>
        </w:rPr>
        <w:t>1</w:t>
      </w:r>
      <w:r w:rsidR="00C40C8C" w:rsidRPr="007B0B66">
        <w:rPr>
          <w:rFonts w:asciiTheme="minorHAnsi" w:hAnsiTheme="minorHAnsi"/>
          <w:sz w:val="20"/>
          <w:szCs w:val="20"/>
          <w:lang w:val="ka-GE"/>
        </w:rPr>
        <w:t xml:space="preserve"> (</w:t>
      </w:r>
      <w:r w:rsidR="006A256D" w:rsidRPr="007B0B66">
        <w:rPr>
          <w:rFonts w:ascii="Sylfaen" w:hAnsi="Sylfaen" w:cs="Sylfaen"/>
          <w:sz w:val="20"/>
          <w:szCs w:val="20"/>
          <w:lang w:val="ka-GE"/>
        </w:rPr>
        <w:t>ერთი</w:t>
      </w:r>
      <w:r w:rsidR="000C3223" w:rsidRPr="007B0B66">
        <w:rPr>
          <w:rFonts w:asciiTheme="minorHAnsi" w:hAnsiTheme="minorHAnsi"/>
          <w:sz w:val="20"/>
          <w:szCs w:val="20"/>
          <w:lang w:val="ka-GE"/>
        </w:rPr>
        <w:t>)</w:t>
      </w:r>
      <w:r w:rsidR="00C40C8C"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="006A256D" w:rsidRPr="007B0B66">
        <w:rPr>
          <w:rFonts w:ascii="Sylfaen" w:hAnsi="Sylfaen" w:cs="Sylfaen"/>
          <w:sz w:val="20"/>
          <w:szCs w:val="20"/>
          <w:lang w:val="ka-GE"/>
        </w:rPr>
        <w:t>წლის</w:t>
      </w:r>
      <w:r w:rsidR="000B5D0F"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="000B5D0F" w:rsidRPr="007B0B66">
        <w:rPr>
          <w:rFonts w:ascii="Sylfaen" w:hAnsi="Sylfaen" w:cs="Sylfaen"/>
          <w:sz w:val="20"/>
          <w:szCs w:val="20"/>
          <w:lang w:val="ka-GE"/>
        </w:rPr>
        <w:t>ვადით</w:t>
      </w:r>
      <w:r w:rsidR="00C40C8C" w:rsidRPr="007B0B66">
        <w:rPr>
          <w:rFonts w:asciiTheme="minorHAnsi" w:hAnsiTheme="minorHAnsi"/>
          <w:sz w:val="20"/>
          <w:szCs w:val="20"/>
          <w:lang w:val="ka-GE"/>
        </w:rPr>
        <w:t>.</w:t>
      </w:r>
    </w:p>
    <w:p w14:paraId="4B6F39B4" w14:textId="0AB860E9" w:rsidR="00AF56A2" w:rsidRPr="007B0B66" w:rsidRDefault="00AF56A2" w:rsidP="00F33568">
      <w:pPr>
        <w:spacing w:after="0" w:line="360" w:lineRule="auto"/>
        <w:jc w:val="both"/>
        <w:rPr>
          <w:rFonts w:asciiTheme="minorHAnsi" w:hAnsiTheme="minorHAnsi"/>
          <w:sz w:val="20"/>
          <w:szCs w:val="20"/>
          <w:lang w:val="ka-GE"/>
        </w:rPr>
      </w:pPr>
      <w:bookmarkStart w:id="4" w:name="_Toc454818563"/>
    </w:p>
    <w:bookmarkEnd w:id="4"/>
    <w:p w14:paraId="62E9EF65" w14:textId="3B90CE1E" w:rsidR="00C01CD2" w:rsidRPr="007B0B66" w:rsidRDefault="00586C84" w:rsidP="00AF56A2">
      <w:pPr>
        <w:pStyle w:val="ListParagraph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Theme="minorHAnsi" w:hAnsiTheme="minorHAnsi"/>
          <w:b/>
          <w:sz w:val="20"/>
          <w:szCs w:val="20"/>
          <w:u w:val="single"/>
          <w:lang w:val="ka-GE"/>
        </w:rPr>
      </w:pPr>
      <w:r w:rsidRPr="007B0B66">
        <w:rPr>
          <w:rFonts w:ascii="Sylfaen" w:hAnsi="Sylfaen" w:cs="Sylfaen"/>
          <w:b/>
          <w:sz w:val="20"/>
          <w:szCs w:val="20"/>
          <w:u w:val="single"/>
          <w:lang w:val="ka-GE"/>
        </w:rPr>
        <w:t>ხელშეკრულების</w:t>
      </w:r>
      <w:r w:rsidRPr="007B0B66">
        <w:rPr>
          <w:rFonts w:asciiTheme="minorHAnsi" w:hAnsiTheme="minorHAnsi"/>
          <w:b/>
          <w:sz w:val="20"/>
          <w:szCs w:val="20"/>
          <w:u w:val="single"/>
          <w:lang w:val="ka-GE"/>
        </w:rPr>
        <w:t xml:space="preserve"> </w:t>
      </w:r>
      <w:r w:rsidRPr="007B0B66">
        <w:rPr>
          <w:rFonts w:ascii="Sylfaen" w:hAnsi="Sylfaen" w:cs="Sylfaen"/>
          <w:b/>
          <w:sz w:val="20"/>
          <w:szCs w:val="20"/>
          <w:u w:val="single"/>
          <w:lang w:val="ka-GE"/>
        </w:rPr>
        <w:t>გაფორმება</w:t>
      </w:r>
    </w:p>
    <w:p w14:paraId="4391DD78" w14:textId="341B2F13" w:rsidR="00C01CD2" w:rsidRPr="007B0B66" w:rsidRDefault="00586C84" w:rsidP="00586C84">
      <w:pPr>
        <w:pStyle w:val="ListParagraph"/>
        <w:numPr>
          <w:ilvl w:val="1"/>
          <w:numId w:val="8"/>
        </w:numPr>
        <w:spacing w:after="0" w:line="360" w:lineRule="auto"/>
        <w:ind w:left="709"/>
        <w:jc w:val="both"/>
        <w:rPr>
          <w:rFonts w:asciiTheme="minorHAnsi" w:eastAsiaTheme="minorHAnsi" w:hAnsiTheme="minorHAnsi"/>
          <w:sz w:val="20"/>
          <w:szCs w:val="20"/>
        </w:rPr>
      </w:pPr>
      <w:r w:rsidRPr="007B0B66">
        <w:rPr>
          <w:rFonts w:ascii="Sylfaen" w:eastAsiaTheme="minorHAnsi" w:hAnsi="Sylfaen" w:cs="Sylfaen"/>
          <w:sz w:val="20"/>
          <w:szCs w:val="20"/>
          <w:lang w:val="ka-GE"/>
        </w:rPr>
        <w:t>გამარჯვებულ</w:t>
      </w:r>
      <w:r w:rsidRPr="007B0B66">
        <w:rPr>
          <w:rFonts w:asciiTheme="minorHAnsi" w:eastAsia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eastAsiaTheme="minorHAnsi" w:hAnsi="Sylfaen" w:cs="Sylfaen"/>
          <w:sz w:val="20"/>
          <w:szCs w:val="20"/>
          <w:lang w:val="ka-GE"/>
        </w:rPr>
        <w:t>კომპანიასთან</w:t>
      </w:r>
      <w:r w:rsidRPr="007B0B66">
        <w:rPr>
          <w:rFonts w:asciiTheme="minorHAnsi" w:eastAsia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eastAsiaTheme="minorHAnsi" w:hAnsi="Sylfaen" w:cs="Sylfaen"/>
          <w:sz w:val="20"/>
          <w:szCs w:val="20"/>
          <w:lang w:val="ka-GE"/>
        </w:rPr>
        <w:t>გაფორმდება</w:t>
      </w:r>
      <w:r w:rsidRPr="007B0B66">
        <w:rPr>
          <w:rFonts w:asciiTheme="minorHAnsi" w:eastAsia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eastAsiaTheme="minorHAnsi" w:hAnsi="Sylfaen" w:cs="Sylfaen"/>
          <w:sz w:val="20"/>
          <w:szCs w:val="20"/>
          <w:lang w:val="ka-GE"/>
        </w:rPr>
        <w:t>ხელშეკრულება</w:t>
      </w:r>
      <w:r w:rsidRPr="007B0B66">
        <w:rPr>
          <w:rFonts w:asciiTheme="minorHAnsi" w:eastAsia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eastAsiaTheme="minorHAnsi" w:hAnsi="Sylfaen" w:cs="Sylfaen"/>
          <w:sz w:val="20"/>
          <w:szCs w:val="20"/>
          <w:lang w:val="ka-GE"/>
        </w:rPr>
        <w:t>წინამდებარე</w:t>
      </w:r>
      <w:r w:rsidRPr="007B0B66">
        <w:rPr>
          <w:rFonts w:asciiTheme="minorHAnsi" w:eastAsia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eastAsiaTheme="minorHAnsi" w:hAnsi="Sylfaen" w:cs="Sylfaen"/>
          <w:sz w:val="20"/>
          <w:szCs w:val="20"/>
          <w:lang w:val="ka-GE"/>
        </w:rPr>
        <w:t>საკონკურსო</w:t>
      </w:r>
      <w:r w:rsidRPr="007B0B66">
        <w:rPr>
          <w:rFonts w:asciiTheme="minorHAnsi" w:eastAsia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eastAsiaTheme="minorHAnsi" w:hAnsi="Sylfaen" w:cs="Sylfaen"/>
          <w:sz w:val="20"/>
          <w:szCs w:val="20"/>
          <w:lang w:val="ka-GE"/>
        </w:rPr>
        <w:t>დოკუმენტაციით</w:t>
      </w:r>
      <w:r w:rsidRPr="007B0B66">
        <w:rPr>
          <w:rFonts w:asciiTheme="minorHAnsi" w:eastAsia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eastAsiaTheme="minorHAnsi" w:hAnsi="Sylfaen" w:cs="Sylfaen"/>
          <w:sz w:val="20"/>
          <w:szCs w:val="20"/>
          <w:lang w:val="ka-GE"/>
        </w:rPr>
        <w:t>განსაზღვრულიპირობების</w:t>
      </w:r>
      <w:r w:rsidRPr="007B0B66">
        <w:rPr>
          <w:rFonts w:asciiTheme="minorHAnsi" w:eastAsia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eastAsiaTheme="minorHAnsi" w:hAnsi="Sylfaen" w:cs="Sylfaen"/>
          <w:sz w:val="20"/>
          <w:szCs w:val="20"/>
          <w:lang w:val="ka-GE"/>
        </w:rPr>
        <w:t>შესაბამისად</w:t>
      </w:r>
      <w:r w:rsidRPr="007B0B66">
        <w:rPr>
          <w:rFonts w:asciiTheme="minorHAnsi" w:eastAsiaTheme="minorHAnsi" w:hAnsiTheme="minorHAnsi"/>
          <w:sz w:val="20"/>
          <w:szCs w:val="20"/>
          <w:lang w:val="ka-GE"/>
        </w:rPr>
        <w:t xml:space="preserve">. </w:t>
      </w:r>
    </w:p>
    <w:p w14:paraId="6D6F6DC9" w14:textId="77777777" w:rsidR="00CE34CB" w:rsidRPr="007B0B66" w:rsidRDefault="00CE34CB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/>
          <w:b/>
          <w:i/>
          <w:sz w:val="20"/>
          <w:szCs w:val="20"/>
          <w:lang w:val="ka-GE"/>
        </w:rPr>
      </w:pPr>
    </w:p>
    <w:p w14:paraId="2728D652" w14:textId="5758317D" w:rsidR="00110CCE" w:rsidRPr="007B0B66" w:rsidRDefault="00586C84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/>
          <w:b/>
          <w:i/>
          <w:sz w:val="20"/>
          <w:szCs w:val="20"/>
        </w:rPr>
      </w:pPr>
      <w:r w:rsidRPr="007B0B66">
        <w:rPr>
          <w:rFonts w:ascii="Sylfaen" w:eastAsiaTheme="minorHAnsi" w:hAnsi="Sylfaen" w:cs="Sylfaen"/>
          <w:b/>
          <w:i/>
          <w:sz w:val="20"/>
          <w:szCs w:val="20"/>
          <w:lang w:val="ka-GE"/>
        </w:rPr>
        <w:t>გავეცანი</w:t>
      </w:r>
      <w:r w:rsidR="00D20CC6" w:rsidRPr="007B0B66">
        <w:rPr>
          <w:rFonts w:asciiTheme="minorHAnsi" w:eastAsiaTheme="minorHAnsi" w:hAnsiTheme="minorHAnsi"/>
          <w:b/>
          <w:i/>
          <w:sz w:val="20"/>
          <w:szCs w:val="20"/>
        </w:rPr>
        <w:t xml:space="preserve"> </w:t>
      </w:r>
    </w:p>
    <w:p w14:paraId="64B2CEF8" w14:textId="77777777" w:rsidR="006C1436" w:rsidRPr="007B0B66" w:rsidRDefault="006C1436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/>
          <w:sz w:val="20"/>
          <w:szCs w:val="20"/>
        </w:rPr>
      </w:pPr>
    </w:p>
    <w:p w14:paraId="3ABAEF5D" w14:textId="77777777" w:rsidR="00110CCE" w:rsidRPr="007B0B66" w:rsidRDefault="00110CCE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/>
          <w:sz w:val="20"/>
          <w:szCs w:val="20"/>
        </w:rPr>
      </w:pPr>
    </w:p>
    <w:p w14:paraId="307D9283" w14:textId="07443AEC" w:rsidR="00110CCE" w:rsidRPr="007B0B66" w:rsidRDefault="00D20CC6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/>
          <w:i/>
          <w:sz w:val="20"/>
          <w:szCs w:val="20"/>
        </w:rPr>
      </w:pPr>
      <w:r w:rsidRPr="007B0B66">
        <w:rPr>
          <w:rFonts w:asciiTheme="minorHAnsi" w:eastAsiaTheme="minorHAnsi" w:hAnsiTheme="minorHAnsi"/>
          <w:i/>
          <w:sz w:val="20"/>
          <w:szCs w:val="20"/>
        </w:rPr>
        <w:t>/</w:t>
      </w:r>
      <w:r w:rsidR="00586C84" w:rsidRPr="007B0B66">
        <w:rPr>
          <w:rFonts w:ascii="Sylfaen" w:eastAsiaTheme="minorHAnsi" w:hAnsi="Sylfaen" w:cs="Sylfaen"/>
          <w:i/>
          <w:sz w:val="20"/>
          <w:szCs w:val="20"/>
          <w:lang w:val="ka-GE"/>
        </w:rPr>
        <w:t>მონაწილე</w:t>
      </w:r>
      <w:r w:rsidR="00586C84" w:rsidRPr="007B0B66">
        <w:rPr>
          <w:rFonts w:asciiTheme="minorHAnsi" w:eastAsiaTheme="minorHAnsi" w:hAnsiTheme="minorHAnsi"/>
          <w:i/>
          <w:sz w:val="20"/>
          <w:szCs w:val="20"/>
          <w:lang w:val="ka-GE"/>
        </w:rPr>
        <w:t xml:space="preserve"> </w:t>
      </w:r>
      <w:r w:rsidR="00586C84" w:rsidRPr="007B0B66">
        <w:rPr>
          <w:rFonts w:ascii="Sylfaen" w:eastAsiaTheme="minorHAnsi" w:hAnsi="Sylfaen" w:cs="Sylfaen"/>
          <w:i/>
          <w:sz w:val="20"/>
          <w:szCs w:val="20"/>
          <w:lang w:val="ka-GE"/>
        </w:rPr>
        <w:t>კომპანიის</w:t>
      </w:r>
      <w:r w:rsidR="00586C84" w:rsidRPr="007B0B66">
        <w:rPr>
          <w:rFonts w:asciiTheme="minorHAnsi" w:eastAsiaTheme="minorHAnsi" w:hAnsiTheme="minorHAnsi"/>
          <w:i/>
          <w:sz w:val="20"/>
          <w:szCs w:val="20"/>
          <w:lang w:val="ka-GE"/>
        </w:rPr>
        <w:t xml:space="preserve"> </w:t>
      </w:r>
      <w:r w:rsidR="00586C84" w:rsidRPr="007B0B66">
        <w:rPr>
          <w:rFonts w:ascii="Sylfaen" w:eastAsiaTheme="minorHAnsi" w:hAnsi="Sylfaen" w:cs="Sylfaen"/>
          <w:i/>
          <w:sz w:val="20"/>
          <w:szCs w:val="20"/>
          <w:lang w:val="ka-GE"/>
        </w:rPr>
        <w:t>უფლებამოსილი</w:t>
      </w:r>
      <w:r w:rsidR="00586C84" w:rsidRPr="007B0B66">
        <w:rPr>
          <w:rFonts w:asciiTheme="minorHAnsi" w:eastAsiaTheme="minorHAnsi" w:hAnsiTheme="minorHAnsi"/>
          <w:i/>
          <w:sz w:val="20"/>
          <w:szCs w:val="20"/>
          <w:lang w:val="ka-GE"/>
        </w:rPr>
        <w:t xml:space="preserve"> </w:t>
      </w:r>
      <w:r w:rsidR="00586C84" w:rsidRPr="007B0B66">
        <w:rPr>
          <w:rFonts w:ascii="Sylfaen" w:eastAsiaTheme="minorHAnsi" w:hAnsi="Sylfaen" w:cs="Sylfaen"/>
          <w:i/>
          <w:sz w:val="20"/>
          <w:szCs w:val="20"/>
          <w:lang w:val="ka-GE"/>
        </w:rPr>
        <w:t>პირის</w:t>
      </w:r>
      <w:r w:rsidR="00586C84" w:rsidRPr="007B0B66">
        <w:rPr>
          <w:rFonts w:asciiTheme="minorHAnsi" w:eastAsiaTheme="minorHAnsi" w:hAnsiTheme="minorHAnsi"/>
          <w:i/>
          <w:sz w:val="20"/>
          <w:szCs w:val="20"/>
          <w:lang w:val="ka-GE"/>
        </w:rPr>
        <w:t xml:space="preserve"> </w:t>
      </w:r>
      <w:r w:rsidR="00586C84" w:rsidRPr="007B0B66">
        <w:rPr>
          <w:rFonts w:ascii="Sylfaen" w:eastAsiaTheme="minorHAnsi" w:hAnsi="Sylfaen" w:cs="Sylfaen"/>
          <w:i/>
          <w:sz w:val="20"/>
          <w:szCs w:val="20"/>
          <w:lang w:val="ka-GE"/>
        </w:rPr>
        <w:t>ხელმოწერა</w:t>
      </w:r>
      <w:r w:rsidRPr="007B0B66">
        <w:rPr>
          <w:rFonts w:asciiTheme="minorHAnsi" w:eastAsiaTheme="minorHAnsi" w:hAnsiTheme="minorHAnsi"/>
          <w:i/>
          <w:sz w:val="20"/>
          <w:szCs w:val="20"/>
        </w:rPr>
        <w:t>/</w:t>
      </w:r>
    </w:p>
    <w:p w14:paraId="7954CF42" w14:textId="21D51354" w:rsidR="003C6F22" w:rsidRPr="007B0B66" w:rsidRDefault="003C6F22" w:rsidP="00667B1F">
      <w:pPr>
        <w:rPr>
          <w:rFonts w:asciiTheme="minorHAnsi" w:hAnsiTheme="minorHAnsi"/>
        </w:rPr>
      </w:pPr>
    </w:p>
    <w:sectPr w:rsidR="003C6F22" w:rsidRPr="007B0B66" w:rsidSect="006C1436">
      <w:headerReference w:type="default" r:id="rId10"/>
      <w:footerReference w:type="default" r:id="rId11"/>
      <w:pgSz w:w="12240" w:h="15840"/>
      <w:pgMar w:top="1134" w:right="810" w:bottom="1134" w:left="1701" w:header="720" w:footer="45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FF20968" w14:textId="77777777" w:rsidR="00C42115" w:rsidRDefault="00C42115" w:rsidP="007902EA">
      <w:pPr>
        <w:spacing w:after="0" w:line="240" w:lineRule="auto"/>
      </w:pPr>
      <w:r>
        <w:separator/>
      </w:r>
    </w:p>
  </w:endnote>
  <w:endnote w:type="continuationSeparator" w:id="0">
    <w:p w14:paraId="6A28235A" w14:textId="77777777" w:rsidR="00C42115" w:rsidRDefault="00C42115" w:rsidP="007902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146640"/>
      <w:docPartObj>
        <w:docPartGallery w:val="Page Numbers (Bottom of Page)"/>
        <w:docPartUnique/>
      </w:docPartObj>
    </w:sdtPr>
    <w:sdtEndPr/>
    <w:sdtContent>
      <w:p w14:paraId="78573FCC" w14:textId="1B900F62" w:rsidR="004A3BD8" w:rsidRDefault="004A3BD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06E4F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14:paraId="4637608E" w14:textId="77777777" w:rsidR="004A3BD8" w:rsidRDefault="004A3BD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ED8826F" w14:textId="77777777" w:rsidR="00C42115" w:rsidRDefault="00C42115" w:rsidP="007902EA">
      <w:pPr>
        <w:spacing w:after="0" w:line="240" w:lineRule="auto"/>
      </w:pPr>
      <w:r>
        <w:separator/>
      </w:r>
    </w:p>
  </w:footnote>
  <w:footnote w:type="continuationSeparator" w:id="0">
    <w:p w14:paraId="131ADB94" w14:textId="77777777" w:rsidR="00C42115" w:rsidRDefault="00C42115" w:rsidP="007902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E178FE" w14:textId="77777777" w:rsidR="008744DD" w:rsidRPr="008744DD" w:rsidRDefault="008744DD" w:rsidP="008744DD">
    <w:pPr>
      <w:spacing w:after="0" w:line="360" w:lineRule="auto"/>
      <w:jc w:val="right"/>
      <w:rPr>
        <w:rFonts w:ascii="Sylfaen" w:hAnsi="Sylfaen" w:cs="Sylfaen"/>
        <w:b/>
        <w:bCs/>
        <w:lang w:val="ka-GE"/>
      </w:rPr>
    </w:pPr>
  </w:p>
  <w:p w14:paraId="4E0624EB" w14:textId="77777777" w:rsidR="00706E4F" w:rsidRPr="00706E4F" w:rsidRDefault="00706E4F" w:rsidP="00706E4F">
    <w:pPr>
      <w:spacing w:after="0" w:line="360" w:lineRule="auto"/>
      <w:jc w:val="right"/>
      <w:rPr>
        <w:rFonts w:ascii="Sylfaen" w:hAnsi="Sylfaen" w:cs="Sylfaen"/>
        <w:b/>
        <w:bCs/>
        <w:sz w:val="16"/>
        <w:lang w:val="ka-GE"/>
      </w:rPr>
    </w:pPr>
    <w:r w:rsidRPr="00706E4F">
      <w:rPr>
        <w:rFonts w:ascii="Sylfaen" w:hAnsi="Sylfaen" w:cs="Sylfaen"/>
        <w:b/>
        <w:bCs/>
        <w:sz w:val="16"/>
        <w:lang w:val="ka-GE"/>
      </w:rPr>
      <w:t>კონკურსი რუსთავის მარცხენა სანაპიროს მკვებავი ალტერნატიული დ=400 იანი ფოლადის მილის მოწყობის სამუშაოების შესყიდვის თაობაზე</w:t>
    </w:r>
  </w:p>
  <w:p w14:paraId="2405FA22" w14:textId="515D0940" w:rsidR="004A3BD8" w:rsidRPr="00FB3D36" w:rsidRDefault="004A3BD8" w:rsidP="00742380">
    <w:pPr>
      <w:spacing w:after="0" w:line="360" w:lineRule="auto"/>
      <w:jc w:val="right"/>
      <w:rPr>
        <w:rFonts w:ascii="Sylfaen" w:hAnsi="Sylfaen"/>
        <w:b/>
        <w:sz w:val="18"/>
        <w:szCs w:val="18"/>
        <w:lang w:val="ka-GE"/>
      </w:rPr>
    </w:pPr>
    <w:r w:rsidRPr="004F4B8B">
      <w:rPr>
        <w:rFonts w:asciiTheme="minorHAnsi" w:hAnsiTheme="minorHAnsi"/>
        <w:b/>
        <w:sz w:val="18"/>
        <w:szCs w:val="18"/>
        <w:lang w:val="ka-GE"/>
      </w:rPr>
      <w:t>№</w:t>
    </w:r>
    <w:r w:rsidRPr="004F4B8B">
      <w:rPr>
        <w:rFonts w:asciiTheme="minorHAnsi" w:hAnsiTheme="minorHAnsi"/>
        <w:b/>
        <w:sz w:val="18"/>
        <w:szCs w:val="18"/>
      </w:rPr>
      <w:t xml:space="preserve"> </w:t>
    </w:r>
    <w:r w:rsidR="00742380" w:rsidRPr="004F4B8B">
      <w:rPr>
        <w:rFonts w:asciiTheme="minorHAnsi" w:hAnsiTheme="minorHAnsi" w:cs="Sylfaen"/>
        <w:b/>
        <w:sz w:val="18"/>
        <w:szCs w:val="20"/>
        <w:lang w:val="en-GB"/>
      </w:rPr>
      <w:t>R-</w:t>
    </w:r>
    <w:r w:rsidR="00742380" w:rsidRPr="004F4B8B">
      <w:rPr>
        <w:rFonts w:asciiTheme="minorHAnsi" w:hAnsiTheme="minorHAnsi" w:cs="Sylfaen"/>
        <w:b/>
        <w:sz w:val="18"/>
        <w:szCs w:val="20"/>
        <w:lang w:val="ka-GE"/>
      </w:rPr>
      <w:t>00</w:t>
    </w:r>
    <w:r w:rsidR="00706E4F">
      <w:rPr>
        <w:rFonts w:ascii="Sylfaen" w:hAnsi="Sylfaen" w:cs="Sylfaen"/>
        <w:b/>
        <w:sz w:val="18"/>
        <w:szCs w:val="20"/>
        <w:lang w:val="ka-GE"/>
      </w:rPr>
      <w:t>6</w:t>
    </w:r>
    <w:r w:rsidR="008744DD">
      <w:rPr>
        <w:rFonts w:ascii="Sylfaen" w:hAnsi="Sylfaen" w:cs="Sylfaen"/>
        <w:b/>
        <w:sz w:val="18"/>
        <w:szCs w:val="20"/>
        <w:lang w:val="ka-GE"/>
      </w:rPr>
      <w:t>-</w:t>
    </w:r>
    <w:r w:rsidR="00742380" w:rsidRPr="004F4B8B">
      <w:rPr>
        <w:rFonts w:asciiTheme="minorHAnsi" w:hAnsiTheme="minorHAnsi" w:cs="Sylfaen"/>
        <w:b/>
        <w:sz w:val="18"/>
        <w:szCs w:val="20"/>
        <w:lang w:val="en-GB"/>
      </w:rPr>
      <w:t>BID-</w:t>
    </w:r>
    <w:r w:rsidR="00FB3D36">
      <w:rPr>
        <w:rFonts w:asciiTheme="minorHAnsi" w:hAnsiTheme="minorHAnsi" w:cs="Sylfaen"/>
        <w:b/>
        <w:sz w:val="18"/>
        <w:szCs w:val="20"/>
        <w:lang w:val="ka-GE"/>
      </w:rPr>
      <w:t>18</w:t>
    </w:r>
  </w:p>
  <w:p w14:paraId="1459A3AD" w14:textId="77777777" w:rsidR="004A3BD8" w:rsidRDefault="004A3BD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C4330A"/>
    <w:multiLevelType w:val="hybridMultilevel"/>
    <w:tmpl w:val="822E89D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7957D97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2" w15:restartNumberingAfterBreak="0">
    <w:nsid w:val="09397212"/>
    <w:multiLevelType w:val="multilevel"/>
    <w:tmpl w:val="27D22C40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2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68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9000" w:hanging="1800"/>
      </w:pPr>
      <w:rPr>
        <w:rFonts w:cs="Times New Roman" w:hint="default"/>
      </w:rPr>
    </w:lvl>
  </w:abstractNum>
  <w:abstractNum w:abstractNumId="3" w15:restartNumberingAfterBreak="0">
    <w:nsid w:val="124C289C"/>
    <w:multiLevelType w:val="multilevel"/>
    <w:tmpl w:val="D964673A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14A2337E"/>
    <w:multiLevelType w:val="hybridMultilevel"/>
    <w:tmpl w:val="FD426584"/>
    <w:lvl w:ilvl="0" w:tplc="F4ECB21A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3D4685"/>
    <w:multiLevelType w:val="multilevel"/>
    <w:tmpl w:val="0EF09286"/>
    <w:lvl w:ilvl="0">
      <w:start w:val="3"/>
      <w:numFmt w:val="decimal"/>
      <w:lvlText w:val="%1"/>
      <w:lvlJc w:val="left"/>
      <w:pPr>
        <w:ind w:left="360" w:hanging="360"/>
      </w:pPr>
      <w:rPr>
        <w:rFonts w:ascii="Sylfaen" w:hAnsi="Sylfaen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Sylfaen" w:hAnsi="Sylfaen" w:hint="default"/>
        <w:b w:val="0"/>
        <w:sz w:val="20"/>
        <w:szCs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Sylfaen" w:hAnsi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Sylfaen" w:hAnsi="Sylfae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ascii="Sylfaen" w:hAnsi="Sylfae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Sylfaen" w:hAnsi="Sylfae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Sylfaen" w:hAnsi="Sylfae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Sylfaen" w:hAnsi="Sylfae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Sylfaen" w:hAnsi="Sylfaen" w:hint="default"/>
      </w:rPr>
    </w:lvl>
  </w:abstractNum>
  <w:abstractNum w:abstractNumId="6" w15:restartNumberingAfterBreak="0">
    <w:nsid w:val="23FD568E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7" w15:restartNumberingAfterBreak="0">
    <w:nsid w:val="2A802AC5"/>
    <w:multiLevelType w:val="hybridMultilevel"/>
    <w:tmpl w:val="ADE817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6E34A3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9" w15:restartNumberingAfterBreak="0">
    <w:nsid w:val="376B3655"/>
    <w:multiLevelType w:val="hybridMultilevel"/>
    <w:tmpl w:val="388A759C"/>
    <w:lvl w:ilvl="0" w:tplc="5DDE89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BD09D9"/>
    <w:multiLevelType w:val="multilevel"/>
    <w:tmpl w:val="0B0E9C4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 w:val="0"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u w:val="no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  <w:u w:val="none"/>
      </w:rPr>
    </w:lvl>
  </w:abstractNum>
  <w:abstractNum w:abstractNumId="11" w15:restartNumberingAfterBreak="0">
    <w:nsid w:val="3E9C283B"/>
    <w:multiLevelType w:val="multilevel"/>
    <w:tmpl w:val="2870BCD0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26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cs="Times New Roman" w:hint="default"/>
      </w:rPr>
    </w:lvl>
  </w:abstractNum>
  <w:abstractNum w:abstractNumId="12" w15:restartNumberingAfterBreak="0">
    <w:nsid w:val="3F1F4394"/>
    <w:multiLevelType w:val="multilevel"/>
    <w:tmpl w:val="7BFE5D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48801EC3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14" w15:restartNumberingAfterBreak="0">
    <w:nsid w:val="514D39C8"/>
    <w:multiLevelType w:val="hybridMultilevel"/>
    <w:tmpl w:val="E4F4EFA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56AB141B"/>
    <w:multiLevelType w:val="hybridMultilevel"/>
    <w:tmpl w:val="A48E85C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360984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17" w15:restartNumberingAfterBreak="0">
    <w:nsid w:val="63590E36"/>
    <w:multiLevelType w:val="multilevel"/>
    <w:tmpl w:val="9C8AFF3C"/>
    <w:lvl w:ilvl="0">
      <w:start w:val="1"/>
      <w:numFmt w:val="decimal"/>
      <w:lvlText w:val="%1."/>
      <w:lvlJc w:val="left"/>
      <w:pPr>
        <w:ind w:left="360" w:hanging="360"/>
      </w:pPr>
      <w:rPr>
        <w:rFonts w:ascii="Sylfaen" w:hAnsi="Sylfaen" w:hint="default"/>
        <w:color w:val="auto"/>
        <w:sz w:val="20"/>
        <w:szCs w:val="20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ascii="Sylfaen" w:hAnsi="Sylfae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Sylfaen" w:hAnsi="Sylfae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ascii="Sylfaen" w:hAnsi="Sylfae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ascii="Sylfaen" w:hAnsi="Sylfae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ascii="Sylfaen" w:hAnsi="Sylfaen"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ascii="Sylfaen" w:hAnsi="Sylfae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ascii="Sylfaen" w:hAnsi="Sylfaen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ascii="Sylfaen" w:hAnsi="Sylfaen" w:hint="default"/>
      </w:rPr>
    </w:lvl>
  </w:abstractNum>
  <w:abstractNum w:abstractNumId="18" w15:restartNumberingAfterBreak="0">
    <w:nsid w:val="66D00811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19" w15:restartNumberingAfterBreak="0">
    <w:nsid w:val="69F70657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20" w15:restartNumberingAfterBreak="0">
    <w:nsid w:val="712D16B2"/>
    <w:multiLevelType w:val="hybridMultilevel"/>
    <w:tmpl w:val="A6CC5C88"/>
    <w:lvl w:ilvl="0" w:tplc="08090001">
      <w:start w:val="1"/>
      <w:numFmt w:val="bullet"/>
      <w:lvlText w:val=""/>
      <w:lvlJc w:val="left"/>
      <w:pPr>
        <w:ind w:left="118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0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1" w:hanging="360"/>
      </w:pPr>
      <w:rPr>
        <w:rFonts w:ascii="Wingdings" w:hAnsi="Wingdings" w:hint="default"/>
      </w:rPr>
    </w:lvl>
  </w:abstractNum>
  <w:abstractNum w:abstractNumId="21" w15:restartNumberingAfterBreak="0">
    <w:nsid w:val="73EB5997"/>
    <w:multiLevelType w:val="hybridMultilevel"/>
    <w:tmpl w:val="7826B920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0"/>
  </w:num>
  <w:num w:numId="3">
    <w:abstractNumId w:val="1"/>
  </w:num>
  <w:num w:numId="4">
    <w:abstractNumId w:val="21"/>
  </w:num>
  <w:num w:numId="5">
    <w:abstractNumId w:val="10"/>
  </w:num>
  <w:num w:numId="6">
    <w:abstractNumId w:val="4"/>
  </w:num>
  <w:num w:numId="7">
    <w:abstractNumId w:val="3"/>
  </w:num>
  <w:num w:numId="8">
    <w:abstractNumId w:val="17"/>
  </w:num>
  <w:num w:numId="9">
    <w:abstractNumId w:val="19"/>
  </w:num>
  <w:num w:numId="10">
    <w:abstractNumId w:val="12"/>
  </w:num>
  <w:num w:numId="11">
    <w:abstractNumId w:val="6"/>
  </w:num>
  <w:num w:numId="12">
    <w:abstractNumId w:val="9"/>
  </w:num>
  <w:num w:numId="13">
    <w:abstractNumId w:val="16"/>
  </w:num>
  <w:num w:numId="14">
    <w:abstractNumId w:val="13"/>
  </w:num>
  <w:num w:numId="15">
    <w:abstractNumId w:val="8"/>
  </w:num>
  <w:num w:numId="16">
    <w:abstractNumId w:val="18"/>
  </w:num>
  <w:num w:numId="17">
    <w:abstractNumId w:val="15"/>
  </w:num>
  <w:num w:numId="18">
    <w:abstractNumId w:val="14"/>
  </w:num>
  <w:num w:numId="19">
    <w:abstractNumId w:val="5"/>
  </w:num>
  <w:num w:numId="20">
    <w:abstractNumId w:val="2"/>
  </w:num>
  <w:num w:numId="21">
    <w:abstractNumId w:val="20"/>
  </w:num>
  <w:num w:numId="22">
    <w:abstractNumId w:val="7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1729"/>
    <w:rsid w:val="00014051"/>
    <w:rsid w:val="000202A5"/>
    <w:rsid w:val="00026B30"/>
    <w:rsid w:val="00027D70"/>
    <w:rsid w:val="00046082"/>
    <w:rsid w:val="0004786C"/>
    <w:rsid w:val="00051E54"/>
    <w:rsid w:val="0005435C"/>
    <w:rsid w:val="00064AB9"/>
    <w:rsid w:val="00081D42"/>
    <w:rsid w:val="00086853"/>
    <w:rsid w:val="00092A77"/>
    <w:rsid w:val="000974B9"/>
    <w:rsid w:val="000B1C85"/>
    <w:rsid w:val="000B4C5E"/>
    <w:rsid w:val="000B5481"/>
    <w:rsid w:val="000B5D0F"/>
    <w:rsid w:val="000C3223"/>
    <w:rsid w:val="000C5E12"/>
    <w:rsid w:val="000D5BB4"/>
    <w:rsid w:val="000D68A2"/>
    <w:rsid w:val="000E5617"/>
    <w:rsid w:val="000F03A0"/>
    <w:rsid w:val="000F4D71"/>
    <w:rsid w:val="000F63C5"/>
    <w:rsid w:val="00110CCE"/>
    <w:rsid w:val="00116D4F"/>
    <w:rsid w:val="00117164"/>
    <w:rsid w:val="00120724"/>
    <w:rsid w:val="00122148"/>
    <w:rsid w:val="00127F44"/>
    <w:rsid w:val="00131B75"/>
    <w:rsid w:val="00133FAE"/>
    <w:rsid w:val="00137719"/>
    <w:rsid w:val="001433C2"/>
    <w:rsid w:val="001461E6"/>
    <w:rsid w:val="00156D6D"/>
    <w:rsid w:val="001575CA"/>
    <w:rsid w:val="00161677"/>
    <w:rsid w:val="00162053"/>
    <w:rsid w:val="00171C91"/>
    <w:rsid w:val="0017792E"/>
    <w:rsid w:val="00185C9D"/>
    <w:rsid w:val="00194044"/>
    <w:rsid w:val="001B0D00"/>
    <w:rsid w:val="001B6BD5"/>
    <w:rsid w:val="001B740A"/>
    <w:rsid w:val="001B75E0"/>
    <w:rsid w:val="001C112D"/>
    <w:rsid w:val="001C1463"/>
    <w:rsid w:val="001C2BF2"/>
    <w:rsid w:val="001D3B12"/>
    <w:rsid w:val="001E0606"/>
    <w:rsid w:val="001E1114"/>
    <w:rsid w:val="001E23FB"/>
    <w:rsid w:val="001F2983"/>
    <w:rsid w:val="00202451"/>
    <w:rsid w:val="002056E8"/>
    <w:rsid w:val="00207B93"/>
    <w:rsid w:val="0021503D"/>
    <w:rsid w:val="00216B88"/>
    <w:rsid w:val="002319CA"/>
    <w:rsid w:val="00237416"/>
    <w:rsid w:val="00241768"/>
    <w:rsid w:val="002468A9"/>
    <w:rsid w:val="0025658B"/>
    <w:rsid w:val="00266CA0"/>
    <w:rsid w:val="00275958"/>
    <w:rsid w:val="002778A0"/>
    <w:rsid w:val="00291716"/>
    <w:rsid w:val="0029272A"/>
    <w:rsid w:val="00293C2C"/>
    <w:rsid w:val="002B534F"/>
    <w:rsid w:val="002B6F69"/>
    <w:rsid w:val="002C066E"/>
    <w:rsid w:val="002C21C7"/>
    <w:rsid w:val="002D06EE"/>
    <w:rsid w:val="002D1E74"/>
    <w:rsid w:val="002D611B"/>
    <w:rsid w:val="002F5409"/>
    <w:rsid w:val="003011B3"/>
    <w:rsid w:val="00302948"/>
    <w:rsid w:val="00303697"/>
    <w:rsid w:val="00316C88"/>
    <w:rsid w:val="00320878"/>
    <w:rsid w:val="0033101C"/>
    <w:rsid w:val="00357317"/>
    <w:rsid w:val="00385373"/>
    <w:rsid w:val="003859BA"/>
    <w:rsid w:val="00387AB5"/>
    <w:rsid w:val="00397237"/>
    <w:rsid w:val="003A4DAA"/>
    <w:rsid w:val="003B460D"/>
    <w:rsid w:val="003B5A5E"/>
    <w:rsid w:val="003C6F22"/>
    <w:rsid w:val="003D6473"/>
    <w:rsid w:val="003E15FA"/>
    <w:rsid w:val="003E7FC7"/>
    <w:rsid w:val="003F16F2"/>
    <w:rsid w:val="003F370C"/>
    <w:rsid w:val="003F5521"/>
    <w:rsid w:val="003F699A"/>
    <w:rsid w:val="00410EC6"/>
    <w:rsid w:val="0042106C"/>
    <w:rsid w:val="00430AF7"/>
    <w:rsid w:val="00431665"/>
    <w:rsid w:val="004375BF"/>
    <w:rsid w:val="00442F86"/>
    <w:rsid w:val="0044463A"/>
    <w:rsid w:val="004446E6"/>
    <w:rsid w:val="00446516"/>
    <w:rsid w:val="004533A4"/>
    <w:rsid w:val="00480983"/>
    <w:rsid w:val="00483B17"/>
    <w:rsid w:val="0048659C"/>
    <w:rsid w:val="00493D6D"/>
    <w:rsid w:val="00496805"/>
    <w:rsid w:val="00497393"/>
    <w:rsid w:val="004A3BD8"/>
    <w:rsid w:val="004A7AB6"/>
    <w:rsid w:val="004B09C9"/>
    <w:rsid w:val="004D3D1C"/>
    <w:rsid w:val="004D747F"/>
    <w:rsid w:val="004F1C98"/>
    <w:rsid w:val="004F4B8B"/>
    <w:rsid w:val="00544856"/>
    <w:rsid w:val="005553C3"/>
    <w:rsid w:val="00580531"/>
    <w:rsid w:val="005832A4"/>
    <w:rsid w:val="00583B48"/>
    <w:rsid w:val="00586056"/>
    <w:rsid w:val="00586C84"/>
    <w:rsid w:val="00595E4B"/>
    <w:rsid w:val="005C14A4"/>
    <w:rsid w:val="005D17FB"/>
    <w:rsid w:val="005D3B83"/>
    <w:rsid w:val="005E05B1"/>
    <w:rsid w:val="00610FC8"/>
    <w:rsid w:val="00632910"/>
    <w:rsid w:val="00633210"/>
    <w:rsid w:val="00634B58"/>
    <w:rsid w:val="00661B3E"/>
    <w:rsid w:val="00665219"/>
    <w:rsid w:val="00665C42"/>
    <w:rsid w:val="00667B1F"/>
    <w:rsid w:val="00670B37"/>
    <w:rsid w:val="00674470"/>
    <w:rsid w:val="00674F71"/>
    <w:rsid w:val="00681B23"/>
    <w:rsid w:val="00690127"/>
    <w:rsid w:val="00692B13"/>
    <w:rsid w:val="006A256D"/>
    <w:rsid w:val="006A3D31"/>
    <w:rsid w:val="006A7B28"/>
    <w:rsid w:val="006C1436"/>
    <w:rsid w:val="006C7D3F"/>
    <w:rsid w:val="006C7E00"/>
    <w:rsid w:val="006D054A"/>
    <w:rsid w:val="006E119F"/>
    <w:rsid w:val="006E1729"/>
    <w:rsid w:val="006F056F"/>
    <w:rsid w:val="006F25BD"/>
    <w:rsid w:val="006F2EC3"/>
    <w:rsid w:val="006F3C44"/>
    <w:rsid w:val="006F7D8B"/>
    <w:rsid w:val="00706E4F"/>
    <w:rsid w:val="00711C86"/>
    <w:rsid w:val="00712E16"/>
    <w:rsid w:val="00713EFC"/>
    <w:rsid w:val="007146D2"/>
    <w:rsid w:val="007151B6"/>
    <w:rsid w:val="00715A5D"/>
    <w:rsid w:val="00717D5F"/>
    <w:rsid w:val="00734570"/>
    <w:rsid w:val="00735828"/>
    <w:rsid w:val="00742380"/>
    <w:rsid w:val="00764A65"/>
    <w:rsid w:val="00772078"/>
    <w:rsid w:val="00785D13"/>
    <w:rsid w:val="007902EA"/>
    <w:rsid w:val="0079252D"/>
    <w:rsid w:val="00796BF5"/>
    <w:rsid w:val="007A28C4"/>
    <w:rsid w:val="007A6E1A"/>
    <w:rsid w:val="007A7424"/>
    <w:rsid w:val="007B0B66"/>
    <w:rsid w:val="007B7D53"/>
    <w:rsid w:val="007C482E"/>
    <w:rsid w:val="007D3F97"/>
    <w:rsid w:val="007D5411"/>
    <w:rsid w:val="007D73CE"/>
    <w:rsid w:val="007F3AA0"/>
    <w:rsid w:val="007F686C"/>
    <w:rsid w:val="007F7ADB"/>
    <w:rsid w:val="0081634F"/>
    <w:rsid w:val="00833770"/>
    <w:rsid w:val="0083614B"/>
    <w:rsid w:val="0083664C"/>
    <w:rsid w:val="008374C0"/>
    <w:rsid w:val="008401B6"/>
    <w:rsid w:val="00867825"/>
    <w:rsid w:val="008744DD"/>
    <w:rsid w:val="008751D7"/>
    <w:rsid w:val="00876B2D"/>
    <w:rsid w:val="00876B9D"/>
    <w:rsid w:val="0088287D"/>
    <w:rsid w:val="00890026"/>
    <w:rsid w:val="008908E9"/>
    <w:rsid w:val="00894C67"/>
    <w:rsid w:val="008978B9"/>
    <w:rsid w:val="008A5094"/>
    <w:rsid w:val="008A673F"/>
    <w:rsid w:val="008B04EA"/>
    <w:rsid w:val="008B67F1"/>
    <w:rsid w:val="008C144D"/>
    <w:rsid w:val="008C35CC"/>
    <w:rsid w:val="008E16DA"/>
    <w:rsid w:val="008E3D20"/>
    <w:rsid w:val="008F419D"/>
    <w:rsid w:val="0090279D"/>
    <w:rsid w:val="00913646"/>
    <w:rsid w:val="00922889"/>
    <w:rsid w:val="009567A7"/>
    <w:rsid w:val="009621F5"/>
    <w:rsid w:val="0096317D"/>
    <w:rsid w:val="009804B1"/>
    <w:rsid w:val="00985307"/>
    <w:rsid w:val="0099130F"/>
    <w:rsid w:val="00993895"/>
    <w:rsid w:val="0099429F"/>
    <w:rsid w:val="00997CB4"/>
    <w:rsid w:val="009A2F37"/>
    <w:rsid w:val="009A7535"/>
    <w:rsid w:val="009B264B"/>
    <w:rsid w:val="009B3731"/>
    <w:rsid w:val="009C5EE2"/>
    <w:rsid w:val="009C7B5B"/>
    <w:rsid w:val="009D6EEF"/>
    <w:rsid w:val="009F0B8A"/>
    <w:rsid w:val="009F3DE6"/>
    <w:rsid w:val="009F41E3"/>
    <w:rsid w:val="009F4DC4"/>
    <w:rsid w:val="00A0023E"/>
    <w:rsid w:val="00A035A1"/>
    <w:rsid w:val="00A117DC"/>
    <w:rsid w:val="00A221DF"/>
    <w:rsid w:val="00A225F5"/>
    <w:rsid w:val="00A23B72"/>
    <w:rsid w:val="00A2692C"/>
    <w:rsid w:val="00A34531"/>
    <w:rsid w:val="00A35317"/>
    <w:rsid w:val="00A37671"/>
    <w:rsid w:val="00A37FB1"/>
    <w:rsid w:val="00A478F8"/>
    <w:rsid w:val="00A50438"/>
    <w:rsid w:val="00A55463"/>
    <w:rsid w:val="00A5597B"/>
    <w:rsid w:val="00A5620B"/>
    <w:rsid w:val="00A61028"/>
    <w:rsid w:val="00A62AC7"/>
    <w:rsid w:val="00A63C87"/>
    <w:rsid w:val="00A804C4"/>
    <w:rsid w:val="00A935AC"/>
    <w:rsid w:val="00AA4FED"/>
    <w:rsid w:val="00AB4047"/>
    <w:rsid w:val="00AE4033"/>
    <w:rsid w:val="00AE77E5"/>
    <w:rsid w:val="00AF184C"/>
    <w:rsid w:val="00AF56A2"/>
    <w:rsid w:val="00B07BFB"/>
    <w:rsid w:val="00B110A0"/>
    <w:rsid w:val="00B12077"/>
    <w:rsid w:val="00B137F3"/>
    <w:rsid w:val="00B156A3"/>
    <w:rsid w:val="00B16DA7"/>
    <w:rsid w:val="00B23313"/>
    <w:rsid w:val="00B30838"/>
    <w:rsid w:val="00B42689"/>
    <w:rsid w:val="00B47D4C"/>
    <w:rsid w:val="00B56AE6"/>
    <w:rsid w:val="00B830F8"/>
    <w:rsid w:val="00B942E0"/>
    <w:rsid w:val="00B9554B"/>
    <w:rsid w:val="00B97F4F"/>
    <w:rsid w:val="00BB0F01"/>
    <w:rsid w:val="00BC364F"/>
    <w:rsid w:val="00BE0965"/>
    <w:rsid w:val="00BE187B"/>
    <w:rsid w:val="00BE3060"/>
    <w:rsid w:val="00BF5EFE"/>
    <w:rsid w:val="00BF664C"/>
    <w:rsid w:val="00C01CD2"/>
    <w:rsid w:val="00C04580"/>
    <w:rsid w:val="00C06F22"/>
    <w:rsid w:val="00C10535"/>
    <w:rsid w:val="00C12270"/>
    <w:rsid w:val="00C14986"/>
    <w:rsid w:val="00C14D7A"/>
    <w:rsid w:val="00C234C6"/>
    <w:rsid w:val="00C40C8C"/>
    <w:rsid w:val="00C42115"/>
    <w:rsid w:val="00C55BCF"/>
    <w:rsid w:val="00C66162"/>
    <w:rsid w:val="00C67999"/>
    <w:rsid w:val="00C73981"/>
    <w:rsid w:val="00C761CC"/>
    <w:rsid w:val="00C91AFC"/>
    <w:rsid w:val="00C9205D"/>
    <w:rsid w:val="00CA4A83"/>
    <w:rsid w:val="00CA54EE"/>
    <w:rsid w:val="00CB2B75"/>
    <w:rsid w:val="00CB31C2"/>
    <w:rsid w:val="00CB736E"/>
    <w:rsid w:val="00CC3C0A"/>
    <w:rsid w:val="00CD1A04"/>
    <w:rsid w:val="00CD3EA4"/>
    <w:rsid w:val="00CE1D05"/>
    <w:rsid w:val="00CE1D66"/>
    <w:rsid w:val="00CE34CB"/>
    <w:rsid w:val="00CF1EF9"/>
    <w:rsid w:val="00CF4119"/>
    <w:rsid w:val="00CF4F77"/>
    <w:rsid w:val="00D1186B"/>
    <w:rsid w:val="00D13C42"/>
    <w:rsid w:val="00D150F5"/>
    <w:rsid w:val="00D20CC6"/>
    <w:rsid w:val="00D30223"/>
    <w:rsid w:val="00D374EE"/>
    <w:rsid w:val="00D43A2F"/>
    <w:rsid w:val="00D51D10"/>
    <w:rsid w:val="00D624C5"/>
    <w:rsid w:val="00D63F1D"/>
    <w:rsid w:val="00D80CDB"/>
    <w:rsid w:val="00D8245F"/>
    <w:rsid w:val="00D95A0F"/>
    <w:rsid w:val="00D96566"/>
    <w:rsid w:val="00DA4009"/>
    <w:rsid w:val="00DB4D6B"/>
    <w:rsid w:val="00DB77E8"/>
    <w:rsid w:val="00DC4440"/>
    <w:rsid w:val="00DC6664"/>
    <w:rsid w:val="00DD05C6"/>
    <w:rsid w:val="00DD1F94"/>
    <w:rsid w:val="00DD7CCA"/>
    <w:rsid w:val="00DE5016"/>
    <w:rsid w:val="00DF0E2A"/>
    <w:rsid w:val="00DF5F26"/>
    <w:rsid w:val="00E00D0C"/>
    <w:rsid w:val="00E012EA"/>
    <w:rsid w:val="00E04FBD"/>
    <w:rsid w:val="00E123C2"/>
    <w:rsid w:val="00E2134C"/>
    <w:rsid w:val="00E25748"/>
    <w:rsid w:val="00E262FC"/>
    <w:rsid w:val="00E272FF"/>
    <w:rsid w:val="00E37E0F"/>
    <w:rsid w:val="00E4143A"/>
    <w:rsid w:val="00E42B0C"/>
    <w:rsid w:val="00E45E7B"/>
    <w:rsid w:val="00E46922"/>
    <w:rsid w:val="00E5014E"/>
    <w:rsid w:val="00E54795"/>
    <w:rsid w:val="00E57F10"/>
    <w:rsid w:val="00E6248F"/>
    <w:rsid w:val="00E65074"/>
    <w:rsid w:val="00E6523B"/>
    <w:rsid w:val="00E751A2"/>
    <w:rsid w:val="00E94223"/>
    <w:rsid w:val="00E95292"/>
    <w:rsid w:val="00EF7F05"/>
    <w:rsid w:val="00F0297E"/>
    <w:rsid w:val="00F0659D"/>
    <w:rsid w:val="00F069C7"/>
    <w:rsid w:val="00F06E4C"/>
    <w:rsid w:val="00F115A1"/>
    <w:rsid w:val="00F14024"/>
    <w:rsid w:val="00F17B32"/>
    <w:rsid w:val="00F20E56"/>
    <w:rsid w:val="00F22E5C"/>
    <w:rsid w:val="00F27A96"/>
    <w:rsid w:val="00F33568"/>
    <w:rsid w:val="00F34574"/>
    <w:rsid w:val="00F40803"/>
    <w:rsid w:val="00F46AB9"/>
    <w:rsid w:val="00F47570"/>
    <w:rsid w:val="00F612B0"/>
    <w:rsid w:val="00F75728"/>
    <w:rsid w:val="00F761D0"/>
    <w:rsid w:val="00F8037E"/>
    <w:rsid w:val="00F844E2"/>
    <w:rsid w:val="00F8495A"/>
    <w:rsid w:val="00F84B51"/>
    <w:rsid w:val="00FA41A9"/>
    <w:rsid w:val="00FA55F2"/>
    <w:rsid w:val="00FB3D36"/>
    <w:rsid w:val="00FB632F"/>
    <w:rsid w:val="00FC0315"/>
    <w:rsid w:val="00FC0E26"/>
    <w:rsid w:val="00FC3141"/>
    <w:rsid w:val="00FC6D74"/>
    <w:rsid w:val="00FD0DCD"/>
    <w:rsid w:val="00FD0E8D"/>
    <w:rsid w:val="00FD125C"/>
    <w:rsid w:val="00FD3C95"/>
    <w:rsid w:val="00FD4288"/>
    <w:rsid w:val="00FE3548"/>
    <w:rsid w:val="00FE6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328CA7E"/>
  <w15:docId w15:val="{CAAA7D8C-E255-460C-8415-6F63DF74B7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10EC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qFormat/>
    <w:locked/>
    <w:rsid w:val="003011B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E1729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basedOn w:val="Normal"/>
    <w:uiPriority w:val="34"/>
    <w:qFormat/>
    <w:rsid w:val="003B5A5E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F20E56"/>
    <w:rPr>
      <w:rFonts w:cs="Times New Roman"/>
      <w:color w:val="0000FF"/>
      <w:u w:val="single"/>
    </w:rPr>
  </w:style>
  <w:style w:type="character" w:customStyle="1" w:styleId="Bodytext3">
    <w:name w:val="Body text (3)_"/>
    <w:basedOn w:val="DefaultParagraphFont"/>
    <w:link w:val="Bodytext31"/>
    <w:uiPriority w:val="99"/>
    <w:locked/>
    <w:rsid w:val="00C67999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Bodytext30">
    <w:name w:val="Body text (3)"/>
    <w:basedOn w:val="Bodytext3"/>
    <w:uiPriority w:val="99"/>
    <w:rsid w:val="00C67999"/>
    <w:rPr>
      <w:rFonts w:ascii="Arial" w:hAnsi="Arial" w:cs="Arial"/>
      <w:b/>
      <w:bCs/>
      <w:sz w:val="18"/>
      <w:szCs w:val="18"/>
      <w:u w:val="single"/>
      <w:shd w:val="clear" w:color="auto" w:fill="FFFFFF"/>
    </w:rPr>
  </w:style>
  <w:style w:type="paragraph" w:customStyle="1" w:styleId="Bodytext31">
    <w:name w:val="Body text (3)1"/>
    <w:basedOn w:val="Normal"/>
    <w:link w:val="Bodytext3"/>
    <w:uiPriority w:val="99"/>
    <w:rsid w:val="00C67999"/>
    <w:pPr>
      <w:shd w:val="clear" w:color="auto" w:fill="FFFFFF"/>
      <w:spacing w:before="540" w:after="0" w:line="470" w:lineRule="exact"/>
      <w:ind w:hanging="500"/>
    </w:pPr>
    <w:rPr>
      <w:rFonts w:ascii="Arial" w:hAnsi="Arial" w:cs="Arial"/>
      <w:b/>
      <w:bCs/>
      <w:sz w:val="18"/>
      <w:szCs w:val="18"/>
    </w:rPr>
  </w:style>
  <w:style w:type="character" w:customStyle="1" w:styleId="Bodytext">
    <w:name w:val="Body text_"/>
    <w:basedOn w:val="DefaultParagraphFont"/>
    <w:link w:val="Bodytext1"/>
    <w:uiPriority w:val="99"/>
    <w:locked/>
    <w:rsid w:val="001E0606"/>
    <w:rPr>
      <w:rFonts w:ascii="Arial" w:hAnsi="Arial" w:cs="Arial"/>
      <w:sz w:val="18"/>
      <w:szCs w:val="18"/>
      <w:shd w:val="clear" w:color="auto" w:fill="FFFFFF"/>
    </w:rPr>
  </w:style>
  <w:style w:type="character" w:customStyle="1" w:styleId="BodyText10">
    <w:name w:val="Body Text1"/>
    <w:basedOn w:val="Bodytext"/>
    <w:uiPriority w:val="99"/>
    <w:rsid w:val="001E0606"/>
    <w:rPr>
      <w:rFonts w:ascii="Arial" w:hAnsi="Arial" w:cs="Arial"/>
      <w:strike/>
      <w:sz w:val="18"/>
      <w:szCs w:val="18"/>
      <w:shd w:val="clear" w:color="auto" w:fill="FFFFFF"/>
    </w:rPr>
  </w:style>
  <w:style w:type="character" w:customStyle="1" w:styleId="BodytextBold">
    <w:name w:val="Body text + Bold"/>
    <w:aliases w:val="Italic"/>
    <w:basedOn w:val="Bodytext"/>
    <w:uiPriority w:val="99"/>
    <w:rsid w:val="001E0606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paragraph" w:customStyle="1" w:styleId="Bodytext1">
    <w:name w:val="Body text1"/>
    <w:basedOn w:val="Normal"/>
    <w:link w:val="Bodytext"/>
    <w:uiPriority w:val="99"/>
    <w:rsid w:val="001E0606"/>
    <w:pPr>
      <w:shd w:val="clear" w:color="auto" w:fill="FFFFFF"/>
      <w:spacing w:after="180" w:line="240" w:lineRule="exact"/>
      <w:ind w:hanging="320"/>
      <w:jc w:val="center"/>
    </w:pPr>
    <w:rPr>
      <w:rFonts w:ascii="Arial" w:hAnsi="Arial" w:cs="Arial"/>
      <w:sz w:val="18"/>
      <w:szCs w:val="18"/>
    </w:rPr>
  </w:style>
  <w:style w:type="character" w:customStyle="1" w:styleId="Bodytext2">
    <w:name w:val="Body text (2)_"/>
    <w:basedOn w:val="DefaultParagraphFont"/>
    <w:link w:val="Bodytext21"/>
    <w:uiPriority w:val="99"/>
    <w:locked/>
    <w:rsid w:val="001E0606"/>
    <w:rPr>
      <w:rFonts w:ascii="Arial" w:hAnsi="Arial" w:cs="Arial"/>
      <w:sz w:val="13"/>
      <w:szCs w:val="13"/>
      <w:shd w:val="clear" w:color="auto" w:fill="FFFFFF"/>
    </w:rPr>
  </w:style>
  <w:style w:type="character" w:customStyle="1" w:styleId="Bodytext20">
    <w:name w:val="Body text (2)"/>
    <w:basedOn w:val="Bodytext2"/>
    <w:uiPriority w:val="99"/>
    <w:rsid w:val="001E0606"/>
    <w:rPr>
      <w:rFonts w:ascii="Arial" w:hAnsi="Arial" w:cs="Arial"/>
      <w:sz w:val="13"/>
      <w:szCs w:val="13"/>
      <w:u w:val="single"/>
      <w:shd w:val="clear" w:color="auto" w:fill="FFFFFF"/>
    </w:rPr>
  </w:style>
  <w:style w:type="character" w:customStyle="1" w:styleId="Bodytext65pt">
    <w:name w:val="Body text + 6.5 pt"/>
    <w:basedOn w:val="Bodytext"/>
    <w:uiPriority w:val="99"/>
    <w:rsid w:val="001E0606"/>
    <w:rPr>
      <w:rFonts w:ascii="Arial" w:hAnsi="Arial" w:cs="Arial"/>
      <w:spacing w:val="0"/>
      <w:sz w:val="13"/>
      <w:szCs w:val="13"/>
      <w:shd w:val="clear" w:color="auto" w:fill="FFFFFF"/>
    </w:rPr>
  </w:style>
  <w:style w:type="character" w:customStyle="1" w:styleId="Bodytext65pt1">
    <w:name w:val="Body text + 6.5 pt1"/>
    <w:basedOn w:val="Bodytext"/>
    <w:uiPriority w:val="99"/>
    <w:rsid w:val="001E0606"/>
    <w:rPr>
      <w:rFonts w:ascii="Arial" w:hAnsi="Arial" w:cs="Arial"/>
      <w:strike/>
      <w:spacing w:val="0"/>
      <w:sz w:val="13"/>
      <w:szCs w:val="13"/>
      <w:shd w:val="clear" w:color="auto" w:fill="FFFFFF"/>
    </w:rPr>
  </w:style>
  <w:style w:type="paragraph" w:customStyle="1" w:styleId="Bodytext21">
    <w:name w:val="Body text (2)1"/>
    <w:basedOn w:val="Normal"/>
    <w:link w:val="Bodytext2"/>
    <w:uiPriority w:val="99"/>
    <w:rsid w:val="001E0606"/>
    <w:pPr>
      <w:shd w:val="clear" w:color="auto" w:fill="FFFFFF"/>
      <w:spacing w:after="540" w:line="240" w:lineRule="atLeast"/>
    </w:pPr>
    <w:rPr>
      <w:rFonts w:ascii="Arial" w:hAnsi="Arial" w:cs="Arial"/>
      <w:sz w:val="13"/>
      <w:szCs w:val="13"/>
    </w:rPr>
  </w:style>
  <w:style w:type="character" w:customStyle="1" w:styleId="BodytextBold3">
    <w:name w:val="Body text + Bold3"/>
    <w:basedOn w:val="Bodytext"/>
    <w:uiPriority w:val="99"/>
    <w:rsid w:val="009621F5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5">
    <w:name w:val="Body text (5)_"/>
    <w:basedOn w:val="DefaultParagraphFont"/>
    <w:link w:val="Bodytext50"/>
    <w:uiPriority w:val="99"/>
    <w:locked/>
    <w:rsid w:val="005E05B1"/>
    <w:rPr>
      <w:rFonts w:ascii="Batang" w:eastAsia="Batang" w:cs="Batang"/>
      <w:b/>
      <w:bCs/>
      <w:i/>
      <w:iCs/>
      <w:spacing w:val="30"/>
      <w:w w:val="60"/>
      <w:shd w:val="clear" w:color="auto" w:fill="FFFFFF"/>
    </w:rPr>
  </w:style>
  <w:style w:type="paragraph" w:customStyle="1" w:styleId="Bodytext50">
    <w:name w:val="Body text (5)"/>
    <w:basedOn w:val="Normal"/>
    <w:link w:val="Bodytext5"/>
    <w:uiPriority w:val="99"/>
    <w:rsid w:val="005E05B1"/>
    <w:pPr>
      <w:shd w:val="clear" w:color="auto" w:fill="FFFFFF"/>
      <w:spacing w:after="0" w:line="240" w:lineRule="atLeast"/>
    </w:pPr>
    <w:rPr>
      <w:rFonts w:ascii="Batang" w:eastAsia="Batang" w:cs="Batang"/>
      <w:b/>
      <w:bCs/>
      <w:i/>
      <w:iCs/>
      <w:spacing w:val="30"/>
      <w:w w:val="60"/>
    </w:rPr>
  </w:style>
  <w:style w:type="character" w:customStyle="1" w:styleId="Bodytext51">
    <w:name w:val="Body text5"/>
    <w:basedOn w:val="Bodytext"/>
    <w:uiPriority w:val="99"/>
    <w:rsid w:val="005E05B1"/>
    <w:rPr>
      <w:rFonts w:ascii="Arial" w:hAnsi="Arial" w:cs="Arial"/>
      <w:spacing w:val="0"/>
      <w:sz w:val="18"/>
      <w:szCs w:val="18"/>
      <w:u w:val="single"/>
      <w:shd w:val="clear" w:color="auto" w:fill="FFFFFF"/>
    </w:rPr>
  </w:style>
  <w:style w:type="character" w:customStyle="1" w:styleId="Bodytext6">
    <w:name w:val="Body text (6)_"/>
    <w:basedOn w:val="DefaultParagraphFont"/>
    <w:link w:val="Bodytext61"/>
    <w:uiPriority w:val="99"/>
    <w:locked/>
    <w:rsid w:val="003F370C"/>
    <w:rPr>
      <w:rFonts w:ascii="Arial" w:hAnsi="Arial" w:cs="Arial"/>
      <w:sz w:val="12"/>
      <w:szCs w:val="12"/>
      <w:shd w:val="clear" w:color="auto" w:fill="FFFFFF"/>
    </w:rPr>
  </w:style>
  <w:style w:type="character" w:customStyle="1" w:styleId="Bodytext60">
    <w:name w:val="Body text (6)"/>
    <w:basedOn w:val="Bodytext6"/>
    <w:uiPriority w:val="99"/>
    <w:rsid w:val="003F370C"/>
    <w:rPr>
      <w:rFonts w:ascii="Arial" w:hAnsi="Arial" w:cs="Arial"/>
      <w:sz w:val="12"/>
      <w:szCs w:val="12"/>
      <w:u w:val="single"/>
      <w:shd w:val="clear" w:color="auto" w:fill="FFFFFF"/>
    </w:rPr>
  </w:style>
  <w:style w:type="character" w:customStyle="1" w:styleId="Heading10">
    <w:name w:val="Heading #1_"/>
    <w:basedOn w:val="DefaultParagraphFont"/>
    <w:link w:val="Heading11"/>
    <w:uiPriority w:val="99"/>
    <w:locked/>
    <w:rsid w:val="003F370C"/>
    <w:rPr>
      <w:rFonts w:ascii="Batang" w:eastAsia="Batang" w:cs="Batang"/>
      <w:b/>
      <w:bCs/>
      <w:i/>
      <w:iCs/>
      <w:spacing w:val="30"/>
      <w:w w:val="60"/>
      <w:shd w:val="clear" w:color="auto" w:fill="FFFFFF"/>
    </w:rPr>
  </w:style>
  <w:style w:type="paragraph" w:customStyle="1" w:styleId="Bodytext61">
    <w:name w:val="Body text (6)1"/>
    <w:basedOn w:val="Normal"/>
    <w:link w:val="Bodytext6"/>
    <w:uiPriority w:val="99"/>
    <w:rsid w:val="003F370C"/>
    <w:pPr>
      <w:shd w:val="clear" w:color="auto" w:fill="FFFFFF"/>
      <w:spacing w:after="0" w:line="240" w:lineRule="atLeast"/>
    </w:pPr>
    <w:rPr>
      <w:rFonts w:ascii="Arial" w:hAnsi="Arial" w:cs="Arial"/>
      <w:sz w:val="12"/>
      <w:szCs w:val="12"/>
    </w:rPr>
  </w:style>
  <w:style w:type="paragraph" w:customStyle="1" w:styleId="Heading11">
    <w:name w:val="Heading #1"/>
    <w:basedOn w:val="Normal"/>
    <w:link w:val="Heading10"/>
    <w:uiPriority w:val="99"/>
    <w:rsid w:val="003F370C"/>
    <w:pPr>
      <w:shd w:val="clear" w:color="auto" w:fill="FFFFFF"/>
      <w:spacing w:after="0" w:line="240" w:lineRule="atLeast"/>
      <w:outlineLvl w:val="0"/>
    </w:pPr>
    <w:rPr>
      <w:rFonts w:ascii="Batang" w:eastAsia="Batang" w:cs="Batang"/>
      <w:b/>
      <w:bCs/>
      <w:i/>
      <w:iCs/>
      <w:spacing w:val="30"/>
      <w:w w:val="60"/>
    </w:rPr>
  </w:style>
  <w:style w:type="character" w:customStyle="1" w:styleId="Bodytext4">
    <w:name w:val="Body text4"/>
    <w:basedOn w:val="Bodytext"/>
    <w:uiPriority w:val="99"/>
    <w:rsid w:val="00081D42"/>
    <w:rPr>
      <w:rFonts w:ascii="Arial" w:hAnsi="Arial" w:cs="Arial"/>
      <w:spacing w:val="0"/>
      <w:sz w:val="18"/>
      <w:szCs w:val="18"/>
      <w:shd w:val="clear" w:color="auto" w:fill="FFFFFF"/>
    </w:rPr>
  </w:style>
  <w:style w:type="character" w:customStyle="1" w:styleId="Bodytext35">
    <w:name w:val="Body text (3)5"/>
    <w:basedOn w:val="Bodytext3"/>
    <w:uiPriority w:val="99"/>
    <w:rsid w:val="00081D42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Heading2">
    <w:name w:val="Heading #2_"/>
    <w:basedOn w:val="DefaultParagraphFont"/>
    <w:link w:val="Heading21"/>
    <w:uiPriority w:val="99"/>
    <w:locked/>
    <w:rsid w:val="00081D42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Heading20">
    <w:name w:val="Heading #2"/>
    <w:basedOn w:val="Heading2"/>
    <w:uiPriority w:val="99"/>
    <w:rsid w:val="00081D42"/>
    <w:rPr>
      <w:rFonts w:ascii="Arial" w:hAnsi="Arial" w:cs="Arial"/>
      <w:b/>
      <w:bCs/>
      <w:sz w:val="18"/>
      <w:szCs w:val="18"/>
      <w:shd w:val="clear" w:color="auto" w:fill="FFFFFF"/>
    </w:rPr>
  </w:style>
  <w:style w:type="paragraph" w:customStyle="1" w:styleId="Heading21">
    <w:name w:val="Heading #21"/>
    <w:basedOn w:val="Normal"/>
    <w:link w:val="Heading2"/>
    <w:uiPriority w:val="99"/>
    <w:rsid w:val="00081D42"/>
    <w:pPr>
      <w:shd w:val="clear" w:color="auto" w:fill="FFFFFF"/>
      <w:spacing w:before="660" w:after="0" w:line="230" w:lineRule="exact"/>
      <w:outlineLvl w:val="1"/>
    </w:pPr>
    <w:rPr>
      <w:rFonts w:ascii="Arial" w:hAnsi="Arial" w:cs="Arial"/>
      <w:b/>
      <w:bCs/>
      <w:sz w:val="18"/>
      <w:szCs w:val="18"/>
    </w:rPr>
  </w:style>
  <w:style w:type="character" w:customStyle="1" w:styleId="Bodytext32">
    <w:name w:val="Body text3"/>
    <w:basedOn w:val="Bodytext"/>
    <w:uiPriority w:val="99"/>
    <w:rsid w:val="00A0023E"/>
    <w:rPr>
      <w:rFonts w:ascii="Arial" w:hAnsi="Arial" w:cs="Arial"/>
      <w:strike/>
      <w:spacing w:val="0"/>
      <w:sz w:val="18"/>
      <w:szCs w:val="18"/>
      <w:shd w:val="clear" w:color="auto" w:fill="FFFFFF"/>
    </w:rPr>
  </w:style>
  <w:style w:type="character" w:customStyle="1" w:styleId="Heading23">
    <w:name w:val="Heading #23"/>
    <w:basedOn w:val="Heading2"/>
    <w:uiPriority w:val="99"/>
    <w:rsid w:val="00A0023E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Heading22">
    <w:name w:val="Heading #22"/>
    <w:basedOn w:val="Heading2"/>
    <w:uiPriority w:val="99"/>
    <w:rsid w:val="00A0023E"/>
    <w:rPr>
      <w:rFonts w:ascii="Arial" w:hAnsi="Arial" w:cs="Arial"/>
      <w:b/>
      <w:bCs/>
      <w:spacing w:val="0"/>
      <w:sz w:val="18"/>
      <w:szCs w:val="18"/>
      <w:u w:val="single"/>
      <w:shd w:val="clear" w:color="auto" w:fill="FFFFFF"/>
    </w:rPr>
  </w:style>
  <w:style w:type="character" w:customStyle="1" w:styleId="Bodytext34">
    <w:name w:val="Body text (3)4"/>
    <w:basedOn w:val="Bodytext3"/>
    <w:uiPriority w:val="99"/>
    <w:rsid w:val="00C14986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40">
    <w:name w:val="Body text (4)_"/>
    <w:basedOn w:val="DefaultParagraphFont"/>
    <w:link w:val="Bodytext41"/>
    <w:uiPriority w:val="99"/>
    <w:locked/>
    <w:rsid w:val="00F0659D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character" w:customStyle="1" w:styleId="BodytextBold2">
    <w:name w:val="Body text + Bold2"/>
    <w:aliases w:val="Italic1"/>
    <w:basedOn w:val="Bodytext"/>
    <w:uiPriority w:val="99"/>
    <w:rsid w:val="00F0659D"/>
    <w:rPr>
      <w:rFonts w:ascii="Arial" w:hAnsi="Arial" w:cs="Arial"/>
      <w:b/>
      <w:bCs/>
      <w:i/>
      <w:iCs/>
      <w:spacing w:val="0"/>
      <w:sz w:val="18"/>
      <w:szCs w:val="18"/>
      <w:shd w:val="clear" w:color="auto" w:fill="FFFFFF"/>
    </w:rPr>
  </w:style>
  <w:style w:type="character" w:customStyle="1" w:styleId="Bodytext33">
    <w:name w:val="Body text (3)3"/>
    <w:basedOn w:val="Bodytext3"/>
    <w:uiPriority w:val="99"/>
    <w:rsid w:val="00F0659D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320">
    <w:name w:val="Body text (3)2"/>
    <w:basedOn w:val="Bodytext3"/>
    <w:uiPriority w:val="99"/>
    <w:rsid w:val="00F0659D"/>
    <w:rPr>
      <w:rFonts w:ascii="Arial" w:hAnsi="Arial" w:cs="Arial"/>
      <w:b/>
      <w:bCs/>
      <w:spacing w:val="0"/>
      <w:sz w:val="18"/>
      <w:szCs w:val="18"/>
      <w:u w:val="single"/>
      <w:shd w:val="clear" w:color="auto" w:fill="FFFFFF"/>
    </w:rPr>
  </w:style>
  <w:style w:type="character" w:customStyle="1" w:styleId="Bodytext42">
    <w:name w:val="Body text (4)2"/>
    <w:basedOn w:val="Bodytext40"/>
    <w:uiPriority w:val="99"/>
    <w:rsid w:val="00F0659D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character" w:customStyle="1" w:styleId="BodytextSpacing1pt">
    <w:name w:val="Body text + Spacing 1 pt"/>
    <w:basedOn w:val="Bodytext"/>
    <w:uiPriority w:val="99"/>
    <w:rsid w:val="00F0659D"/>
    <w:rPr>
      <w:rFonts w:ascii="Arial" w:hAnsi="Arial" w:cs="Arial"/>
      <w:spacing w:val="30"/>
      <w:sz w:val="18"/>
      <w:szCs w:val="18"/>
      <w:shd w:val="clear" w:color="auto" w:fill="FFFFFF"/>
      <w:lang w:val="ru-RU" w:eastAsia="ru-RU"/>
    </w:rPr>
  </w:style>
  <w:style w:type="paragraph" w:customStyle="1" w:styleId="Bodytext41">
    <w:name w:val="Body text (4)1"/>
    <w:basedOn w:val="Normal"/>
    <w:link w:val="Bodytext40"/>
    <w:uiPriority w:val="99"/>
    <w:rsid w:val="00F0659D"/>
    <w:pPr>
      <w:shd w:val="clear" w:color="auto" w:fill="FFFFFF"/>
      <w:spacing w:before="180" w:after="0" w:line="230" w:lineRule="exact"/>
      <w:ind w:hanging="640"/>
      <w:jc w:val="both"/>
    </w:pPr>
    <w:rPr>
      <w:rFonts w:ascii="Arial" w:hAnsi="Arial" w:cs="Arial"/>
      <w:b/>
      <w:bCs/>
      <w:i/>
      <w:iCs/>
      <w:sz w:val="18"/>
      <w:szCs w:val="18"/>
    </w:rPr>
  </w:style>
  <w:style w:type="paragraph" w:styleId="PlainText">
    <w:name w:val="Plain Text"/>
    <w:basedOn w:val="Normal"/>
    <w:link w:val="PlainTextChar"/>
    <w:uiPriority w:val="99"/>
    <w:unhideWhenUsed/>
    <w:rsid w:val="00C55BCF"/>
    <w:pPr>
      <w:spacing w:after="0" w:line="240" w:lineRule="auto"/>
    </w:pPr>
    <w:rPr>
      <w:rFonts w:ascii="Consolas" w:eastAsiaTheme="minorHAnsi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C55BCF"/>
    <w:rPr>
      <w:rFonts w:ascii="Consolas" w:eastAsiaTheme="minorHAnsi" w:hAnsi="Consolas"/>
      <w:sz w:val="21"/>
      <w:szCs w:val="21"/>
    </w:rPr>
  </w:style>
  <w:style w:type="paragraph" w:styleId="Header">
    <w:name w:val="header"/>
    <w:basedOn w:val="Normal"/>
    <w:link w:val="HeaderChar"/>
    <w:uiPriority w:val="99"/>
    <w:unhideWhenUsed/>
    <w:rsid w:val="007902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02EA"/>
  </w:style>
  <w:style w:type="paragraph" w:styleId="Footer">
    <w:name w:val="footer"/>
    <w:basedOn w:val="Normal"/>
    <w:link w:val="FooterChar"/>
    <w:uiPriority w:val="99"/>
    <w:unhideWhenUsed/>
    <w:rsid w:val="007902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02EA"/>
  </w:style>
  <w:style w:type="paragraph" w:styleId="BalloonText">
    <w:name w:val="Balloon Text"/>
    <w:basedOn w:val="Normal"/>
    <w:link w:val="BalloonTextChar"/>
    <w:uiPriority w:val="99"/>
    <w:semiHidden/>
    <w:unhideWhenUsed/>
    <w:rsid w:val="007720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2078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A804C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804C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804C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804C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804C4"/>
    <w:rPr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3011B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D8245F"/>
    <w:pPr>
      <w:spacing w:line="259" w:lineRule="auto"/>
      <w:outlineLvl w:val="9"/>
    </w:pPr>
  </w:style>
  <w:style w:type="paragraph" w:styleId="TOC1">
    <w:name w:val="toc 1"/>
    <w:basedOn w:val="Normal"/>
    <w:next w:val="Normal"/>
    <w:autoRedefine/>
    <w:uiPriority w:val="39"/>
    <w:locked/>
    <w:rsid w:val="00D8245F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70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9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6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9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ptskialadze@gwp.ge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gzakalashvili@gwp.g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9A912C-A1DA-49F0-8E24-96D721AF18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317</TotalTime>
  <Pages>5</Pages>
  <Words>974</Words>
  <Characters>5553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Poma</Company>
  <LinksUpToDate>false</LinksUpToDate>
  <CharactersWithSpaces>6514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dgadelia</dc:creator>
  <cp:lastModifiedBy>Irakli Ptskialadze</cp:lastModifiedBy>
  <cp:revision>88</cp:revision>
  <cp:lastPrinted>2015-07-27T06:36:00Z</cp:lastPrinted>
  <dcterms:created xsi:type="dcterms:W3CDTF">2017-02-16T06:47:00Z</dcterms:created>
  <dcterms:modified xsi:type="dcterms:W3CDTF">2018-05-31T06:07:00Z</dcterms:modified>
</cp:coreProperties>
</file>