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B5B9E" w14:textId="77777777" w:rsidR="003C5947" w:rsidRPr="003C5947" w:rsidRDefault="003C5947" w:rsidP="003C5947">
      <w:pPr>
        <w:jc w:val="center"/>
        <w:rPr>
          <w:rFonts w:ascii="Sylfaen" w:hAnsi="Sylfaen" w:cs="Sylfaen"/>
          <w:b/>
          <w:bCs/>
          <w:sz w:val="28"/>
          <w:szCs w:val="28"/>
          <w:lang w:val="ka-GE"/>
        </w:rPr>
      </w:pPr>
      <w:r w:rsidRPr="003C5947">
        <w:rPr>
          <w:rFonts w:ascii="Sylfaen" w:hAnsi="Sylfaen" w:cs="Sylfaen"/>
          <w:b/>
          <w:bCs/>
          <w:sz w:val="28"/>
          <w:szCs w:val="28"/>
          <w:lang w:val="ka-GE"/>
        </w:rPr>
        <w:t xml:space="preserve">კონკურსი ფონიჭალის </w:t>
      </w:r>
      <w:proofErr w:type="spellStart"/>
      <w:r w:rsidRPr="003C5947">
        <w:rPr>
          <w:rFonts w:ascii="Sylfaen" w:hAnsi="Sylfaen" w:cs="Sylfaen"/>
          <w:b/>
          <w:bCs/>
          <w:sz w:val="28"/>
          <w:szCs w:val="28"/>
          <w:lang w:val="ka-GE"/>
        </w:rPr>
        <w:t>წყალარინების</w:t>
      </w:r>
      <w:proofErr w:type="spellEnd"/>
      <w:r w:rsidRPr="003C5947">
        <w:rPr>
          <w:rFonts w:ascii="Sylfaen" w:hAnsi="Sylfaen" w:cs="Sylfaen"/>
          <w:b/>
          <w:bCs/>
          <w:sz w:val="28"/>
          <w:szCs w:val="28"/>
          <w:lang w:val="ka-GE"/>
        </w:rPr>
        <w:t xml:space="preserve"> ქსელის მოწყობის სამუშაოების შესყიდვის თაობაზე </w:t>
      </w:r>
    </w:p>
    <w:p w14:paraId="5DA10CD7" w14:textId="0D60A6CC"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A3346C">
        <w:rPr>
          <w:rFonts w:ascii="Sylfaen" w:hAnsi="Sylfaen" w:cs="Sylfaen"/>
          <w:b/>
          <w:sz w:val="20"/>
          <w:szCs w:val="20"/>
          <w:lang w:val="ka-GE"/>
        </w:rPr>
        <w:t>0</w:t>
      </w:r>
      <w:r w:rsidR="006B00C8">
        <w:rPr>
          <w:rFonts w:ascii="Sylfaen" w:hAnsi="Sylfaen" w:cs="Sylfaen"/>
          <w:b/>
          <w:sz w:val="20"/>
          <w:szCs w:val="20"/>
          <w:lang w:val="ka-GE"/>
        </w:rPr>
        <w:t>56</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28577517" w14:textId="77777777" w:rsidR="003C5947" w:rsidRPr="003C5947" w:rsidRDefault="003C5947" w:rsidP="003C5947">
      <w:pPr>
        <w:spacing w:line="240" w:lineRule="auto"/>
        <w:jc w:val="center"/>
        <w:rPr>
          <w:rFonts w:ascii="Sylfaen" w:hAnsi="Sylfaen" w:cs="Sylfaen"/>
          <w:b/>
          <w:bCs/>
          <w:sz w:val="28"/>
          <w:szCs w:val="28"/>
          <w:lang w:val="ka-GE"/>
        </w:rPr>
      </w:pPr>
      <w:r w:rsidRPr="003C5947">
        <w:rPr>
          <w:rFonts w:ascii="Sylfaen" w:hAnsi="Sylfaen" w:cs="Sylfaen"/>
          <w:b/>
          <w:bCs/>
          <w:sz w:val="28"/>
          <w:szCs w:val="28"/>
          <w:lang w:val="ka-GE"/>
        </w:rPr>
        <w:lastRenderedPageBreak/>
        <w:t xml:space="preserve">კონკურსი ფონიჭალის </w:t>
      </w:r>
      <w:proofErr w:type="spellStart"/>
      <w:r w:rsidRPr="003C5947">
        <w:rPr>
          <w:rFonts w:ascii="Sylfaen" w:hAnsi="Sylfaen" w:cs="Sylfaen"/>
          <w:b/>
          <w:bCs/>
          <w:sz w:val="28"/>
          <w:szCs w:val="28"/>
          <w:lang w:val="ka-GE"/>
        </w:rPr>
        <w:t>წყალარინების</w:t>
      </w:r>
      <w:proofErr w:type="spellEnd"/>
      <w:r w:rsidRPr="003C5947">
        <w:rPr>
          <w:rFonts w:ascii="Sylfaen" w:hAnsi="Sylfaen" w:cs="Sylfaen"/>
          <w:b/>
          <w:bCs/>
          <w:sz w:val="28"/>
          <w:szCs w:val="28"/>
          <w:lang w:val="ka-GE"/>
        </w:rPr>
        <w:t xml:space="preserve"> ქსელის მოწყობის სამუშაოების შესყიდვის თაობაზე </w:t>
      </w:r>
    </w:p>
    <w:p w14:paraId="118BBCF6" w14:textId="0C82664F"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A3346C">
        <w:rPr>
          <w:rFonts w:ascii="Sylfaen" w:hAnsi="Sylfaen" w:cs="Sylfaen"/>
          <w:b/>
          <w:sz w:val="20"/>
          <w:szCs w:val="20"/>
          <w:lang w:val="ka-GE"/>
        </w:rPr>
        <w:t>0</w:t>
      </w:r>
      <w:r w:rsidR="006B00C8">
        <w:rPr>
          <w:rFonts w:ascii="Sylfaen" w:hAnsi="Sylfaen" w:cs="Sylfaen"/>
          <w:b/>
          <w:sz w:val="20"/>
          <w:szCs w:val="20"/>
          <w:lang w:val="ka-GE"/>
        </w:rPr>
        <w:t>56</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43E1CA45"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proofErr w:type="spellStart"/>
      <w:r w:rsidRPr="005F0E4B">
        <w:rPr>
          <w:rFonts w:ascii="Sylfaen" w:hAnsi="Sylfaen" w:cs="Sylfaen"/>
          <w:sz w:val="20"/>
          <w:szCs w:val="20"/>
          <w:lang w:val="ka-GE"/>
        </w:rPr>
        <w:t>ჯორჯიან</w:t>
      </w:r>
      <w:proofErr w:type="spellEnd"/>
      <w:r w:rsidRPr="005F0E4B">
        <w:rPr>
          <w:rFonts w:ascii="Sylfaen" w:hAnsi="Sylfaen"/>
          <w:sz w:val="20"/>
          <w:szCs w:val="20"/>
          <w:lang w:val="ka-GE"/>
        </w:rPr>
        <w:t xml:space="preserve"> </w:t>
      </w:r>
      <w:proofErr w:type="spellStart"/>
      <w:r w:rsidRPr="005F0E4B">
        <w:rPr>
          <w:rFonts w:ascii="Sylfaen" w:hAnsi="Sylfaen" w:cs="Sylfaen"/>
          <w:sz w:val="20"/>
          <w:szCs w:val="20"/>
          <w:lang w:val="ka-GE"/>
        </w:rPr>
        <w:t>უოთერ</w:t>
      </w:r>
      <w:proofErr w:type="spellEnd"/>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proofErr w:type="spellStart"/>
      <w:r w:rsidRPr="005F0E4B">
        <w:rPr>
          <w:rFonts w:ascii="Sylfaen" w:hAnsi="Sylfaen" w:cs="Sylfaen"/>
          <w:sz w:val="20"/>
          <w:szCs w:val="20"/>
          <w:lang w:val="ka-GE"/>
        </w:rPr>
        <w:t>ფაუერი</w:t>
      </w:r>
      <w:proofErr w:type="spellEnd"/>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4D33A6">
        <w:rPr>
          <w:rFonts w:ascii="Sylfaen" w:hAnsi="Sylfaen" w:cs="Arial"/>
          <w:bCs/>
          <w:sz w:val="20"/>
          <w:szCs w:val="20"/>
          <w:lang w:val="ka-GE"/>
        </w:rPr>
        <w:t xml:space="preserve"> </w:t>
      </w:r>
      <w:r w:rsidR="00A3346C">
        <w:rPr>
          <w:rFonts w:ascii="Sylfaen" w:hAnsi="Sylfaen" w:cs="Arial"/>
          <w:b/>
          <w:bCs/>
          <w:sz w:val="20"/>
          <w:szCs w:val="20"/>
          <w:lang w:val="ka-GE"/>
        </w:rPr>
        <w:t>კონკურსს</w:t>
      </w:r>
      <w:r w:rsidR="00395552">
        <w:rPr>
          <w:rFonts w:ascii="Sylfaen" w:hAnsi="Sylfaen" w:cs="Arial"/>
          <w:b/>
          <w:bCs/>
          <w:sz w:val="20"/>
          <w:szCs w:val="20"/>
          <w:lang w:val="ka-GE"/>
        </w:rPr>
        <w:t xml:space="preserve"> </w:t>
      </w:r>
      <w:r w:rsidR="003C5947" w:rsidRPr="003C5947">
        <w:rPr>
          <w:rFonts w:ascii="Sylfaen" w:hAnsi="Sylfaen" w:cs="Arial"/>
          <w:b/>
          <w:bCs/>
          <w:sz w:val="20"/>
          <w:szCs w:val="20"/>
          <w:lang w:val="ka-GE"/>
        </w:rPr>
        <w:t xml:space="preserve">ფონიჭალის </w:t>
      </w:r>
      <w:proofErr w:type="spellStart"/>
      <w:r w:rsidR="003C5947" w:rsidRPr="003C5947">
        <w:rPr>
          <w:rFonts w:ascii="Sylfaen" w:hAnsi="Sylfaen" w:cs="Arial"/>
          <w:b/>
          <w:bCs/>
          <w:sz w:val="20"/>
          <w:szCs w:val="20"/>
          <w:lang w:val="ka-GE"/>
        </w:rPr>
        <w:t>წყალარინების</w:t>
      </w:r>
      <w:proofErr w:type="spellEnd"/>
      <w:r w:rsidR="003C5947" w:rsidRPr="003C5947">
        <w:rPr>
          <w:rFonts w:ascii="Sylfaen" w:hAnsi="Sylfaen" w:cs="Arial"/>
          <w:b/>
          <w:bCs/>
          <w:sz w:val="20"/>
          <w:szCs w:val="20"/>
          <w:lang w:val="ka-GE"/>
        </w:rPr>
        <w:t xml:space="preserve"> ქსელის მოწყობის სამუშაოების შესყიდვის თაობაზე</w:t>
      </w:r>
      <w:r w:rsidR="003C5947">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0BF205E8"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6B00C8">
        <w:rPr>
          <w:rFonts w:ascii="Sylfaen" w:hAnsi="Sylfaen" w:cs="Sylfaen"/>
          <w:b/>
          <w:sz w:val="20"/>
          <w:szCs w:val="20"/>
          <w:lang w:val="ka-GE"/>
        </w:rPr>
        <w:t>056</w:t>
      </w:r>
      <w:r w:rsidR="007778CE">
        <w:rPr>
          <w:rFonts w:ascii="Sylfaen" w:hAnsi="Sylfaen" w:cs="Sylfaen"/>
          <w:b/>
          <w:sz w:val="20"/>
          <w:szCs w:val="20"/>
          <w:lang w:val="ka-GE"/>
        </w:rPr>
        <w:t>-</w:t>
      </w:r>
      <w:r w:rsidR="00394070">
        <w:rPr>
          <w:rFonts w:ascii="Sylfaen" w:hAnsi="Sylfaen" w:cs="Sylfaen"/>
          <w:b/>
          <w:sz w:val="20"/>
          <w:szCs w:val="20"/>
          <w:lang w:val="en-GB"/>
        </w:rPr>
        <w:t>BID-18</w:t>
      </w:r>
    </w:p>
    <w:p w14:paraId="681E00C5" w14:textId="0AC37E3A" w:rsidR="003C5947" w:rsidRPr="003C5947" w:rsidRDefault="00D30223" w:rsidP="003C594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3C5947">
        <w:rPr>
          <w:rFonts w:ascii="Sylfaen" w:hAnsi="Sylfaen"/>
          <w:b/>
          <w:sz w:val="20"/>
          <w:szCs w:val="20"/>
          <w:lang w:val="ka-GE"/>
        </w:rPr>
        <w:t>ქ</w:t>
      </w:r>
      <w:r w:rsidR="00671FF3">
        <w:rPr>
          <w:rFonts w:ascii="Sylfaen" w:hAnsi="Sylfaen"/>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621080E6" w14:textId="77777777" w:rsidR="003C5947" w:rsidRPr="003C5947" w:rsidRDefault="003C5947" w:rsidP="003C5947">
      <w:pPr>
        <w:pStyle w:val="ListParagraph"/>
        <w:numPr>
          <w:ilvl w:val="0"/>
          <w:numId w:val="25"/>
        </w:numPr>
        <w:rPr>
          <w:rFonts w:ascii="Sylfaen" w:hAnsi="Sylfaen"/>
          <w:b/>
          <w:bCs/>
          <w:sz w:val="20"/>
          <w:szCs w:val="20"/>
          <w:u w:val="single"/>
        </w:rPr>
      </w:pPr>
      <w:r w:rsidRPr="003C5947">
        <w:rPr>
          <w:rFonts w:ascii="Sylfaen" w:hAnsi="Sylfaen"/>
          <w:b/>
          <w:sz w:val="20"/>
          <w:szCs w:val="20"/>
          <w:u w:val="single"/>
          <w:lang w:val="ka-GE"/>
        </w:rPr>
        <w:t xml:space="preserve">ლოტიN1  ფონიჭალის </w:t>
      </w:r>
      <w:proofErr w:type="spellStart"/>
      <w:r w:rsidRPr="003C5947">
        <w:rPr>
          <w:rFonts w:ascii="Sylfaen" w:hAnsi="Sylfaen"/>
          <w:b/>
          <w:sz w:val="20"/>
          <w:szCs w:val="20"/>
          <w:u w:val="single"/>
          <w:lang w:val="ka-GE"/>
        </w:rPr>
        <w:t>წყალარინების</w:t>
      </w:r>
      <w:proofErr w:type="spellEnd"/>
      <w:r w:rsidRPr="003C5947">
        <w:rPr>
          <w:rFonts w:ascii="Sylfaen" w:hAnsi="Sylfaen"/>
          <w:b/>
          <w:sz w:val="20"/>
          <w:szCs w:val="20"/>
          <w:u w:val="single"/>
          <w:lang w:val="ka-GE"/>
        </w:rPr>
        <w:t xml:space="preserve"> ქსელის მოწყობა</w:t>
      </w:r>
      <w:r w:rsidRPr="003C5947">
        <w:rPr>
          <w:rFonts w:ascii="Sylfaen" w:hAnsi="Sylfaen"/>
          <w:b/>
          <w:sz w:val="20"/>
          <w:szCs w:val="20"/>
          <w:u w:val="single"/>
        </w:rPr>
        <w:t xml:space="preserve"> </w:t>
      </w:r>
    </w:p>
    <w:p w14:paraId="4892803C" w14:textId="1D580DC5" w:rsidR="00A3346C" w:rsidRPr="003C5947" w:rsidRDefault="00A3346C" w:rsidP="003C5947">
      <w:pPr>
        <w:pStyle w:val="ListParagraph"/>
        <w:ind w:left="1080"/>
        <w:rPr>
          <w:rFonts w:ascii="Sylfaen" w:hAnsi="Sylfaen"/>
          <w:b/>
          <w:bCs/>
          <w:sz w:val="20"/>
          <w:szCs w:val="20"/>
          <w:u w:val="single"/>
        </w:rPr>
      </w:pPr>
    </w:p>
    <w:p w14:paraId="1F375A58" w14:textId="77777777" w:rsidR="001D3FD4" w:rsidRPr="001D3FD4" w:rsidRDefault="001D3FD4" w:rsidP="001D3FD4">
      <w:pPr>
        <w:pStyle w:val="ListParagraph"/>
        <w:spacing w:after="0" w:line="240" w:lineRule="auto"/>
        <w:ind w:left="1080"/>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2FA980E5"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395552">
        <w:rPr>
          <w:rFonts w:ascii="Sylfaen" w:hAnsi="Sylfaen"/>
          <w:b/>
          <w:sz w:val="20"/>
          <w:szCs w:val="20"/>
          <w:lang w:val="ka-GE"/>
        </w:rPr>
        <w:t xml:space="preserve">18 ივნისი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lastRenderedPageBreak/>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72C7C4CE" w14:textId="77777777" w:rsidR="003C5947" w:rsidRPr="00B72B17" w:rsidRDefault="003C5947" w:rsidP="003C5947">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63D86325" w14:textId="6C470E5F" w:rsidR="0091241A" w:rsidRPr="00B72B17" w:rsidRDefault="003C5947" w:rsidP="0091241A">
      <w:pPr>
        <w:spacing w:after="0" w:line="240" w:lineRule="auto"/>
        <w:rPr>
          <w:rFonts w:ascii="Sylfaen" w:hAnsi="Sylfaen"/>
          <w:sz w:val="20"/>
          <w:szCs w:val="20"/>
          <w:lang w:val="ka-GE"/>
        </w:rPr>
      </w:pPr>
      <w:r>
        <w:rPr>
          <w:rFonts w:ascii="Sylfaen" w:hAnsi="Sylfaen"/>
          <w:sz w:val="20"/>
          <w:szCs w:val="20"/>
          <w:lang w:val="ka-GE"/>
        </w:rPr>
        <w:t xml:space="preserve">ნიკოლოზ დუდუჩავა ტელ : </w:t>
      </w:r>
      <w:bookmarkStart w:id="0" w:name="_GoBack"/>
      <w:bookmarkEnd w:id="0"/>
      <w:r w:rsidR="004032AC">
        <w:rPr>
          <w:rFonts w:ascii="Sylfaen" w:hAnsi="Sylfaen"/>
          <w:sz w:val="20"/>
          <w:szCs w:val="20"/>
          <w:lang w:val="ka-GE"/>
        </w:rPr>
        <w:t>591 99 79 79</w:t>
      </w:r>
    </w:p>
    <w:p w14:paraId="2FC9E31F" w14:textId="5D10884A"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lastRenderedPageBreak/>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270DD4F3"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ტენდერის დოკუმენტაციაში თანდართული დოკუმენტის „</w:t>
      </w:r>
      <w:r w:rsidR="00671FF3">
        <w:rPr>
          <w:rFonts w:ascii="Sylfaen" w:hAnsi="Sylfaen"/>
          <w:b/>
          <w:color w:val="FF0000"/>
          <w:sz w:val="20"/>
          <w:szCs w:val="20"/>
          <w:lang w:val="ka-GE"/>
        </w:rPr>
        <w:t xml:space="preserve">კეთილსინდისიერების </w:t>
      </w:r>
      <w:r w:rsidRPr="00320BB0">
        <w:rPr>
          <w:rFonts w:ascii="Sylfaen" w:hAnsi="Sylfaen"/>
          <w:b/>
          <w:color w:val="FF0000"/>
          <w:sz w:val="20"/>
          <w:szCs w:val="20"/>
          <w:lang w:val="ka-GE"/>
        </w:rPr>
        <w:t xml:space="preserve">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39CEAC59" w14:textId="0D6DE15B" w:rsidR="00BA3DAD" w:rsidRDefault="00B5452A" w:rsidP="005F0490">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FD537" w14:textId="77777777" w:rsidR="008809CB" w:rsidRDefault="008809CB" w:rsidP="007902EA">
      <w:pPr>
        <w:spacing w:after="0" w:line="240" w:lineRule="auto"/>
      </w:pPr>
      <w:r>
        <w:separator/>
      </w:r>
    </w:p>
  </w:endnote>
  <w:endnote w:type="continuationSeparator" w:id="0">
    <w:p w14:paraId="7945B129" w14:textId="77777777" w:rsidR="008809CB" w:rsidRDefault="008809C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E857FC9" w:rsidR="004A3BD8" w:rsidRDefault="004A3BD8">
        <w:pPr>
          <w:pStyle w:val="Footer"/>
          <w:jc w:val="right"/>
        </w:pPr>
        <w:r>
          <w:fldChar w:fldCharType="begin"/>
        </w:r>
        <w:r>
          <w:instrText xml:space="preserve"> PAGE   \* MERGEFORMAT </w:instrText>
        </w:r>
        <w:r>
          <w:fldChar w:fldCharType="separate"/>
        </w:r>
        <w:r w:rsidR="004032AC">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558B8" w14:textId="77777777" w:rsidR="008809CB" w:rsidRDefault="008809CB" w:rsidP="007902EA">
      <w:pPr>
        <w:spacing w:after="0" w:line="240" w:lineRule="auto"/>
      </w:pPr>
      <w:r>
        <w:separator/>
      </w:r>
    </w:p>
  </w:footnote>
  <w:footnote w:type="continuationSeparator" w:id="0">
    <w:p w14:paraId="3C515A21" w14:textId="77777777" w:rsidR="008809CB" w:rsidRDefault="008809C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8CD7D" w14:textId="77777777" w:rsidR="003C5947" w:rsidRPr="003C5947" w:rsidRDefault="004A3BD8" w:rsidP="003C5947">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3C5947" w:rsidRPr="003C5947">
      <w:rPr>
        <w:rFonts w:ascii="Sylfaen" w:hAnsi="Sylfaen"/>
        <w:b/>
        <w:bCs/>
        <w:sz w:val="18"/>
        <w:szCs w:val="18"/>
        <w:lang w:val="ka-GE"/>
      </w:rPr>
      <w:t xml:space="preserve">კონკურსი ფონიჭალის </w:t>
    </w:r>
    <w:proofErr w:type="spellStart"/>
    <w:r w:rsidR="003C5947" w:rsidRPr="003C5947">
      <w:rPr>
        <w:rFonts w:ascii="Sylfaen" w:hAnsi="Sylfaen"/>
        <w:b/>
        <w:bCs/>
        <w:sz w:val="18"/>
        <w:szCs w:val="18"/>
        <w:lang w:val="ka-GE"/>
      </w:rPr>
      <w:t>წყალარინების</w:t>
    </w:r>
    <w:proofErr w:type="spellEnd"/>
    <w:r w:rsidR="003C5947" w:rsidRPr="003C5947">
      <w:rPr>
        <w:rFonts w:ascii="Sylfaen" w:hAnsi="Sylfaen"/>
        <w:b/>
        <w:bCs/>
        <w:sz w:val="18"/>
        <w:szCs w:val="18"/>
        <w:lang w:val="ka-GE"/>
      </w:rPr>
      <w:t xml:space="preserve"> ქსელის მოწყობის სამუშაოების შესყიდვის თაობაზე </w:t>
    </w:r>
  </w:p>
  <w:p w14:paraId="35F8C763" w14:textId="77777777" w:rsidR="004A3BD8" w:rsidRPr="005F0E4B" w:rsidRDefault="00671FF3" w:rsidP="00671FF3">
    <w:pPr>
      <w:spacing w:after="0" w:line="360" w:lineRule="auto"/>
      <w:jc w:val="right"/>
      <w:rPr>
        <w:rFonts w:ascii="Sylfaen" w:hAnsi="Sylfaen"/>
        <w:b/>
        <w:bCs/>
        <w:sz w:val="18"/>
        <w:szCs w:val="18"/>
        <w:lang w:val="ka-GE"/>
      </w:rPr>
    </w:pPr>
    <w:r>
      <w:rPr>
        <w:rFonts w:ascii="Sylfaen" w:hAnsi="Sylfaen"/>
        <w:b/>
        <w:bCs/>
        <w:sz w:val="18"/>
        <w:szCs w:val="18"/>
        <w:lang w:val="ka-GE"/>
      </w:rPr>
      <w:t xml:space="preserve"> </w:t>
    </w:r>
  </w:p>
  <w:p w14:paraId="2405FA22" w14:textId="12437B9F"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6B00C8">
      <w:rPr>
        <w:rFonts w:ascii="Sylfaen" w:hAnsi="Sylfaen" w:cs="Sylfaen"/>
        <w:b/>
        <w:sz w:val="20"/>
        <w:szCs w:val="20"/>
        <w:lang w:val="ka-GE"/>
      </w:rPr>
      <w:t>056</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4AD"/>
    <w:rsid w:val="00051E54"/>
    <w:rsid w:val="0005435C"/>
    <w:rsid w:val="00064AB9"/>
    <w:rsid w:val="00076840"/>
    <w:rsid w:val="00081D42"/>
    <w:rsid w:val="00087BFF"/>
    <w:rsid w:val="00092A77"/>
    <w:rsid w:val="000974B9"/>
    <w:rsid w:val="000A4B8D"/>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435C"/>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457C"/>
    <w:rsid w:val="001B6BD5"/>
    <w:rsid w:val="001B740A"/>
    <w:rsid w:val="001B75E0"/>
    <w:rsid w:val="001C112D"/>
    <w:rsid w:val="001C2BF2"/>
    <w:rsid w:val="001D30CA"/>
    <w:rsid w:val="001D3B12"/>
    <w:rsid w:val="001D3FD4"/>
    <w:rsid w:val="001E0606"/>
    <w:rsid w:val="00202451"/>
    <w:rsid w:val="00203777"/>
    <w:rsid w:val="002056E8"/>
    <w:rsid w:val="00207B93"/>
    <w:rsid w:val="0021503D"/>
    <w:rsid w:val="00216B88"/>
    <w:rsid w:val="002319CA"/>
    <w:rsid w:val="00237416"/>
    <w:rsid w:val="00241768"/>
    <w:rsid w:val="00244493"/>
    <w:rsid w:val="002468A9"/>
    <w:rsid w:val="00252665"/>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57BA3"/>
    <w:rsid w:val="003620A2"/>
    <w:rsid w:val="00363DE1"/>
    <w:rsid w:val="00385373"/>
    <w:rsid w:val="003859BA"/>
    <w:rsid w:val="00387AB5"/>
    <w:rsid w:val="00394070"/>
    <w:rsid w:val="00395552"/>
    <w:rsid w:val="003A4DAA"/>
    <w:rsid w:val="003B460D"/>
    <w:rsid w:val="003B5A5E"/>
    <w:rsid w:val="003B75B3"/>
    <w:rsid w:val="003C5947"/>
    <w:rsid w:val="003C6F22"/>
    <w:rsid w:val="003D6473"/>
    <w:rsid w:val="003E15FA"/>
    <w:rsid w:val="003F370C"/>
    <w:rsid w:val="003F5521"/>
    <w:rsid w:val="003F699A"/>
    <w:rsid w:val="004032AC"/>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3A6"/>
    <w:rsid w:val="004D3679"/>
    <w:rsid w:val="004D3D1C"/>
    <w:rsid w:val="004D58CE"/>
    <w:rsid w:val="004D747F"/>
    <w:rsid w:val="00516FF6"/>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490"/>
    <w:rsid w:val="005F0E4B"/>
    <w:rsid w:val="00610FC8"/>
    <w:rsid w:val="006256FC"/>
    <w:rsid w:val="006267A2"/>
    <w:rsid w:val="00632910"/>
    <w:rsid w:val="00633210"/>
    <w:rsid w:val="00634B58"/>
    <w:rsid w:val="00661B3E"/>
    <w:rsid w:val="00661DBC"/>
    <w:rsid w:val="00665219"/>
    <w:rsid w:val="00665C42"/>
    <w:rsid w:val="00667B1F"/>
    <w:rsid w:val="00670B37"/>
    <w:rsid w:val="00671FF3"/>
    <w:rsid w:val="00674470"/>
    <w:rsid w:val="00674F71"/>
    <w:rsid w:val="00677E39"/>
    <w:rsid w:val="00681B23"/>
    <w:rsid w:val="00692B13"/>
    <w:rsid w:val="006A256D"/>
    <w:rsid w:val="006A3D31"/>
    <w:rsid w:val="006A7B28"/>
    <w:rsid w:val="006B00C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290"/>
    <w:rsid w:val="00715A5D"/>
    <w:rsid w:val="00717D5F"/>
    <w:rsid w:val="007309AA"/>
    <w:rsid w:val="00734570"/>
    <w:rsid w:val="00735828"/>
    <w:rsid w:val="00751591"/>
    <w:rsid w:val="007623B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09CB"/>
    <w:rsid w:val="0088287D"/>
    <w:rsid w:val="00890026"/>
    <w:rsid w:val="008918CD"/>
    <w:rsid w:val="00894C67"/>
    <w:rsid w:val="008978B9"/>
    <w:rsid w:val="008A5094"/>
    <w:rsid w:val="008A673F"/>
    <w:rsid w:val="008B04EA"/>
    <w:rsid w:val="008B67F1"/>
    <w:rsid w:val="008C35CC"/>
    <w:rsid w:val="008D0BA1"/>
    <w:rsid w:val="008E16DA"/>
    <w:rsid w:val="008E3D20"/>
    <w:rsid w:val="008F3973"/>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346C"/>
    <w:rsid w:val="00A34531"/>
    <w:rsid w:val="00A35317"/>
    <w:rsid w:val="00A37671"/>
    <w:rsid w:val="00A37FB1"/>
    <w:rsid w:val="00A478F8"/>
    <w:rsid w:val="00A50438"/>
    <w:rsid w:val="00A518D4"/>
    <w:rsid w:val="00A55463"/>
    <w:rsid w:val="00A5597B"/>
    <w:rsid w:val="00A5620B"/>
    <w:rsid w:val="00A61028"/>
    <w:rsid w:val="00A62AC7"/>
    <w:rsid w:val="00A63C87"/>
    <w:rsid w:val="00A659AD"/>
    <w:rsid w:val="00A678E7"/>
    <w:rsid w:val="00A804C4"/>
    <w:rsid w:val="00A935AC"/>
    <w:rsid w:val="00A94804"/>
    <w:rsid w:val="00AB2A0C"/>
    <w:rsid w:val="00AC494C"/>
    <w:rsid w:val="00AD3D7E"/>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855CC"/>
    <w:rsid w:val="00B942E0"/>
    <w:rsid w:val="00B97F4F"/>
    <w:rsid w:val="00BA3DAD"/>
    <w:rsid w:val="00BB0F01"/>
    <w:rsid w:val="00BB2044"/>
    <w:rsid w:val="00BB446B"/>
    <w:rsid w:val="00BC364F"/>
    <w:rsid w:val="00BE0965"/>
    <w:rsid w:val="00BE187B"/>
    <w:rsid w:val="00BE3060"/>
    <w:rsid w:val="00BE3811"/>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2575E"/>
    <w:rsid w:val="00D30223"/>
    <w:rsid w:val="00D374EE"/>
    <w:rsid w:val="00D43A2F"/>
    <w:rsid w:val="00D51D10"/>
    <w:rsid w:val="00D57017"/>
    <w:rsid w:val="00D60994"/>
    <w:rsid w:val="00D624C5"/>
    <w:rsid w:val="00D64971"/>
    <w:rsid w:val="00D70E5C"/>
    <w:rsid w:val="00D7281B"/>
    <w:rsid w:val="00D80CDB"/>
    <w:rsid w:val="00D8245F"/>
    <w:rsid w:val="00D95A0F"/>
    <w:rsid w:val="00D96566"/>
    <w:rsid w:val="00DA4009"/>
    <w:rsid w:val="00DB2962"/>
    <w:rsid w:val="00DB4D6B"/>
    <w:rsid w:val="00DB555D"/>
    <w:rsid w:val="00DB5E94"/>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47F9"/>
    <w:rsid w:val="00E95292"/>
    <w:rsid w:val="00EA491D"/>
    <w:rsid w:val="00EC6798"/>
    <w:rsid w:val="00ED5A9D"/>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BB9439C1-DF23-445A-8A38-B7432A317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855</Words>
  <Characters>4875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50</cp:revision>
  <cp:lastPrinted>2015-07-27T06:36:00Z</cp:lastPrinted>
  <dcterms:created xsi:type="dcterms:W3CDTF">2017-11-13T09:28:00Z</dcterms:created>
  <dcterms:modified xsi:type="dcterms:W3CDTF">2018-06-13T06:42:00Z</dcterms:modified>
</cp:coreProperties>
</file>