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94D9E" w14:textId="77777777" w:rsidR="00E944F0" w:rsidRPr="002D1790" w:rsidRDefault="00E944F0" w:rsidP="00E944F0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ka-GE"/>
        </w:rPr>
      </w:pPr>
      <w:r w:rsidRPr="00CC04CF">
        <w:rPr>
          <w:rFonts w:ascii="Sylfaen" w:hAnsi="Sylfaen" w:cs="Sylfaen"/>
          <w:b/>
          <w:bCs/>
          <w:sz w:val="28"/>
          <w:szCs w:val="28"/>
          <w:lang w:val="ka-GE"/>
        </w:rPr>
        <w:t xml:space="preserve">კონკურსი </w:t>
      </w:r>
      <w:r>
        <w:rPr>
          <w:rFonts w:ascii="Sylfaen" w:hAnsi="Sylfaen" w:cs="Sylfaen"/>
          <w:b/>
          <w:bCs/>
          <w:sz w:val="28"/>
          <w:szCs w:val="28"/>
          <w:lang w:val="ka-GE"/>
        </w:rPr>
        <w:t>მცირე მექანიზაციის შეკეთების მომსახურეობის  შესყიდვაზე</w:t>
      </w:r>
    </w:p>
    <w:p w14:paraId="5DA10CD7" w14:textId="4789DFEC" w:rsidR="007D73CE" w:rsidRPr="00D30223" w:rsidRDefault="007D73CE" w:rsidP="007778CE">
      <w:pPr>
        <w:jc w:val="center"/>
        <w:rPr>
          <w:rFonts w:ascii="Sylfaen" w:hAnsi="Sylfaen"/>
          <w:lang w:val="ka-GE"/>
        </w:rPr>
      </w:pPr>
      <w:r w:rsidRPr="000264E2">
        <w:rPr>
          <w:rFonts w:ascii="Sylfaen" w:hAnsi="Sylfaen"/>
          <w:b/>
          <w:lang w:val="ka-GE"/>
        </w:rPr>
        <w:t>№</w:t>
      </w:r>
      <w:r w:rsidRPr="000264E2">
        <w:rPr>
          <w:rFonts w:ascii="Sylfaen" w:hAnsi="Sylfaen"/>
          <w:b/>
        </w:rPr>
        <w:t xml:space="preserve"> </w:t>
      </w:r>
      <w:r w:rsidR="00E944F0">
        <w:rPr>
          <w:rFonts w:ascii="Sylfaen" w:hAnsi="Sylfaen" w:cs="Sylfaen"/>
          <w:b/>
          <w:sz w:val="20"/>
          <w:szCs w:val="20"/>
          <w:lang w:val="ka-GE"/>
        </w:rPr>
        <w:t>074</w:t>
      </w:r>
      <w:r w:rsidR="007778CE">
        <w:rPr>
          <w:rFonts w:ascii="Sylfaen" w:hAnsi="Sylfaen" w:cs="Sylfaen"/>
          <w:b/>
          <w:sz w:val="20"/>
          <w:szCs w:val="20"/>
          <w:lang w:val="ka-GE"/>
        </w:rPr>
        <w:t>-</w:t>
      </w:r>
      <w:r w:rsidR="00394070">
        <w:rPr>
          <w:rFonts w:ascii="Sylfaen" w:hAnsi="Sylfaen" w:cs="Sylfaen"/>
          <w:b/>
          <w:sz w:val="20"/>
          <w:szCs w:val="20"/>
          <w:lang w:val="en-GB"/>
        </w:rPr>
        <w:t>BID-18</w:t>
      </w:r>
    </w:p>
    <w:p w14:paraId="067673A5" w14:textId="77777777" w:rsidR="007D73CE" w:rsidRDefault="007D73CE" w:rsidP="007D73CE">
      <w:pPr>
        <w:rPr>
          <w:rFonts w:ascii="Sylfaen" w:hAnsi="Sylfaen"/>
          <w:lang w:val="ka-GE"/>
        </w:rPr>
      </w:pPr>
    </w:p>
    <w:p w14:paraId="093F24C3" w14:textId="77777777" w:rsidR="007D73CE" w:rsidRDefault="007D73CE" w:rsidP="007D73CE">
      <w:pPr>
        <w:rPr>
          <w:rFonts w:ascii="Sylfaen" w:hAnsi="Sylfaen"/>
          <w:lang w:val="ka-GE"/>
        </w:rPr>
      </w:pPr>
    </w:p>
    <w:p w14:paraId="5671F992" w14:textId="77777777" w:rsidR="007D73CE" w:rsidRDefault="007D73CE" w:rsidP="007D73CE">
      <w:pPr>
        <w:rPr>
          <w:rFonts w:ascii="Sylfaen" w:hAnsi="Sylfaen"/>
          <w:lang w:val="ka-GE"/>
        </w:rPr>
      </w:pPr>
    </w:p>
    <w:p w14:paraId="6D8040BC" w14:textId="77777777" w:rsidR="007D73CE" w:rsidRPr="007D73CE" w:rsidRDefault="007D73CE" w:rsidP="007D73CE">
      <w:pPr>
        <w:rPr>
          <w:rFonts w:ascii="Sylfaen" w:hAnsi="Sylfaen"/>
          <w:b/>
          <w:lang w:val="ka-GE"/>
        </w:rPr>
      </w:pPr>
      <w:r w:rsidRPr="007D73CE">
        <w:rPr>
          <w:rFonts w:ascii="Sylfaen" w:hAnsi="Sylfaen"/>
          <w:b/>
          <w:lang w:val="ka-GE"/>
        </w:rPr>
        <w:t>სარჩევი</w:t>
      </w:r>
    </w:p>
    <w:p w14:paraId="6C405F4F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ზოგადი</w:t>
      </w:r>
    </w:p>
    <w:p w14:paraId="7C955301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საკონტაქტო ინფორმაცია</w:t>
      </w:r>
    </w:p>
    <w:p w14:paraId="079E5091" w14:textId="0CE128C3" w:rsidR="007D73CE" w:rsidRPr="00516EFB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ტექნიკური დოკუმენტაცია</w:t>
      </w:r>
    </w:p>
    <w:p w14:paraId="5F85803F" w14:textId="6F12F8CB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ანგარიშსწორებ</w:t>
      </w:r>
      <w:r w:rsidR="00711C86">
        <w:rPr>
          <w:rFonts w:ascii="Sylfaen" w:hAnsi="Sylfaen"/>
          <w:lang w:val="ka-GE"/>
        </w:rPr>
        <w:t xml:space="preserve">ისა და </w:t>
      </w:r>
      <w:r>
        <w:rPr>
          <w:rFonts w:ascii="Sylfaen" w:hAnsi="Sylfaen"/>
          <w:lang w:val="ka-GE"/>
        </w:rPr>
        <w:t>თანამშრომლობის პირობები</w:t>
      </w:r>
    </w:p>
    <w:p w14:paraId="1F95EC39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წარმოსადგენი დოკუმენტაცია</w:t>
      </w:r>
    </w:p>
    <w:p w14:paraId="28D4F00B" w14:textId="44AA5272" w:rsidR="007D73CE" w:rsidRPr="00711C8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საგარანტიო პერიოდი</w:t>
      </w:r>
    </w:p>
    <w:p w14:paraId="6B4F3AD8" w14:textId="22EA6C78" w:rsidR="00FD0DCD" w:rsidRPr="007D73C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lang w:val="ka-GE"/>
        </w:rPr>
      </w:pPr>
      <w:r w:rsidRPr="007D73CE">
        <w:rPr>
          <w:rFonts w:ascii="Sylfaen" w:hAnsi="Sylfaen"/>
          <w:lang w:val="ka-GE"/>
        </w:rPr>
        <w:t>ხელშეკრულების გაფორმება</w:t>
      </w:r>
    </w:p>
    <w:p w14:paraId="5991525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7101CA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02939F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D7B5ADA" w14:textId="35B2D506" w:rsidR="00D30223" w:rsidRDefault="003B75B3" w:rsidP="003B75B3">
      <w:pPr>
        <w:spacing w:after="0" w:line="240" w:lineRule="auto"/>
        <w:rPr>
          <w:rFonts w:ascii="AcadNusx" w:hAnsi="AcadNusx"/>
          <w:b/>
        </w:rPr>
      </w:pPr>
      <w:r>
        <w:rPr>
          <w:rFonts w:ascii="AcadNusx" w:hAnsi="AcadNusx"/>
          <w:b/>
        </w:rPr>
        <w:br w:type="page"/>
      </w:r>
    </w:p>
    <w:p w14:paraId="51B0CA31" w14:textId="77777777" w:rsidR="00E944F0" w:rsidRPr="002D1790" w:rsidRDefault="00E944F0" w:rsidP="00E944F0">
      <w:pPr>
        <w:spacing w:after="0" w:line="240" w:lineRule="auto"/>
        <w:jc w:val="center"/>
        <w:rPr>
          <w:rFonts w:ascii="Sylfaen" w:hAnsi="Sylfaen" w:cs="Sylfaen"/>
          <w:b/>
          <w:bCs/>
          <w:sz w:val="28"/>
          <w:szCs w:val="28"/>
          <w:lang w:val="ka-GE"/>
        </w:rPr>
      </w:pPr>
      <w:r w:rsidRPr="00CC04CF">
        <w:rPr>
          <w:rFonts w:ascii="Sylfaen" w:hAnsi="Sylfaen" w:cs="Sylfaen"/>
          <w:b/>
          <w:bCs/>
          <w:sz w:val="28"/>
          <w:szCs w:val="28"/>
          <w:lang w:val="ka-GE"/>
        </w:rPr>
        <w:lastRenderedPageBreak/>
        <w:t xml:space="preserve">კონკურსი </w:t>
      </w:r>
      <w:r>
        <w:rPr>
          <w:rFonts w:ascii="Sylfaen" w:hAnsi="Sylfaen" w:cs="Sylfaen"/>
          <w:b/>
          <w:bCs/>
          <w:sz w:val="28"/>
          <w:szCs w:val="28"/>
          <w:lang w:val="ka-GE"/>
        </w:rPr>
        <w:t>მცირე მექანიზაციის შეკეთების მომსახურეობის  შესყიდვაზე</w:t>
      </w:r>
    </w:p>
    <w:p w14:paraId="118BBCF6" w14:textId="78E504F1" w:rsidR="00A50438" w:rsidRPr="00D30223" w:rsidRDefault="00665C42" w:rsidP="007778CE">
      <w:pPr>
        <w:spacing w:line="240" w:lineRule="auto"/>
        <w:jc w:val="center"/>
        <w:rPr>
          <w:rFonts w:ascii="Sylfaen" w:hAnsi="Sylfaen"/>
          <w:b/>
          <w:lang w:val="ka-GE"/>
        </w:rPr>
      </w:pPr>
      <w:r w:rsidRPr="000264E2">
        <w:rPr>
          <w:rFonts w:ascii="Sylfaen" w:hAnsi="Sylfaen"/>
          <w:b/>
          <w:lang w:val="ka-GE"/>
        </w:rPr>
        <w:t>№</w:t>
      </w:r>
      <w:r w:rsidRPr="000264E2">
        <w:rPr>
          <w:rFonts w:ascii="Sylfaen" w:hAnsi="Sylfaen"/>
          <w:b/>
        </w:rPr>
        <w:t xml:space="preserve"> </w:t>
      </w:r>
      <w:r w:rsidR="00E944F0">
        <w:rPr>
          <w:rFonts w:ascii="Sylfaen" w:hAnsi="Sylfaen" w:cs="Sylfaen"/>
          <w:b/>
          <w:sz w:val="20"/>
          <w:szCs w:val="20"/>
          <w:lang w:val="ka-GE"/>
        </w:rPr>
        <w:t>074</w:t>
      </w:r>
      <w:r w:rsidR="007778CE">
        <w:rPr>
          <w:rFonts w:ascii="Sylfaen" w:hAnsi="Sylfaen" w:cs="Sylfaen"/>
          <w:b/>
          <w:sz w:val="20"/>
          <w:szCs w:val="20"/>
          <w:lang w:val="ka-GE"/>
        </w:rPr>
        <w:t>-</w:t>
      </w:r>
      <w:r w:rsidR="00394070">
        <w:rPr>
          <w:rFonts w:ascii="Sylfaen" w:hAnsi="Sylfaen" w:cs="Sylfaen"/>
          <w:b/>
          <w:sz w:val="20"/>
          <w:szCs w:val="20"/>
          <w:lang w:val="en-GB"/>
        </w:rPr>
        <w:t>BID-18</w:t>
      </w:r>
    </w:p>
    <w:p w14:paraId="38DCEA41" w14:textId="1146F0BA" w:rsidR="00A50438" w:rsidRPr="005F0E4B" w:rsidRDefault="00D30223" w:rsidP="00AE4033">
      <w:pPr>
        <w:pStyle w:val="Heading1"/>
        <w:numPr>
          <w:ilvl w:val="0"/>
          <w:numId w:val="8"/>
        </w:numPr>
        <w:rPr>
          <w:rFonts w:ascii="Sylfaen" w:hAnsi="Sylfaen"/>
          <w:color w:val="auto"/>
          <w:sz w:val="20"/>
          <w:szCs w:val="20"/>
          <w:lang w:val="ka-GE"/>
        </w:rPr>
      </w:pPr>
      <w:r w:rsidRPr="00580531">
        <w:rPr>
          <w:rFonts w:ascii="Sylfaen" w:hAnsi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3B1CDC17" w:rsidR="00677E39" w:rsidRPr="00D64971" w:rsidRDefault="00816964" w:rsidP="003B75B3">
      <w:pPr>
        <w:spacing w:after="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7F2965">
        <w:rPr>
          <w:rFonts w:ascii="Sylfaen" w:hAnsi="Sylfaen" w:cs="Sylfaen"/>
          <w:b/>
          <w:sz w:val="20"/>
          <w:szCs w:val="20"/>
          <w:lang w:val="ka-GE"/>
        </w:rPr>
        <w:t>შპს „</w:t>
      </w:r>
      <w:proofErr w:type="spellStart"/>
      <w:r w:rsidRPr="007F2965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proofErr w:type="spellEnd"/>
      <w:r w:rsidRPr="007F2965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proofErr w:type="spellStart"/>
      <w:r w:rsidRPr="007F2965">
        <w:rPr>
          <w:rFonts w:ascii="Sylfaen" w:hAnsi="Sylfaen" w:cs="Sylfaen"/>
          <w:b/>
          <w:sz w:val="20"/>
          <w:szCs w:val="20"/>
          <w:lang w:val="ka-GE"/>
        </w:rPr>
        <w:t>უოთერ</w:t>
      </w:r>
      <w:proofErr w:type="spellEnd"/>
      <w:r w:rsidRPr="007F2965">
        <w:rPr>
          <w:rFonts w:ascii="Sylfaen" w:hAnsi="Sylfaen" w:cs="Sylfaen"/>
          <w:b/>
          <w:sz w:val="20"/>
          <w:szCs w:val="20"/>
          <w:lang w:val="ka-GE"/>
        </w:rPr>
        <w:t xml:space="preserve"> ენდ </w:t>
      </w:r>
      <w:proofErr w:type="spellStart"/>
      <w:r w:rsidRPr="007F2965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proofErr w:type="spellEnd"/>
      <w:r w:rsidRPr="007F2965">
        <w:rPr>
          <w:rFonts w:ascii="Sylfaen" w:hAnsi="Sylfaen" w:cs="Sylfaen"/>
          <w:b/>
          <w:sz w:val="20"/>
          <w:szCs w:val="20"/>
          <w:lang w:val="ka-GE"/>
        </w:rPr>
        <w:t>“ აცხადებს კონკურსს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5E5AD8">
        <w:rPr>
          <w:rFonts w:ascii="Sylfaen" w:hAnsi="Sylfaen"/>
          <w:b/>
          <w:color w:val="000000"/>
          <w:sz w:val="20"/>
          <w:szCs w:val="20"/>
          <w:lang w:val="ka-GE"/>
        </w:rPr>
        <w:t>№</w:t>
      </w:r>
      <w:r w:rsidR="00E944F0">
        <w:rPr>
          <w:rFonts w:ascii="Sylfaen" w:hAnsi="Sylfaen"/>
          <w:b/>
          <w:color w:val="000000"/>
          <w:sz w:val="20"/>
          <w:szCs w:val="20"/>
        </w:rPr>
        <w:t xml:space="preserve"> 074</w:t>
      </w:r>
      <w:r>
        <w:rPr>
          <w:rFonts w:ascii="Sylfaen" w:hAnsi="Sylfaen"/>
          <w:b/>
          <w:color w:val="000000"/>
          <w:sz w:val="20"/>
          <w:szCs w:val="20"/>
        </w:rPr>
        <w:t>-BID-18</w:t>
      </w:r>
      <w:r w:rsidRPr="007C1048">
        <w:rPr>
          <w:rFonts w:ascii="Sylfaen" w:hAnsi="Sylfaen"/>
          <w:b/>
          <w:color w:val="000000"/>
          <w:sz w:val="20"/>
          <w:szCs w:val="20"/>
        </w:rPr>
        <w:t xml:space="preserve"> </w:t>
      </w:r>
      <w:r w:rsidR="004B393A">
        <w:rPr>
          <w:rFonts w:ascii="Sylfaen" w:hAnsi="Sylfaen" w:cs="Sylfaen"/>
          <w:b/>
          <w:sz w:val="20"/>
          <w:szCs w:val="20"/>
          <w:lang w:val="ka-GE"/>
        </w:rPr>
        <w:t>ე</w:t>
      </w:r>
      <w:r>
        <w:rPr>
          <w:rFonts w:ascii="Sylfaen" w:hAnsi="Sylfaen" w:cs="Sylfaen"/>
          <w:b/>
          <w:sz w:val="20"/>
          <w:szCs w:val="20"/>
          <w:lang w:val="ka-GE"/>
        </w:rPr>
        <w:t>რ</w:t>
      </w:r>
      <w:r w:rsidR="004B393A">
        <w:rPr>
          <w:rFonts w:ascii="Sylfaen" w:hAnsi="Sylfaen" w:cs="Sylfaen"/>
          <w:b/>
          <w:sz w:val="20"/>
          <w:szCs w:val="20"/>
          <w:lang w:val="ka-GE"/>
        </w:rPr>
        <w:t>თ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ლოტად </w:t>
      </w:r>
      <w:r w:rsidR="00E944F0" w:rsidRPr="00E944F0">
        <w:rPr>
          <w:rFonts w:ascii="Sylfaen" w:hAnsi="Sylfaen" w:cs="Arial"/>
          <w:b/>
          <w:bCs/>
          <w:sz w:val="20"/>
          <w:szCs w:val="20"/>
          <w:lang w:val="ka-GE"/>
        </w:rPr>
        <w:t>მცირე მექანიზაციის შეკეთების მომსახურეობის  შესყიდვაზე</w:t>
      </w:r>
      <w:r w:rsidR="00E944F0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  <w:r w:rsidR="00D30223" w:rsidRPr="005F0E4B">
        <w:rPr>
          <w:rFonts w:ascii="Sylfaen" w:hAnsi="Sylfaen" w:cs="Arial"/>
          <w:sz w:val="20"/>
          <w:szCs w:val="20"/>
          <w:lang w:val="ka-GE"/>
        </w:rPr>
        <w:t>და იწვევს კვალიფიციურ კომპანიებს მონაწილეობის მისაღებად</w:t>
      </w:r>
      <w:r w:rsidR="00713EFC" w:rsidRPr="005F0E4B">
        <w:rPr>
          <w:rFonts w:ascii="AcadNusx" w:hAnsi="AcadNusx"/>
          <w:sz w:val="20"/>
          <w:szCs w:val="20"/>
        </w:rPr>
        <w:t>.</w:t>
      </w:r>
      <w:r w:rsidR="00E262FC" w:rsidRPr="005F0E4B">
        <w:rPr>
          <w:rFonts w:ascii="AcadNusx" w:hAnsi="AcadNusx"/>
          <w:sz w:val="20"/>
          <w:szCs w:val="20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ერთი</w:t>
      </w:r>
      <w:r w:rsidR="00B5452A">
        <w:rPr>
          <w:rFonts w:ascii="Sylfaen" w:hAnsi="Sylfaen" w:cs="Sylfaen"/>
          <w:sz w:val="20"/>
          <w:szCs w:val="20"/>
          <w:lang w:val="ka-GE"/>
        </w:rPr>
        <w:t xml:space="preserve"> ან რამდენიმე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,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D30223" w:rsidRPr="000B1C85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0F3872">
        <w:rPr>
          <w:rFonts w:ascii="Sylfaen" w:hAnsi="Sylfaen" w:cs="Sylfaen"/>
          <w:sz w:val="20"/>
          <w:szCs w:val="20"/>
          <w:lang w:val="ka-GE"/>
        </w:rPr>
        <w:t>საქონლის მოწოდებას</w:t>
      </w:r>
      <w:r w:rsidR="00D30223" w:rsidRPr="000B1C85">
        <w:rPr>
          <w:rFonts w:ascii="Sylfaen" w:hAnsi="Sylfaen"/>
          <w:sz w:val="20"/>
          <w:szCs w:val="20"/>
          <w:lang w:val="ka-GE"/>
        </w:rPr>
        <w:t xml:space="preserve"> კომპანიის მოთხოვნების გათვალისწინებით.</w:t>
      </w:r>
      <w:r w:rsidR="005C14A4" w:rsidRPr="000B1C85">
        <w:rPr>
          <w:rFonts w:ascii="Sylfaen" w:hAnsi="Sylfaen"/>
          <w:sz w:val="20"/>
          <w:szCs w:val="20"/>
          <w:lang w:val="ka-GE"/>
        </w:rPr>
        <w:t xml:space="preserve"> </w:t>
      </w:r>
    </w:p>
    <w:p w14:paraId="3F06C076" w14:textId="77777777" w:rsidR="003B75B3" w:rsidRPr="003B75B3" w:rsidRDefault="003B75B3" w:rsidP="003B75B3">
      <w:pPr>
        <w:spacing w:after="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736A601C" w14:textId="1FC4B6F5" w:rsidR="005C14A4" w:rsidRPr="000B1C85" w:rsidRDefault="00D30223" w:rsidP="007778CE">
      <w:pPr>
        <w:spacing w:after="0" w:line="360" w:lineRule="auto"/>
        <w:ind w:firstLine="360"/>
        <w:jc w:val="both"/>
        <w:rPr>
          <w:rFonts w:ascii="Sylfaen" w:hAnsi="Sylfaen"/>
        </w:rPr>
      </w:pPr>
      <w:r w:rsidRPr="000B1C85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0B1C85">
        <w:rPr>
          <w:rFonts w:ascii="Sylfaen" w:hAnsi="Sylfaen"/>
          <w:b/>
          <w:sz w:val="20"/>
          <w:szCs w:val="20"/>
          <w:lang w:val="ka-GE"/>
        </w:rPr>
        <w:t>ონკურსის ნომერი</w:t>
      </w:r>
      <w:r w:rsidR="005C14A4" w:rsidRPr="000B1C85">
        <w:rPr>
          <w:rFonts w:ascii="AcadNusx" w:hAnsi="AcadNusx"/>
          <w:b/>
          <w:sz w:val="20"/>
          <w:szCs w:val="20"/>
        </w:rPr>
        <w:t xml:space="preserve">:   </w:t>
      </w:r>
      <w:r w:rsidR="005C14A4" w:rsidRPr="000B1C85">
        <w:rPr>
          <w:rFonts w:ascii="Sylfaen" w:hAnsi="Sylfaen"/>
          <w:b/>
          <w:sz w:val="20"/>
          <w:szCs w:val="20"/>
          <w:lang w:val="ka-GE"/>
        </w:rPr>
        <w:t>№</w:t>
      </w:r>
      <w:r w:rsidR="005C14A4" w:rsidRPr="000B1C85">
        <w:rPr>
          <w:rFonts w:ascii="Sylfaen" w:hAnsi="Sylfaen"/>
          <w:b/>
          <w:sz w:val="20"/>
          <w:szCs w:val="20"/>
        </w:rPr>
        <w:t xml:space="preserve"> </w:t>
      </w:r>
      <w:r w:rsidR="004B393A">
        <w:rPr>
          <w:rFonts w:ascii="Sylfaen" w:hAnsi="Sylfaen" w:cs="Sylfaen"/>
          <w:b/>
          <w:sz w:val="20"/>
          <w:szCs w:val="20"/>
          <w:lang w:val="ka-GE"/>
        </w:rPr>
        <w:t>07</w:t>
      </w:r>
      <w:r w:rsidR="00E944F0">
        <w:rPr>
          <w:rFonts w:ascii="Sylfaen" w:hAnsi="Sylfaen" w:cs="Sylfaen"/>
          <w:b/>
          <w:sz w:val="20"/>
          <w:szCs w:val="20"/>
          <w:lang w:val="ka-GE"/>
        </w:rPr>
        <w:t>4</w:t>
      </w:r>
      <w:r w:rsidR="007778CE">
        <w:rPr>
          <w:rFonts w:ascii="Sylfaen" w:hAnsi="Sylfaen" w:cs="Sylfaen"/>
          <w:b/>
          <w:sz w:val="20"/>
          <w:szCs w:val="20"/>
          <w:lang w:val="ka-GE"/>
        </w:rPr>
        <w:t>-</w:t>
      </w:r>
      <w:r w:rsidR="00394070">
        <w:rPr>
          <w:rFonts w:ascii="Sylfaen" w:hAnsi="Sylfaen" w:cs="Sylfaen"/>
          <w:b/>
          <w:sz w:val="20"/>
          <w:szCs w:val="20"/>
          <w:lang w:val="en-GB"/>
        </w:rPr>
        <w:t>BID-18</w:t>
      </w:r>
    </w:p>
    <w:p w14:paraId="60495F01" w14:textId="77777777" w:rsidR="004B393A" w:rsidRDefault="00D30223" w:rsidP="00C85757">
      <w:pPr>
        <w:spacing w:after="0" w:line="360" w:lineRule="auto"/>
        <w:ind w:firstLine="360"/>
        <w:jc w:val="both"/>
        <w:rPr>
          <w:rFonts w:ascii="AcadNusx" w:hAnsi="AcadNusx"/>
          <w:b/>
          <w:sz w:val="20"/>
          <w:szCs w:val="20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580531">
        <w:rPr>
          <w:rFonts w:ascii="Sylfaen" w:hAnsi="Sylfaen"/>
          <w:b/>
          <w:sz w:val="20"/>
          <w:szCs w:val="20"/>
          <w:lang w:val="ka-GE"/>
        </w:rPr>
        <w:t>ონკურსი ტარდება</w:t>
      </w:r>
      <w:r w:rsidR="00876B2D" w:rsidRPr="00580531">
        <w:rPr>
          <w:rFonts w:ascii="AcadNusx" w:hAnsi="AcadNusx"/>
          <w:b/>
          <w:sz w:val="20"/>
          <w:szCs w:val="20"/>
        </w:rPr>
        <w:t xml:space="preserve"> </w:t>
      </w:r>
      <w:r w:rsidR="004B393A">
        <w:rPr>
          <w:rFonts w:ascii="Sylfaen" w:hAnsi="Sylfaen"/>
          <w:b/>
          <w:sz w:val="20"/>
          <w:szCs w:val="20"/>
          <w:lang w:val="ka-GE"/>
        </w:rPr>
        <w:t>1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580531">
        <w:rPr>
          <w:rFonts w:ascii="Sylfaen" w:hAnsi="Sylfaen"/>
          <w:b/>
          <w:sz w:val="20"/>
          <w:szCs w:val="20"/>
          <w:lang w:val="ka-GE"/>
        </w:rPr>
        <w:t>ლოტად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:</w:t>
      </w:r>
      <w:r w:rsidR="00087BFF">
        <w:rPr>
          <w:rFonts w:ascii="AcadNusx" w:hAnsi="AcadNusx"/>
          <w:b/>
          <w:sz w:val="20"/>
          <w:szCs w:val="20"/>
        </w:rPr>
        <w:t xml:space="preserve"> </w:t>
      </w:r>
    </w:p>
    <w:p w14:paraId="357E7D40" w14:textId="401E2A4B" w:rsidR="00590522" w:rsidRDefault="00087BFF" w:rsidP="00C85757">
      <w:pPr>
        <w:spacing w:after="0" w:line="360" w:lineRule="auto"/>
        <w:ind w:firstLine="360"/>
        <w:jc w:val="both"/>
        <w:rPr>
          <w:rFonts w:ascii="Sylfaen" w:hAnsi="Sylfaen"/>
          <w:b/>
          <w:sz w:val="20"/>
          <w:szCs w:val="20"/>
          <w:lang w:val="ka-GE"/>
        </w:rPr>
      </w:pPr>
      <w:r w:rsidRPr="00087BFF">
        <w:rPr>
          <w:rFonts w:ascii="AcadNusx" w:hAnsi="AcadNusx"/>
          <w:b/>
          <w:sz w:val="20"/>
          <w:szCs w:val="20"/>
          <w:lang w:val="ka-GE"/>
        </w:rPr>
        <w:t xml:space="preserve"> </w:t>
      </w:r>
    </w:p>
    <w:p w14:paraId="67E84B69" w14:textId="77777777" w:rsidR="00E944F0" w:rsidRPr="00CA160C" w:rsidRDefault="00E944F0" w:rsidP="00E944F0">
      <w:pPr>
        <w:spacing w:after="0" w:line="240" w:lineRule="auto"/>
        <w:rPr>
          <w:rFonts w:ascii="Sylfaen" w:hAnsi="Sylfaen" w:cs="Sylfaen"/>
          <w:b/>
          <w:sz w:val="10"/>
          <w:szCs w:val="10"/>
          <w:lang w:val="ka-GE"/>
        </w:rPr>
      </w:pPr>
    </w:p>
    <w:p w14:paraId="0910274F" w14:textId="55CB0F26" w:rsidR="004B393A" w:rsidRPr="00E944F0" w:rsidRDefault="00E944F0" w:rsidP="004B393A">
      <w:pPr>
        <w:spacing w:after="0" w:line="240" w:lineRule="auto"/>
        <w:rPr>
          <w:rFonts w:ascii="Sylfaen" w:hAnsi="Sylfaen"/>
          <w:b/>
          <w:bCs/>
          <w:sz w:val="20"/>
          <w:szCs w:val="20"/>
          <w:u w:val="single"/>
          <w:lang w:val="ka-GE"/>
        </w:rPr>
      </w:pPr>
      <w:r w:rsidRPr="00483DF5">
        <w:rPr>
          <w:rFonts w:ascii="Sylfaen" w:hAnsi="Sylfaen"/>
          <w:b/>
          <w:sz w:val="20"/>
          <w:szCs w:val="20"/>
          <w:u w:val="single"/>
          <w:lang w:val="ka-GE"/>
        </w:rPr>
        <w:t>ლოტი</w:t>
      </w:r>
      <w:r>
        <w:rPr>
          <w:rFonts w:ascii="Sylfaen" w:hAnsi="Sylfaen"/>
          <w:b/>
          <w:sz w:val="20"/>
          <w:szCs w:val="20"/>
          <w:u w:val="single"/>
          <w:lang w:val="ka-GE"/>
        </w:rPr>
        <w:t>N1</w:t>
      </w:r>
      <w:r w:rsidRPr="00845F99">
        <w:rPr>
          <w:rFonts w:ascii="Sylfaen" w:hAnsi="Sylfaen"/>
          <w:b/>
          <w:bCs/>
          <w:sz w:val="20"/>
          <w:szCs w:val="20"/>
          <w:u w:val="single"/>
          <w:lang w:val="ka-GE"/>
        </w:rPr>
        <w:t xml:space="preserve"> მცირე მექანიზაციის </w:t>
      </w:r>
      <w:r>
        <w:rPr>
          <w:rFonts w:ascii="Sylfaen" w:hAnsi="Sylfaen"/>
          <w:b/>
          <w:bCs/>
          <w:sz w:val="20"/>
          <w:szCs w:val="20"/>
          <w:u w:val="single"/>
          <w:lang w:val="ka-GE"/>
        </w:rPr>
        <w:t>შეკეთება</w:t>
      </w:r>
    </w:p>
    <w:p w14:paraId="50A0704A" w14:textId="77777777" w:rsidR="00590522" w:rsidRDefault="00590522" w:rsidP="00CB730B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02085C80" w14:textId="48735F73" w:rsidR="00677E39" w:rsidRDefault="006267A2" w:rsidP="006267A2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ფასები წარმოდგენილი უნდა იყოს დანართი N1-ში მითითებული პოზიციების მიხედვით. </w:t>
      </w:r>
    </w:p>
    <w:p w14:paraId="25A60C41" w14:textId="309E70EB" w:rsidR="004D3679" w:rsidRDefault="004D3679" w:rsidP="00580531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569FC5D" w14:textId="7401BB54" w:rsidR="00B30838" w:rsidRDefault="00677E39" w:rsidP="00580531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დამატებითი ინფორმაცია გაიცემა</w:t>
      </w:r>
      <w:r w:rsidR="004D3679">
        <w:rPr>
          <w:rFonts w:ascii="Sylfaen" w:hAnsi="Sylfaen" w:cs="Sylfaen"/>
          <w:sz w:val="20"/>
          <w:szCs w:val="20"/>
          <w:lang w:val="ka-GE"/>
        </w:rPr>
        <w:t xml:space="preserve"> მითითებულ</w:t>
      </w:r>
      <w:r w:rsidR="008918CD">
        <w:rPr>
          <w:rFonts w:ascii="Sylfaen" w:hAnsi="Sylfaen" w:cs="Sylfaen"/>
          <w:sz w:val="20"/>
          <w:szCs w:val="20"/>
          <w:lang w:val="ka-GE"/>
        </w:rPr>
        <w:t>ი საკონტაქტო პირებისგან ელ. ფოსტაზე</w:t>
      </w:r>
      <w:r w:rsidR="004D3679">
        <w:rPr>
          <w:rFonts w:ascii="Sylfaen" w:hAnsi="Sylfaen" w:cs="Sylfaen"/>
          <w:sz w:val="20"/>
          <w:szCs w:val="20"/>
          <w:lang w:val="ka-GE"/>
        </w:rPr>
        <w:t xml:space="preserve"> დაკავშირების შემდეგ. </w:t>
      </w:r>
    </w:p>
    <w:p w14:paraId="380431E5" w14:textId="77777777" w:rsidR="00B47D4C" w:rsidRPr="00E65074" w:rsidRDefault="00B47D4C" w:rsidP="007B7D53">
      <w:pPr>
        <w:pStyle w:val="ListParagraph"/>
        <w:spacing w:after="0" w:line="360" w:lineRule="auto"/>
        <w:ind w:left="90"/>
        <w:jc w:val="both"/>
        <w:rPr>
          <w:rFonts w:ascii="Sylfaen" w:hAnsi="Sylfaen"/>
          <w:sz w:val="20"/>
          <w:szCs w:val="20"/>
          <w:lang w:val="ka-GE"/>
        </w:rPr>
      </w:pPr>
    </w:p>
    <w:p w14:paraId="13FAFD34" w14:textId="228955AC" w:rsidR="00237416" w:rsidRPr="00580531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E944F0">
        <w:rPr>
          <w:rFonts w:ascii="Sylfaen" w:hAnsi="Sylfaen"/>
          <w:b/>
          <w:sz w:val="20"/>
          <w:szCs w:val="20"/>
          <w:lang w:val="ka-GE"/>
        </w:rPr>
        <w:t>15 ოქტომბერი</w:t>
      </w:r>
      <w:r w:rsidR="008751D7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667B1F" w:rsidRPr="00580531">
        <w:rPr>
          <w:rFonts w:ascii="Sylfaen" w:hAnsi="Sylfaen"/>
          <w:b/>
          <w:sz w:val="20"/>
          <w:szCs w:val="20"/>
          <w:lang w:val="ka-GE"/>
        </w:rPr>
        <w:t>201</w:t>
      </w:r>
      <w:r w:rsidR="00C85757">
        <w:rPr>
          <w:rFonts w:ascii="Sylfaen" w:hAnsi="Sylfaen"/>
          <w:b/>
          <w:sz w:val="20"/>
          <w:szCs w:val="20"/>
          <w:lang w:val="ka-GE"/>
        </w:rPr>
        <w:t>8</w:t>
      </w:r>
      <w:r w:rsidR="00CB730B">
        <w:rPr>
          <w:rFonts w:ascii="AcadNusx" w:hAnsi="AcadNusx"/>
          <w:b/>
          <w:sz w:val="20"/>
          <w:szCs w:val="20"/>
          <w:lang w:val="ka-GE"/>
        </w:rPr>
        <w:t>, 17</w:t>
      </w:r>
      <w:r w:rsidR="008E16DA" w:rsidRPr="00580531">
        <w:rPr>
          <w:rFonts w:ascii="AcadNusx" w:hAnsi="AcadNusx"/>
          <w:b/>
          <w:sz w:val="20"/>
          <w:szCs w:val="20"/>
          <w:lang w:val="ka-GE"/>
        </w:rPr>
        <w:t>:00</w:t>
      </w:r>
      <w:r w:rsidR="00580531">
        <w:rPr>
          <w:rFonts w:ascii="Sylfaen" w:hAnsi="Sylfaen"/>
          <w:b/>
          <w:sz w:val="20"/>
          <w:szCs w:val="20"/>
          <w:lang w:val="ka-GE"/>
        </w:rPr>
        <w:t>.</w:t>
      </w:r>
    </w:p>
    <w:p w14:paraId="1ED073A8" w14:textId="08132E29" w:rsidR="00833770" w:rsidRPr="00580531" w:rsidRDefault="00E65074" w:rsidP="00580531">
      <w:p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580531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თით</w:t>
      </w:r>
      <w:r w:rsidR="00CB730B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კონკურსის ნომერი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85E11B0" w14:textId="17126661" w:rsidR="00833770" w:rsidRPr="002D06E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თარიღი</w:t>
      </w:r>
      <w:r>
        <w:rPr>
          <w:rFonts w:ascii="Sylfaen" w:hAnsi="Sylfaen"/>
          <w:sz w:val="20"/>
          <w:szCs w:val="20"/>
          <w:lang w:val="ka-GE"/>
        </w:rPr>
        <w:t>.</w:t>
      </w:r>
    </w:p>
    <w:p w14:paraId="3DBBC929" w14:textId="77777777" w:rsidR="00474D92" w:rsidRPr="00474D92" w:rsidRDefault="009C5EE2" w:rsidP="00580531">
      <w:pPr>
        <w:spacing w:after="0" w:line="360" w:lineRule="auto"/>
        <w:jc w:val="both"/>
        <w:rPr>
          <w:rFonts w:ascii="Sylfaen" w:hAnsi="Sylfaen"/>
          <w:sz w:val="20"/>
          <w:szCs w:val="20"/>
          <w:highlight w:val="yellow"/>
          <w:u w:val="single"/>
          <w:lang w:val="ka-GE"/>
        </w:rPr>
      </w:pP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წინადადება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წარმოდგენილი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უნდა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იყოს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შემდეგ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მისამართზე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: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ქ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.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თბილისი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კოსტავას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1 </w:t>
      </w:r>
      <w:r w:rsidRPr="00474D92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შესახვევი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 N 33</w:t>
      </w:r>
      <w:r w:rsidRPr="00474D92">
        <w:rPr>
          <w:rFonts w:ascii="Sylfaen" w:hAnsi="Sylfaen"/>
          <w:sz w:val="20"/>
          <w:szCs w:val="20"/>
          <w:highlight w:val="yellow"/>
          <w:u w:val="single"/>
        </w:rPr>
        <w:t xml:space="preserve"> GWP </w:t>
      </w: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>სათა</w:t>
      </w:r>
      <w:r w:rsidR="008918CD"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>ვ</w:t>
      </w:r>
      <w:r w:rsidR="00474D92"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 xml:space="preserve">ო ოფისში, სერვის ცენტრში. </w:t>
      </w:r>
    </w:p>
    <w:p w14:paraId="719B8BC2" w14:textId="59062FD3" w:rsidR="00A804C4" w:rsidRDefault="00474D92" w:rsidP="00580531">
      <w:pPr>
        <w:spacing w:after="0" w:line="360" w:lineRule="auto"/>
        <w:jc w:val="both"/>
        <w:rPr>
          <w:rFonts w:ascii="Sylfaen" w:hAnsi="Sylfaen"/>
          <w:sz w:val="20"/>
          <w:szCs w:val="20"/>
          <w:u w:val="single"/>
        </w:rPr>
      </w:pPr>
      <w:r w:rsidRPr="00474D92">
        <w:rPr>
          <w:rFonts w:ascii="Sylfaen" w:hAnsi="Sylfaen"/>
          <w:sz w:val="20"/>
          <w:szCs w:val="20"/>
          <w:highlight w:val="yellow"/>
          <w:u w:val="single"/>
          <w:lang w:val="ka-GE"/>
        </w:rPr>
        <w:t>წარმოდგენილი წინადადება შემომტანმა უნდა დაარეგისტრიროს ჩვენი სერვის ცენტრის ოპერატორთან, რომელიც შემდგომში განთავსდება სპეციალურ სატენერო ყუთში.</w:t>
      </w:r>
      <w:r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="00A804C4" w:rsidRPr="000B1C85">
        <w:rPr>
          <w:rFonts w:ascii="Sylfaen" w:hAnsi="Sylfaen"/>
          <w:sz w:val="20"/>
          <w:szCs w:val="20"/>
          <w:u w:val="single"/>
        </w:rPr>
        <w:t xml:space="preserve"> </w:t>
      </w:r>
    </w:p>
    <w:p w14:paraId="7AD5028F" w14:textId="5132ADFF" w:rsidR="004D3679" w:rsidRDefault="004D3679" w:rsidP="00580531">
      <w:pPr>
        <w:spacing w:after="0" w:line="360" w:lineRule="auto"/>
        <w:jc w:val="both"/>
        <w:rPr>
          <w:rFonts w:ascii="Sylfaen" w:hAnsi="Sylfaen"/>
          <w:sz w:val="20"/>
          <w:szCs w:val="20"/>
          <w:u w:val="single"/>
        </w:rPr>
      </w:pPr>
    </w:p>
    <w:p w14:paraId="3CE2F2F0" w14:textId="271090A8" w:rsidR="004D3679" w:rsidRPr="00677E39" w:rsidRDefault="004D3679" w:rsidP="00580531">
      <w:pPr>
        <w:spacing w:after="0" w:line="360" w:lineRule="auto"/>
        <w:jc w:val="both"/>
        <w:rPr>
          <w:rFonts w:ascii="Sylfaen" w:hAnsi="Sylfaen"/>
          <w:sz w:val="20"/>
          <w:szCs w:val="20"/>
          <w:u w:val="single"/>
          <w:lang w:val="ka-GE"/>
        </w:rPr>
      </w:pPr>
    </w:p>
    <w:p w14:paraId="18192F9A" w14:textId="2FEAA2BA" w:rsidR="003011B3" w:rsidRPr="00580531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ხელშეკრულების ტიპი</w:t>
      </w:r>
    </w:p>
    <w:p w14:paraId="4AA9B80D" w14:textId="3DA7C100" w:rsidR="00580531" w:rsidRDefault="006267A2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ფასები განიხილება პოზიციების მიხედვით. </w:t>
      </w:r>
      <w:r w:rsidR="00580531">
        <w:rPr>
          <w:rFonts w:ascii="Sylfaen" w:hAnsi="Sylfaen"/>
          <w:sz w:val="20"/>
          <w:szCs w:val="20"/>
          <w:lang w:val="ka-GE"/>
        </w:rPr>
        <w:t>ხელშეკრულება იქნება სრულ, ფიქსირებულ თ</w:t>
      </w:r>
      <w:r w:rsidR="00BE0965">
        <w:rPr>
          <w:rFonts w:ascii="Sylfaen" w:hAnsi="Sylfaen"/>
          <w:sz w:val="20"/>
          <w:szCs w:val="20"/>
          <w:lang w:val="ka-GE"/>
        </w:rPr>
        <w:t>ა</w:t>
      </w:r>
      <w:r>
        <w:rPr>
          <w:rFonts w:ascii="Sylfaen" w:hAnsi="Sylfaen"/>
          <w:sz w:val="20"/>
          <w:szCs w:val="20"/>
          <w:lang w:val="ka-GE"/>
        </w:rPr>
        <w:t>ნხაზე</w:t>
      </w:r>
      <w:r w:rsidR="00BA3DAD">
        <w:rPr>
          <w:rFonts w:ascii="Sylfaen" w:hAnsi="Sylfaen"/>
          <w:sz w:val="20"/>
          <w:szCs w:val="20"/>
          <w:lang w:val="ka-GE"/>
        </w:rPr>
        <w:t>.</w:t>
      </w:r>
    </w:p>
    <w:p w14:paraId="3B7F205D" w14:textId="1AFBC99C" w:rsidR="00580531" w:rsidRDefault="00580531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</w:p>
    <w:p w14:paraId="48721C38" w14:textId="695EAB99" w:rsidR="006267A2" w:rsidRDefault="006267A2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</w:p>
    <w:p w14:paraId="6FEA08BC" w14:textId="77777777" w:rsidR="006267A2" w:rsidRDefault="006267A2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</w:p>
    <w:p w14:paraId="1D47FA1D" w14:textId="77777777" w:rsidR="00F47570" w:rsidRPr="00580531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Pr="00580531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30919B2D"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>
        <w:rPr>
          <w:rFonts w:ascii="Sylfaen" w:hAnsi="Sylfaen"/>
          <w:b/>
          <w:sz w:val="20"/>
          <w:szCs w:val="20"/>
          <w:lang w:val="ka-GE"/>
        </w:rPr>
        <w:t>:</w:t>
      </w:r>
    </w:p>
    <w:p w14:paraId="5B8EBF69" w14:textId="37FEF461" w:rsidR="004B393A" w:rsidRPr="00445502" w:rsidRDefault="004B393A" w:rsidP="004B393A">
      <w:pPr>
        <w:spacing w:after="0" w:line="240" w:lineRule="auto"/>
        <w:rPr>
          <w:rFonts w:ascii="Sylfaen" w:hAnsi="Sylfaen"/>
          <w:sz w:val="20"/>
          <w:szCs w:val="20"/>
        </w:rPr>
      </w:pPr>
    </w:p>
    <w:p w14:paraId="0E52122A" w14:textId="77777777" w:rsidR="004B393A" w:rsidRPr="005E5AD8" w:rsidRDefault="004B393A" w:rsidP="004B393A">
      <w:pPr>
        <w:spacing w:after="0" w:line="240" w:lineRule="auto"/>
        <w:rPr>
          <w:rFonts w:ascii="Sylfaen" w:hAnsi="Sylfaen"/>
          <w:sz w:val="20"/>
          <w:szCs w:val="20"/>
        </w:rPr>
      </w:pPr>
      <w:r w:rsidRPr="009A1416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>
        <w:rPr>
          <w:rFonts w:ascii="Sylfaen" w:hAnsi="Sylfaen"/>
          <w:sz w:val="20"/>
          <w:szCs w:val="20"/>
          <w:lang w:val="ka-GE"/>
        </w:rPr>
        <w:t xml:space="preserve">ირაკლი </w:t>
      </w:r>
      <w:proofErr w:type="spellStart"/>
      <w:r>
        <w:rPr>
          <w:rFonts w:ascii="Sylfaen" w:hAnsi="Sylfaen"/>
          <w:sz w:val="20"/>
          <w:szCs w:val="20"/>
          <w:lang w:val="ka-GE"/>
        </w:rPr>
        <w:t>ფცქიალაძე</w:t>
      </w:r>
      <w:proofErr w:type="spellEnd"/>
      <w:r w:rsidRPr="004D607A">
        <w:rPr>
          <w:rFonts w:ascii="Sylfaen" w:hAnsi="Sylfaen"/>
          <w:sz w:val="20"/>
          <w:szCs w:val="20"/>
          <w:lang w:val="ka-GE"/>
        </w:rPr>
        <w:br/>
        <w:t>შპს „</w:t>
      </w:r>
      <w:proofErr w:type="spellStart"/>
      <w:r w:rsidRPr="004D607A">
        <w:rPr>
          <w:rFonts w:ascii="Sylfaen" w:hAnsi="Sylfaen"/>
          <w:sz w:val="20"/>
          <w:szCs w:val="20"/>
          <w:lang w:val="ka-GE"/>
        </w:rPr>
        <w:t>ჯორჯიან</w:t>
      </w:r>
      <w:proofErr w:type="spellEnd"/>
      <w:r w:rsidRPr="004D607A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4D607A">
        <w:rPr>
          <w:rFonts w:ascii="Sylfaen" w:hAnsi="Sylfaen"/>
          <w:sz w:val="20"/>
          <w:szCs w:val="20"/>
          <w:lang w:val="ka-GE"/>
        </w:rPr>
        <w:t>უოთერ</w:t>
      </w:r>
      <w:proofErr w:type="spellEnd"/>
      <w:r w:rsidRPr="004D607A">
        <w:rPr>
          <w:rFonts w:ascii="Sylfaen" w:hAnsi="Sylfaen"/>
          <w:sz w:val="20"/>
          <w:szCs w:val="20"/>
          <w:lang w:val="ka-GE"/>
        </w:rPr>
        <w:t xml:space="preserve"> ენდ </w:t>
      </w:r>
      <w:proofErr w:type="spellStart"/>
      <w:r w:rsidRPr="004D607A">
        <w:rPr>
          <w:rFonts w:ascii="Sylfaen" w:hAnsi="Sylfaen"/>
          <w:sz w:val="20"/>
          <w:szCs w:val="20"/>
          <w:lang w:val="ka-GE"/>
        </w:rPr>
        <w:t>ფაუერი</w:t>
      </w:r>
      <w:proofErr w:type="spellEnd"/>
      <w:r w:rsidRPr="004D607A">
        <w:rPr>
          <w:rFonts w:ascii="Sylfaen" w:hAnsi="Sylfaen"/>
          <w:sz w:val="20"/>
          <w:szCs w:val="20"/>
          <w:lang w:val="ka-GE"/>
        </w:rPr>
        <w:t>"</w:t>
      </w:r>
      <w:r w:rsidRPr="004D607A">
        <w:rPr>
          <w:rFonts w:ascii="Sylfaen" w:hAnsi="Sylfaen"/>
          <w:sz w:val="20"/>
          <w:szCs w:val="20"/>
          <w:lang w:val="ka-GE"/>
        </w:rPr>
        <w:br/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  <w:t xml:space="preserve">ელ. ფოსტა: </w:t>
      </w:r>
      <w:hyperlink r:id="rId8" w:history="1">
        <w:r w:rsidRPr="001A5240">
          <w:rPr>
            <w:rStyle w:val="Hyperlink"/>
            <w:sz w:val="20"/>
            <w:szCs w:val="20"/>
          </w:rPr>
          <w:t>iptskialadze@gwp.ge</w:t>
        </w:r>
      </w:hyperlink>
      <w:r>
        <w:rPr>
          <w:rFonts w:ascii="Sylfaen" w:hAnsi="Sylfaen"/>
          <w:sz w:val="20"/>
          <w:szCs w:val="20"/>
        </w:rPr>
        <w:t xml:space="preserve"> </w:t>
      </w:r>
    </w:p>
    <w:p w14:paraId="7D8F81C3" w14:textId="77777777" w:rsidR="004B393A" w:rsidRDefault="004B393A" w:rsidP="004B393A">
      <w:pPr>
        <w:spacing w:after="0" w:line="240" w:lineRule="auto"/>
        <w:rPr>
          <w:rFonts w:ascii="Sylfaen" w:hAnsi="Sylfaen"/>
          <w:sz w:val="20"/>
          <w:szCs w:val="20"/>
        </w:rPr>
      </w:pPr>
      <w:r w:rsidRPr="004D607A">
        <w:rPr>
          <w:rFonts w:ascii="Sylfaen" w:hAnsi="Sylfaen"/>
          <w:sz w:val="20"/>
          <w:szCs w:val="20"/>
          <w:lang w:val="ka-GE"/>
        </w:rPr>
        <w:t>ტელეფონი: +(995 322) 931111 (114</w:t>
      </w:r>
      <w:r>
        <w:rPr>
          <w:rFonts w:ascii="Sylfaen" w:hAnsi="Sylfaen"/>
          <w:sz w:val="20"/>
          <w:szCs w:val="20"/>
        </w:rPr>
        <w:t>9</w:t>
      </w:r>
      <w:r w:rsidRPr="004D607A">
        <w:rPr>
          <w:rFonts w:ascii="Sylfaen" w:hAnsi="Sylfaen"/>
          <w:sz w:val="20"/>
          <w:szCs w:val="20"/>
          <w:lang w:val="ka-GE"/>
        </w:rPr>
        <w:t xml:space="preserve">); </w:t>
      </w:r>
      <w:r w:rsidRPr="00FB116A">
        <w:rPr>
          <w:rFonts w:ascii="Sylfaen" w:hAnsi="Sylfaen"/>
          <w:sz w:val="20"/>
          <w:szCs w:val="20"/>
        </w:rPr>
        <w:t>59</w:t>
      </w:r>
      <w:r>
        <w:rPr>
          <w:rFonts w:ascii="Sylfaen" w:hAnsi="Sylfaen"/>
          <w:sz w:val="20"/>
          <w:szCs w:val="20"/>
        </w:rPr>
        <w:t>3 182252</w:t>
      </w:r>
    </w:p>
    <w:p w14:paraId="05721200" w14:textId="77777777" w:rsidR="004B393A" w:rsidRDefault="004B393A" w:rsidP="004B393A">
      <w:pPr>
        <w:spacing w:after="0" w:line="240" w:lineRule="auto"/>
        <w:rPr>
          <w:rFonts w:ascii="Sylfaen" w:hAnsi="Sylfaen"/>
          <w:sz w:val="20"/>
          <w:szCs w:val="20"/>
        </w:rPr>
      </w:pPr>
    </w:p>
    <w:p w14:paraId="04293CBB" w14:textId="77777777" w:rsidR="004B393A" w:rsidRPr="00FB5EA4" w:rsidRDefault="004B393A" w:rsidP="004B393A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9A1416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>
        <w:rPr>
          <w:rFonts w:ascii="Sylfaen" w:hAnsi="Sylfaen"/>
          <w:sz w:val="20"/>
          <w:szCs w:val="20"/>
          <w:lang w:val="ka-GE"/>
        </w:rPr>
        <w:t xml:space="preserve">გიორგი </w:t>
      </w:r>
      <w:proofErr w:type="spellStart"/>
      <w:r>
        <w:rPr>
          <w:rFonts w:ascii="Sylfaen" w:hAnsi="Sylfaen"/>
          <w:sz w:val="20"/>
          <w:szCs w:val="20"/>
          <w:lang w:val="ka-GE"/>
        </w:rPr>
        <w:t>ზაკალაშვილი</w:t>
      </w:r>
      <w:proofErr w:type="spellEnd"/>
      <w:r w:rsidRPr="004D607A">
        <w:rPr>
          <w:rFonts w:ascii="Sylfaen" w:hAnsi="Sylfaen"/>
          <w:sz w:val="20"/>
          <w:szCs w:val="20"/>
          <w:lang w:val="ka-GE"/>
        </w:rPr>
        <w:br/>
        <w:t>შპს „</w:t>
      </w:r>
      <w:proofErr w:type="spellStart"/>
      <w:r w:rsidRPr="004D607A">
        <w:rPr>
          <w:rFonts w:ascii="Sylfaen" w:hAnsi="Sylfaen"/>
          <w:sz w:val="20"/>
          <w:szCs w:val="20"/>
          <w:lang w:val="ka-GE"/>
        </w:rPr>
        <w:t>ჯორჯიან</w:t>
      </w:r>
      <w:proofErr w:type="spellEnd"/>
      <w:r w:rsidRPr="004D607A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4D607A">
        <w:rPr>
          <w:rFonts w:ascii="Sylfaen" w:hAnsi="Sylfaen"/>
          <w:sz w:val="20"/>
          <w:szCs w:val="20"/>
          <w:lang w:val="ka-GE"/>
        </w:rPr>
        <w:t>უოთერ</w:t>
      </w:r>
      <w:proofErr w:type="spellEnd"/>
      <w:r w:rsidRPr="004D607A">
        <w:rPr>
          <w:rFonts w:ascii="Sylfaen" w:hAnsi="Sylfaen"/>
          <w:sz w:val="20"/>
          <w:szCs w:val="20"/>
          <w:lang w:val="ka-GE"/>
        </w:rPr>
        <w:t xml:space="preserve"> ენდ </w:t>
      </w:r>
      <w:proofErr w:type="spellStart"/>
      <w:r w:rsidRPr="004D607A">
        <w:rPr>
          <w:rFonts w:ascii="Sylfaen" w:hAnsi="Sylfaen"/>
          <w:sz w:val="20"/>
          <w:szCs w:val="20"/>
          <w:lang w:val="ka-GE"/>
        </w:rPr>
        <w:t>ფაუერი</w:t>
      </w:r>
      <w:proofErr w:type="spellEnd"/>
      <w:r w:rsidRPr="004D607A">
        <w:rPr>
          <w:rFonts w:ascii="Sylfaen" w:hAnsi="Sylfaen"/>
          <w:sz w:val="20"/>
          <w:szCs w:val="20"/>
          <w:lang w:val="ka-GE"/>
        </w:rPr>
        <w:t>"</w:t>
      </w:r>
      <w:r w:rsidRPr="004D607A">
        <w:rPr>
          <w:rFonts w:ascii="Sylfaen" w:hAnsi="Sylfaen"/>
          <w:sz w:val="20"/>
          <w:szCs w:val="20"/>
          <w:lang w:val="ka-GE"/>
        </w:rPr>
        <w:br/>
        <w:t>მის.: თბილისი, კოსტავას I  შესახვევი, 33</w:t>
      </w:r>
      <w:r w:rsidRPr="004D607A">
        <w:rPr>
          <w:rFonts w:ascii="Sylfaen" w:hAnsi="Sylfaen"/>
          <w:sz w:val="20"/>
          <w:szCs w:val="20"/>
          <w:lang w:val="ka-GE"/>
        </w:rPr>
        <w:br/>
        <w:t xml:space="preserve">ელ. ფოსტა: </w:t>
      </w:r>
      <w:hyperlink r:id="rId9" w:history="1">
        <w:r w:rsidRPr="007A3176">
          <w:rPr>
            <w:rStyle w:val="Hyperlink"/>
            <w:sz w:val="20"/>
            <w:szCs w:val="20"/>
          </w:rPr>
          <w:t>gzakalashvili@gwp.ge</w:t>
        </w:r>
      </w:hyperlink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3D0B8449" w14:textId="77777777" w:rsidR="004B393A" w:rsidRPr="00496EF3" w:rsidRDefault="004B393A" w:rsidP="004B393A">
      <w:pPr>
        <w:spacing w:after="0" w:line="240" w:lineRule="auto"/>
        <w:rPr>
          <w:rFonts w:ascii="Sylfaen" w:hAnsi="Sylfaen"/>
          <w:sz w:val="20"/>
          <w:szCs w:val="20"/>
        </w:rPr>
      </w:pPr>
      <w:r w:rsidRPr="004D607A">
        <w:rPr>
          <w:rFonts w:ascii="Sylfaen" w:hAnsi="Sylfaen"/>
          <w:sz w:val="20"/>
          <w:szCs w:val="20"/>
          <w:lang w:val="ka-GE"/>
        </w:rPr>
        <w:t>ტელეფონი: +(995 322) 931111 (114</w:t>
      </w:r>
      <w:r>
        <w:rPr>
          <w:rFonts w:ascii="Sylfaen" w:hAnsi="Sylfaen"/>
          <w:sz w:val="20"/>
          <w:szCs w:val="20"/>
        </w:rPr>
        <w:t>6</w:t>
      </w:r>
      <w:r w:rsidRPr="004D607A">
        <w:rPr>
          <w:rFonts w:ascii="Sylfaen" w:hAnsi="Sylfaen"/>
          <w:sz w:val="20"/>
          <w:szCs w:val="20"/>
          <w:lang w:val="ka-GE"/>
        </w:rPr>
        <w:t>);</w:t>
      </w:r>
      <w:r>
        <w:rPr>
          <w:rFonts w:ascii="Sylfaen" w:hAnsi="Sylfaen"/>
          <w:sz w:val="20"/>
          <w:szCs w:val="20"/>
        </w:rPr>
        <w:t xml:space="preserve"> 577 588 111</w:t>
      </w:r>
    </w:p>
    <w:p w14:paraId="112D89DB" w14:textId="77777777" w:rsidR="00F47570" w:rsidRDefault="00F47570" w:rsidP="00F47570">
      <w:p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u w:val="single"/>
          <w:lang w:val="ka-GE"/>
        </w:rPr>
      </w:pPr>
    </w:p>
    <w:p w14:paraId="58D236C0" w14:textId="31E8204B" w:rsidR="00237416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0" w:name="_Toc454818556"/>
      <w:bookmarkEnd w:id="0"/>
    </w:p>
    <w:p w14:paraId="138B39FF" w14:textId="6A780BCB" w:rsidR="00734570" w:rsidRPr="009567A7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ტექნიკური დოკუმენტაცია:</w:t>
      </w:r>
    </w:p>
    <w:p w14:paraId="25C45157" w14:textId="77777777" w:rsidR="00F47570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</w:p>
    <w:p w14:paraId="3199BFF1" w14:textId="5F81B84E" w:rsidR="00E45E7B" w:rsidRPr="00110CCE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110CC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110CCE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0B35C1">
        <w:rPr>
          <w:rFonts w:ascii="AcadNusx" w:hAnsi="AcadNusx"/>
          <w:sz w:val="20"/>
          <w:szCs w:val="20"/>
          <w:lang w:val="ka-GE"/>
        </w:rPr>
        <w:t>;</w:t>
      </w:r>
    </w:p>
    <w:p w14:paraId="7953BA0A" w14:textId="4A25EC97"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Pr="000B35C1">
        <w:rPr>
          <w:rFonts w:ascii="AcadNusx" w:hAnsi="AcadNusx"/>
          <w:sz w:val="20"/>
          <w:szCs w:val="20"/>
          <w:lang w:val="ka-GE"/>
        </w:rPr>
        <w:t>.</w:t>
      </w:r>
    </w:p>
    <w:p w14:paraId="56F4524A" w14:textId="6FE77AF6" w:rsidR="0090279D" w:rsidRPr="00F47570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ფასების წარმოდგენა დასაშვებია მხოლოდ </w:t>
      </w:r>
      <w:r w:rsidRPr="00677E39">
        <w:rPr>
          <w:rFonts w:ascii="Sylfaen" w:hAnsi="Sylfaen"/>
          <w:b/>
          <w:sz w:val="20"/>
          <w:szCs w:val="20"/>
          <w:lang w:val="ka-GE"/>
        </w:rPr>
        <w:t>საქართველოს ეროვნულ ვალუტაში (ლარი).</w:t>
      </w:r>
      <w:r>
        <w:rPr>
          <w:rFonts w:ascii="Sylfaen" w:hAnsi="Sylfaen"/>
          <w:sz w:val="20"/>
          <w:szCs w:val="20"/>
          <w:lang w:val="ka-GE"/>
        </w:rPr>
        <w:t xml:space="preserve">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53ED7E7C" w14:textId="58CEEC6D" w:rsidR="00B47D4C" w:rsidRPr="00E45E7B" w:rsidRDefault="00E45E7B" w:rsidP="00CB736E">
      <w:pPr>
        <w:pStyle w:val="ListParagraph"/>
        <w:numPr>
          <w:ilvl w:val="1"/>
          <w:numId w:val="19"/>
        </w:numPr>
        <w:jc w:val="both"/>
        <w:rPr>
          <w:lang w:val="es-MX"/>
        </w:rPr>
      </w:pPr>
      <w:r w:rsidRPr="00E45E7B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>
        <w:rPr>
          <w:rFonts w:ascii="Sylfaen" w:hAnsi="Sylfaen"/>
          <w:sz w:val="20"/>
          <w:szCs w:val="20"/>
          <w:lang w:val="ka-GE"/>
        </w:rPr>
        <w:t>30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E45E7B">
        <w:rPr>
          <w:rFonts w:ascii="AcadNusx" w:hAnsi="AcadNusx"/>
          <w:sz w:val="20"/>
          <w:szCs w:val="20"/>
          <w:lang w:val="ka-GE"/>
        </w:rPr>
        <w:t>(</w:t>
      </w:r>
      <w:r w:rsidR="00B5452A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E45E7B">
        <w:rPr>
          <w:rFonts w:ascii="AcadNusx" w:hAnsi="AcadNusx"/>
          <w:sz w:val="20"/>
          <w:szCs w:val="20"/>
          <w:lang w:val="ka-GE"/>
        </w:rPr>
        <w:t>)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BB0F01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E45E7B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591A4A77" w14:textId="4802DD7F" w:rsidR="0090279D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კონკურსის ნომერი. </w:t>
      </w:r>
    </w:p>
    <w:p w14:paraId="511A5F38" w14:textId="6E1BE315" w:rsidR="00B30838" w:rsidRDefault="00B30838" w:rsidP="00B30838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154760C7" w14:textId="6D927876" w:rsidR="00B30838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შპს „ჯორჯიან უოთერ ენდ ფაუერი“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შპს „ჯორჯიან უოთერ ენდ ფაუერი“ არ არის </w:t>
      </w:r>
      <w:r>
        <w:rPr>
          <w:rFonts w:ascii="Sylfaen" w:hAnsi="Sylfaen"/>
          <w:sz w:val="20"/>
          <w:szCs w:val="20"/>
          <w:lang w:val="ka-GE"/>
        </w:rPr>
        <w:lastRenderedPageBreak/>
        <w:t>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34F9C54A" w:rsidR="00B30838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იტოვებს უფლებას გადაამოწმოს პრეტენდენტებისგან მიღ</w:t>
      </w:r>
      <w:r w:rsidR="00E33A8F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1653AB23" w:rsidR="00B30838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გთხოვთ გაითვალისწინოთ, რომ შპს „ჯორჯიან უოთერ ენდ ფაუერი“ არ მიიღბს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18"/>
          <w:szCs w:val="18"/>
          <w:lang w:val="ka-GE"/>
        </w:rPr>
      </w:pPr>
    </w:p>
    <w:p w14:paraId="22D92BCB" w14:textId="704A1496" w:rsidR="000202A5" w:rsidRPr="000202A5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18"/>
          <w:szCs w:val="18"/>
          <w:lang w:val="es-MX"/>
        </w:rPr>
      </w:pPr>
      <w:r w:rsidRPr="000202A5">
        <w:rPr>
          <w:rFonts w:ascii="Sylfaen" w:hAnsi="Sylfaen"/>
          <w:b/>
          <w:i/>
          <w:sz w:val="18"/>
          <w:szCs w:val="18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„ჯორჯიან უოთერ ენდ ფაუერის“ მხრიდან.</w:t>
      </w:r>
    </w:p>
    <w:p w14:paraId="4CF10B4F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027901A9" w14:textId="2FD657BF" w:rsidR="000202A5" w:rsidRP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34D31B4B" w14:textId="77777777" w:rsidR="00A50438" w:rsidRPr="008978B9" w:rsidRDefault="00A50438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14:paraId="21CAE44A" w14:textId="402F66C7" w:rsidR="00A50438" w:rsidRPr="00B5452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bookmarkStart w:id="1" w:name="_Toc454818559"/>
      <w:r w:rsidRPr="00B5452A">
        <w:rPr>
          <w:rFonts w:ascii="Sylfaen" w:hAnsi="Sylfaen"/>
          <w:b/>
          <w:sz w:val="20"/>
          <w:szCs w:val="20"/>
          <w:u w:val="single"/>
          <w:lang w:val="ka-GE"/>
        </w:rPr>
        <w:t>ანგარიშწორებისა და თანამშრომლობის პირობები:</w:t>
      </w:r>
      <w:bookmarkEnd w:id="1"/>
    </w:p>
    <w:p w14:paraId="7FA4AEC4" w14:textId="4FCF6EEE" w:rsidR="00833770" w:rsidRPr="00BB446B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B5452A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ფაქტიურად სრულად ან ეტაპობრივად მიწოდებული </w:t>
      </w:r>
      <w:r w:rsidR="00D57017">
        <w:rPr>
          <w:rFonts w:ascii="Sylfaen" w:hAnsi="Sylfaen"/>
          <w:sz w:val="20"/>
          <w:szCs w:val="20"/>
          <w:lang w:val="ka-GE"/>
        </w:rPr>
        <w:t>საქონლის</w:t>
      </w:r>
      <w:r w:rsidRPr="00B5452A">
        <w:rPr>
          <w:rFonts w:ascii="Sylfaen" w:hAnsi="Sylfaen"/>
          <w:sz w:val="20"/>
          <w:szCs w:val="20"/>
          <w:lang w:val="ka-GE"/>
        </w:rPr>
        <w:t xml:space="preserve"> შესა</w:t>
      </w:r>
      <w:r w:rsidR="00D57017">
        <w:rPr>
          <w:rFonts w:ascii="Sylfaen" w:hAnsi="Sylfaen"/>
          <w:sz w:val="20"/>
          <w:szCs w:val="20"/>
          <w:lang w:val="ka-GE"/>
        </w:rPr>
        <w:t xml:space="preserve">ბამისად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B5452A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B5452A">
        <w:rPr>
          <w:rFonts w:ascii="Sylfaen" w:hAnsi="Sylfaen"/>
          <w:sz w:val="20"/>
          <w:szCs w:val="20"/>
          <w:lang w:val="ka-GE"/>
        </w:rPr>
        <w:t>თ</w:t>
      </w:r>
      <w:r w:rsidRPr="00B5452A">
        <w:rPr>
          <w:rFonts w:ascii="Sylfaen" w:hAnsi="Sylfaen"/>
          <w:sz w:val="20"/>
          <w:szCs w:val="20"/>
          <w:lang w:val="ka-GE"/>
        </w:rPr>
        <w:t xml:space="preserve">. </w:t>
      </w:r>
    </w:p>
    <w:p w14:paraId="63DF7F8B" w14:textId="56E30F51" w:rsidR="00BB446B" w:rsidRDefault="00BB446B" w:rsidP="00BB446B">
      <w:p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</w:p>
    <w:p w14:paraId="5FCF7A74" w14:textId="4A96AC55" w:rsidR="00BB446B" w:rsidRDefault="00BB446B" w:rsidP="00BB446B">
      <w:p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</w:p>
    <w:p w14:paraId="115E1F89" w14:textId="77777777" w:rsidR="00BB446B" w:rsidRPr="00BB446B" w:rsidRDefault="00BB446B" w:rsidP="00BB446B">
      <w:p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</w:p>
    <w:p w14:paraId="44D22361" w14:textId="55685CD1" w:rsidR="00833770" w:rsidRPr="00AE4033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  <w:r w:rsidR="00A50438" w:rsidRPr="00AE4033">
        <w:rPr>
          <w:rFonts w:ascii="AcadNusx" w:hAnsi="AcadNusx"/>
          <w:b/>
          <w:sz w:val="24"/>
          <w:szCs w:val="24"/>
        </w:rPr>
        <w:t xml:space="preserve"> </w:t>
      </w:r>
      <w:r w:rsidR="00F46AB9" w:rsidRPr="00AE4033">
        <w:rPr>
          <w:rFonts w:ascii="AcadNusx" w:hAnsi="AcadNusx"/>
          <w:b/>
          <w:sz w:val="24"/>
          <w:szCs w:val="24"/>
        </w:rPr>
        <w:t xml:space="preserve"> </w:t>
      </w:r>
    </w:p>
    <w:p w14:paraId="0B35414A" w14:textId="7413A1D4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14:paraId="790C6457" w14:textId="58F64616" w:rsidR="004A3BD8" w:rsidRPr="00677E3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>კომერციული წინადადება, რომელიც უნდა მოიცავდეს შესყიდვის ღირებულებას;</w:t>
      </w:r>
      <w:r w:rsidR="004D3679" w:rsidRPr="00677E39">
        <w:rPr>
          <w:rFonts w:ascii="Sylfaen" w:hAnsi="Sylfaen"/>
          <w:b/>
          <w:sz w:val="20"/>
          <w:szCs w:val="20"/>
          <w:lang w:val="ka-GE"/>
        </w:rPr>
        <w:t xml:space="preserve"> მოწოდების ვადას; </w:t>
      </w:r>
    </w:p>
    <w:p w14:paraId="6A8824DD" w14:textId="6C23804D" w:rsidR="004A3BD8" w:rsidRPr="00677E3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>კომპანიის სრული რეკვიზიტები;</w:t>
      </w:r>
    </w:p>
    <w:p w14:paraId="28FDEFBA" w14:textId="1BB6A69F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>ამონაწერი სამეწარმეო რეესტრიდან;</w:t>
      </w:r>
    </w:p>
    <w:p w14:paraId="2D622176" w14:textId="7BD4EFDD" w:rsidR="008918CD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677E39">
        <w:rPr>
          <w:rFonts w:ascii="Sylfaen" w:hAnsi="Sylfaen"/>
          <w:b/>
          <w:sz w:val="20"/>
          <w:szCs w:val="20"/>
          <w:lang w:val="ka-GE"/>
        </w:rPr>
        <w:t>უკანასკნ</w:t>
      </w:r>
      <w:bookmarkStart w:id="2" w:name="_GoBack"/>
      <w:bookmarkEnd w:id="2"/>
      <w:r w:rsidRPr="00677E39">
        <w:rPr>
          <w:rFonts w:ascii="Sylfaen" w:hAnsi="Sylfaen"/>
          <w:b/>
          <w:sz w:val="20"/>
          <w:szCs w:val="20"/>
          <w:lang w:val="ka-GE"/>
        </w:rPr>
        <w:t xml:space="preserve">ელი 2 წლის განმავლობაში ანალოგიური  </w:t>
      </w:r>
      <w:r w:rsidR="00677E39">
        <w:rPr>
          <w:rFonts w:ascii="Sylfaen" w:hAnsi="Sylfaen"/>
          <w:b/>
          <w:sz w:val="20"/>
          <w:szCs w:val="20"/>
          <w:lang w:val="ka-GE"/>
        </w:rPr>
        <w:t>საქონლის მიწოდების გამოცდილება</w:t>
      </w:r>
    </w:p>
    <w:p w14:paraId="58F24ABF" w14:textId="77777777" w:rsidR="00282AB3" w:rsidRPr="00320BB0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lastRenderedPageBreak/>
        <w:t xml:space="preserve">ტენდერის დოკუმენტაციაში თანდართული დოკუმენტის „ტენდერის განაცხადის“ ხელმოწერილი ვერსია. (აღნიშნული დოკუმენტის ხელმოწერილი 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>ვერსიის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 xml:space="preserve"> წარმოდგენის გარეშე თქვენი წინადადება არ განიხილება)</w:t>
      </w:r>
    </w:p>
    <w:p w14:paraId="3302F310" w14:textId="77777777" w:rsidR="00282AB3" w:rsidRPr="00677E39" w:rsidRDefault="00282AB3" w:rsidP="00282AB3">
      <w:pPr>
        <w:pStyle w:val="ListParagraph"/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02753194" w14:textId="77777777" w:rsidR="00B5452A" w:rsidRPr="00B5452A" w:rsidRDefault="00B5452A" w:rsidP="00B5452A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01CFCB87" w14:textId="77777777" w:rsidR="00C40C8C" w:rsidRDefault="00C40C8C" w:rsidP="00C01CD2">
      <w:pPr>
        <w:spacing w:after="0" w:line="360" w:lineRule="auto"/>
        <w:jc w:val="both"/>
        <w:rPr>
          <w:rFonts w:ascii="AcadNusx" w:eastAsiaTheme="minorHAnsi" w:hAnsi="AcadNusx"/>
          <w:sz w:val="20"/>
          <w:szCs w:val="20"/>
        </w:rPr>
      </w:pPr>
    </w:p>
    <w:p w14:paraId="1BBFACC6" w14:textId="3AD533BF" w:rsidR="007C482E" w:rsidRPr="009567A7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საგარანტიო პერიოდი</w:t>
      </w:r>
    </w:p>
    <w:p w14:paraId="2353DA49" w14:textId="7F5D31D4" w:rsidR="00A50438" w:rsidRPr="00711C86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მოწოდებული საქონლის</w:t>
      </w:r>
      <w:r w:rsidR="002319CA">
        <w:rPr>
          <w:rFonts w:ascii="Sylfaen" w:hAnsi="Sylfaen"/>
          <w:sz w:val="20"/>
          <w:szCs w:val="20"/>
          <w:lang w:val="ka-GE"/>
        </w:rPr>
        <w:t xml:space="preserve"> საგარანტიო ვადა განისაზღვრება </w:t>
      </w:r>
      <w:r w:rsidR="00E33A8F">
        <w:rPr>
          <w:rFonts w:ascii="Sylfaen" w:hAnsi="Sylfaen"/>
          <w:sz w:val="20"/>
          <w:szCs w:val="20"/>
          <w:lang w:val="ka-GE"/>
        </w:rPr>
        <w:t>საქონლის მოწოდებიდან</w:t>
      </w:r>
      <w:r w:rsidR="002319CA">
        <w:rPr>
          <w:rFonts w:ascii="Sylfaen" w:hAnsi="Sylfaen"/>
          <w:sz w:val="20"/>
          <w:szCs w:val="20"/>
          <w:lang w:val="ka-GE"/>
        </w:rPr>
        <w:t xml:space="preserve"> </w:t>
      </w:r>
      <w:r w:rsidR="00E33A8F">
        <w:rPr>
          <w:rFonts w:ascii="Sylfaen" w:hAnsi="Sylfaen"/>
          <w:sz w:val="20"/>
          <w:szCs w:val="20"/>
          <w:lang w:val="ka-GE"/>
        </w:rPr>
        <w:t>24</w:t>
      </w:r>
      <w:r w:rsidR="00C40C8C" w:rsidRPr="006A256D">
        <w:rPr>
          <w:rFonts w:ascii="AcadNusx" w:hAnsi="AcadNusx"/>
          <w:sz w:val="20"/>
          <w:szCs w:val="20"/>
          <w:lang w:val="ka-GE"/>
        </w:rPr>
        <w:t xml:space="preserve"> (</w:t>
      </w:r>
      <w:r w:rsidR="00E33A8F">
        <w:rPr>
          <w:rFonts w:ascii="Sylfaen" w:hAnsi="Sylfaen"/>
          <w:sz w:val="20"/>
          <w:szCs w:val="20"/>
          <w:lang w:val="ka-GE"/>
        </w:rPr>
        <w:t>ოცდაოთხი</w:t>
      </w:r>
      <w:r w:rsidR="000C3223" w:rsidRPr="006A256D">
        <w:rPr>
          <w:rFonts w:ascii="Sylfaen" w:hAnsi="Sylfaen"/>
          <w:sz w:val="20"/>
          <w:szCs w:val="20"/>
          <w:lang w:val="ka-GE"/>
        </w:rPr>
        <w:t>)</w:t>
      </w:r>
      <w:r w:rsidR="00C40C8C" w:rsidRPr="006A256D">
        <w:rPr>
          <w:rFonts w:ascii="AcadNusx" w:hAnsi="AcadNusx"/>
          <w:sz w:val="20"/>
          <w:szCs w:val="20"/>
          <w:lang w:val="ka-GE"/>
        </w:rPr>
        <w:t xml:space="preserve"> </w:t>
      </w:r>
      <w:r w:rsidR="00E33A8F">
        <w:rPr>
          <w:rFonts w:ascii="Sylfaen" w:hAnsi="Sylfaen"/>
          <w:sz w:val="20"/>
          <w:szCs w:val="20"/>
          <w:lang w:val="ka-GE"/>
        </w:rPr>
        <w:t>თვის</w:t>
      </w:r>
      <w:r w:rsidR="000B5D0F">
        <w:rPr>
          <w:rFonts w:ascii="Sylfaen" w:hAnsi="Sylfaen"/>
          <w:sz w:val="20"/>
          <w:szCs w:val="20"/>
          <w:lang w:val="ka-GE"/>
        </w:rPr>
        <w:t xml:space="preserve"> ვადით</w:t>
      </w:r>
      <w:r w:rsidR="00C40C8C" w:rsidRPr="002319CA">
        <w:rPr>
          <w:rFonts w:ascii="AcadNusx" w:hAnsi="AcadNusx"/>
          <w:sz w:val="20"/>
          <w:szCs w:val="20"/>
          <w:lang w:val="ka-GE"/>
        </w:rPr>
        <w:t>.</w:t>
      </w:r>
    </w:p>
    <w:p w14:paraId="46DDABA7" w14:textId="77777777" w:rsidR="00711C86" w:rsidRPr="002319CA" w:rsidRDefault="00711C86" w:rsidP="00711C86">
      <w:pPr>
        <w:pStyle w:val="ListParagraph"/>
        <w:spacing w:after="0" w:line="360" w:lineRule="auto"/>
        <w:ind w:left="709"/>
        <w:jc w:val="both"/>
        <w:rPr>
          <w:rFonts w:ascii="AcadNusx" w:hAnsi="AcadNusx"/>
          <w:sz w:val="20"/>
          <w:szCs w:val="20"/>
          <w:lang w:val="ka-GE"/>
        </w:rPr>
      </w:pPr>
    </w:p>
    <w:p w14:paraId="4B6F39B4" w14:textId="77777777" w:rsidR="00AF56A2" w:rsidRPr="00AF56A2" w:rsidRDefault="00AF56A2" w:rsidP="00CB730B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AF56A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AF56A2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4391DD78" w14:textId="48DC659B" w:rsidR="00C01CD2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</w:t>
      </w:r>
      <w:r w:rsidR="00BA3DAD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>
        <w:rPr>
          <w:rFonts w:ascii="Sylfaen" w:eastAsiaTheme="minorHAnsi" w:hAnsi="Sylfaen"/>
          <w:sz w:val="20"/>
          <w:szCs w:val="20"/>
          <w:lang w:val="ka-GE"/>
        </w:rPr>
        <w:t xml:space="preserve">პირობების შესაბამისად. </w:t>
      </w:r>
    </w:p>
    <w:p w14:paraId="4DEA0E06" w14:textId="77777777" w:rsidR="00C01CD2" w:rsidRPr="00C40C8C" w:rsidRDefault="00C01CD2" w:rsidP="00C40C8C">
      <w:pPr>
        <w:spacing w:after="0" w:line="360" w:lineRule="auto"/>
        <w:ind w:left="270"/>
        <w:jc w:val="both"/>
        <w:rPr>
          <w:rFonts w:ascii="Sylfaen" w:hAnsi="Sylfaen"/>
          <w:sz w:val="20"/>
          <w:szCs w:val="20"/>
        </w:rPr>
      </w:pPr>
    </w:p>
    <w:p w14:paraId="2728D652" w14:textId="477890C6" w:rsidR="00110CCE" w:rsidRPr="00D20CC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7777777" w:rsidR="006C1436" w:rsidRP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6C143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586C84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586C84">
        <w:rPr>
          <w:rFonts w:ascii="AcadNusx" w:eastAsiaTheme="minorHAnsi" w:hAnsi="AcadNusx"/>
          <w:i/>
          <w:sz w:val="20"/>
          <w:szCs w:val="20"/>
        </w:rPr>
        <w:t>/</w:t>
      </w:r>
      <w:r w:rsidR="00586C84" w:rsidRPr="00586C84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586C84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32C38A79" w:rsidR="003C6F22" w:rsidRDefault="00B5452A" w:rsidP="00667B1F">
      <w:pPr>
        <w:rPr>
          <w:rFonts w:ascii="Sylfaen" w:hAnsi="Sylfaen"/>
          <w:i/>
          <w:iCs/>
          <w:sz w:val="20"/>
          <w:szCs w:val="20"/>
          <w:lang w:val="ka-GE"/>
        </w:rPr>
      </w:pPr>
      <w:proofErr w:type="spellStart"/>
      <w:r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 </w:t>
      </w:r>
      <w:r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p w14:paraId="12A4024D" w14:textId="7D1FAC5C" w:rsidR="00BA3DAD" w:rsidRDefault="00BA3DAD" w:rsidP="00667B1F">
      <w:pPr>
        <w:rPr>
          <w:rFonts w:ascii="Sylfaen" w:hAnsi="Sylfaen"/>
          <w:i/>
          <w:iCs/>
          <w:sz w:val="20"/>
          <w:szCs w:val="20"/>
          <w:lang w:val="ka-GE"/>
        </w:rPr>
      </w:pPr>
    </w:p>
    <w:p w14:paraId="432431FE" w14:textId="02FCDD9E" w:rsidR="00BA3DAD" w:rsidRDefault="00BA3DAD" w:rsidP="00667B1F">
      <w:pPr>
        <w:rPr>
          <w:rFonts w:ascii="Sylfaen" w:hAnsi="Sylfaen"/>
          <w:i/>
          <w:iCs/>
          <w:sz w:val="20"/>
          <w:szCs w:val="20"/>
          <w:lang w:val="ka-GE"/>
        </w:rPr>
      </w:pPr>
    </w:p>
    <w:p w14:paraId="39CEAC59" w14:textId="5488A957" w:rsidR="00BA3DAD" w:rsidRDefault="00BA3DAD" w:rsidP="00667B1F">
      <w:pPr>
        <w:rPr>
          <w:rFonts w:ascii="Sylfaen" w:hAnsi="Sylfaen"/>
          <w:i/>
          <w:iCs/>
          <w:sz w:val="20"/>
          <w:szCs w:val="20"/>
          <w:lang w:val="ka-GE"/>
        </w:rPr>
      </w:pPr>
    </w:p>
    <w:sectPr w:rsidR="00BA3DAD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53FCC" w14:textId="77777777" w:rsidR="00DF7F5A" w:rsidRDefault="00DF7F5A" w:rsidP="007902EA">
      <w:pPr>
        <w:spacing w:after="0" w:line="240" w:lineRule="auto"/>
      </w:pPr>
      <w:r>
        <w:separator/>
      </w:r>
    </w:p>
  </w:endnote>
  <w:endnote w:type="continuationSeparator" w:id="0">
    <w:p w14:paraId="32C27932" w14:textId="77777777" w:rsidR="00DF7F5A" w:rsidRDefault="00DF7F5A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4BB184B1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4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10011" w14:textId="77777777" w:rsidR="00DF7F5A" w:rsidRDefault="00DF7F5A" w:rsidP="007902EA">
      <w:pPr>
        <w:spacing w:after="0" w:line="240" w:lineRule="auto"/>
      </w:pPr>
      <w:r>
        <w:separator/>
      </w:r>
    </w:p>
  </w:footnote>
  <w:footnote w:type="continuationSeparator" w:id="0">
    <w:p w14:paraId="0AFEE0D1" w14:textId="77777777" w:rsidR="00DF7F5A" w:rsidRDefault="00DF7F5A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C763" w14:textId="746AC50A" w:rsidR="004A3BD8" w:rsidRPr="005F0E4B" w:rsidRDefault="004A3BD8" w:rsidP="00E944F0">
    <w:pPr>
      <w:spacing w:after="0" w:line="360" w:lineRule="auto"/>
      <w:jc w:val="right"/>
      <w:rPr>
        <w:rFonts w:ascii="Sylfaen" w:hAnsi="Sylfaen"/>
        <w:b/>
        <w:bCs/>
        <w:sz w:val="18"/>
        <w:szCs w:val="18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44F0" w:rsidRPr="00E944F0">
      <w:rPr>
        <w:rFonts w:ascii="Sylfaen" w:hAnsi="Sylfaen"/>
        <w:b/>
        <w:bCs/>
        <w:sz w:val="18"/>
        <w:szCs w:val="18"/>
        <w:lang w:val="ka-GE"/>
      </w:rPr>
      <w:t>კონკურსი მცირე მექანიზაციის შეკეთების მომსახურეობის  შესყიდვაზე</w:t>
    </w:r>
  </w:p>
  <w:p w14:paraId="2405FA22" w14:textId="4901D4D2" w:rsidR="004A3BD8" w:rsidRPr="00D30223" w:rsidRDefault="001816C9" w:rsidP="001816C9">
    <w:pPr>
      <w:tabs>
        <w:tab w:val="left" w:pos="7515"/>
        <w:tab w:val="right" w:pos="9729"/>
      </w:tabs>
      <w:spacing w:line="240" w:lineRule="auto"/>
      <w:rPr>
        <w:rFonts w:ascii="Sylfaen" w:hAnsi="Sylfaen"/>
        <w:b/>
        <w:bCs/>
        <w:sz w:val="18"/>
        <w:szCs w:val="18"/>
        <w:lang w:val="ka-GE"/>
      </w:rPr>
    </w:pPr>
    <w:r>
      <w:rPr>
        <w:rFonts w:ascii="Sylfaen" w:hAnsi="Sylfaen"/>
        <w:b/>
        <w:sz w:val="18"/>
        <w:szCs w:val="18"/>
        <w:lang w:val="ka-GE"/>
      </w:rPr>
      <w:tab/>
    </w:r>
    <w:r>
      <w:rPr>
        <w:rFonts w:ascii="Sylfaen" w:hAnsi="Sylfaen"/>
        <w:b/>
        <w:sz w:val="18"/>
        <w:szCs w:val="18"/>
        <w:lang w:val="ka-GE"/>
      </w:rPr>
      <w:tab/>
    </w:r>
    <w:r w:rsidR="004A3BD8" w:rsidRPr="00AE4033">
      <w:rPr>
        <w:rFonts w:ascii="Sylfaen" w:hAnsi="Sylfaen"/>
        <w:b/>
        <w:sz w:val="18"/>
        <w:szCs w:val="18"/>
        <w:lang w:val="ka-GE"/>
      </w:rPr>
      <w:t>№</w:t>
    </w:r>
    <w:r w:rsidR="004A3BD8" w:rsidRPr="00AE4033">
      <w:rPr>
        <w:rFonts w:ascii="Sylfaen" w:hAnsi="Sylfaen"/>
        <w:b/>
        <w:sz w:val="18"/>
        <w:szCs w:val="18"/>
      </w:rPr>
      <w:t xml:space="preserve"> </w:t>
    </w:r>
    <w:r w:rsidR="00E944F0">
      <w:rPr>
        <w:rFonts w:ascii="Sylfaen" w:hAnsi="Sylfaen" w:cs="Sylfaen"/>
        <w:b/>
        <w:sz w:val="20"/>
        <w:szCs w:val="20"/>
        <w:lang w:val="ka-GE"/>
      </w:rPr>
      <w:t>074</w:t>
    </w:r>
    <w:r w:rsidR="007778CE">
      <w:rPr>
        <w:rFonts w:ascii="Sylfaen" w:hAnsi="Sylfaen" w:cs="Sylfaen"/>
        <w:b/>
        <w:sz w:val="20"/>
        <w:szCs w:val="20"/>
        <w:lang w:val="ka-GE"/>
      </w:rPr>
      <w:t>-</w:t>
    </w:r>
    <w:r w:rsidR="00394070">
      <w:rPr>
        <w:rFonts w:ascii="Sylfaen" w:hAnsi="Sylfaen" w:cs="Sylfaen"/>
        <w:b/>
        <w:sz w:val="20"/>
        <w:szCs w:val="20"/>
        <w:lang w:val="en-GB"/>
      </w:rPr>
      <w:t>BID-18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5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57C5"/>
    <w:rsid w:val="000202A5"/>
    <w:rsid w:val="00026B30"/>
    <w:rsid w:val="00027D70"/>
    <w:rsid w:val="00031452"/>
    <w:rsid w:val="00046082"/>
    <w:rsid w:val="0004786C"/>
    <w:rsid w:val="00051E54"/>
    <w:rsid w:val="0005435C"/>
    <w:rsid w:val="00064AB9"/>
    <w:rsid w:val="00076840"/>
    <w:rsid w:val="00081D42"/>
    <w:rsid w:val="00087BFF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16C9"/>
    <w:rsid w:val="00185C9D"/>
    <w:rsid w:val="00194044"/>
    <w:rsid w:val="001A31B2"/>
    <w:rsid w:val="001B0D00"/>
    <w:rsid w:val="001B6BD5"/>
    <w:rsid w:val="001B740A"/>
    <w:rsid w:val="001B75E0"/>
    <w:rsid w:val="001C112D"/>
    <w:rsid w:val="001C2BF2"/>
    <w:rsid w:val="001D3B12"/>
    <w:rsid w:val="001E0606"/>
    <w:rsid w:val="00202451"/>
    <w:rsid w:val="00203777"/>
    <w:rsid w:val="002056E8"/>
    <w:rsid w:val="00207B93"/>
    <w:rsid w:val="0021503D"/>
    <w:rsid w:val="00216B88"/>
    <w:rsid w:val="002319CA"/>
    <w:rsid w:val="00237416"/>
    <w:rsid w:val="00241768"/>
    <w:rsid w:val="00244493"/>
    <w:rsid w:val="002468A9"/>
    <w:rsid w:val="0025658B"/>
    <w:rsid w:val="002568CE"/>
    <w:rsid w:val="00257F36"/>
    <w:rsid w:val="00266CA0"/>
    <w:rsid w:val="00275958"/>
    <w:rsid w:val="002778A0"/>
    <w:rsid w:val="002826AE"/>
    <w:rsid w:val="00282AB3"/>
    <w:rsid w:val="0029272A"/>
    <w:rsid w:val="002B6635"/>
    <w:rsid w:val="002B6F69"/>
    <w:rsid w:val="002C066E"/>
    <w:rsid w:val="002C21C7"/>
    <w:rsid w:val="002D06EE"/>
    <w:rsid w:val="002D1E74"/>
    <w:rsid w:val="002D611B"/>
    <w:rsid w:val="002F575A"/>
    <w:rsid w:val="003011B3"/>
    <w:rsid w:val="00302948"/>
    <w:rsid w:val="00303697"/>
    <w:rsid w:val="00316C88"/>
    <w:rsid w:val="00320878"/>
    <w:rsid w:val="0033101C"/>
    <w:rsid w:val="00356255"/>
    <w:rsid w:val="00357317"/>
    <w:rsid w:val="003573F4"/>
    <w:rsid w:val="003620A2"/>
    <w:rsid w:val="00363DE1"/>
    <w:rsid w:val="00385373"/>
    <w:rsid w:val="003859BA"/>
    <w:rsid w:val="00387AB5"/>
    <w:rsid w:val="00394070"/>
    <w:rsid w:val="003A4DAA"/>
    <w:rsid w:val="003B460D"/>
    <w:rsid w:val="003B5A5E"/>
    <w:rsid w:val="003B75B3"/>
    <w:rsid w:val="003C6F22"/>
    <w:rsid w:val="003D6473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D3679"/>
    <w:rsid w:val="004D3D1C"/>
    <w:rsid w:val="004D58CE"/>
    <w:rsid w:val="004D747F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1591"/>
    <w:rsid w:val="00764A65"/>
    <w:rsid w:val="00772078"/>
    <w:rsid w:val="007778CE"/>
    <w:rsid w:val="0078508B"/>
    <w:rsid w:val="007902EA"/>
    <w:rsid w:val="0079252D"/>
    <w:rsid w:val="00796BF5"/>
    <w:rsid w:val="007A28C4"/>
    <w:rsid w:val="007A6E1A"/>
    <w:rsid w:val="007A7424"/>
    <w:rsid w:val="007B7D53"/>
    <w:rsid w:val="007C2AD7"/>
    <w:rsid w:val="007C482E"/>
    <w:rsid w:val="007D3F97"/>
    <w:rsid w:val="007D73CE"/>
    <w:rsid w:val="007F3AA0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D0BA1"/>
    <w:rsid w:val="008E16DA"/>
    <w:rsid w:val="008E3D20"/>
    <w:rsid w:val="008F419D"/>
    <w:rsid w:val="0090279D"/>
    <w:rsid w:val="009100DA"/>
    <w:rsid w:val="0091241A"/>
    <w:rsid w:val="00913646"/>
    <w:rsid w:val="00916FB5"/>
    <w:rsid w:val="00922889"/>
    <w:rsid w:val="0092664D"/>
    <w:rsid w:val="009567A7"/>
    <w:rsid w:val="009621F5"/>
    <w:rsid w:val="009804B1"/>
    <w:rsid w:val="009841A3"/>
    <w:rsid w:val="00985307"/>
    <w:rsid w:val="0099130F"/>
    <w:rsid w:val="0099429F"/>
    <w:rsid w:val="00997CB4"/>
    <w:rsid w:val="009A2F37"/>
    <w:rsid w:val="009A7535"/>
    <w:rsid w:val="009C5EE2"/>
    <w:rsid w:val="009C7B5B"/>
    <w:rsid w:val="009D2F59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7E5"/>
    <w:rsid w:val="00AF56A2"/>
    <w:rsid w:val="00B049E9"/>
    <w:rsid w:val="00B07BFB"/>
    <w:rsid w:val="00B110A0"/>
    <w:rsid w:val="00B137F3"/>
    <w:rsid w:val="00B156A3"/>
    <w:rsid w:val="00B23313"/>
    <w:rsid w:val="00B30838"/>
    <w:rsid w:val="00B42689"/>
    <w:rsid w:val="00B47896"/>
    <w:rsid w:val="00B47D4C"/>
    <w:rsid w:val="00B5452A"/>
    <w:rsid w:val="00B830F8"/>
    <w:rsid w:val="00B942E0"/>
    <w:rsid w:val="00B97F4F"/>
    <w:rsid w:val="00BA3DAD"/>
    <w:rsid w:val="00BB0F01"/>
    <w:rsid w:val="00BB446B"/>
    <w:rsid w:val="00BC364F"/>
    <w:rsid w:val="00BE0965"/>
    <w:rsid w:val="00BE187B"/>
    <w:rsid w:val="00BE3060"/>
    <w:rsid w:val="00BF5EFE"/>
    <w:rsid w:val="00C01CD2"/>
    <w:rsid w:val="00C06F22"/>
    <w:rsid w:val="00C12270"/>
    <w:rsid w:val="00C14986"/>
    <w:rsid w:val="00C14D7A"/>
    <w:rsid w:val="00C219B6"/>
    <w:rsid w:val="00C40C8C"/>
    <w:rsid w:val="00C41C03"/>
    <w:rsid w:val="00C55BCF"/>
    <w:rsid w:val="00C67999"/>
    <w:rsid w:val="00C73981"/>
    <w:rsid w:val="00C761CC"/>
    <w:rsid w:val="00C85757"/>
    <w:rsid w:val="00C91AFC"/>
    <w:rsid w:val="00C9205D"/>
    <w:rsid w:val="00C9348C"/>
    <w:rsid w:val="00CA4A83"/>
    <w:rsid w:val="00CA54EE"/>
    <w:rsid w:val="00CA678C"/>
    <w:rsid w:val="00CB2B75"/>
    <w:rsid w:val="00CB4072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071A8"/>
    <w:rsid w:val="00D1186B"/>
    <w:rsid w:val="00D13C42"/>
    <w:rsid w:val="00D150F5"/>
    <w:rsid w:val="00D20CC6"/>
    <w:rsid w:val="00D30223"/>
    <w:rsid w:val="00D374EE"/>
    <w:rsid w:val="00D43A2F"/>
    <w:rsid w:val="00D51D10"/>
    <w:rsid w:val="00D57017"/>
    <w:rsid w:val="00D624C5"/>
    <w:rsid w:val="00D64971"/>
    <w:rsid w:val="00D70E5C"/>
    <w:rsid w:val="00D7281B"/>
    <w:rsid w:val="00D80CDB"/>
    <w:rsid w:val="00D8245F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708C"/>
    <w:rsid w:val="00DD1F94"/>
    <w:rsid w:val="00DE3BA9"/>
    <w:rsid w:val="00DE5016"/>
    <w:rsid w:val="00DE5105"/>
    <w:rsid w:val="00DF0E2A"/>
    <w:rsid w:val="00DF5F26"/>
    <w:rsid w:val="00DF7F5A"/>
    <w:rsid w:val="00E00D0C"/>
    <w:rsid w:val="00E123C2"/>
    <w:rsid w:val="00E2134C"/>
    <w:rsid w:val="00E24775"/>
    <w:rsid w:val="00E25748"/>
    <w:rsid w:val="00E262FC"/>
    <w:rsid w:val="00E272FF"/>
    <w:rsid w:val="00E33A8F"/>
    <w:rsid w:val="00E4143A"/>
    <w:rsid w:val="00E42B0C"/>
    <w:rsid w:val="00E45E7B"/>
    <w:rsid w:val="00E46922"/>
    <w:rsid w:val="00E5014E"/>
    <w:rsid w:val="00E54795"/>
    <w:rsid w:val="00E57B85"/>
    <w:rsid w:val="00E57F10"/>
    <w:rsid w:val="00E6248F"/>
    <w:rsid w:val="00E65074"/>
    <w:rsid w:val="00E6523B"/>
    <w:rsid w:val="00E751A2"/>
    <w:rsid w:val="00E91045"/>
    <w:rsid w:val="00E94223"/>
    <w:rsid w:val="00E944F0"/>
    <w:rsid w:val="00E95292"/>
    <w:rsid w:val="00EC6798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A172A"/>
    <w:rsid w:val="00FA41A9"/>
    <w:rsid w:val="00FA55F2"/>
    <w:rsid w:val="00FB16F9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zakalashvili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B5C4585F-92CD-4C38-8090-B11F259B2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Irakli Ptskialadze</cp:lastModifiedBy>
  <cp:revision>38</cp:revision>
  <cp:lastPrinted>2015-07-27T06:36:00Z</cp:lastPrinted>
  <dcterms:created xsi:type="dcterms:W3CDTF">2017-11-13T09:28:00Z</dcterms:created>
  <dcterms:modified xsi:type="dcterms:W3CDTF">2018-10-05T11:50:00Z</dcterms:modified>
</cp:coreProperties>
</file>