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D6B7" w14:textId="0493E68C" w:rsidR="00DE47CF" w:rsidRPr="007221BA" w:rsidRDefault="00DE47CF" w:rsidP="00DE47C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bCs/>
          <w:sz w:val="24"/>
          <w:szCs w:val="28"/>
          <w:lang w:val="ka-GE"/>
        </w:rPr>
        <w:t xml:space="preserve"> </w:t>
      </w:r>
      <w:r w:rsidR="006E23E6">
        <w:rPr>
          <w:rFonts w:ascii="Sylfaen" w:hAnsi="Sylfaen" w:cs="Sylfaen"/>
          <w:b/>
          <w:bCs/>
          <w:sz w:val="24"/>
          <w:szCs w:val="28"/>
          <w:lang w:val="ka-GE"/>
        </w:rPr>
        <w:t>საწვავის შესყიდვაზე</w:t>
      </w:r>
    </w:p>
    <w:p w14:paraId="38FFB9E0" w14:textId="77777777" w:rsidR="006E722A" w:rsidRPr="007221BA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</w:p>
    <w:p w14:paraId="5DA10CD7" w14:textId="1D8037B6" w:rsidR="007D73CE" w:rsidRPr="007221BA" w:rsidRDefault="007D73CE" w:rsidP="007778CE">
      <w:pPr>
        <w:jc w:val="center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5B10D5" w:rsidRPr="007221BA">
        <w:rPr>
          <w:rFonts w:asciiTheme="minorHAnsi" w:hAnsiTheme="minorHAnsi" w:cstheme="minorHAnsi"/>
          <w:b/>
          <w:sz w:val="18"/>
          <w:szCs w:val="20"/>
          <w:lang w:val="ka-GE"/>
        </w:rPr>
        <w:t>0</w:t>
      </w:r>
      <w:r w:rsidR="00205EED">
        <w:rPr>
          <w:rFonts w:asciiTheme="minorHAnsi" w:hAnsiTheme="minorHAnsi" w:cstheme="minorHAnsi"/>
          <w:b/>
          <w:sz w:val="18"/>
          <w:szCs w:val="20"/>
          <w:lang w:val="ka-GE"/>
        </w:rPr>
        <w:t>45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286073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BID-19</w:t>
      </w:r>
    </w:p>
    <w:p w14:paraId="067673A5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093F24C3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5671F992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6D8040BC" w14:textId="77777777" w:rsidR="007D73CE" w:rsidRPr="007221BA" w:rsidRDefault="007D73CE" w:rsidP="007D73CE">
      <w:pPr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="Sylfaen" w:hAnsi="Sylfaen" w:cs="Sylfaen"/>
          <w:b/>
          <w:sz w:val="20"/>
          <w:lang w:val="ka-GE"/>
        </w:rPr>
        <w:t>სარჩევი</w:t>
      </w:r>
    </w:p>
    <w:p w14:paraId="6C405F4F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ზოგადი</w:t>
      </w:r>
    </w:p>
    <w:p w14:paraId="7C955301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ინფორმაცია</w:t>
      </w:r>
    </w:p>
    <w:p w14:paraId="079E5091" w14:textId="0CE128C3" w:rsidR="007D73CE" w:rsidRPr="007221BA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ტექნიკური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5F85803F" w14:textId="6F12F8CB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ანგარიშსწორებ</w:t>
      </w:r>
      <w:r w:rsidR="00711C86" w:rsidRPr="007221BA">
        <w:rPr>
          <w:rFonts w:ascii="Sylfaen" w:hAnsi="Sylfaen" w:cs="Sylfaen"/>
          <w:sz w:val="20"/>
          <w:lang w:val="ka-GE"/>
        </w:rPr>
        <w:t>ისა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="00711C86" w:rsidRPr="007221BA">
        <w:rPr>
          <w:rFonts w:ascii="Sylfaen" w:hAnsi="Sylfaen" w:cs="Sylfaen"/>
          <w:sz w:val="20"/>
          <w:lang w:val="ka-GE"/>
        </w:rPr>
        <w:t>და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პირობები</w:t>
      </w:r>
    </w:p>
    <w:p w14:paraId="1F95EC39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28D4F00B" w14:textId="44AA5272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საგარანტიო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პერიოდი</w:t>
      </w:r>
    </w:p>
    <w:p w14:paraId="6B4F3AD8" w14:textId="22EA6C78" w:rsidR="00FD0DCD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sz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გაფორმება</w:t>
      </w:r>
    </w:p>
    <w:p w14:paraId="5991525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37101CA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002939F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48A0C09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5A0A6715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2D7B5ADA" w14:textId="35B2D506" w:rsidR="00D30223" w:rsidRPr="007221BA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</w:rPr>
      </w:pPr>
      <w:r w:rsidRPr="007221BA">
        <w:rPr>
          <w:rFonts w:asciiTheme="minorHAnsi" w:hAnsiTheme="minorHAnsi" w:cstheme="minorHAnsi"/>
          <w:b/>
          <w:sz w:val="20"/>
        </w:rPr>
        <w:br w:type="page"/>
      </w:r>
    </w:p>
    <w:p w14:paraId="6AE990AA" w14:textId="77777777" w:rsidR="001523F6" w:rsidRPr="001523F6" w:rsidRDefault="001523F6" w:rsidP="001523F6">
      <w:pPr>
        <w:spacing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1523F6">
        <w:rPr>
          <w:rFonts w:ascii="Sylfaen" w:hAnsi="Sylfaen" w:cs="Sylfaen"/>
          <w:b/>
          <w:bCs/>
          <w:sz w:val="24"/>
          <w:szCs w:val="28"/>
          <w:lang w:val="ka-GE"/>
        </w:rPr>
        <w:lastRenderedPageBreak/>
        <w:t>კონკურსი საწვავის შესყიდვაზე</w:t>
      </w:r>
    </w:p>
    <w:p w14:paraId="1AC3CBD7" w14:textId="77777777" w:rsidR="00DE47CF" w:rsidRPr="007221BA" w:rsidRDefault="00DE47CF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</w:p>
    <w:p w14:paraId="118BBCF6" w14:textId="20897B08" w:rsidR="00A50438" w:rsidRPr="007221BA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4854B1">
        <w:rPr>
          <w:rFonts w:asciiTheme="minorHAnsi" w:hAnsiTheme="minorHAnsi" w:cstheme="minorHAnsi"/>
          <w:b/>
          <w:sz w:val="18"/>
          <w:szCs w:val="20"/>
          <w:lang w:val="ka-GE"/>
        </w:rPr>
        <w:t>04</w:t>
      </w:r>
      <w:r w:rsidR="007221BA" w:rsidRPr="007221BA">
        <w:rPr>
          <w:rFonts w:asciiTheme="minorHAnsi" w:hAnsiTheme="minorHAnsi" w:cstheme="minorHAnsi"/>
          <w:b/>
          <w:sz w:val="18"/>
          <w:szCs w:val="20"/>
          <w:lang w:val="ka-GE"/>
        </w:rPr>
        <w:t>5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394070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</w:t>
      </w:r>
      <w:r w:rsidR="008C6EE7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</w:p>
    <w:p w14:paraId="38DCEA41" w14:textId="1146F0BA" w:rsidR="00A50438" w:rsidRPr="007221BA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auto"/>
          <w:sz w:val="18"/>
          <w:szCs w:val="20"/>
          <w:lang w:val="ka-GE"/>
        </w:rPr>
        <w:t>ზოგადი</w:t>
      </w:r>
    </w:p>
    <w:p w14:paraId="16505473" w14:textId="7D5A3A0C" w:rsidR="00677E39" w:rsidRPr="007221BA" w:rsidRDefault="00E44627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>
        <w:rPr>
          <w:rFonts w:ascii="Sylfaen" w:hAnsi="Sylfaen" w:cs="Sylfaen"/>
          <w:b/>
          <w:sz w:val="18"/>
          <w:szCs w:val="20"/>
        </w:rPr>
        <w:t xml:space="preserve">GGU </w:t>
      </w:r>
      <w:r>
        <w:rPr>
          <w:rFonts w:ascii="Sylfaen" w:hAnsi="Sylfaen" w:cs="Sylfaen"/>
          <w:b/>
          <w:sz w:val="18"/>
          <w:szCs w:val="20"/>
          <w:lang w:val="ka-GE"/>
        </w:rPr>
        <w:t xml:space="preserve">ჯგუფში შემავალი კომპანიები: შპს </w:t>
      </w:r>
      <w:r w:rsidR="009660A6">
        <w:rPr>
          <w:rFonts w:ascii="Sylfaen" w:hAnsi="Sylfaen" w:cs="Sylfaen"/>
          <w:b/>
          <w:sz w:val="18"/>
          <w:szCs w:val="20"/>
          <w:lang w:val="ka-GE"/>
        </w:rPr>
        <w:t>,,</w:t>
      </w:r>
      <w:r>
        <w:rPr>
          <w:rFonts w:ascii="Sylfaen" w:hAnsi="Sylfaen" w:cs="Sylfaen"/>
          <w:b/>
          <w:sz w:val="18"/>
          <w:szCs w:val="20"/>
          <w:lang w:val="ka-GE"/>
        </w:rPr>
        <w:t>ჯორჯიან უოთერ ენდ ფაუ</w:t>
      </w:r>
      <w:r w:rsidR="009660A6">
        <w:rPr>
          <w:rFonts w:ascii="Sylfaen" w:hAnsi="Sylfaen" w:cs="Sylfaen"/>
          <w:b/>
          <w:sz w:val="18"/>
          <w:szCs w:val="20"/>
          <w:lang w:val="ka-GE"/>
        </w:rPr>
        <w:t>ერი“ შპს ,,რუსთავის წყალი“ შპს გარდაბნის გამწმენდი ნაგებობა “ შპს მცხეთის</w:t>
      </w:r>
      <w:r w:rsidR="005B4696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9660A6">
        <w:rPr>
          <w:rFonts w:ascii="Sylfaen" w:hAnsi="Sylfaen" w:cs="Sylfaen"/>
          <w:b/>
          <w:sz w:val="18"/>
          <w:szCs w:val="20"/>
          <w:lang w:val="ka-GE"/>
        </w:rPr>
        <w:t>წყალი“ სს ,,გეოჰიდრო“ სს ,,საქართველოს განახლებადი ენერგიის კომპანია“ სს ,,სვანეთი ჰიდრო“ სს ,,</w:t>
      </w:r>
      <w:r w:rsidR="00B90FCD">
        <w:rPr>
          <w:rFonts w:ascii="Sylfaen" w:hAnsi="Sylfaen" w:cs="Sylfaen"/>
          <w:b/>
          <w:sz w:val="18"/>
          <w:szCs w:val="20"/>
          <w:lang w:val="ka-GE"/>
        </w:rPr>
        <w:t>ზოტი ჰიდრო“ სს ,,კავკასიის მზის კომპანია“ სს ,,კავკასიის ქარის კომპანია“</w:t>
      </w:r>
      <w:r w:rsidR="0081696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16964" w:rsidRPr="007221BA">
        <w:rPr>
          <w:rFonts w:ascii="Sylfaen" w:hAnsi="Sylfaen" w:cs="Sylfaen"/>
          <w:b/>
          <w:sz w:val="18"/>
          <w:szCs w:val="20"/>
          <w:lang w:val="ka-GE"/>
        </w:rPr>
        <w:t>აცხადებს</w:t>
      </w:r>
      <w:r w:rsidR="0081696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16964" w:rsidRPr="007221BA">
        <w:rPr>
          <w:rFonts w:ascii="Sylfaen" w:hAnsi="Sylfaen" w:cs="Sylfaen"/>
          <w:b/>
          <w:sz w:val="18"/>
          <w:szCs w:val="20"/>
          <w:lang w:val="ka-GE"/>
        </w:rPr>
        <w:t>კონკურსს</w:t>
      </w:r>
      <w:r w:rsidR="0081696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№</w:t>
      </w:r>
      <w:r w:rsidR="001523F6">
        <w:rPr>
          <w:rFonts w:asciiTheme="minorHAnsi" w:hAnsiTheme="minorHAnsi" w:cstheme="minorHAnsi"/>
          <w:b/>
          <w:sz w:val="18"/>
          <w:szCs w:val="20"/>
          <w:lang w:val="ka-GE"/>
        </w:rPr>
        <w:t xml:space="preserve"> 04</w:t>
      </w:r>
      <w:r w:rsidR="007221BA" w:rsidRPr="007221BA">
        <w:rPr>
          <w:rFonts w:asciiTheme="minorHAnsi" w:hAnsiTheme="minorHAnsi" w:cstheme="minorHAnsi"/>
          <w:b/>
          <w:sz w:val="18"/>
          <w:szCs w:val="20"/>
          <w:lang w:val="ka-GE"/>
        </w:rPr>
        <w:t>5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816964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  <w:r w:rsidR="0081696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1523F6">
        <w:rPr>
          <w:rFonts w:ascii="Sylfaen" w:hAnsi="Sylfaen" w:cs="Sylfaen"/>
          <w:b/>
          <w:sz w:val="18"/>
          <w:szCs w:val="20"/>
          <w:lang w:val="ka-GE"/>
        </w:rPr>
        <w:t>ერთ</w:t>
      </w:r>
      <w:r w:rsidR="0081696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16964"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>
        <w:rPr>
          <w:rFonts w:ascii="Sylfaen" w:hAnsi="Sylfaen" w:cs="Sylfaen"/>
          <w:b/>
          <w:bCs/>
          <w:sz w:val="18"/>
          <w:szCs w:val="20"/>
          <w:lang w:val="ka-GE"/>
        </w:rPr>
        <w:t xml:space="preserve"> საწვავის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შესყიდვაზე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იწვევს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კვალიფიციურ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კომპანიებს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მონაწილეობის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="00713EF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E262F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მიზანია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შეირჩეს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ერთი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რამდენიმე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კონტრაქტორი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უზრუნველყოფს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0F3872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მოწოდებას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მოთხოვნების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გათვალისწინებით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5C14A4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3F06C076" w14:textId="77777777" w:rsidR="003B75B3" w:rsidRPr="007221BA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736A601C" w14:textId="5270CE85" w:rsidR="005C14A4" w:rsidRPr="007221BA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  № </w:t>
      </w:r>
      <w:r w:rsidR="007B5710">
        <w:rPr>
          <w:rFonts w:asciiTheme="minorHAnsi" w:hAnsiTheme="minorHAnsi" w:cstheme="minorHAnsi"/>
          <w:b/>
          <w:sz w:val="18"/>
          <w:szCs w:val="20"/>
          <w:lang w:val="ka-GE"/>
        </w:rPr>
        <w:t>04</w:t>
      </w:r>
      <w:r w:rsidR="007221BA" w:rsidRPr="007221BA">
        <w:rPr>
          <w:rFonts w:asciiTheme="minorHAnsi" w:hAnsiTheme="minorHAnsi" w:cstheme="minorHAnsi"/>
          <w:b/>
          <w:sz w:val="18"/>
          <w:szCs w:val="20"/>
          <w:lang w:val="ka-GE"/>
        </w:rPr>
        <w:t>5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BID-19</w:t>
      </w:r>
    </w:p>
    <w:p w14:paraId="60495F01" w14:textId="5D83890F" w:rsidR="004B393A" w:rsidRPr="007221BA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ტარდება</w:t>
      </w:r>
      <w:r w:rsidR="00876B2D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7B5710">
        <w:rPr>
          <w:rFonts w:asciiTheme="minorHAnsi" w:hAnsiTheme="minorHAnsi" w:cstheme="minorHAnsi"/>
          <w:b/>
          <w:sz w:val="18"/>
          <w:szCs w:val="20"/>
          <w:lang w:val="ka-GE"/>
        </w:rPr>
        <w:t>1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  <w:r w:rsidR="00087BF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</w:p>
    <w:p w14:paraId="3F2A6575" w14:textId="4EF9AD2C" w:rsidR="00AE7187" w:rsidRPr="007221BA" w:rsidRDefault="00AE7187" w:rsidP="00AE7187">
      <w:pPr>
        <w:spacing w:after="0" w:line="240" w:lineRule="auto"/>
        <w:rPr>
          <w:rFonts w:cs="Calibri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sz w:val="18"/>
          <w:szCs w:val="20"/>
          <w:u w:val="single"/>
          <w:lang w:val="ka-GE"/>
        </w:rPr>
        <w:t xml:space="preserve"> N1: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</w:t>
      </w:r>
      <w:r w:rsidR="007B5710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საწვავი</w:t>
      </w:r>
      <w:r w:rsidRPr="007221BA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 xml:space="preserve">  </w:t>
      </w:r>
    </w:p>
    <w:p w14:paraId="50A0704A" w14:textId="390ABB2F" w:rsidR="00590522" w:rsidRPr="00B72194" w:rsidRDefault="00590522" w:rsidP="00CB730B">
      <w:pPr>
        <w:spacing w:after="0" w:line="240" w:lineRule="auto"/>
        <w:rPr>
          <w:rFonts w:ascii="Sylfaen" w:hAnsi="Sylfaen" w:cstheme="minorHAnsi"/>
          <w:b/>
          <w:sz w:val="18"/>
          <w:szCs w:val="20"/>
          <w:u w:val="single"/>
          <w:lang w:val="ka-GE"/>
        </w:rPr>
      </w:pPr>
    </w:p>
    <w:p w14:paraId="02085C80" w14:textId="48735F73" w:rsidR="00677E39" w:rsidRPr="007221BA" w:rsidRDefault="006267A2" w:rsidP="006267A2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დანართი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N1-</w:t>
      </w:r>
      <w:r w:rsidRPr="007221BA">
        <w:rPr>
          <w:rFonts w:ascii="Sylfaen" w:hAnsi="Sylfaen" w:cs="Sylfaen"/>
          <w:sz w:val="18"/>
          <w:szCs w:val="20"/>
          <w:lang w:val="ka-GE"/>
        </w:rPr>
        <w:t>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მითითებული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25A60C41" w14:textId="309E70EB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80431E5" w14:textId="1D11C80F" w:rsidR="00B47D4C" w:rsidRPr="00B72194" w:rsidRDefault="00677E39" w:rsidP="00B72194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გაიცემა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მითითებულ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პირებისგან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ფოსტაზე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დაკავშირების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შემდეგ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13FAFD34" w14:textId="23B62F50" w:rsidR="00237416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ვადა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2019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7D7C3F">
        <w:rPr>
          <w:rFonts w:asciiTheme="minorHAnsi" w:hAnsiTheme="minorHAnsi" w:cstheme="minorHAnsi"/>
          <w:b/>
          <w:sz w:val="18"/>
          <w:szCs w:val="20"/>
        </w:rPr>
        <w:t>22</w:t>
      </w:r>
      <w:bookmarkStart w:id="0" w:name="_GoBack"/>
      <w:bookmarkEnd w:id="0"/>
      <w:r w:rsidR="007221BA" w:rsidRPr="007221BA">
        <w:rPr>
          <w:rFonts w:asciiTheme="minorHAnsi" w:hAnsiTheme="minorHAnsi" w:cstheme="minorHAnsi"/>
          <w:b/>
          <w:sz w:val="18"/>
          <w:szCs w:val="20"/>
        </w:rPr>
        <w:t xml:space="preserve"> </w:t>
      </w:r>
      <w:r w:rsidR="00D06C53">
        <w:rPr>
          <w:rFonts w:ascii="Sylfaen" w:hAnsi="Sylfaen" w:cstheme="minorHAnsi"/>
          <w:b/>
          <w:sz w:val="18"/>
          <w:szCs w:val="20"/>
          <w:lang w:val="ka-GE"/>
        </w:rPr>
        <w:t>მაისი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17:00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საათი</w:t>
      </w:r>
    </w:p>
    <w:p w14:paraId="1ED073A8" w14:textId="08132E29" w:rsidR="00833770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ფორმა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ქართულ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ენაზე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ბეჭდური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ელექტრონული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(CD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დისკზე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>)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თით</w:t>
      </w:r>
      <w:r w:rsidR="00CB730B" w:rsidRPr="007221BA">
        <w:rPr>
          <w:rFonts w:ascii="Sylfaen" w:hAnsi="Sylfaen" w:cs="Sylfaen"/>
          <w:b/>
          <w:sz w:val="18"/>
          <w:szCs w:val="20"/>
          <w:lang w:val="ka-GE"/>
        </w:rPr>
        <w:t>ო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ეგზემპლარი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დახურულ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კონვერტში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დამოწმებული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ბეჭდით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რომელზეც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მითითებული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იქნება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3DF1BD9C" w14:textId="497220ED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მონაცემები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);</w:t>
      </w:r>
    </w:p>
    <w:p w14:paraId="7E03F1BE" w14:textId="3EC372AA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85E11B0" w14:textId="17126661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თარიღი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DBBC929" w14:textId="77777777" w:rsidR="00474D92" w:rsidRPr="007221BA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შემდეგ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მისამართზე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1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N 33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</w:rPr>
        <w:t xml:space="preserve"> GWP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სათა</w:t>
      </w:r>
      <w:r w:rsidR="008918CD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ვ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ოფისში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</w:p>
    <w:p w14:paraId="719B8BC2" w14:textId="59062FD3" w:rsidR="00A804C4" w:rsidRPr="007221BA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შემომტანმა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დაარეგისტრიროს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ჩვენი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ოპერატორთან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შემდგომში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განთავსდება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სპეციალურ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სატენერო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ყუთში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>.</w:t>
      </w:r>
      <w:r w:rsidRPr="007221BA">
        <w:rPr>
          <w:rFonts w:asciiTheme="minorHAnsi" w:hAnsiTheme="minorHAnsi" w:cstheme="minorHAnsi"/>
          <w:sz w:val="18"/>
          <w:szCs w:val="20"/>
          <w:u w:val="single"/>
          <w:lang w:val="ka-GE"/>
        </w:rPr>
        <w:t xml:space="preserve"> </w:t>
      </w:r>
      <w:r w:rsidR="00A804C4" w:rsidRPr="007221BA">
        <w:rPr>
          <w:rFonts w:asciiTheme="minorHAnsi" w:hAnsiTheme="minorHAnsi" w:cstheme="minorHAnsi"/>
          <w:sz w:val="18"/>
          <w:szCs w:val="20"/>
          <w:u w:val="single"/>
        </w:rPr>
        <w:t xml:space="preserve"> </w:t>
      </w:r>
    </w:p>
    <w:p w14:paraId="3CE2F2F0" w14:textId="588DF3E6" w:rsidR="004D3679" w:rsidRPr="00B72194" w:rsidRDefault="004D3679" w:rsidP="00580531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u w:val="single"/>
          <w:lang w:val="ka-GE"/>
        </w:rPr>
      </w:pPr>
    </w:p>
    <w:p w14:paraId="18192F9A" w14:textId="2FEAA2BA" w:rsidR="003011B3" w:rsidRPr="007221B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ტიპი</w:t>
      </w:r>
    </w:p>
    <w:p w14:paraId="4AA9B80D" w14:textId="786E6477" w:rsidR="00580531" w:rsidRPr="008F066F" w:rsidRDefault="00B72194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ხელშეკრულება გაფორმდება 12 თვის ვადით. ხელშეკრულებაში დაფიქსირდება საწვავის ტიპები და შესაბამისი დაფიქსირებული ფასდაკლების ოდენობა 12 თვის ვადით.</w:t>
      </w:r>
    </w:p>
    <w:p w14:paraId="3B7F205D" w14:textId="01D3AE7A" w:rsidR="0058053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30D932FF" w14:textId="6A9E73BF" w:rsidR="008F066F" w:rsidRDefault="008F066F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5BCB646A" w14:textId="090F7066" w:rsidR="008F066F" w:rsidRDefault="008F066F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3057C050" w14:textId="7655E151" w:rsidR="008F066F" w:rsidRDefault="008F066F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57B1CD25" w14:textId="77777777" w:rsidR="008F066F" w:rsidRPr="008F066F" w:rsidRDefault="008F066F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48721C38" w14:textId="695EAB99" w:rsidR="006267A2" w:rsidRPr="008F066F" w:rsidRDefault="006267A2" w:rsidP="008F066F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6FEA08BC" w14:textId="77777777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D47FA1D" w14:textId="77777777" w:rsidR="00F47570" w:rsidRPr="007221B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lastRenderedPageBreak/>
        <w:t>საკონტაქტო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</w:rPr>
        <w:t>:</w:t>
      </w:r>
    </w:p>
    <w:p w14:paraId="51E77879" w14:textId="034A4E29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B6B56D0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წარმომადგენელი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5D0B213A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8058B2E" w14:textId="36538C7E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7221BA">
        <w:rPr>
          <w:rFonts w:ascii="Sylfaen" w:hAnsi="Sylfaen" w:cs="Sylfaen"/>
          <w:sz w:val="18"/>
          <w:szCs w:val="20"/>
          <w:lang w:val="ka-GE"/>
        </w:rPr>
        <w:t>თორნიკე უხურგუნაშვილი</w:t>
      </w:r>
    </w:p>
    <w:p w14:paraId="47B939A7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27E5A29F" w14:textId="3CDE1D8A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8" w:history="1">
        <w:r w:rsidR="007221BA" w:rsidRPr="00F54E14">
          <w:rPr>
            <w:rStyle w:val="Hyperlink"/>
            <w:rFonts w:asciiTheme="minorHAnsi" w:hAnsiTheme="minorHAnsi" w:cstheme="minorHAnsi"/>
            <w:sz w:val="18"/>
            <w:szCs w:val="20"/>
          </w:rPr>
          <w:t>tukhurgunashvili@gwp.ge</w:t>
        </w:r>
      </w:hyperlink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2F9C7745" w14:textId="4042E67D" w:rsidR="00DE47CF" w:rsidRPr="007221BA" w:rsidRDefault="00DE47CF" w:rsidP="00DE47CF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="007221BA">
        <w:rPr>
          <w:rFonts w:asciiTheme="minorHAnsi" w:hAnsiTheme="minorHAnsi" w:cstheme="minorHAnsi"/>
          <w:sz w:val="18"/>
          <w:szCs w:val="20"/>
          <w:lang w:val="ka-GE"/>
        </w:rPr>
        <w:t>.: +995 322 931111 (1241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); </w:t>
      </w:r>
      <w:r w:rsidR="002E3D46" w:rsidRPr="007221BA">
        <w:rPr>
          <w:rFonts w:ascii="Sylfaen" w:hAnsi="Sylfaen" w:cs="Sylfaen"/>
          <w:sz w:val="18"/>
          <w:szCs w:val="20"/>
          <w:lang w:val="ka-GE"/>
        </w:rPr>
        <w:t>მობ</w:t>
      </w:r>
      <w:r w:rsidR="002E3D46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7221BA">
        <w:rPr>
          <w:rFonts w:asciiTheme="minorHAnsi" w:hAnsiTheme="minorHAnsi" w:cstheme="minorHAnsi"/>
          <w:sz w:val="18"/>
          <w:szCs w:val="20"/>
          <w:lang w:val="ka-GE"/>
        </w:rPr>
        <w:t>571 20 30 10</w:t>
      </w:r>
    </w:p>
    <w:p w14:paraId="20984CD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DC78AA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ხვადაგაძე</w:t>
      </w:r>
    </w:p>
    <w:p w14:paraId="3B1DE568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04F692FD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7221BA">
          <w:rPr>
            <w:rStyle w:val="Hyperlink"/>
            <w:rFonts w:asciiTheme="minorHAnsi" w:hAnsiTheme="minorHAnsi" w:cstheme="minorHAnsi"/>
            <w:sz w:val="18"/>
            <w:szCs w:val="20"/>
          </w:rPr>
          <w:t>ikhvadagadze@gwp.ge</w:t>
        </w:r>
      </w:hyperlink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112D89DB" w14:textId="2CD6ABA4" w:rsidR="00F47570" w:rsidRPr="00B72194" w:rsidRDefault="00DE47CF" w:rsidP="00F47570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+995 322 931111 (1145); </w:t>
      </w:r>
    </w:p>
    <w:p w14:paraId="58D236C0" w14:textId="31E8204B" w:rsidR="00237416" w:rsidRPr="007221B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bookmarkStart w:id="1" w:name="_Toc454818556"/>
      <w:bookmarkEnd w:id="1"/>
    </w:p>
    <w:p w14:paraId="138B39FF" w14:textId="6A780BCB" w:rsidR="00734570" w:rsidRPr="007221BA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ტექნიკური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</w:p>
    <w:p w14:paraId="25C45157" w14:textId="77777777" w:rsidR="00F47570" w:rsidRPr="007221BA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199BFF1" w14:textId="5F81B84E" w:rsidR="00E45E7B" w:rsidRPr="007221BA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წინადადების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მომენტისთვის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</w:p>
    <w:p w14:paraId="72655B5C" w14:textId="231A0DC1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გაკოტრების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356EDE52" w14:textId="2BEFF35D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ლიკვიდაციის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953BA0A" w14:textId="4A25EC97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შეჩერების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მდგომარეობაში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6F4524A" w14:textId="6FE77AF6" w:rsidR="0090279D" w:rsidRPr="007221BA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მხოლოდ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ეროვნულ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ვალუტაში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ლარი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ხარჯსა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მათ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შორის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დღგ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).</w:t>
      </w:r>
    </w:p>
    <w:p w14:paraId="53ED7E7C" w14:textId="58CEEC6D" w:rsidR="00B47D4C" w:rsidRPr="007221BA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ძალაში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თარიღიდან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>30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(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B0F01"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="00BB0F0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91A4A77" w14:textId="4802DD7F" w:rsidR="0090279D" w:rsidRPr="007221B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/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ავტორმა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თავის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სახელთან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თანამდებობასთან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ერთად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აუცილებლად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მიუთითოს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511A5F38" w14:textId="6E1BE315" w:rsidR="00B30838" w:rsidRPr="007221BA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თვითონ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განსაზღვროს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დასრულების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შეცვალოს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პირობები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რასაც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შეწყვიტოს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მიმდინარეობის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ნებმისმიერ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54760C7" w14:textId="6D927876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მიმწოდებელს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გამოავლენს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სატენდერო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კომისიაზე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ვალდებული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მისცეს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სიტყვიერი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ახსნა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განმარტება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კონსკურსთან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დაკავშირებულ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27242AF9" w14:textId="34F9C54A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გადაამოწმოს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პრეტენდენტებისგან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ასევე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მოიძიოს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იმ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შემთხვევაში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დადასტურდება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მხრიდან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შეესაბამება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სინამდვილეს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გაყალბებულია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დისკვალიფიცირებული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3126701" w14:textId="1279389C" w:rsidR="00B30838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lastRenderedPageBreak/>
        <w:t>გთხოვთ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გაითვალისწინოთ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</w:t>
      </w:r>
      <w:r w:rsidR="008F066F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არავითარ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ზეპირ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გამონაკლისის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6504AB5C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ka-GE"/>
        </w:rPr>
      </w:pPr>
    </w:p>
    <w:p w14:paraId="22D92BCB" w14:textId="704A1496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es-MX"/>
        </w:rPr>
      </w:pP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შენიშვნა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: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ნებისმიერი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,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მოპოვებული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გზით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იქნება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ოფიციალური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და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წარმოშობს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არავითარ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ვალდებულებას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შპს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cs="Calibri"/>
          <w:b/>
          <w:i/>
          <w:sz w:val="16"/>
          <w:szCs w:val="18"/>
          <w:lang w:val="ka-GE"/>
        </w:rPr>
        <w:t>„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უოთერ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ენდ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ფაუერის</w:t>
      </w:r>
      <w:r w:rsidRPr="007221BA">
        <w:rPr>
          <w:rFonts w:cs="Calibri"/>
          <w:b/>
          <w:i/>
          <w:sz w:val="16"/>
          <w:szCs w:val="18"/>
          <w:lang w:val="ka-GE"/>
        </w:rPr>
        <w:t>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მხრიდან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>.</w:t>
      </w:r>
    </w:p>
    <w:p w14:paraId="4CF10B4F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901A9" w14:textId="2FD657BF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განმარტებებზე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პასუხი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გაეგზავნება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საშუალებით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გააჩნდეს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მოქმედი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მისამართი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შემოწმდება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რეგულარულად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4D31B4B" w14:textId="77777777" w:rsidR="00A50438" w:rsidRPr="007221BA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21CAE44A" w14:textId="402F66C7" w:rsidR="00A50438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bookmarkStart w:id="2" w:name="_Toc454818559"/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ანგარიშწორებისა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პირობები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  <w:bookmarkEnd w:id="2"/>
    </w:p>
    <w:p w14:paraId="5FCF7A74" w14:textId="6C53B9D6" w:rsidR="00BB446B" w:rsidRPr="00B72194" w:rsidRDefault="000202A5" w:rsidP="00BB446B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განხორციელდება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უნაღდო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ფაქტიურად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ბამისად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კანონმდებლობით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საგადახდო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დოკუმენტაციის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საფუძველზე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30 (</w:t>
      </w:r>
      <w:r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 </w:t>
      </w:r>
      <w:r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115E1F89" w14:textId="77777777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44D22361" w14:textId="55685CD1" w:rsidR="00833770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="00A50438" w:rsidRPr="007221BA">
        <w:rPr>
          <w:rFonts w:asciiTheme="minorHAnsi" w:hAnsiTheme="minorHAnsi" w:cstheme="minorHAnsi"/>
          <w:b/>
          <w:szCs w:val="24"/>
        </w:rPr>
        <w:t xml:space="preserve"> </w:t>
      </w:r>
      <w:r w:rsidR="00F46AB9" w:rsidRPr="007221BA">
        <w:rPr>
          <w:rFonts w:asciiTheme="minorHAnsi" w:hAnsiTheme="minorHAnsi" w:cstheme="minorHAnsi"/>
          <w:b/>
          <w:szCs w:val="24"/>
        </w:rPr>
        <w:t xml:space="preserve"> </w:t>
      </w:r>
    </w:p>
    <w:p w14:paraId="0B35414A" w14:textId="7413A1D4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მოკლე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წარდგენა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);</w:t>
      </w:r>
    </w:p>
    <w:p w14:paraId="790C6457" w14:textId="2CE8B9C7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კომერციული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B72194">
        <w:rPr>
          <w:rFonts w:ascii="Sylfaen" w:hAnsi="Sylfaen" w:cstheme="minorHAnsi"/>
          <w:b/>
          <w:sz w:val="18"/>
          <w:szCs w:val="20"/>
          <w:lang w:val="ka-GE"/>
        </w:rPr>
        <w:t>საწვავის ტიპებს, დაფიქსირებულ ფასდაკლების ოდენობას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B72194">
        <w:rPr>
          <w:rFonts w:ascii="Sylfaen" w:hAnsi="Sylfaen" w:cstheme="minorHAnsi"/>
          <w:b/>
          <w:sz w:val="18"/>
          <w:szCs w:val="20"/>
          <w:lang w:val="ka-GE"/>
        </w:rPr>
        <w:t>გასამართი სადგურების ლოკაციებს/რაოდენობას და დანართი 1ის  მიხედვით მოთხოვნილ ინფორმაციას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; </w:t>
      </w:r>
    </w:p>
    <w:p w14:paraId="6A8824DD" w14:textId="6C23804D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რეკვიზიტები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8FDEFBA" w14:textId="1BB6A69F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ამონაწერი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სამეწარმეო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რეესტრიდან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D622176" w14:textId="7BD4EFDD" w:rsidR="008918CD" w:rsidRPr="007221BA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უკანასკნელი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2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ანალოგიური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საქონლის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მიწოდების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გამოცდილება</w:t>
      </w:r>
    </w:p>
    <w:p w14:paraId="4B6F39B4" w14:textId="7A551C71" w:rsidR="00AF56A2" w:rsidRPr="00B72194" w:rsidRDefault="00282AB3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დოკუმენტაციაში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თანდართული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განაცხადის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. (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აღნიშნული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წარმოდგენის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გარეშე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თქვენი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)</w:t>
      </w:r>
      <w:bookmarkStart w:id="3" w:name="_Toc454818563"/>
    </w:p>
    <w:bookmarkEnd w:id="3"/>
    <w:p w14:paraId="62E9EF65" w14:textId="3B90CE1E" w:rsidR="00C01CD2" w:rsidRPr="007221BA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გაფორმება</w:t>
      </w:r>
    </w:p>
    <w:p w14:paraId="4391DD78" w14:textId="48DC659B" w:rsidR="00C01CD2" w:rsidRPr="007221BA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18"/>
          <w:szCs w:val="20"/>
        </w:rPr>
      </w:pP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გაფორმდება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ხელშეკრულება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წინამდებარე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საკონკურსო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დოკუმენტაციით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განსაზღვრული</w:t>
      </w:r>
      <w:r w:rsidR="00BA3DAD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პირობების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. </w:t>
      </w:r>
    </w:p>
    <w:p w14:paraId="4DEA0E06" w14:textId="77777777" w:rsidR="00C01CD2" w:rsidRPr="007221BA" w:rsidRDefault="00C01CD2" w:rsidP="00B72194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2728D652" w14:textId="477890C6" w:rsidR="00110CCE" w:rsidRPr="007221BA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18"/>
          <w:szCs w:val="20"/>
        </w:rPr>
      </w:pPr>
      <w:r w:rsidRPr="007221BA">
        <w:rPr>
          <w:rFonts w:ascii="Sylfaen" w:eastAsiaTheme="minorHAnsi" w:hAnsi="Sylfaen" w:cs="Sylfaen"/>
          <w:b/>
          <w:i/>
          <w:sz w:val="18"/>
          <w:szCs w:val="20"/>
          <w:lang w:val="ka-GE"/>
        </w:rPr>
        <w:t>გავეცანი</w:t>
      </w:r>
      <w:r w:rsidR="00D20CC6" w:rsidRPr="007221BA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 </w:t>
      </w:r>
    </w:p>
    <w:p w14:paraId="64B2CEF8" w14:textId="77777777" w:rsidR="006C1436" w:rsidRPr="007221BA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ABAEF5D" w14:textId="77777777" w:rsidR="00110CCE" w:rsidRPr="007221BA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07D9283" w14:textId="07443AEC" w:rsidR="00110CCE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18"/>
          <w:szCs w:val="20"/>
        </w:rPr>
      </w:pP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მონაწილე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კომპანიის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უფლებამოსილი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პირის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ხელმოწერა</w:t>
      </w: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</w:p>
    <w:p w14:paraId="5C6A6941" w14:textId="77777777" w:rsidR="00D20CC6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7954CF42" w14:textId="5EE6843E" w:rsidR="003C6F22" w:rsidRPr="007221BA" w:rsidRDefault="00B90FC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20"/>
        </w:rPr>
        <w:t>შენიშვნა:</w:t>
      </w:r>
      <w:r w:rsidR="00B5452A"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t>:  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თუ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მოწვევა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გაგზავნილია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კომპანიასთან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მონაწილემ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მისი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კონკურსში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მონაწილეობის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შესახებ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თანხმობა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და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დოკუმენტის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გაცნობის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დასტური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უნდა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გამოაგზავნოს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>.</w:t>
      </w:r>
    </w:p>
    <w:p w14:paraId="432431FE" w14:textId="02FCDD9E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p w14:paraId="39CEAC59" w14:textId="5488A957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sectPr w:rsidR="00BA3DAD" w:rsidRPr="007221BA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50118" w14:textId="77777777" w:rsidR="00FE518E" w:rsidRDefault="00FE518E" w:rsidP="007902EA">
      <w:pPr>
        <w:spacing w:after="0" w:line="240" w:lineRule="auto"/>
      </w:pPr>
      <w:r>
        <w:separator/>
      </w:r>
    </w:p>
  </w:endnote>
  <w:endnote w:type="continuationSeparator" w:id="0">
    <w:p w14:paraId="48743D07" w14:textId="77777777" w:rsidR="00FE518E" w:rsidRDefault="00FE518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33CD684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C3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6A7DE" w14:textId="77777777" w:rsidR="00FE518E" w:rsidRDefault="00FE518E" w:rsidP="007902EA">
      <w:pPr>
        <w:spacing w:after="0" w:line="240" w:lineRule="auto"/>
      </w:pPr>
      <w:r>
        <w:separator/>
      </w:r>
    </w:p>
  </w:footnote>
  <w:footnote w:type="continuationSeparator" w:id="0">
    <w:p w14:paraId="3A249245" w14:textId="77777777" w:rsidR="00FE518E" w:rsidRDefault="00FE518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7A1AC0D4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</w:t>
    </w:r>
    <w:r w:rsidR="005830ED">
      <w:rPr>
        <w:rFonts w:ascii="Sylfaen" w:hAnsi="Sylfaen" w:cs="Sylfaen"/>
        <w:b/>
        <w:bCs/>
        <w:sz w:val="18"/>
        <w:szCs w:val="18"/>
        <w:lang w:val="ka-GE"/>
      </w:rPr>
      <w:t>საწვავის შესყიდვა</w:t>
    </w:r>
    <w:r w:rsidR="000261BD">
      <w:rPr>
        <w:rFonts w:ascii="Sylfaen" w:hAnsi="Sylfaen" w:cs="Sylfaen"/>
        <w:b/>
        <w:bCs/>
        <w:sz w:val="18"/>
        <w:szCs w:val="18"/>
        <w:lang w:val="ka-GE"/>
      </w:rPr>
      <w:t>ზე</w:t>
    </w:r>
  </w:p>
  <w:p w14:paraId="2405FA22" w14:textId="60D257DE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205EED">
      <w:rPr>
        <w:rFonts w:asciiTheme="minorHAnsi" w:hAnsiTheme="minorHAnsi" w:cstheme="minorHAnsi"/>
        <w:b/>
        <w:sz w:val="20"/>
        <w:szCs w:val="20"/>
        <w:lang w:val="ka-GE"/>
      </w:rPr>
      <w:t>045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1BD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05F5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5D2F"/>
    <w:rsid w:val="00127F44"/>
    <w:rsid w:val="00131B75"/>
    <w:rsid w:val="00137719"/>
    <w:rsid w:val="001433C2"/>
    <w:rsid w:val="001453A1"/>
    <w:rsid w:val="001461E6"/>
    <w:rsid w:val="001523F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5EED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405AB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3A9"/>
    <w:rsid w:val="003B75B3"/>
    <w:rsid w:val="003C6F22"/>
    <w:rsid w:val="003C7CB4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54B1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544856"/>
    <w:rsid w:val="005553C3"/>
    <w:rsid w:val="00580531"/>
    <w:rsid w:val="005830ED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B4696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23E6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21BA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5710"/>
    <w:rsid w:val="007B7D53"/>
    <w:rsid w:val="007C2AD7"/>
    <w:rsid w:val="007C482E"/>
    <w:rsid w:val="007D3F97"/>
    <w:rsid w:val="007D73CE"/>
    <w:rsid w:val="007D7C3F"/>
    <w:rsid w:val="007F3AA0"/>
    <w:rsid w:val="007F7ADB"/>
    <w:rsid w:val="00803033"/>
    <w:rsid w:val="0081228D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066F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660A6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72194"/>
    <w:rsid w:val="00B830F8"/>
    <w:rsid w:val="00B90FCD"/>
    <w:rsid w:val="00B942E0"/>
    <w:rsid w:val="00B97F4F"/>
    <w:rsid w:val="00BA3DAD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116E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6C53"/>
    <w:rsid w:val="00D071A8"/>
    <w:rsid w:val="00D1186B"/>
    <w:rsid w:val="00D13C42"/>
    <w:rsid w:val="00D150F5"/>
    <w:rsid w:val="00D20CC6"/>
    <w:rsid w:val="00D30223"/>
    <w:rsid w:val="00D374EE"/>
    <w:rsid w:val="00D409E0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4627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518E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khurgunashvil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6A872A4-135A-4CE7-A8F3-CE36DE66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Tornike Ukhurgunashvili</cp:lastModifiedBy>
  <cp:revision>2</cp:revision>
  <cp:lastPrinted>2015-07-27T06:36:00Z</cp:lastPrinted>
  <dcterms:created xsi:type="dcterms:W3CDTF">2019-05-14T07:13:00Z</dcterms:created>
  <dcterms:modified xsi:type="dcterms:W3CDTF">2019-05-14T07:13:00Z</dcterms:modified>
</cp:coreProperties>
</file>