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7B7B1" w14:textId="4777C643" w:rsidR="005136B8" w:rsidRPr="007B6AB0" w:rsidRDefault="007B6AB0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bookmarkStart w:id="0" w:name="_GoBack"/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აეროდრომის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თამარ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მეფისა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თევდორე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მღვდლის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ქუჩების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რეაბილტაციის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58FDE044" w14:textId="77777777" w:rsidR="007B6AB0" w:rsidRPr="007B6AB0" w:rsidRDefault="007B6AB0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74934320" w:rsidR="007D73CE" w:rsidRPr="007B6AB0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7B6A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7B6AB0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5136B8" w:rsidRPr="007B6AB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7778CE" w:rsidRPr="007B6AB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7B6AB0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7B6AB0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7B6AB0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7B6AB0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7B6AB0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7B6AB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7B6AB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7B6AB0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7B6AB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7B6AB0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7B6AB0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7B6AB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7B6AB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7B6AB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7B6AB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7B6AB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7B6AB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7B6AB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7B6AB0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7B6AB0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B6AB0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7B6AB0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210F6CB" w14:textId="77777777" w:rsidR="007B6AB0" w:rsidRPr="007B6AB0" w:rsidRDefault="007B6AB0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აეროდრომის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თამარ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მეფისა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თევდორე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მღვდლის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ქუჩების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რეაბილტაციის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7B6AB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2E0C7D02" w:rsidR="00A50438" w:rsidRPr="007B6AB0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7B6A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7B6AB0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5136B8" w:rsidRPr="007B6AB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7778CE" w:rsidRPr="007B6AB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7B6AB0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7B6AB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7B6AB0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7B6AB0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79E7EE0B" w:rsidR="00677E39" w:rsidRPr="007B6AB0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5136B8" w:rsidRPr="007B6AB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DE47CF" w:rsidRPr="007B6AB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7B6AB0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lang w:val="ka-GE"/>
        </w:rPr>
        <w:t>აეროდრომის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7B6AB0" w:rsidRPr="007B6AB0">
        <w:rPr>
          <w:rFonts w:ascii="Sylfaen" w:hAnsi="Sylfaen" w:cs="Sylfaen"/>
          <w:b/>
          <w:sz w:val="20"/>
          <w:szCs w:val="20"/>
          <w:lang w:val="ka-GE"/>
        </w:rPr>
        <w:t>თამარ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lang w:val="ka-GE"/>
        </w:rPr>
        <w:t>მეფისა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lang w:val="ka-GE"/>
        </w:rPr>
        <w:t>თევდორე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lang w:val="ka-GE"/>
        </w:rPr>
        <w:t>მღვდლის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lang w:val="ka-GE"/>
        </w:rPr>
        <w:t>ქუჩების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lang w:val="ka-GE"/>
        </w:rPr>
        <w:t>რეაბილტაციის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7B6AB0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7B6AB0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7B6AB0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B6AB0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7B6AB0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53972377" w:rsidR="005C14A4" w:rsidRPr="007B6AB0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7B6AB0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5136B8" w:rsidRPr="007B6AB0">
        <w:rPr>
          <w:rFonts w:asciiTheme="minorHAnsi" w:hAnsiTheme="minorHAnsi" w:cstheme="minorHAnsi"/>
          <w:b/>
          <w:sz w:val="20"/>
          <w:szCs w:val="20"/>
        </w:rPr>
        <w:t>9</w:t>
      </w:r>
      <w:r w:rsidR="007B6AB0" w:rsidRPr="007B6AB0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7778CE" w:rsidRPr="007B6AB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7B6AB0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7B6AB0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7B6AB0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7B6AB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1F6DD0E9" w14:textId="1FC17A45" w:rsidR="00D712F9" w:rsidRPr="007B6AB0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7B6AB0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აეროდრომის</w:t>
      </w:r>
      <w:r w:rsidR="007B6AB0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თამარ</w:t>
      </w:r>
      <w:r w:rsidR="007B6AB0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მეფისა</w:t>
      </w:r>
      <w:r w:rsidR="007B6AB0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="007B6AB0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თევდორე</w:t>
      </w:r>
      <w:r w:rsidR="007B6AB0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მღვდლის</w:t>
      </w:r>
      <w:r w:rsidR="007B6AB0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ქუჩების</w:t>
      </w:r>
      <w:r w:rsidR="007B6AB0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რეაბილტაციის</w:t>
      </w:r>
      <w:r w:rsidR="007B6AB0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7B6AB0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7B6AB0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5FAD653F" w14:textId="77777777" w:rsidR="00FC09A6" w:rsidRPr="007B6AB0" w:rsidRDefault="00FC09A6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7B6AB0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ფასები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იყოს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7B6AB0">
        <w:rPr>
          <w:rFonts w:ascii="Sylfaen" w:hAnsi="Sylfaen" w:cs="Sylfaen"/>
          <w:sz w:val="20"/>
          <w:szCs w:val="20"/>
          <w:lang w:val="ka-GE"/>
        </w:rPr>
        <w:t>ში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7B6AB0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7B6AB0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B6AB0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7B6AB0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B6AB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B6AB0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B6AB0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7B6AB0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B6AB0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B6AB0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670D4F07" w:rsidR="008A2801" w:rsidRPr="007B6AB0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136B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7 </w:t>
      </w:r>
      <w:r w:rsidR="005136B8" w:rsidRPr="007B6AB0">
        <w:rPr>
          <w:rFonts w:ascii="Sylfaen" w:hAnsi="Sylfaen" w:cs="Sylfaen"/>
          <w:b/>
          <w:sz w:val="20"/>
          <w:szCs w:val="20"/>
          <w:lang w:val="ka-GE"/>
        </w:rPr>
        <w:t>ოქტომბერი</w:t>
      </w:r>
      <w:r w:rsidR="005136B8" w:rsidRPr="007B6AB0">
        <w:rPr>
          <w:rFonts w:asciiTheme="minorHAnsi" w:hAnsiTheme="minorHAnsi" w:cstheme="minorHAnsi"/>
          <w:b/>
          <w:sz w:val="20"/>
          <w:szCs w:val="20"/>
          <w:lang w:val="ka-GE"/>
        </w:rPr>
        <w:t>, 12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7B6AB0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7B6AB0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7B6AB0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7B6AB0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7B6AB0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7B6AB0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7B6AB0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B6AB0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7B6AB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7B6AB0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სრული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7B6AB0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ელ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B6AB0">
        <w:rPr>
          <w:rFonts w:ascii="Sylfaen" w:hAnsi="Sylfaen" w:cs="Sylfaen"/>
          <w:sz w:val="20"/>
          <w:szCs w:val="20"/>
          <w:lang w:val="ka-GE"/>
        </w:rPr>
        <w:t>ფოსტა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7B6AB0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ნომერი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7B6AB0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თარიღი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7B6AB0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7B6AB0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7B6AB0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7B6AB0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7B6AB0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7B6AB0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7B6AB0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ფასები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7B6AB0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B6AB0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B6AB0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7B6AB0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B6AB0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7B6AB0">
        <w:rPr>
          <w:rFonts w:ascii="Sylfaen" w:hAnsi="Sylfaen" w:cs="Sylfaen"/>
          <w:sz w:val="20"/>
          <w:szCs w:val="20"/>
          <w:lang w:val="ka-GE"/>
        </w:rPr>
        <w:t>ა</w:t>
      </w:r>
      <w:r w:rsidRPr="007B6AB0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7B6AB0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7B6AB0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7B6AB0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7B6AB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პირი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7B6AB0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გიორგი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მობ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7B6AB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7B6AB0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7B6AB0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7B6AB0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7B6AB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პირი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B6AB0">
        <w:rPr>
          <w:rFonts w:ascii="Sylfaen" w:hAnsi="Sylfaen" w:cs="Sylfaen"/>
          <w:sz w:val="20"/>
          <w:szCs w:val="20"/>
          <w:lang w:val="ka-GE"/>
        </w:rPr>
        <w:t>ნინო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7B6AB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მის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7B6AB0">
        <w:rPr>
          <w:rFonts w:ascii="Sylfaen" w:hAnsi="Sylfaen" w:cs="Sylfaen"/>
          <w:sz w:val="20"/>
          <w:szCs w:val="20"/>
          <w:lang w:val="ka-GE"/>
        </w:rPr>
        <w:t>ქ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B6AB0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7B6AB0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7B6AB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ელ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B6AB0">
        <w:rPr>
          <w:rFonts w:ascii="Sylfaen" w:hAnsi="Sylfaen" w:cs="Sylfaen"/>
          <w:sz w:val="20"/>
          <w:szCs w:val="20"/>
          <w:lang w:val="ka-GE"/>
        </w:rPr>
        <w:t>ფოსტა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7B6AB0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7B6AB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7B6AB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ტელ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7B6AB0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7B6AB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7B6AB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პირი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B6AB0">
        <w:rPr>
          <w:rFonts w:ascii="Sylfaen" w:hAnsi="Sylfaen" w:cs="Sylfaen"/>
          <w:sz w:val="20"/>
          <w:szCs w:val="20"/>
          <w:lang w:val="ka-GE"/>
        </w:rPr>
        <w:t>ირაკლი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7B6AB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მის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7B6AB0">
        <w:rPr>
          <w:rFonts w:ascii="Sylfaen" w:hAnsi="Sylfaen" w:cs="Sylfaen"/>
          <w:sz w:val="20"/>
          <w:szCs w:val="20"/>
          <w:lang w:val="ka-GE"/>
        </w:rPr>
        <w:t>ქ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B6AB0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7B6AB0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7B6AB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ელ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B6AB0">
        <w:rPr>
          <w:rFonts w:ascii="Sylfaen" w:hAnsi="Sylfaen" w:cs="Sylfaen"/>
          <w:sz w:val="20"/>
          <w:szCs w:val="20"/>
          <w:lang w:val="ka-GE"/>
        </w:rPr>
        <w:t>ფოსტა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7B6AB0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7B6AB0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ტელ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7B6AB0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7B6AB0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7B6AB0">
        <w:rPr>
          <w:rFonts w:ascii="Sylfaen" w:hAnsi="Sylfaen" w:cs="Sylfaen"/>
          <w:b/>
          <w:sz w:val="20"/>
          <w:szCs w:val="20"/>
        </w:rPr>
        <w:t>შენიშვნა</w:t>
      </w:r>
      <w:r w:rsidRPr="007B6AB0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7B6AB0">
        <w:rPr>
          <w:rFonts w:ascii="Sylfaen" w:hAnsi="Sylfaen" w:cs="Sylfaen"/>
          <w:sz w:val="20"/>
          <w:szCs w:val="20"/>
        </w:rPr>
        <w:t>ნებისმიერი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სხვა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ინფორმაცია</w:t>
      </w:r>
      <w:r w:rsidRPr="007B6AB0">
        <w:rPr>
          <w:rFonts w:asciiTheme="minorHAnsi" w:hAnsiTheme="minorHAnsi" w:cstheme="minorHAnsi"/>
          <w:sz w:val="20"/>
          <w:szCs w:val="20"/>
        </w:rPr>
        <w:t xml:space="preserve">, </w:t>
      </w:r>
      <w:r w:rsidRPr="007B6AB0">
        <w:rPr>
          <w:rFonts w:ascii="Sylfaen" w:hAnsi="Sylfaen" w:cs="Sylfaen"/>
          <w:sz w:val="20"/>
          <w:szCs w:val="20"/>
        </w:rPr>
        <w:t>მოპოვებული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სხვა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გზით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არ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იქნება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ოფიციალური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და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არ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წარმოშობს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არავითარ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ვალდებულებას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შპს</w:t>
      </w:r>
      <w:r w:rsidRPr="007B6AB0">
        <w:rPr>
          <w:rFonts w:asciiTheme="minorHAnsi" w:hAnsiTheme="minorHAnsi" w:cstheme="minorHAnsi"/>
          <w:sz w:val="20"/>
          <w:szCs w:val="20"/>
        </w:rPr>
        <w:t xml:space="preserve"> „</w:t>
      </w:r>
      <w:r w:rsidRPr="007B6AB0">
        <w:rPr>
          <w:rFonts w:ascii="Sylfaen" w:hAnsi="Sylfaen" w:cs="Sylfaen"/>
          <w:sz w:val="20"/>
          <w:szCs w:val="20"/>
        </w:rPr>
        <w:t>ჯორჯიან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უოთერ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ენდ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ფაუერის</w:t>
      </w:r>
      <w:r w:rsidRPr="007B6AB0">
        <w:rPr>
          <w:rFonts w:asciiTheme="minorHAnsi" w:hAnsiTheme="minorHAnsi" w:cstheme="minorHAnsi"/>
          <w:sz w:val="20"/>
          <w:szCs w:val="20"/>
        </w:rPr>
        <w:t xml:space="preserve">“ </w:t>
      </w:r>
      <w:r w:rsidRPr="007B6AB0">
        <w:rPr>
          <w:rFonts w:ascii="Sylfaen" w:hAnsi="Sylfaen" w:cs="Sylfaen"/>
          <w:sz w:val="20"/>
          <w:szCs w:val="20"/>
        </w:rPr>
        <w:t>მხრიდან</w:t>
      </w:r>
      <w:r w:rsidRPr="007B6AB0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7B6AB0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7B6AB0">
        <w:rPr>
          <w:rFonts w:ascii="Sylfaen" w:hAnsi="Sylfaen" w:cs="Sylfaen"/>
          <w:sz w:val="20"/>
          <w:szCs w:val="20"/>
        </w:rPr>
        <w:t>განმარტებებზე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პასუხი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ყველა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მონაწილეს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გაეგზავნება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ელექტრონული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ფოსტის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საშუალებით</w:t>
      </w:r>
      <w:r w:rsidRPr="007B6AB0">
        <w:rPr>
          <w:rFonts w:asciiTheme="minorHAnsi" w:hAnsiTheme="minorHAnsi" w:cstheme="minorHAnsi"/>
          <w:sz w:val="20"/>
          <w:szCs w:val="20"/>
        </w:rPr>
        <w:t xml:space="preserve">, </w:t>
      </w:r>
      <w:r w:rsidRPr="007B6AB0">
        <w:rPr>
          <w:rFonts w:ascii="Sylfaen" w:hAnsi="Sylfaen" w:cs="Sylfaen"/>
          <w:sz w:val="20"/>
          <w:szCs w:val="20"/>
        </w:rPr>
        <w:t>შესაბამისად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ყველა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მონაწილეს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უნდა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გააჩნდეს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მოქმედი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ელექტრონული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ფოსტის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მისამართი</w:t>
      </w:r>
      <w:r w:rsidRPr="007B6AB0">
        <w:rPr>
          <w:rFonts w:asciiTheme="minorHAnsi" w:hAnsiTheme="minorHAnsi" w:cstheme="minorHAnsi"/>
          <w:sz w:val="20"/>
          <w:szCs w:val="20"/>
        </w:rPr>
        <w:t xml:space="preserve">, </w:t>
      </w:r>
      <w:r w:rsidRPr="007B6AB0">
        <w:rPr>
          <w:rFonts w:ascii="Sylfaen" w:hAnsi="Sylfaen" w:cs="Sylfaen"/>
          <w:sz w:val="20"/>
          <w:szCs w:val="20"/>
        </w:rPr>
        <w:t>რომელიც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შემოწმდება</w:t>
      </w:r>
      <w:r w:rsidRPr="007B6AB0">
        <w:rPr>
          <w:rFonts w:asciiTheme="minorHAnsi" w:hAnsiTheme="minorHAnsi" w:cstheme="minorHAnsi"/>
          <w:sz w:val="20"/>
          <w:szCs w:val="20"/>
        </w:rPr>
        <w:t xml:space="preserve"> </w:t>
      </w:r>
      <w:r w:rsidRPr="007B6AB0">
        <w:rPr>
          <w:rFonts w:ascii="Sylfaen" w:hAnsi="Sylfaen" w:cs="Sylfaen"/>
          <w:sz w:val="20"/>
          <w:szCs w:val="20"/>
        </w:rPr>
        <w:t>რეგულარულად</w:t>
      </w:r>
      <w:r w:rsidRPr="007B6AB0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7B6AB0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7B6AB0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7B6AB0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იყოს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7B6AB0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7B6AB0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7B6AB0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7B6AB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მხოლოდ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ფასები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ამ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ყველა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ხარჯსა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7B6AB0">
        <w:rPr>
          <w:rFonts w:ascii="Sylfaen" w:hAnsi="Sylfaen" w:cs="Sylfaen"/>
          <w:sz w:val="20"/>
          <w:szCs w:val="20"/>
          <w:lang w:val="ka-GE"/>
        </w:rPr>
        <w:t>მათ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შორის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დღგ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7B6AB0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მიერ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ძალაში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იყოს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7B6AB0">
        <w:rPr>
          <w:rFonts w:asciiTheme="minorHAnsi" w:hAnsiTheme="minorHAnsi" w:cstheme="minorHAnsi"/>
          <w:sz w:val="20"/>
          <w:szCs w:val="20"/>
        </w:rPr>
        <w:t>9</w:t>
      </w:r>
      <w:r w:rsidR="00B5452A" w:rsidRPr="007B6AB0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7B6AB0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7B6AB0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7B6AB0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7B6AB0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7B6AB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დღის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7B6AB0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იყოს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7B6AB0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B6AB0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თავის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ერთად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7B6AB0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B6AB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უოთერ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ენდ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ფაუერი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B6AB0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თვითონ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ვადა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მისი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B6AB0">
        <w:rPr>
          <w:rFonts w:ascii="Sylfaen" w:hAnsi="Sylfaen" w:cs="Sylfaen"/>
          <w:sz w:val="20"/>
          <w:szCs w:val="20"/>
          <w:lang w:val="ka-GE"/>
        </w:rPr>
        <w:t>რაც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7B6AB0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იმ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ფორმით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რა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გახდა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მისი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7B6AB0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შპს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B6AB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უოთერ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ენდ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ფაუერი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B6AB0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ყველა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B6AB0">
        <w:rPr>
          <w:rFonts w:ascii="Sylfaen" w:hAnsi="Sylfaen" w:cs="Sylfaen"/>
          <w:sz w:val="20"/>
          <w:szCs w:val="20"/>
          <w:lang w:val="ka-GE"/>
        </w:rPr>
        <w:t>შპს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B6AB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უოთერ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ენდ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ფაუერი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B6AB0">
        <w:rPr>
          <w:rFonts w:ascii="Sylfaen" w:hAnsi="Sylfaen" w:cs="Sylfaen"/>
          <w:sz w:val="20"/>
          <w:szCs w:val="20"/>
          <w:lang w:val="ka-GE"/>
        </w:rPr>
        <w:t>არ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არის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მისცეს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ახსნა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7B6AB0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7B6AB0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შპს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B6AB0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უოთერ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ენდ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ფაუერი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B6AB0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7B6AB0">
        <w:rPr>
          <w:rFonts w:ascii="Sylfaen" w:hAnsi="Sylfaen" w:cs="Sylfaen"/>
          <w:sz w:val="20"/>
          <w:szCs w:val="20"/>
          <w:lang w:val="ka-GE"/>
        </w:rPr>
        <w:t>ე</w:t>
      </w:r>
      <w:r w:rsidRPr="007B6AB0">
        <w:rPr>
          <w:rFonts w:ascii="Sylfaen" w:hAnsi="Sylfaen" w:cs="Sylfaen"/>
          <w:sz w:val="20"/>
          <w:szCs w:val="20"/>
          <w:lang w:val="ka-GE"/>
        </w:rPr>
        <w:t>ბული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სახის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ასევე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მისი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B6AB0">
        <w:rPr>
          <w:rFonts w:ascii="Sylfaen" w:hAnsi="Sylfaen" w:cs="Sylfaen"/>
          <w:sz w:val="20"/>
          <w:szCs w:val="20"/>
          <w:lang w:val="ka-GE"/>
        </w:rPr>
        <w:t>იმ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თუ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რომ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არ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7B6AB0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7B6AB0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7B6AB0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7B6AB0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B6AB0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უნაღდო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სრულად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ან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7B6AB0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7B6AB0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7B6AB0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7B6AB0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7B6AB0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7B6AB0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7B6AB0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7B6AB0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7B6AB0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B6AB0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7B6AB0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B6AB0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B6AB0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7B6AB0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7B6AB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7B6AB0">
        <w:rPr>
          <w:rFonts w:ascii="Sylfaen" w:hAnsi="Sylfaen" w:cs="Sylfaen"/>
          <w:sz w:val="20"/>
          <w:szCs w:val="20"/>
          <w:lang w:val="ka-GE"/>
        </w:rPr>
        <w:t>თ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7B6AB0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7B6AB0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7B6A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7B6AB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7B6AB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7B6AB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7B6AB0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7B6AB0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B6AB0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B6AB0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B6AB0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7B6AB0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7B6AB0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7B6AB0">
        <w:rPr>
          <w:rFonts w:asciiTheme="minorHAnsi" w:hAnsiTheme="minorHAnsi" w:cstheme="minorHAnsi"/>
          <w:b/>
          <w:sz w:val="20"/>
          <w:szCs w:val="20"/>
        </w:rPr>
        <w:t>)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7B6AB0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7B6AB0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7B6AB0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B6AB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B6AB0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B6AB0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7B6AB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7B6AB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7B6AB0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7B6AB0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7B6AB0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7B6AB0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7B6AB0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7B6AB0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7B6AB0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B6AB0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7B6AB0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7B6AB0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7B6AB0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B6AB0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7B6AB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7B6AB0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7B6AB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7B6AB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7B6AB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7B6AB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7B6AB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7B6AB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7B6AB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7B6AB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7B6AB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7B6AB0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7B6AB0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7B6AB0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7B6AB0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7B6AB0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7B6AB0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7B6AB0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7B6AB0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7B6AB0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7B6AB0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7B6A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7B6AB0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7B6AB0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7B6AB0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7B6AB0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7B6AB0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7B6AB0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7B6AB0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7B6AB0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7B6AB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0CB2698F" w14:textId="77777777" w:rsidR="00C637DF" w:rsidRPr="007B6AB0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“. </w:t>
      </w:r>
    </w:p>
    <w:p w14:paraId="338837BD" w14:textId="77777777" w:rsidR="00C637DF" w:rsidRPr="007B6AB0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Pr="007B6AB0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7B6AB0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7B6AB0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7B6AB0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B6AB0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B6AB0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7B6AB0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B6AB0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B6AB0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B6AB0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B6AB0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7B6AB0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B6AB0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7B6AB0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B6AB0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7B6AB0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7B6AB0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7B6AB0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7B6AB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7B6AB0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7B6AB0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7B6AB0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7B6AB0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7B6AB0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B6AB0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7B6AB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B6AB0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7B6AB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7B6AB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7B6AB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7B6AB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7B6AB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7B6AB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7B6AB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7B6AB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7B6AB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B6AB0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7B6AB0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7B6AB0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7B6AB0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7B6AB0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7B6AB0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7B6AB0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7B6AB0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7B6AB0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7B6AB0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7B6AB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B6AB0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7B6AB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B6AB0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7B6AB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B6AB0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7B6AB0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B6AB0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7B6AB0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7B6AB0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7B6AB0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r w:rsidRPr="007B6AB0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r w:rsidR="00B5452A" w:rsidRPr="007B6AB0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B6AB0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7B6AB0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7B6AB0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bookmarkEnd w:id="0"/>
    <w:p w14:paraId="5E7F3559" w14:textId="77777777" w:rsidR="00D100A3" w:rsidRPr="007B6AB0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7B6AB0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538E2" w14:textId="77777777" w:rsidR="00974830" w:rsidRDefault="00974830" w:rsidP="007902EA">
      <w:pPr>
        <w:spacing w:after="0" w:line="240" w:lineRule="auto"/>
      </w:pPr>
      <w:r>
        <w:separator/>
      </w:r>
    </w:p>
  </w:endnote>
  <w:endnote w:type="continuationSeparator" w:id="0">
    <w:p w14:paraId="67EB1AB8" w14:textId="77777777" w:rsidR="00974830" w:rsidRDefault="0097483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96A47CC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A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DC508" w14:textId="77777777" w:rsidR="00974830" w:rsidRDefault="00974830" w:rsidP="007902EA">
      <w:pPr>
        <w:spacing w:after="0" w:line="240" w:lineRule="auto"/>
      </w:pPr>
      <w:r>
        <w:separator/>
      </w:r>
    </w:p>
  </w:footnote>
  <w:footnote w:type="continuationSeparator" w:id="0">
    <w:p w14:paraId="2F1BD852" w14:textId="77777777" w:rsidR="00974830" w:rsidRDefault="0097483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E3BBF" w14:textId="0A9FA3F8" w:rsidR="007B6AB0" w:rsidRPr="007B6AB0" w:rsidRDefault="00362398" w:rsidP="007B6AB0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7B6AB0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7B6AB0" w:rsidRPr="007B6AB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აეროდრომის</w:t>
    </w:r>
    <w:r w:rsidR="007B6AB0" w:rsidRPr="007B6AB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, </w:t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თამარ</w:t>
    </w:r>
    <w:r w:rsidR="007B6AB0" w:rsidRPr="007B6AB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მეფისა</w:t>
    </w:r>
    <w:r w:rsidR="007B6AB0" w:rsidRPr="007B6AB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და</w:t>
    </w:r>
    <w:r w:rsidR="007B6AB0" w:rsidRPr="007B6AB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თევდორე</w:t>
    </w:r>
    <w:r w:rsidR="007B6AB0" w:rsidRPr="007B6AB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მღვდლის</w:t>
    </w:r>
    <w:r w:rsidR="007B6AB0" w:rsidRPr="007B6AB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ქუჩების</w:t>
    </w:r>
    <w:r w:rsidR="007B6AB0" w:rsidRPr="007B6AB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რეაბილტაციის</w:t>
    </w:r>
    <w:r w:rsidR="007B6AB0" w:rsidRPr="007B6AB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7B6AB0" w:rsidRPr="007B6AB0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7B6AB0" w:rsidRPr="007B6AB0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5DBF8F78" w:rsidR="00362398" w:rsidRPr="007B6AB0" w:rsidRDefault="00362398" w:rsidP="007B6AB0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7B6AB0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7B6AB0">
      <w:rPr>
        <w:rFonts w:asciiTheme="minorHAnsi" w:hAnsiTheme="minorHAnsi" w:cstheme="minorHAnsi"/>
        <w:b/>
        <w:sz w:val="20"/>
        <w:szCs w:val="20"/>
      </w:rPr>
      <w:t xml:space="preserve"> </w:t>
    </w:r>
    <w:r w:rsidRPr="007B6AB0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7B6AB0" w:rsidRPr="007B6AB0">
      <w:rPr>
        <w:rFonts w:asciiTheme="minorHAnsi" w:hAnsiTheme="minorHAnsi" w:cstheme="minorHAnsi"/>
        <w:b/>
        <w:sz w:val="20"/>
        <w:szCs w:val="20"/>
        <w:lang w:val="ka-GE"/>
      </w:rPr>
      <w:t>91</w:t>
    </w:r>
    <w:r w:rsidRPr="007B6AB0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7B6AB0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7B6AB0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0A5F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37FD"/>
    <w:rsid w:val="00544856"/>
    <w:rsid w:val="00550C1B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0E4A6C1A-5889-4FB1-93D9-0A8F28B8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179</cp:revision>
  <cp:lastPrinted>2015-07-27T06:36:00Z</cp:lastPrinted>
  <dcterms:created xsi:type="dcterms:W3CDTF">2017-11-13T09:28:00Z</dcterms:created>
  <dcterms:modified xsi:type="dcterms:W3CDTF">2019-09-25T14:55:00Z</dcterms:modified>
</cp:coreProperties>
</file>