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CC550" w14:textId="6812E58C" w:rsidR="008C5FAE" w:rsidRDefault="00CF08B9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პატარა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ტბის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მიმდ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>. D=600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მმ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>-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იანი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წყალსატარის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დაზიანებული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მონაკვეთის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37FD18BB" w14:textId="77777777" w:rsidR="00FD78FE" w:rsidRPr="00CF08B9" w:rsidRDefault="00FD78F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bookmarkStart w:id="0" w:name="_GoBack"/>
      <w:bookmarkEnd w:id="0"/>
    </w:p>
    <w:p w14:paraId="5DA10CD7" w14:textId="2E6DE175" w:rsidR="007D73CE" w:rsidRPr="00CF08B9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08B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CF08B9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>78</w:t>
      </w:r>
      <w:r w:rsidR="007778CE" w:rsidRPr="00CF08B9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CF08B9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CF08B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08B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08B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08B9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08B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08B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08B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08B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08B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08B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08B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08B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CF08B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08B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08B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08B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08B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08B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08B9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08B9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08B9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98F8CB3" w14:textId="77777777" w:rsidR="00CF08B9" w:rsidRPr="00CF08B9" w:rsidRDefault="00CF08B9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პატარა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ტბის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მიმდ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>. D=600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მმ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>-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იანი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წყალსატარის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დაზიანებული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მონაკვეთის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08B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46393C27" w:rsidR="00A50438" w:rsidRPr="00CF08B9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08B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CF08B9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3367D" w:rsidRPr="00CF08B9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7778CE" w:rsidRPr="00CF08B9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CF08B9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CF08B9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CF08B9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08B9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0C0729D5" w:rsidR="00677E39" w:rsidRPr="00CF08B9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83367D" w:rsidRPr="00CF08B9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DE47CF" w:rsidRPr="00CF08B9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9 </w:t>
      </w:r>
      <w:r w:rsidR="00CF08B9" w:rsidRPr="00CF08B9">
        <w:rPr>
          <w:rFonts w:ascii="Sylfaen" w:hAnsi="Sylfaen" w:cs="Sylfaen"/>
          <w:b/>
          <w:sz w:val="20"/>
          <w:szCs w:val="20"/>
          <w:lang w:val="ka-GE"/>
        </w:rPr>
        <w:t>პატარა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lang w:val="ka-GE"/>
        </w:rPr>
        <w:t>ტბის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lang w:val="ka-GE"/>
        </w:rPr>
        <w:t>მიმდ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>. D=600</w:t>
      </w:r>
      <w:r w:rsidR="00CF08B9" w:rsidRPr="00CF08B9">
        <w:rPr>
          <w:rFonts w:ascii="Sylfaen" w:hAnsi="Sylfaen" w:cs="Sylfaen"/>
          <w:b/>
          <w:sz w:val="20"/>
          <w:szCs w:val="20"/>
          <w:lang w:val="ka-GE"/>
        </w:rPr>
        <w:t>მმ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CF08B9" w:rsidRPr="00CF08B9">
        <w:rPr>
          <w:rFonts w:ascii="Sylfaen" w:hAnsi="Sylfaen" w:cs="Sylfaen"/>
          <w:b/>
          <w:sz w:val="20"/>
          <w:szCs w:val="20"/>
          <w:lang w:val="ka-GE"/>
        </w:rPr>
        <w:t>იანი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lang w:val="ka-GE"/>
        </w:rPr>
        <w:t>წყალსატარის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lang w:val="ka-GE"/>
        </w:rPr>
        <w:t>დაზიანებული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lang w:val="ka-GE"/>
        </w:rPr>
        <w:t>მონაკვეთის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08B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08B9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08B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08B9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08B9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08B9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08B9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08B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CF08B9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6A6CB57A" w:rsidR="005C14A4" w:rsidRPr="00CF08B9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CF08B9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3367D" w:rsidRPr="00912FE7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CF08B9" w:rsidRPr="00912FE7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7778CE" w:rsidRPr="00CF08B9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CF08B9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CF08B9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08B9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08B9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5FAD653F" w14:textId="3BA39CA2" w:rsidR="00FC09A6" w:rsidRPr="00CF08B9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CF08B9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პატარა</w:t>
      </w:r>
      <w:r w:rsidR="00CF08B9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ტბის</w:t>
      </w:r>
      <w:r w:rsidR="00CF08B9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მიმდ</w:t>
      </w:r>
      <w:r w:rsidR="00CF08B9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. D=600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მმ</w:t>
      </w:r>
      <w:r w:rsidR="00CF08B9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-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იანი</w:t>
      </w:r>
      <w:r w:rsidR="00CF08B9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წყალსატარის</w:t>
      </w:r>
      <w:r w:rsidR="00CF08B9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დაზიანებული</w:t>
      </w:r>
      <w:r w:rsidR="00CF08B9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მონაკვეთის</w:t>
      </w:r>
      <w:r w:rsidR="00CF08B9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CF08B9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08B9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08B9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08B9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უნდა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იყოს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08B9">
        <w:rPr>
          <w:rFonts w:ascii="Sylfaen" w:hAnsi="Sylfaen" w:cs="Sylfaen"/>
          <w:sz w:val="20"/>
          <w:szCs w:val="20"/>
          <w:lang w:val="ka-GE"/>
        </w:rPr>
        <w:t>ში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912FE7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912FE7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12FE7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12FE7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12FE7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912FE7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912FE7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912FE7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912FE7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912FE7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912FE7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912FE7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912FE7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912FE7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5D99691D" w14:textId="7BC33FD4" w:rsidR="008A2801" w:rsidRPr="00912FE7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912FE7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12FE7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12FE7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12FE7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912FE7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12FE7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7 </w:t>
      </w:r>
      <w:r w:rsidR="00912FE7" w:rsidRPr="00912FE7">
        <w:rPr>
          <w:rFonts w:ascii="Sylfaen" w:hAnsi="Sylfaen" w:cs="Sylfaen"/>
          <w:b/>
          <w:sz w:val="20"/>
          <w:szCs w:val="20"/>
          <w:lang w:val="ka-GE"/>
        </w:rPr>
        <w:t>ოქტო</w:t>
      </w:r>
      <w:proofErr w:type="spellStart"/>
      <w:r w:rsidR="00807A03" w:rsidRPr="00912FE7">
        <w:rPr>
          <w:rFonts w:ascii="Sylfaen" w:hAnsi="Sylfaen" w:cs="Sylfaen"/>
          <w:b/>
          <w:sz w:val="20"/>
          <w:szCs w:val="20"/>
        </w:rPr>
        <w:t>მბერი</w:t>
      </w:r>
      <w:proofErr w:type="spellEnd"/>
      <w:r w:rsid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15</w:t>
      </w:r>
      <w:r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912FE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912FE7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912FE7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912FE7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912FE7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912FE7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912FE7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912FE7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912FE7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12FE7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912FE7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912FE7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12FE7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12FE7">
        <w:rPr>
          <w:rFonts w:ascii="Sylfaen" w:hAnsi="Sylfaen" w:cs="Sylfaen"/>
          <w:sz w:val="20"/>
          <w:szCs w:val="20"/>
          <w:lang w:val="ka-GE"/>
        </w:rPr>
        <w:t>სრული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12FE7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12FE7">
        <w:rPr>
          <w:rFonts w:ascii="Sylfaen" w:hAnsi="Sylfaen" w:cs="Sylfaen"/>
          <w:sz w:val="20"/>
          <w:szCs w:val="20"/>
          <w:lang w:val="ka-GE"/>
        </w:rPr>
        <w:t>და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12FE7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12FE7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912FE7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12FE7">
        <w:rPr>
          <w:rFonts w:ascii="Sylfaen" w:hAnsi="Sylfaen" w:cs="Sylfaen"/>
          <w:sz w:val="20"/>
          <w:szCs w:val="20"/>
          <w:lang w:val="ka-GE"/>
        </w:rPr>
        <w:t>ელ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12FE7">
        <w:rPr>
          <w:rFonts w:ascii="Sylfaen" w:hAnsi="Sylfaen" w:cs="Sylfaen"/>
          <w:sz w:val="20"/>
          <w:szCs w:val="20"/>
          <w:lang w:val="ka-GE"/>
        </w:rPr>
        <w:t>ფოსტა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912FE7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12FE7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12FE7">
        <w:rPr>
          <w:rFonts w:ascii="Sylfaen" w:hAnsi="Sylfaen" w:cs="Sylfaen"/>
          <w:sz w:val="20"/>
          <w:szCs w:val="20"/>
          <w:lang w:val="ka-GE"/>
        </w:rPr>
        <w:t>ნომერი</w:t>
      </w:r>
      <w:r w:rsidRPr="00912FE7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CF08B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თარიღი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CF08B9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CF08B9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CF08B9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CF08B9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CF08B9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CF08B9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CF08B9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08B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08B9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08B9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08B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08B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08B9">
        <w:rPr>
          <w:rFonts w:ascii="Sylfaen" w:hAnsi="Sylfaen" w:cs="Sylfaen"/>
          <w:sz w:val="20"/>
          <w:szCs w:val="20"/>
          <w:lang w:val="ka-GE"/>
        </w:rPr>
        <w:t>ა</w:t>
      </w:r>
      <w:r w:rsidRPr="00CF08B9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08B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CF08B9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CF08B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08B9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CF08B9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პირი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0071C781" w14:textId="77777777" w:rsidR="008A2801" w:rsidRPr="00CF08B9" w:rsidRDefault="008A2801" w:rsidP="008A280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გიორგი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მობ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CF08B9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08B9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08B9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08B9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CF08B9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პირი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08B9">
        <w:rPr>
          <w:rFonts w:ascii="Sylfaen" w:hAnsi="Sylfaen" w:cs="Sylfaen"/>
          <w:sz w:val="20"/>
          <w:szCs w:val="20"/>
          <w:lang w:val="ka-GE"/>
        </w:rPr>
        <w:t>ნინო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CF08B9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მის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08B9">
        <w:rPr>
          <w:rFonts w:ascii="Sylfaen" w:hAnsi="Sylfaen" w:cs="Sylfaen"/>
          <w:sz w:val="20"/>
          <w:szCs w:val="20"/>
          <w:lang w:val="ka-GE"/>
        </w:rPr>
        <w:t>ქ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08B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08B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CF08B9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ელ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08B9">
        <w:rPr>
          <w:rFonts w:ascii="Sylfaen" w:hAnsi="Sylfaen" w:cs="Sylfaen"/>
          <w:sz w:val="20"/>
          <w:szCs w:val="20"/>
          <w:lang w:val="ka-GE"/>
        </w:rPr>
        <w:t>ფოსტა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CF08B9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CF08B9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CF08B9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ტელ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08B9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CF08B9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08B9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პირი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08B9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CF08B9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მის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08B9">
        <w:rPr>
          <w:rFonts w:ascii="Sylfaen" w:hAnsi="Sylfaen" w:cs="Sylfaen"/>
          <w:sz w:val="20"/>
          <w:szCs w:val="20"/>
          <w:lang w:val="ka-GE"/>
        </w:rPr>
        <w:t>ქ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08B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08B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CF08B9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ელ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08B9">
        <w:rPr>
          <w:rFonts w:ascii="Sylfaen" w:hAnsi="Sylfaen" w:cs="Sylfaen"/>
          <w:sz w:val="20"/>
          <w:szCs w:val="20"/>
          <w:lang w:val="ka-GE"/>
        </w:rPr>
        <w:t>ფოსტა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CF08B9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08B9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ტელ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08B9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08B9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08B9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08B9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08B9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სხვა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08B9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სხვა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გზით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არ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და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არ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შპს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08B9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ენდ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08B9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08B9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08B9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08B9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08B9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08B9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უნდა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08B9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08B9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08B9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08B9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08B9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08B9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უნდა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იყოს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08B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08B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08B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08B9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უნდა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ამ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ყველა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08B9">
        <w:rPr>
          <w:rFonts w:ascii="Sylfaen" w:hAnsi="Sylfaen" w:cs="Sylfaen"/>
          <w:sz w:val="20"/>
          <w:szCs w:val="20"/>
          <w:lang w:val="ka-GE"/>
        </w:rPr>
        <w:t>მათ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შორის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დღგ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08B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მიერ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უნდა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იყოს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08B9">
        <w:rPr>
          <w:rFonts w:asciiTheme="minorHAnsi" w:hAnsiTheme="minorHAnsi" w:cstheme="minorHAnsi"/>
          <w:sz w:val="20"/>
          <w:szCs w:val="20"/>
        </w:rPr>
        <w:t>9</w:t>
      </w:r>
      <w:r w:rsidR="00B5452A" w:rsidRPr="00CF08B9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08B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08B9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08B9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08B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08B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დღის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08B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უნდა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იყოს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08B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08B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თავის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ერთად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უნდა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08B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08B9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08B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უოთერ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ენდ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08B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ვადა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მისი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08B9">
        <w:rPr>
          <w:rFonts w:ascii="Sylfaen" w:hAnsi="Sylfaen" w:cs="Sylfaen"/>
          <w:sz w:val="20"/>
          <w:szCs w:val="20"/>
          <w:lang w:val="ka-GE"/>
        </w:rPr>
        <w:t>რაც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08B9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იმ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რა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გახდა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მისი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08B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შპს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08B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უოთერ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ენდ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08B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ყველა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08B9">
        <w:rPr>
          <w:rFonts w:ascii="Sylfaen" w:hAnsi="Sylfaen" w:cs="Sylfaen"/>
          <w:sz w:val="20"/>
          <w:szCs w:val="20"/>
          <w:lang w:val="ka-GE"/>
        </w:rPr>
        <w:t>შპს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08B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უოთერ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ენდ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08B9">
        <w:rPr>
          <w:rFonts w:ascii="Sylfaen" w:hAnsi="Sylfaen" w:cs="Sylfaen"/>
          <w:sz w:val="20"/>
          <w:szCs w:val="20"/>
          <w:lang w:val="ka-GE"/>
        </w:rPr>
        <w:t>არ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არის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ახსნა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08B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08B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შპს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08B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უოთერ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ენდ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08B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08B9">
        <w:rPr>
          <w:rFonts w:ascii="Sylfaen" w:hAnsi="Sylfaen" w:cs="Sylfaen"/>
          <w:sz w:val="20"/>
          <w:szCs w:val="20"/>
          <w:lang w:val="ka-GE"/>
        </w:rPr>
        <w:t>ე</w:t>
      </w:r>
      <w:r w:rsidRPr="00CF08B9">
        <w:rPr>
          <w:rFonts w:ascii="Sylfaen" w:hAnsi="Sylfaen" w:cs="Sylfaen"/>
          <w:sz w:val="20"/>
          <w:szCs w:val="20"/>
          <w:lang w:val="ka-GE"/>
        </w:rPr>
        <w:t>ბული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სახის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ასევე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მისი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08B9">
        <w:rPr>
          <w:rFonts w:ascii="Sylfaen" w:hAnsi="Sylfaen" w:cs="Sylfaen"/>
          <w:sz w:val="20"/>
          <w:szCs w:val="20"/>
          <w:lang w:val="ka-GE"/>
        </w:rPr>
        <w:t>იმ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თუ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რომ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არ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08B9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08B9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08B9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08B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08B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ან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08B9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08B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08B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08B9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08B9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08B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08B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08B9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08B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08B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08B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08B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08B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08B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08B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08B9">
        <w:rPr>
          <w:rFonts w:ascii="Sylfaen" w:hAnsi="Sylfaen" w:cs="Sylfaen"/>
          <w:sz w:val="20"/>
          <w:szCs w:val="20"/>
          <w:lang w:val="ka-GE"/>
        </w:rPr>
        <w:t>თ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08B9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08B9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08B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08B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08B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08B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08B9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08B9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08B9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08B9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08B9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08B9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08B9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08B9">
        <w:rPr>
          <w:rFonts w:asciiTheme="minorHAnsi" w:hAnsiTheme="minorHAnsi" w:cstheme="minorHAnsi"/>
          <w:b/>
          <w:sz w:val="20"/>
          <w:szCs w:val="20"/>
        </w:rPr>
        <w:t>)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08B9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08B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08B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08B9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08B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08B9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08B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08B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08B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08B9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08B9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08B9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08B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08B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CF08B9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08B9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08B9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CF08B9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CF08B9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08B9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CF08B9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CF08B9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CF08B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08B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08B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08B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08B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08B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08B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08B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08B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08B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CF08B9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CF08B9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08B9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08B9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08B9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08B9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08B9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08B9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08B9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08B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08B9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08B9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08B9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08B9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08B9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08B9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08B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CF08B9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08B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08B9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CF08B9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CF08B9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CF08B9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08B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08B9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CF08B9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08B9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08B9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08B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08B9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CF08B9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08B9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CF08B9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08B9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CF08B9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CF08B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CF08B9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CF08B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CF08B9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CF08B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CF08B9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CF08B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08B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08B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CF08B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08B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08B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08B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08B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08B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08B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08B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08B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08B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08B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08B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08B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CF08B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08B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08B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08B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08B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CF08B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08B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08B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08B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08B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08B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08B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08B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08B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08B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08B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08B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CF08B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CF08B9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08B9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08B9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08B9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08B9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08B9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08B9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08B9" w:rsidSect="006C14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16C45" w14:textId="77777777" w:rsidR="002A1B80" w:rsidRDefault="002A1B80" w:rsidP="007902EA">
      <w:pPr>
        <w:spacing w:after="0" w:line="240" w:lineRule="auto"/>
      </w:pPr>
      <w:r>
        <w:separator/>
      </w:r>
    </w:p>
  </w:endnote>
  <w:endnote w:type="continuationSeparator" w:id="0">
    <w:p w14:paraId="375FB6F1" w14:textId="77777777" w:rsidR="002A1B80" w:rsidRDefault="002A1B8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1E66A" w14:textId="77777777" w:rsidR="00B37A79" w:rsidRDefault="00B37A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E100FD3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8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2A50D" w14:textId="77777777" w:rsidR="00B37A79" w:rsidRDefault="00B37A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0B36E" w14:textId="77777777" w:rsidR="002A1B80" w:rsidRDefault="002A1B80" w:rsidP="007902EA">
      <w:pPr>
        <w:spacing w:after="0" w:line="240" w:lineRule="auto"/>
      </w:pPr>
      <w:r>
        <w:separator/>
      </w:r>
    </w:p>
  </w:footnote>
  <w:footnote w:type="continuationSeparator" w:id="0">
    <w:p w14:paraId="2A774F3C" w14:textId="77777777" w:rsidR="002A1B80" w:rsidRDefault="002A1B8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0BAAF" w14:textId="77777777" w:rsidR="00B37A79" w:rsidRDefault="00B37A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56B53" w14:textId="4646E639" w:rsidR="00CF08B9" w:rsidRPr="00B37A79" w:rsidRDefault="00362398" w:rsidP="00CF08B9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B37A79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08B9" w:rsidRPr="00B37A79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პატარა</w:t>
    </w:r>
    <w:r w:rsidR="00CF08B9" w:rsidRPr="00B37A79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ტბის</w:t>
    </w:r>
    <w:r w:rsidR="00CF08B9" w:rsidRPr="00B37A79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მიმდ</w:t>
    </w:r>
    <w:r w:rsidR="00CF08B9" w:rsidRPr="00B37A79">
      <w:rPr>
        <w:rFonts w:asciiTheme="minorHAnsi" w:hAnsiTheme="minorHAnsi" w:cstheme="minorHAnsi"/>
        <w:b/>
        <w:bCs/>
        <w:sz w:val="20"/>
        <w:szCs w:val="20"/>
        <w:lang w:val="ka-GE"/>
      </w:rPr>
      <w:t>. D=600</w:t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მმ</w:t>
    </w:r>
    <w:r w:rsidR="00CF08B9" w:rsidRPr="00B37A79">
      <w:rPr>
        <w:rFonts w:asciiTheme="minorHAnsi" w:hAnsiTheme="minorHAnsi" w:cstheme="minorHAnsi"/>
        <w:b/>
        <w:bCs/>
        <w:sz w:val="20"/>
        <w:szCs w:val="20"/>
        <w:lang w:val="ka-GE"/>
      </w:rPr>
      <w:t>-</w:t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იანი</w:t>
    </w:r>
    <w:r w:rsidR="00CF08B9" w:rsidRPr="00B37A79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წყალსატარის</w:t>
    </w:r>
    <w:r w:rsidR="00CF08B9" w:rsidRPr="00B37A79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დაზიანებული</w:t>
    </w:r>
    <w:r w:rsidR="00CF08B9" w:rsidRPr="00B37A79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მონაკვეთის</w:t>
    </w:r>
    <w:r w:rsidR="00CF08B9" w:rsidRPr="00B37A79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რეაბილიტაციის</w:t>
    </w:r>
    <w:r w:rsidR="00CF08B9" w:rsidRPr="00B37A79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08B9" w:rsidRPr="00B37A79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08B9" w:rsidRPr="00B37A79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7BA9DD8D" w:rsidR="00362398" w:rsidRPr="0083367D" w:rsidRDefault="00362398" w:rsidP="00CF08B9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83367D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83367D">
      <w:rPr>
        <w:rFonts w:asciiTheme="minorHAnsi" w:hAnsiTheme="minorHAnsi" w:cstheme="minorHAnsi"/>
        <w:b/>
        <w:sz w:val="20"/>
        <w:szCs w:val="20"/>
      </w:rPr>
      <w:t xml:space="preserve"> </w:t>
    </w:r>
    <w:r w:rsidRPr="0083367D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22615D">
      <w:rPr>
        <w:rFonts w:asciiTheme="minorHAnsi" w:hAnsiTheme="minorHAnsi" w:cstheme="minorHAnsi"/>
        <w:b/>
        <w:sz w:val="20"/>
        <w:szCs w:val="20"/>
        <w:lang w:val="ka-GE"/>
      </w:rPr>
      <w:t>7</w:t>
    </w:r>
    <w:r w:rsidR="00CF08B9">
      <w:rPr>
        <w:rFonts w:asciiTheme="minorHAnsi" w:hAnsiTheme="minorHAnsi" w:cstheme="minorHAnsi"/>
        <w:b/>
        <w:sz w:val="20"/>
        <w:szCs w:val="20"/>
      </w:rPr>
      <w:t>8</w:t>
    </w:r>
    <w:r w:rsidRPr="0083367D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83367D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83367D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AC28F" w14:textId="77777777" w:rsidR="00B37A79" w:rsidRDefault="00B37A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0D57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394F"/>
    <w:rsid w:val="001F5BD2"/>
    <w:rsid w:val="00202451"/>
    <w:rsid w:val="00203777"/>
    <w:rsid w:val="002056E8"/>
    <w:rsid w:val="00207B93"/>
    <w:rsid w:val="0021503D"/>
    <w:rsid w:val="00216B88"/>
    <w:rsid w:val="002204B8"/>
    <w:rsid w:val="0022615D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1B80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B6C58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1AD5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004F5"/>
    <w:rsid w:val="00702208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07A03"/>
    <w:rsid w:val="0081634F"/>
    <w:rsid w:val="00816964"/>
    <w:rsid w:val="0083367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5FAE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2FE7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7A79"/>
    <w:rsid w:val="00B42689"/>
    <w:rsid w:val="00B47896"/>
    <w:rsid w:val="00B47D4C"/>
    <w:rsid w:val="00B5452A"/>
    <w:rsid w:val="00B629CF"/>
    <w:rsid w:val="00B74F50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B4CB7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8B9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D446B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D78FE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BE66CC8A-A059-47DB-AAD5-46AD654BD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174</cp:revision>
  <cp:lastPrinted>2015-07-27T06:36:00Z</cp:lastPrinted>
  <dcterms:created xsi:type="dcterms:W3CDTF">2017-11-13T09:28:00Z</dcterms:created>
  <dcterms:modified xsi:type="dcterms:W3CDTF">2019-09-30T13:38:00Z</dcterms:modified>
</cp:coreProperties>
</file>