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324F72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345574">
        <w:rPr>
          <w:rFonts w:ascii="Sylfaen" w:hAnsi="Sylfaen" w:cs="Sylfaen"/>
          <w:b/>
          <w:bCs/>
          <w:sz w:val="20"/>
          <w:szCs w:val="20"/>
          <w:lang w:val="ka-GE"/>
        </w:rPr>
        <w:t xml:space="preserve"> პოლიეთილენის შესაფუთი ფირის მოწოდების</w:t>
      </w:r>
      <w:r w:rsidR="0086257E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შესახებ  </w:t>
      </w:r>
    </w:p>
    <w:p w:rsidR="00D06E8C" w:rsidRDefault="00D06E8C" w:rsidP="0055145E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:rsidR="00FD0DCD" w:rsidRPr="0055145E" w:rsidRDefault="007D73CE" w:rsidP="0055145E">
      <w:pPr>
        <w:jc w:val="center"/>
        <w:rPr>
          <w:rFonts w:asciiTheme="minorHAnsi" w:hAnsiTheme="minorHAnsi" w:cstheme="minorHAnsi"/>
          <w:sz w:val="20"/>
          <w:szCs w:val="20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7531">
        <w:rPr>
          <w:rFonts w:asciiTheme="minorHAnsi" w:hAnsiTheme="minorHAnsi" w:cstheme="minorHAnsi"/>
          <w:b/>
          <w:sz w:val="20"/>
          <w:szCs w:val="20"/>
        </w:rPr>
        <w:t>0</w:t>
      </w:r>
      <w:r w:rsidR="00E30050">
        <w:rPr>
          <w:rFonts w:asciiTheme="minorHAnsi" w:hAnsiTheme="minorHAnsi" w:cstheme="minorHAnsi"/>
          <w:b/>
          <w:sz w:val="20"/>
          <w:szCs w:val="20"/>
        </w:rPr>
        <w:t>5</w:t>
      </w:r>
      <w:r w:rsidR="004D3429">
        <w:rPr>
          <w:rFonts w:asciiTheme="minorHAnsi" w:hAnsiTheme="minorHAnsi" w:cstheme="minorHAnsi"/>
          <w:b/>
          <w:sz w:val="20"/>
          <w:szCs w:val="20"/>
        </w:rPr>
        <w:t>-DGT-20</w:t>
      </w:r>
    </w:p>
    <w:p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64564C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0050">
        <w:rPr>
          <w:rFonts w:ascii="Sylfaen" w:hAnsi="Sylfaen" w:cstheme="minorHAnsi"/>
          <w:sz w:val="18"/>
          <w:szCs w:val="20"/>
        </w:rPr>
        <w:t>3</w:t>
      </w:r>
      <w:r w:rsidR="00E30050">
        <w:rPr>
          <w:rFonts w:ascii="Sylfaen" w:hAnsi="Sylfaen" w:cstheme="minorHAnsi"/>
          <w:sz w:val="18"/>
          <w:szCs w:val="20"/>
          <w:lang w:val="ka-GE"/>
        </w:rPr>
        <w:t xml:space="preserve">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ლოტად</w:t>
      </w:r>
      <w:r w:rsidR="00E30050">
        <w:rPr>
          <w:rFonts w:ascii="Sylfaen" w:hAnsi="Sylfaen" w:cstheme="minorHAnsi"/>
          <w:sz w:val="18"/>
          <w:szCs w:val="20"/>
          <w:lang w:val="ka-GE"/>
        </w:rPr>
        <w:t xml:space="preserve">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:rsidR="00E30050" w:rsidRPr="00393AC7" w:rsidRDefault="00E30050" w:rsidP="00DE47CF">
      <w:pPr>
        <w:spacing w:after="0" w:line="240" w:lineRule="auto"/>
        <w:rPr>
          <w:rFonts w:ascii="Sylfaen" w:hAnsi="Sylfaen" w:cs="Sylfaen"/>
          <w:u w:val="single"/>
          <w:lang w:val="ka-GE"/>
        </w:rPr>
      </w:pPr>
    </w:p>
    <w:p w:rsidR="00393AC7" w:rsidRPr="002F7A69" w:rsidRDefault="00393AC7" w:rsidP="00DE47CF">
      <w:pPr>
        <w:spacing w:after="0" w:line="240" w:lineRule="auto"/>
        <w:rPr>
          <w:rFonts w:ascii="Sylfaen" w:hAnsi="Sylfaen" w:cs="Sylfaen"/>
          <w:sz w:val="18"/>
          <w:szCs w:val="20"/>
          <w:u w:val="single"/>
          <w:lang w:val="ka-GE"/>
        </w:rPr>
      </w:pPr>
      <w:r w:rsidRPr="002F7A69">
        <w:rPr>
          <w:rFonts w:ascii="Sylfaen" w:hAnsi="Sylfaen" w:cs="Sylfaen"/>
          <w:sz w:val="18"/>
          <w:szCs w:val="20"/>
          <w:u w:val="single"/>
          <w:lang w:val="ka-GE"/>
        </w:rPr>
        <w:t>წლის ჭრილში საშუალო რაოდენობები</w:t>
      </w:r>
      <w:r w:rsidR="002F7A69">
        <w:rPr>
          <w:rFonts w:ascii="Sylfaen" w:hAnsi="Sylfaen" w:cs="Sylfaen"/>
          <w:sz w:val="18"/>
          <w:szCs w:val="20"/>
          <w:u w:val="single"/>
          <w:lang w:val="ka-GE"/>
        </w:rPr>
        <w:t xml:space="preserve"> და ტექნიკური მახასიათებლები</w:t>
      </w:r>
      <w:r w:rsidRPr="002F7A69">
        <w:rPr>
          <w:rFonts w:ascii="Sylfaen" w:hAnsi="Sylfaen" w:cs="Sylfaen"/>
          <w:sz w:val="18"/>
          <w:szCs w:val="20"/>
          <w:u w:val="single"/>
          <w:lang w:val="ka-GE"/>
        </w:rPr>
        <w:t xml:space="preserve"> :</w:t>
      </w:r>
    </w:p>
    <w:p w:rsidR="00393AC7" w:rsidRPr="00393AC7" w:rsidRDefault="00393AC7" w:rsidP="00DE47CF">
      <w:pPr>
        <w:spacing w:after="0" w:line="240" w:lineRule="auto"/>
        <w:rPr>
          <w:rFonts w:ascii="Sylfaen" w:hAnsi="Sylfaen" w:cs="Sylfaen"/>
          <w:lang w:val="ka-GE"/>
        </w:rPr>
      </w:pPr>
    </w:p>
    <w:p w:rsidR="00E30050" w:rsidRPr="002F7A69" w:rsidRDefault="00E30050" w:rsidP="00E30050">
      <w:pPr>
        <w:pStyle w:val="ListParagraph"/>
        <w:numPr>
          <w:ilvl w:val="0"/>
          <w:numId w:val="31"/>
        </w:numPr>
        <w:spacing w:after="0" w:line="240" w:lineRule="auto"/>
        <w:contextualSpacing w:val="0"/>
        <w:rPr>
          <w:rFonts w:ascii="Sylfaen" w:hAnsi="Sylfaen" w:cs="Sylfaen"/>
          <w:b/>
          <w:lang w:val="ka-GE"/>
        </w:rPr>
      </w:pPr>
      <w:r w:rsidRPr="002F7A69">
        <w:rPr>
          <w:rFonts w:ascii="Sylfaen" w:hAnsi="Sylfaen" w:cs="Sylfaen"/>
          <w:b/>
          <w:lang w:val="ka-GE"/>
        </w:rPr>
        <w:t>მანქანის შრინკი 35</w:t>
      </w:r>
      <w:r w:rsidR="00565628" w:rsidRPr="002F7A69">
        <w:rPr>
          <w:rFonts w:ascii="Sylfaen" w:hAnsi="Sylfaen" w:cs="Sylfaen"/>
          <w:b/>
          <w:lang w:val="ka-GE"/>
        </w:rPr>
        <w:t>/</w:t>
      </w:r>
      <w:r w:rsidRPr="002F7A69">
        <w:rPr>
          <w:rFonts w:ascii="Sylfaen" w:hAnsi="Sylfaen" w:cs="Sylfaen"/>
          <w:b/>
          <w:lang w:val="ka-GE"/>
        </w:rPr>
        <w:t>17</w:t>
      </w:r>
      <w:r w:rsidR="00565628" w:rsidRPr="002F7A69">
        <w:rPr>
          <w:rFonts w:ascii="Sylfaen" w:hAnsi="Sylfaen" w:cs="Sylfaen"/>
          <w:b/>
          <w:lang w:val="ka-GE"/>
        </w:rPr>
        <w:t>მ</w:t>
      </w:r>
      <w:r w:rsidR="008C1D6B" w:rsidRPr="002F7A69">
        <w:rPr>
          <w:rFonts w:ascii="Sylfaen" w:hAnsi="Sylfaen" w:cs="Sylfaen"/>
          <w:b/>
          <w:lang w:val="ka-GE"/>
        </w:rPr>
        <w:t xml:space="preserve"> 800 მეტრი - </w:t>
      </w:r>
      <w:r w:rsidR="00491CBA" w:rsidRPr="002F7A69">
        <w:rPr>
          <w:rFonts w:ascii="Sylfaen" w:hAnsi="Sylfaen" w:cs="Sylfaen"/>
          <w:b/>
          <w:lang w:val="ka-GE"/>
        </w:rPr>
        <w:tab/>
        <w:t>1</w:t>
      </w:r>
      <w:r w:rsidR="007D66BD">
        <w:rPr>
          <w:rFonts w:ascii="Sylfaen" w:hAnsi="Sylfaen" w:cs="Sylfaen"/>
          <w:b/>
        </w:rPr>
        <w:t>50</w:t>
      </w:r>
      <w:r w:rsidR="00491CBA" w:rsidRPr="002F7A69">
        <w:rPr>
          <w:rFonts w:ascii="Sylfaen" w:hAnsi="Sylfaen" w:cs="Sylfaen"/>
          <w:b/>
          <w:lang w:val="ka-GE"/>
        </w:rPr>
        <w:t xml:space="preserve"> ცალი</w:t>
      </w:r>
    </w:p>
    <w:p w:rsidR="00E30050" w:rsidRPr="002F7A69" w:rsidRDefault="00E30050" w:rsidP="00E30050">
      <w:pPr>
        <w:pStyle w:val="ListParagraph"/>
        <w:numPr>
          <w:ilvl w:val="0"/>
          <w:numId w:val="31"/>
        </w:numPr>
        <w:spacing w:after="0" w:line="240" w:lineRule="auto"/>
        <w:contextualSpacing w:val="0"/>
        <w:rPr>
          <w:rFonts w:ascii="Sylfaen" w:hAnsi="Sylfaen" w:cs="Sylfaen"/>
          <w:b/>
          <w:lang w:val="ka-GE"/>
        </w:rPr>
      </w:pPr>
      <w:r w:rsidRPr="002F7A69">
        <w:rPr>
          <w:rFonts w:ascii="Sylfaen" w:hAnsi="Sylfaen" w:cs="Sylfaen"/>
          <w:b/>
          <w:lang w:val="ka-GE"/>
        </w:rPr>
        <w:t>ხელის</w:t>
      </w:r>
      <w:r w:rsidR="00565628" w:rsidRPr="002F7A69">
        <w:rPr>
          <w:rFonts w:ascii="Sylfaen" w:hAnsi="Sylfaen" w:cs="Sylfaen"/>
          <w:b/>
          <w:lang w:val="ka-GE"/>
        </w:rPr>
        <w:t xml:space="preserve"> შრინკი </w:t>
      </w:r>
      <w:r w:rsidR="008C1D6B" w:rsidRPr="002F7A69">
        <w:rPr>
          <w:rFonts w:ascii="Sylfaen" w:hAnsi="Sylfaen" w:cs="Sylfaen"/>
          <w:b/>
          <w:lang w:val="ka-GE"/>
        </w:rPr>
        <w:t>50/23მ , 3კგ</w:t>
      </w:r>
      <w:r w:rsidR="00845A3E" w:rsidRPr="002F7A69">
        <w:rPr>
          <w:rFonts w:ascii="Sylfaen" w:hAnsi="Sylfaen" w:cs="Sylfaen"/>
          <w:b/>
          <w:lang w:val="ka-GE"/>
        </w:rPr>
        <w:t xml:space="preserve"> </w:t>
      </w:r>
      <w:r w:rsidR="008C1D6B" w:rsidRPr="002F7A69">
        <w:rPr>
          <w:rFonts w:ascii="Sylfaen" w:hAnsi="Sylfaen" w:cs="Sylfaen"/>
          <w:b/>
          <w:lang w:val="ka-GE"/>
        </w:rPr>
        <w:t xml:space="preserve">, 240 მეტრი - </w:t>
      </w:r>
      <w:r w:rsidR="00491CBA" w:rsidRPr="002F7A69">
        <w:rPr>
          <w:rFonts w:ascii="Sylfaen" w:hAnsi="Sylfaen" w:cs="Sylfaen"/>
          <w:b/>
          <w:lang w:val="ka-GE"/>
        </w:rPr>
        <w:t xml:space="preserve"> </w:t>
      </w:r>
      <w:r w:rsidR="00DA08CF" w:rsidRPr="002F7A69">
        <w:rPr>
          <w:rFonts w:ascii="Sylfaen" w:hAnsi="Sylfaen" w:cs="Sylfaen"/>
          <w:b/>
        </w:rPr>
        <w:t xml:space="preserve">10,000 </w:t>
      </w:r>
      <w:r w:rsidR="00491CBA" w:rsidRPr="002F7A69">
        <w:rPr>
          <w:rFonts w:ascii="Sylfaen" w:hAnsi="Sylfaen" w:cs="Sylfaen"/>
          <w:b/>
          <w:lang w:val="ka-GE"/>
        </w:rPr>
        <w:t>ცალი</w:t>
      </w:r>
    </w:p>
    <w:p w:rsidR="00491CBA" w:rsidRPr="002F7A69" w:rsidRDefault="00491CBA" w:rsidP="00491CBA">
      <w:pPr>
        <w:pStyle w:val="ListParagraph"/>
        <w:numPr>
          <w:ilvl w:val="0"/>
          <w:numId w:val="31"/>
        </w:numPr>
        <w:spacing w:after="0" w:line="240" w:lineRule="auto"/>
        <w:contextualSpacing w:val="0"/>
        <w:rPr>
          <w:rFonts w:ascii="Sylfaen" w:hAnsi="Sylfaen" w:cs="Sylfaen"/>
          <w:b/>
          <w:lang w:val="ka-GE"/>
        </w:rPr>
      </w:pPr>
      <w:r w:rsidRPr="002F7A69">
        <w:rPr>
          <w:rFonts w:ascii="Sylfaen" w:hAnsi="Sylfaen" w:cs="Sylfaen"/>
          <w:b/>
          <w:lang w:val="ka-GE"/>
        </w:rPr>
        <w:t xml:space="preserve">მანქანის შრინკი 50/23მ, 16კგ , 1300 მეტრი - </w:t>
      </w:r>
      <w:r w:rsidR="00EC78B1">
        <w:rPr>
          <w:rFonts w:ascii="Sylfaen" w:hAnsi="Sylfaen" w:cs="Sylfaen"/>
          <w:b/>
        </w:rPr>
        <w:t>2</w:t>
      </w:r>
      <w:r w:rsidR="00393AC7" w:rsidRPr="002F7A69">
        <w:rPr>
          <w:rFonts w:ascii="Sylfaen" w:hAnsi="Sylfaen" w:cs="Sylfaen"/>
          <w:b/>
        </w:rPr>
        <w:t>,</w:t>
      </w:r>
      <w:r w:rsidR="00EC78B1">
        <w:rPr>
          <w:rFonts w:ascii="Sylfaen" w:hAnsi="Sylfaen" w:cs="Sylfaen"/>
          <w:b/>
        </w:rPr>
        <w:t>0</w:t>
      </w:r>
      <w:r w:rsidR="007D66BD">
        <w:rPr>
          <w:rFonts w:ascii="Sylfaen" w:hAnsi="Sylfaen" w:cs="Sylfaen"/>
          <w:b/>
        </w:rPr>
        <w:t>00</w:t>
      </w:r>
      <w:r w:rsidR="009D34F6" w:rsidRPr="002F7A69">
        <w:rPr>
          <w:rFonts w:ascii="Sylfaen" w:hAnsi="Sylfaen" w:cs="Sylfaen"/>
          <w:b/>
        </w:rPr>
        <w:t xml:space="preserve"> ცალი</w:t>
      </w:r>
    </w:p>
    <w:p w:rsidR="003B75B3" w:rsidRDefault="003B75B3" w:rsidP="003B75B3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:rsidR="002F7A69" w:rsidRPr="002F7A69" w:rsidRDefault="002F7A69" w:rsidP="002F7A6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b/>
          <w:sz w:val="18"/>
          <w:szCs w:val="20"/>
          <w:u w:val="single"/>
          <w:lang w:val="ka-GE"/>
        </w:rPr>
      </w:pPr>
      <w:r>
        <w:rPr>
          <w:rFonts w:ascii="Sylfaen" w:hAnsi="Sylfaen" w:cs="Sylfaen"/>
          <w:b/>
          <w:sz w:val="18"/>
          <w:szCs w:val="20"/>
          <w:u w:val="single"/>
          <w:lang w:val="ka-GE"/>
        </w:rPr>
        <w:t xml:space="preserve">წარსადგენი </w:t>
      </w:r>
      <w:r w:rsidRPr="002F7A69">
        <w:rPr>
          <w:rFonts w:ascii="Sylfaen" w:hAnsi="Sylfaen" w:cs="Sylfaen"/>
          <w:b/>
          <w:sz w:val="18"/>
          <w:szCs w:val="20"/>
          <w:u w:val="single"/>
          <w:lang w:val="ka-GE"/>
        </w:rPr>
        <w:t xml:space="preserve"> მახასიათებლები:</w:t>
      </w:r>
    </w:p>
    <w:p w:rsidR="002F7A69" w:rsidRDefault="002F7A69" w:rsidP="002F7A6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კუმშვადობის პროცენტულობა</w:t>
      </w:r>
    </w:p>
    <w:p w:rsidR="002F7A69" w:rsidRDefault="002F7A69" w:rsidP="002F7A6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მიკრონი</w:t>
      </w:r>
    </w:p>
    <w:p w:rsidR="002F7A69" w:rsidRDefault="002F7A69" w:rsidP="002F7A6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სიგრძე</w:t>
      </w:r>
    </w:p>
    <w:p w:rsidR="002F7A69" w:rsidRDefault="002F7A69" w:rsidP="002F7A6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სიგანე</w:t>
      </w:r>
    </w:p>
    <w:p w:rsidR="00345574" w:rsidRDefault="00345574" w:rsidP="002F7A6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წონა</w:t>
      </w:r>
    </w:p>
    <w:p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:rsidR="00565628" w:rsidRPr="0056562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>)</w:t>
      </w:r>
      <w:r w:rsidR="00565628">
        <w:rPr>
          <w:rFonts w:ascii="Sylfaen" w:hAnsi="Sylfaen"/>
          <w:sz w:val="18"/>
          <w:szCs w:val="20"/>
          <w:lang w:val="ka-GE"/>
        </w:rPr>
        <w:t>.</w:t>
      </w:r>
    </w:p>
    <w:p w:rsidR="00456C18" w:rsidRPr="00456C18" w:rsidRDefault="00456C18" w:rsidP="00565628">
      <w:pPr>
        <w:pStyle w:val="ListParagraph"/>
        <w:ind w:left="810"/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:rsidR="00833770" w:rsidRPr="00D5221B" w:rsidRDefault="00565628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ნიმუშების მოწოდება, სატენდერო ვადის ამოწურვამდე.</w:t>
      </w:r>
    </w:p>
    <w:p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:rsidR="00456C18" w:rsidRDefault="00456C18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:rsidR="00393AC7" w:rsidRDefault="00393AC7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მნიშვნელოვანია სატანდერო ვადის ამოწურვამდე, პოტენციურმა მომწოდებელმა წარადგინოს</w:t>
      </w:r>
      <w:r w:rsidR="00B36953">
        <w:rPr>
          <w:rFonts w:ascii="Sylfaen" w:hAnsi="Sylfaen" w:cs="Sylfaen"/>
          <w:sz w:val="18"/>
          <w:szCs w:val="20"/>
          <w:lang w:val="ka-GE"/>
        </w:rPr>
        <w:t xml:space="preserve"> შემოთავაზებული პროდუქციის ნიმუში  </w:t>
      </w:r>
      <w:r>
        <w:rPr>
          <w:rFonts w:ascii="Sylfaen" w:hAnsi="Sylfaen" w:cs="Sylfaen"/>
          <w:sz w:val="18"/>
          <w:szCs w:val="20"/>
          <w:lang w:val="ka-GE"/>
        </w:rPr>
        <w:t xml:space="preserve">შემდეგ მისამართზე : თენგიზ ჩანტლაძის </w:t>
      </w:r>
      <w:r>
        <w:rPr>
          <w:rFonts w:ascii="Sylfaen" w:hAnsi="Sylfaen" w:cs="Sylfaen"/>
          <w:sz w:val="18"/>
          <w:szCs w:val="20"/>
        </w:rPr>
        <w:t xml:space="preserve">I </w:t>
      </w:r>
      <w:r>
        <w:rPr>
          <w:rFonts w:ascii="Sylfaen" w:hAnsi="Sylfaen" w:cs="Sylfaen"/>
          <w:sz w:val="18"/>
          <w:szCs w:val="20"/>
          <w:lang w:val="ka-GE"/>
        </w:rPr>
        <w:t>შესახვევი N10.</w:t>
      </w:r>
    </w:p>
    <w:p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2019 წლის </w:t>
      </w:r>
      <w:r w:rsidR="00CA5EC4">
        <w:rPr>
          <w:rFonts w:ascii="Sylfaen" w:hAnsi="Sylfaen" w:cstheme="minorHAnsi"/>
          <w:b/>
          <w:sz w:val="18"/>
          <w:szCs w:val="20"/>
        </w:rPr>
        <w:t>13</w:t>
      </w:r>
      <w:r w:rsidR="00565628">
        <w:rPr>
          <w:rFonts w:ascii="Sylfaen" w:hAnsi="Sylfaen" w:cstheme="minorHAnsi"/>
          <w:b/>
          <w:sz w:val="18"/>
          <w:szCs w:val="20"/>
        </w:rPr>
        <w:t xml:space="preserve"> </w:t>
      </w:r>
      <w:r w:rsidR="00CA5EC4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7C59B2">
        <w:rPr>
          <w:rFonts w:ascii="Sylfaen" w:hAnsi="Sylfaen" w:cstheme="minorHAnsi"/>
          <w:b/>
          <w:sz w:val="18"/>
          <w:szCs w:val="20"/>
          <w:lang w:val="ka-GE"/>
        </w:rPr>
        <w:t>დეკემბერი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:rsidR="00B4716C" w:rsidRPr="00D5221B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C41C03" w:rsidRPr="00B4716C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D5221B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B4716C" w:rsidRPr="00D5221B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  <w:r w:rsidRPr="00D5221B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B4716C" w:rsidRPr="00D5221B">
          <w:rPr>
            <w:rStyle w:val="Hyperlink"/>
            <w:sz w:val="20"/>
            <w:lang w:val="ka-GE"/>
          </w:rPr>
          <w:t>B.khaburdzania@diplomat.ge</w:t>
        </w:r>
      </w:hyperlink>
      <w:r w:rsidR="00B4716C" w:rsidRPr="00D5221B">
        <w:rPr>
          <w:sz w:val="20"/>
          <w:lang w:val="ka-GE"/>
        </w:rPr>
        <w:t xml:space="preserve"> </w:t>
      </w: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: +995 577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14 44 40</w:t>
      </w:r>
    </w:p>
    <w:p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:rsidR="00DE47CF" w:rsidRPr="00D5221B" w:rsidRDefault="00B4716C" w:rsidP="00DE47CF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გიორგი ზაკალაშვილი</w:t>
      </w: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="00B4716C" w:rsidRPr="00D5221B">
          <w:rPr>
            <w:rStyle w:val="Hyperlink"/>
            <w:rFonts w:asciiTheme="minorHAnsi" w:hAnsiTheme="minorHAnsi" w:cstheme="minorHAnsi"/>
            <w:sz w:val="18"/>
            <w:szCs w:val="20"/>
            <w:lang w:val="ka-GE"/>
          </w:rPr>
          <w:t>G.Zakalashvili@diplomat.ge</w:t>
        </w:r>
      </w:hyperlink>
      <w:r w:rsidR="00B4716C"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:rsidR="00DE47CF" w:rsidRDefault="00DE47CF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B4716C" w:rsidRPr="00D5221B">
        <w:rPr>
          <w:rFonts w:asciiTheme="minorHAnsi" w:hAnsiTheme="minorHAnsi" w:cstheme="minorHAnsi"/>
          <w:sz w:val="18"/>
          <w:szCs w:val="20"/>
        </w:rPr>
        <w:t>577 58 81 11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:rsidR="00393AC7" w:rsidRDefault="00393AC7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:rsidR="00393AC7" w:rsidRPr="00393AC7" w:rsidRDefault="00393AC7" w:rsidP="00DE47CF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237416" w:rsidRPr="00A534A7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:rsidR="00FC69F9" w:rsidRPr="00A534A7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856" w:rsidRDefault="00977856" w:rsidP="007902EA">
      <w:pPr>
        <w:spacing w:after="0" w:line="240" w:lineRule="auto"/>
      </w:pPr>
      <w:r>
        <w:separator/>
      </w:r>
    </w:p>
  </w:endnote>
  <w:endnote w:type="continuationSeparator" w:id="0">
    <w:p w:rsidR="00977856" w:rsidRDefault="0097785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6640"/>
      <w:docPartObj>
        <w:docPartGallery w:val="Page Numbers (Bottom of Page)"/>
        <w:docPartUnique/>
      </w:docPartObj>
    </w:sdtPr>
    <w:sdtEndPr/>
    <w:sdtContent>
      <w:p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0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856" w:rsidRDefault="00977856" w:rsidP="007902EA">
      <w:pPr>
        <w:spacing w:after="0" w:line="240" w:lineRule="auto"/>
      </w:pPr>
      <w:r>
        <w:separator/>
      </w:r>
    </w:p>
  </w:footnote>
  <w:footnote w:type="continuationSeparator" w:id="0">
    <w:p w:rsidR="00977856" w:rsidRDefault="0097785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36622969" wp14:editId="7B3E9B89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67C71072"/>
    <w:multiLevelType w:val="hybridMultilevel"/>
    <w:tmpl w:val="E542B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7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3EB5997"/>
    <w:multiLevelType w:val="hybridMultilevel"/>
    <w:tmpl w:val="F3603BF0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29"/>
  </w:num>
  <w:num w:numId="5">
    <w:abstractNumId w:val="12"/>
  </w:num>
  <w:num w:numId="6">
    <w:abstractNumId w:val="5"/>
  </w:num>
  <w:num w:numId="7">
    <w:abstractNumId w:val="4"/>
  </w:num>
  <w:num w:numId="8">
    <w:abstractNumId w:val="23"/>
  </w:num>
  <w:num w:numId="9">
    <w:abstractNumId w:val="26"/>
  </w:num>
  <w:num w:numId="10">
    <w:abstractNumId w:val="14"/>
  </w:num>
  <w:num w:numId="11">
    <w:abstractNumId w:val="8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18"/>
  </w:num>
  <w:num w:numId="18">
    <w:abstractNumId w:val="17"/>
  </w:num>
  <w:num w:numId="19">
    <w:abstractNumId w:val="7"/>
  </w:num>
  <w:num w:numId="20">
    <w:abstractNumId w:val="3"/>
  </w:num>
  <w:num w:numId="21">
    <w:abstractNumId w:val="28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2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1"/>
  </w:num>
  <w:num w:numId="30">
    <w:abstractNumId w:val="0"/>
  </w:num>
  <w:num w:numId="31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38E5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C5DD1"/>
    <w:rsid w:val="000D5BB4"/>
    <w:rsid w:val="000D68A2"/>
    <w:rsid w:val="000E5617"/>
    <w:rsid w:val="000E7463"/>
    <w:rsid w:val="000E7C48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0C00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531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431C"/>
    <w:rsid w:val="00286073"/>
    <w:rsid w:val="0029272A"/>
    <w:rsid w:val="002A3242"/>
    <w:rsid w:val="002B6635"/>
    <w:rsid w:val="002B6F69"/>
    <w:rsid w:val="002C066E"/>
    <w:rsid w:val="002C21C7"/>
    <w:rsid w:val="002D06EE"/>
    <w:rsid w:val="002D1E74"/>
    <w:rsid w:val="002D611B"/>
    <w:rsid w:val="002E3759"/>
    <w:rsid w:val="002E3D46"/>
    <w:rsid w:val="002E530A"/>
    <w:rsid w:val="002F4237"/>
    <w:rsid w:val="002F575A"/>
    <w:rsid w:val="002F7A69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557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3AC7"/>
    <w:rsid w:val="00394070"/>
    <w:rsid w:val="00395872"/>
    <w:rsid w:val="003A418D"/>
    <w:rsid w:val="003A4DAA"/>
    <w:rsid w:val="003B460D"/>
    <w:rsid w:val="003B5A5E"/>
    <w:rsid w:val="003B75B3"/>
    <w:rsid w:val="003C33DB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1CBA"/>
    <w:rsid w:val="00497393"/>
    <w:rsid w:val="004A3BD8"/>
    <w:rsid w:val="004B09C9"/>
    <w:rsid w:val="004B393A"/>
    <w:rsid w:val="004B7D7B"/>
    <w:rsid w:val="004C2A3E"/>
    <w:rsid w:val="004C6DE1"/>
    <w:rsid w:val="004D3429"/>
    <w:rsid w:val="004D3679"/>
    <w:rsid w:val="004D3D1C"/>
    <w:rsid w:val="004D58CE"/>
    <w:rsid w:val="004D747F"/>
    <w:rsid w:val="004E7A03"/>
    <w:rsid w:val="00516E8F"/>
    <w:rsid w:val="005337FD"/>
    <w:rsid w:val="00544856"/>
    <w:rsid w:val="00550C1B"/>
    <w:rsid w:val="0055145E"/>
    <w:rsid w:val="005553C3"/>
    <w:rsid w:val="00565628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405D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C59B2"/>
    <w:rsid w:val="007D3F97"/>
    <w:rsid w:val="007D66BD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45A3E"/>
    <w:rsid w:val="008531A4"/>
    <w:rsid w:val="00860ABD"/>
    <w:rsid w:val="0086257E"/>
    <w:rsid w:val="00867825"/>
    <w:rsid w:val="00870158"/>
    <w:rsid w:val="008751D7"/>
    <w:rsid w:val="00876B2D"/>
    <w:rsid w:val="00876B9D"/>
    <w:rsid w:val="0087760E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1D6B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24CB"/>
    <w:rsid w:val="009567A7"/>
    <w:rsid w:val="009621F5"/>
    <w:rsid w:val="00966C4A"/>
    <w:rsid w:val="00972ED9"/>
    <w:rsid w:val="00976118"/>
    <w:rsid w:val="00977856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34F6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0B89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953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5EC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6E8C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08CF"/>
    <w:rsid w:val="00DA4009"/>
    <w:rsid w:val="00DA4A5E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0050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C78B1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.Zakalashvili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37C4EA41-3092-41A9-B76F-E1C98EE6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Bako Khaburdzania</cp:lastModifiedBy>
  <cp:revision>27</cp:revision>
  <cp:lastPrinted>2015-07-27T06:36:00Z</cp:lastPrinted>
  <dcterms:created xsi:type="dcterms:W3CDTF">2019-10-04T06:33:00Z</dcterms:created>
  <dcterms:modified xsi:type="dcterms:W3CDTF">2019-12-05T13:30:00Z</dcterms:modified>
</cp:coreProperties>
</file>