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1A4" w:rsidRPr="008531A4" w:rsidRDefault="008531A4" w:rsidP="008531A4">
      <w:pPr>
        <w:jc w:val="center"/>
        <w:rPr>
          <w:rFonts w:ascii="Sylfaen" w:hAnsi="Sylfaen" w:cs="Sylfaen"/>
          <w:b/>
          <w:bCs/>
          <w:sz w:val="28"/>
          <w:szCs w:val="28"/>
          <w:lang w:val="ka-GE"/>
        </w:rPr>
      </w:pPr>
      <w:r w:rsidRPr="008531A4">
        <w:rPr>
          <w:rFonts w:ascii="Sylfaen" w:hAnsi="Sylfaen" w:cs="Sylfaen"/>
          <w:b/>
          <w:bCs/>
          <w:sz w:val="28"/>
          <w:szCs w:val="28"/>
          <w:lang w:val="ka-GE"/>
        </w:rPr>
        <w:t>კონკურსი ჯართის გაყიდვის თაობაზე</w:t>
      </w:r>
    </w:p>
    <w:p w:rsidR="001141BA" w:rsidRPr="00E73EFC" w:rsidRDefault="001141BA" w:rsidP="001141BA">
      <w:pPr>
        <w:jc w:val="center"/>
        <w:rPr>
          <w:rFonts w:ascii="Sylfaen" w:hAnsi="Sylfaen" w:cs="Sylfaen"/>
          <w:b/>
          <w:sz w:val="20"/>
          <w:szCs w:val="20"/>
          <w:lang w:val="ka-GE"/>
        </w:rPr>
      </w:pPr>
      <w:r w:rsidRPr="000264E2">
        <w:rPr>
          <w:rFonts w:ascii="Sylfaen" w:hAnsi="Sylfaen"/>
          <w:b/>
          <w:lang w:val="ka-GE"/>
        </w:rPr>
        <w:t>№</w:t>
      </w:r>
      <w:r w:rsidRPr="000264E2">
        <w:rPr>
          <w:rFonts w:ascii="Sylfaen" w:hAnsi="Sylfaen"/>
          <w:b/>
        </w:rPr>
        <w:t xml:space="preserve"> </w:t>
      </w:r>
      <w:r w:rsidR="00573E09" w:rsidRPr="00573E09">
        <w:rPr>
          <w:rFonts w:ascii="Sylfaen" w:hAnsi="Sylfaen" w:cs="Sylfaen"/>
          <w:b/>
          <w:sz w:val="20"/>
          <w:szCs w:val="20"/>
          <w:lang w:val="ka-GE"/>
        </w:rPr>
        <w:t>R-004-BID-19</w:t>
      </w:r>
    </w:p>
    <w:p w:rsidR="007D73CE" w:rsidRDefault="007D73CE" w:rsidP="007D73CE">
      <w:pPr>
        <w:rPr>
          <w:rFonts w:ascii="Sylfaen" w:hAnsi="Sylfaen"/>
          <w:lang w:val="ka-GE"/>
        </w:rPr>
      </w:pPr>
    </w:p>
    <w:p w:rsidR="007D73CE" w:rsidRDefault="007D73CE" w:rsidP="007D73CE">
      <w:pPr>
        <w:rPr>
          <w:rFonts w:ascii="Sylfaen" w:hAnsi="Sylfaen"/>
          <w:lang w:val="ka-GE"/>
        </w:rPr>
      </w:pPr>
    </w:p>
    <w:p w:rsidR="007D73CE" w:rsidRDefault="007D73CE" w:rsidP="007D73CE">
      <w:pPr>
        <w:rPr>
          <w:rFonts w:ascii="Sylfaen" w:hAnsi="Sylfaen"/>
          <w:lang w:val="ka-GE"/>
        </w:rPr>
      </w:pPr>
    </w:p>
    <w:p w:rsidR="007D73CE" w:rsidRPr="007D73CE" w:rsidRDefault="007D73CE" w:rsidP="007D73CE">
      <w:pPr>
        <w:rPr>
          <w:rFonts w:ascii="Sylfaen" w:hAnsi="Sylfaen"/>
          <w:b/>
          <w:lang w:val="ka-GE"/>
        </w:rPr>
      </w:pPr>
      <w:r w:rsidRPr="007D73CE">
        <w:rPr>
          <w:rFonts w:ascii="Sylfaen" w:hAnsi="Sylfaen"/>
          <w:b/>
          <w:lang w:val="ka-GE"/>
        </w:rPr>
        <w:t>სარჩევი</w:t>
      </w:r>
    </w:p>
    <w:p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D30223" w:rsidRDefault="003B75B3" w:rsidP="003B75B3">
      <w:pPr>
        <w:spacing w:after="0" w:line="240" w:lineRule="auto"/>
        <w:rPr>
          <w:rFonts w:ascii="AcadNusx" w:hAnsi="AcadNusx"/>
          <w:b/>
        </w:rPr>
      </w:pPr>
      <w:r>
        <w:rPr>
          <w:rFonts w:ascii="AcadNusx" w:hAnsi="AcadNusx"/>
          <w:b/>
        </w:rPr>
        <w:br w:type="page"/>
      </w:r>
    </w:p>
    <w:p w:rsidR="008531A4" w:rsidRPr="008531A4" w:rsidRDefault="008531A4" w:rsidP="008531A4">
      <w:pPr>
        <w:spacing w:line="240" w:lineRule="auto"/>
        <w:jc w:val="center"/>
        <w:rPr>
          <w:rFonts w:ascii="Sylfaen" w:hAnsi="Sylfaen" w:cs="Sylfaen"/>
          <w:b/>
          <w:bCs/>
          <w:sz w:val="28"/>
          <w:szCs w:val="28"/>
          <w:lang w:val="ka-GE"/>
        </w:rPr>
      </w:pPr>
      <w:r w:rsidRPr="008531A4">
        <w:rPr>
          <w:rFonts w:ascii="Sylfaen" w:hAnsi="Sylfaen" w:cs="Sylfaen"/>
          <w:b/>
          <w:bCs/>
          <w:sz w:val="28"/>
          <w:szCs w:val="28"/>
          <w:lang w:val="ka-GE"/>
        </w:rPr>
        <w:t>კონკურსი ჯართის გაყიდვის თაობაზე</w:t>
      </w:r>
    </w:p>
    <w:p w:rsidR="001141BA" w:rsidRPr="00D60B15" w:rsidRDefault="001141BA" w:rsidP="00D60B15">
      <w:pPr>
        <w:jc w:val="center"/>
        <w:rPr>
          <w:rFonts w:ascii="Sylfaen" w:hAnsi="Sylfaen" w:cs="Sylfaen"/>
          <w:b/>
          <w:sz w:val="20"/>
          <w:szCs w:val="20"/>
          <w:lang w:val="ka-GE"/>
        </w:rPr>
      </w:pPr>
      <w:r w:rsidRPr="00D60B15">
        <w:rPr>
          <w:rFonts w:ascii="Sylfaen" w:hAnsi="Sylfaen"/>
          <w:b/>
          <w:lang w:val="ka-GE"/>
        </w:rPr>
        <w:t>№</w:t>
      </w:r>
      <w:r w:rsidRPr="00D60B15">
        <w:rPr>
          <w:rFonts w:ascii="Sylfaen" w:hAnsi="Sylfaen"/>
          <w:b/>
        </w:rPr>
        <w:t xml:space="preserve"> </w:t>
      </w:r>
      <w:r w:rsidR="00573E09" w:rsidRPr="00D60B15">
        <w:rPr>
          <w:rFonts w:ascii="Sylfaen" w:hAnsi="Sylfaen" w:cs="Sylfaen"/>
          <w:b/>
          <w:sz w:val="20"/>
          <w:szCs w:val="20"/>
          <w:lang w:val="ka-GE"/>
        </w:rPr>
        <w:t>R-004-BID-19</w:t>
      </w:r>
    </w:p>
    <w:p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rsidR="00677E39" w:rsidRPr="00D64971" w:rsidRDefault="00D60B15" w:rsidP="003B75B3">
      <w:pPr>
        <w:spacing w:after="0" w:line="240" w:lineRule="auto"/>
        <w:jc w:val="both"/>
        <w:rPr>
          <w:rFonts w:ascii="Sylfaen" w:hAnsi="Sylfaen" w:cs="Arial"/>
          <w:b/>
          <w:bCs/>
          <w:sz w:val="20"/>
          <w:szCs w:val="20"/>
          <w:lang w:val="ka-GE"/>
        </w:rPr>
      </w:pPr>
      <w:r>
        <w:rPr>
          <w:rFonts w:ascii="Sylfaen" w:hAnsi="Sylfaen" w:cs="Sylfaen"/>
          <w:b/>
          <w:sz w:val="20"/>
          <w:szCs w:val="20"/>
          <w:lang w:val="ka-GE"/>
        </w:rPr>
        <w:t xml:space="preserve">შპს „რუსთავის წყალი“ </w:t>
      </w:r>
      <w:r w:rsidRPr="007F2965">
        <w:rPr>
          <w:rFonts w:ascii="Sylfaen" w:hAnsi="Sylfaen" w:cs="Sylfaen"/>
          <w:b/>
          <w:sz w:val="20"/>
          <w:szCs w:val="20"/>
          <w:lang w:val="ka-GE"/>
        </w:rPr>
        <w:t xml:space="preserve">აცხადებს </w:t>
      </w:r>
      <w:r w:rsidR="008531A4">
        <w:rPr>
          <w:rFonts w:ascii="Sylfaen" w:hAnsi="Sylfaen" w:cs="Arial"/>
          <w:b/>
          <w:bCs/>
          <w:sz w:val="20"/>
          <w:szCs w:val="20"/>
          <w:lang w:val="ka-GE"/>
        </w:rPr>
        <w:t>კონკურსს</w:t>
      </w:r>
      <w:r w:rsidR="008531A4" w:rsidRPr="008531A4">
        <w:rPr>
          <w:rFonts w:ascii="Sylfaen" w:hAnsi="Sylfaen" w:cs="Arial"/>
          <w:b/>
          <w:bCs/>
          <w:sz w:val="20"/>
          <w:szCs w:val="20"/>
          <w:lang w:val="ka-GE"/>
        </w:rPr>
        <w:t xml:space="preserve"> ჯართის გაყიდვის თაობაზე</w:t>
      </w:r>
      <w:r w:rsidR="008531A4">
        <w:rPr>
          <w:rFonts w:ascii="Sylfaen" w:hAnsi="Sylfaen" w:cs="Arial"/>
          <w:b/>
          <w:bCs/>
          <w:sz w:val="20"/>
          <w:szCs w:val="20"/>
          <w:lang w:val="ka-GE"/>
        </w:rPr>
        <w:t xml:space="preserve"> </w:t>
      </w:r>
      <w:r w:rsidR="00D30223"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00D30223" w:rsidRPr="000B1C85">
        <w:rPr>
          <w:rFonts w:ascii="Sylfaen" w:hAnsi="Sylfaen" w:cs="Sylfaen"/>
          <w:sz w:val="20"/>
          <w:szCs w:val="20"/>
          <w:lang w:val="ka-GE"/>
        </w:rPr>
        <w:t>კონკურსის</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მიზანია</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შეირჩეს</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კონტრაქტორი</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რომელიც</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უზრუნველყოფს</w:t>
      </w:r>
      <w:r w:rsidR="00D30223"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00D30223"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rsidR="003B75B3" w:rsidRPr="003B75B3" w:rsidRDefault="003B75B3" w:rsidP="003B75B3">
      <w:pPr>
        <w:spacing w:after="0" w:line="240" w:lineRule="auto"/>
        <w:jc w:val="both"/>
        <w:rPr>
          <w:rFonts w:ascii="Sylfaen" w:hAnsi="Sylfaen" w:cs="Arial"/>
          <w:b/>
          <w:bCs/>
          <w:sz w:val="20"/>
          <w:szCs w:val="20"/>
          <w:lang w:val="ka-GE"/>
        </w:rPr>
      </w:pPr>
    </w:p>
    <w:p w:rsidR="00110B12" w:rsidRPr="00110B12" w:rsidRDefault="00D30223" w:rsidP="00110B12">
      <w:pPr>
        <w:rPr>
          <w:rFonts w:ascii="Sylfaen" w:hAnsi="Sylfaen" w:cs="Sylfaen"/>
          <w:b/>
          <w:sz w:val="20"/>
          <w:szCs w:val="20"/>
          <w:lang w:val="ka-GE"/>
        </w:rPr>
      </w:pPr>
      <w:r w:rsidRPr="00110B12">
        <w:rPr>
          <w:rFonts w:ascii="Sylfaen" w:hAnsi="Sylfaen" w:cs="Sylfaen"/>
          <w:b/>
          <w:sz w:val="20"/>
          <w:szCs w:val="20"/>
          <w:lang w:val="ka-GE"/>
        </w:rPr>
        <w:t>კ</w:t>
      </w:r>
      <w:r w:rsidRPr="00110B12">
        <w:rPr>
          <w:rFonts w:ascii="Sylfaen" w:hAnsi="Sylfaen"/>
          <w:b/>
          <w:sz w:val="20"/>
          <w:szCs w:val="20"/>
          <w:lang w:val="ka-GE"/>
        </w:rPr>
        <w:t>ონკურსის ნომერი</w:t>
      </w:r>
      <w:r w:rsidR="005C14A4" w:rsidRPr="00110B12">
        <w:rPr>
          <w:rFonts w:ascii="AcadNusx" w:hAnsi="AcadNusx"/>
          <w:b/>
          <w:sz w:val="20"/>
          <w:szCs w:val="20"/>
        </w:rPr>
        <w:t xml:space="preserve">:   </w:t>
      </w:r>
      <w:r w:rsidR="00110B12" w:rsidRPr="00110B12">
        <w:rPr>
          <w:rFonts w:ascii="Sylfaen" w:hAnsi="Sylfaen"/>
          <w:b/>
          <w:lang w:val="ka-GE"/>
        </w:rPr>
        <w:t>№</w:t>
      </w:r>
      <w:r w:rsidR="00110B12" w:rsidRPr="00110B12">
        <w:rPr>
          <w:rFonts w:ascii="Sylfaen" w:hAnsi="Sylfaen"/>
          <w:b/>
        </w:rPr>
        <w:t xml:space="preserve"> </w:t>
      </w:r>
      <w:r w:rsidR="00110B12" w:rsidRPr="00110B12">
        <w:rPr>
          <w:rFonts w:ascii="Sylfaen" w:hAnsi="Sylfaen" w:cs="Sylfaen"/>
          <w:b/>
          <w:sz w:val="20"/>
          <w:szCs w:val="20"/>
          <w:lang w:val="ka-GE"/>
        </w:rPr>
        <w:t>R-004-BID-19</w:t>
      </w:r>
    </w:p>
    <w:p w:rsidR="00590522" w:rsidRDefault="00D30223" w:rsidP="00110B12">
      <w:pPr>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8531A4">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rsidR="008531A4" w:rsidRPr="007D778A" w:rsidRDefault="008531A4" w:rsidP="008531A4">
      <w:pPr>
        <w:pStyle w:val="ListParagraph"/>
        <w:numPr>
          <w:ilvl w:val="0"/>
          <w:numId w:val="25"/>
        </w:numPr>
        <w:rPr>
          <w:rFonts w:ascii="Sylfaen" w:hAnsi="Sylfaen"/>
          <w:b/>
          <w:bCs/>
          <w:sz w:val="20"/>
          <w:szCs w:val="20"/>
          <w:u w:val="single"/>
          <w:lang w:val="ka-GE"/>
        </w:rPr>
      </w:pPr>
      <w:r w:rsidRPr="00483DF5">
        <w:rPr>
          <w:rFonts w:ascii="Sylfaen" w:hAnsi="Sylfaen"/>
          <w:b/>
          <w:sz w:val="20"/>
          <w:szCs w:val="20"/>
          <w:u w:val="single"/>
          <w:lang w:val="ka-GE"/>
        </w:rPr>
        <w:t xml:space="preserve">ლოტიN1 </w:t>
      </w:r>
      <w:r>
        <w:rPr>
          <w:rFonts w:ascii="Sylfaen" w:hAnsi="Sylfaen"/>
          <w:b/>
          <w:sz w:val="20"/>
          <w:szCs w:val="20"/>
          <w:u w:val="single"/>
          <w:lang w:val="ka-GE"/>
        </w:rPr>
        <w:t>ჯართის გაყიდვა</w:t>
      </w:r>
    </w:p>
    <w:p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rsidR="00D60B15" w:rsidRDefault="00D60B15" w:rsidP="00580531">
      <w:pPr>
        <w:spacing w:after="0" w:line="360" w:lineRule="auto"/>
        <w:jc w:val="both"/>
        <w:rPr>
          <w:rFonts w:ascii="Sylfaen" w:hAnsi="Sylfaen" w:cs="Sylfaen"/>
          <w:sz w:val="20"/>
          <w:szCs w:val="20"/>
          <w:lang w:val="ka-GE"/>
        </w:rPr>
      </w:pPr>
    </w:p>
    <w:p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rsidR="00B47D4C" w:rsidRPr="00E65074" w:rsidRDefault="00B47D4C" w:rsidP="007B7D53">
      <w:pPr>
        <w:pStyle w:val="ListParagraph"/>
        <w:spacing w:after="0" w:line="360" w:lineRule="auto"/>
        <w:ind w:left="90"/>
        <w:jc w:val="both"/>
        <w:rPr>
          <w:rFonts w:ascii="Sylfaen" w:hAnsi="Sylfaen"/>
          <w:sz w:val="20"/>
          <w:szCs w:val="20"/>
          <w:lang w:val="ka-GE"/>
        </w:rPr>
      </w:pPr>
    </w:p>
    <w:p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1141BA">
        <w:rPr>
          <w:rFonts w:ascii="Sylfaen" w:hAnsi="Sylfaen"/>
          <w:b/>
          <w:sz w:val="20"/>
          <w:szCs w:val="20"/>
        </w:rPr>
        <w:t xml:space="preserve">20 </w:t>
      </w:r>
      <w:r w:rsidR="001141BA">
        <w:rPr>
          <w:rFonts w:ascii="Sylfaen" w:hAnsi="Sylfaen"/>
          <w:b/>
          <w:sz w:val="20"/>
          <w:szCs w:val="20"/>
          <w:lang w:val="ka-GE"/>
        </w:rPr>
        <w:t>დეკემბერი 2019</w:t>
      </w:r>
      <w:r w:rsidR="001141BA">
        <w:rPr>
          <w:rFonts w:ascii="AcadNusx" w:hAnsi="AcadNusx"/>
          <w:b/>
          <w:sz w:val="20"/>
          <w:szCs w:val="20"/>
          <w:lang w:val="ka-GE"/>
        </w:rPr>
        <w:t>, 16</w:t>
      </w:r>
      <w:r w:rsidR="008E16DA" w:rsidRPr="00580531">
        <w:rPr>
          <w:rFonts w:ascii="AcadNusx" w:hAnsi="AcadNusx"/>
          <w:b/>
          <w:sz w:val="20"/>
          <w:szCs w:val="20"/>
          <w:lang w:val="ka-GE"/>
        </w:rPr>
        <w:t>:00</w:t>
      </w:r>
      <w:r w:rsidR="00580531">
        <w:rPr>
          <w:rFonts w:ascii="Sylfaen" w:hAnsi="Sylfaen"/>
          <w:b/>
          <w:sz w:val="20"/>
          <w:szCs w:val="20"/>
          <w:lang w:val="ka-GE"/>
        </w:rPr>
        <w:t>.</w:t>
      </w:r>
    </w:p>
    <w:p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rsidR="004D3679" w:rsidRDefault="004D3679" w:rsidP="00580531">
      <w:pPr>
        <w:spacing w:after="0" w:line="360" w:lineRule="auto"/>
        <w:jc w:val="both"/>
        <w:rPr>
          <w:rFonts w:ascii="Sylfaen" w:hAnsi="Sylfaen"/>
          <w:sz w:val="20"/>
          <w:szCs w:val="20"/>
          <w:u w:val="single"/>
        </w:rPr>
      </w:pPr>
    </w:p>
    <w:p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rsidR="006267A2" w:rsidRDefault="002A1113" w:rsidP="002A1113">
      <w:pPr>
        <w:pStyle w:val="ListParagraph"/>
        <w:spacing w:after="0" w:line="360" w:lineRule="auto"/>
        <w:ind w:left="1080"/>
        <w:jc w:val="both"/>
        <w:rPr>
          <w:rFonts w:ascii="Sylfaen" w:hAnsi="Sylfaen"/>
          <w:sz w:val="20"/>
          <w:szCs w:val="20"/>
          <w:lang w:val="ka-GE"/>
        </w:rPr>
      </w:pPr>
      <w:r w:rsidRPr="002A1113">
        <w:rPr>
          <w:rFonts w:ascii="Sylfaen" w:hAnsi="Sylfaen"/>
          <w:sz w:val="20"/>
          <w:szCs w:val="20"/>
          <w:lang w:val="ka-GE"/>
        </w:rPr>
        <w:t>ხელშეკრულებაში დაფიქსირდება 1 ტონის ფიქსირებული ღირებულება, გაფორმდება სავარაუდო წო</w:t>
      </w:r>
      <w:r>
        <w:rPr>
          <w:rFonts w:ascii="Sylfaen" w:hAnsi="Sylfaen"/>
          <w:sz w:val="20"/>
          <w:szCs w:val="20"/>
          <w:lang w:val="ka-GE"/>
        </w:rPr>
        <w:t>ნ</w:t>
      </w:r>
      <w:r w:rsidRPr="002A1113">
        <w:rPr>
          <w:rFonts w:ascii="Sylfaen" w:hAnsi="Sylfaen"/>
          <w:sz w:val="20"/>
          <w:szCs w:val="20"/>
          <w:lang w:val="ka-GE"/>
        </w:rPr>
        <w:t>აზე და ფაქტიური აწონვების შემდეგ გაფორმდება მიღება-ჩაბარების აქტები.</w:t>
      </w:r>
    </w:p>
    <w:p w:rsidR="002A1113" w:rsidRPr="002A1113" w:rsidRDefault="002A1113" w:rsidP="002A1113">
      <w:pPr>
        <w:pStyle w:val="ListParagraph"/>
        <w:spacing w:after="0" w:line="360" w:lineRule="auto"/>
        <w:ind w:left="1080"/>
        <w:jc w:val="both"/>
        <w:rPr>
          <w:rFonts w:ascii="Sylfaen" w:hAnsi="Sylfaen"/>
          <w:sz w:val="20"/>
          <w:szCs w:val="20"/>
          <w:lang w:val="ka-GE"/>
        </w:rPr>
      </w:pPr>
    </w:p>
    <w:p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rsidR="00C41C03" w:rsidRDefault="00C41C03" w:rsidP="00C41C03">
      <w:pPr>
        <w:spacing w:after="0" w:line="240" w:lineRule="auto"/>
        <w:rPr>
          <w:rFonts w:ascii="Sylfaen" w:hAnsi="Sylfaen"/>
          <w:b/>
          <w:sz w:val="20"/>
          <w:szCs w:val="20"/>
          <w:lang w:val="ka-GE"/>
        </w:rPr>
      </w:pPr>
    </w:p>
    <w:p w:rsidR="001141BA" w:rsidRDefault="008531A4" w:rsidP="008531A4">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r w:rsidR="001141BA">
        <w:rPr>
          <w:rFonts w:ascii="Sylfaen" w:hAnsi="Sylfaen"/>
          <w:sz w:val="20"/>
          <w:szCs w:val="20"/>
          <w:lang w:val="ka-GE"/>
        </w:rPr>
        <w:t>:</w:t>
      </w:r>
    </w:p>
    <w:p w:rsidR="00573E09" w:rsidRDefault="00573E09" w:rsidP="008531A4">
      <w:pPr>
        <w:spacing w:after="0" w:line="240" w:lineRule="auto"/>
        <w:rPr>
          <w:rFonts w:ascii="Sylfaen" w:hAnsi="Sylfaen"/>
          <w:b/>
          <w:sz w:val="20"/>
          <w:szCs w:val="20"/>
          <w:lang w:val="ka-GE"/>
        </w:rPr>
      </w:pPr>
    </w:p>
    <w:p w:rsidR="001141BA" w:rsidRPr="00573E09" w:rsidRDefault="00573E09" w:rsidP="008531A4">
      <w:pPr>
        <w:spacing w:after="0" w:line="240" w:lineRule="auto"/>
        <w:rPr>
          <w:rFonts w:ascii="Sylfaen" w:hAnsi="Sylfaen"/>
          <w:b/>
          <w:sz w:val="20"/>
          <w:szCs w:val="20"/>
          <w:lang w:val="ka-GE"/>
        </w:rPr>
      </w:pPr>
      <w:r w:rsidRPr="00573E09">
        <w:rPr>
          <w:rFonts w:ascii="Sylfaen" w:hAnsi="Sylfaen"/>
          <w:b/>
          <w:sz w:val="20"/>
          <w:szCs w:val="20"/>
          <w:lang w:val="ka-GE"/>
        </w:rPr>
        <w:t>ალექსანდრე ჯამასპაშვილი</w:t>
      </w:r>
    </w:p>
    <w:p w:rsidR="00573E09" w:rsidRDefault="001141BA" w:rsidP="00573E09">
      <w:pPr>
        <w:spacing w:after="0" w:line="360" w:lineRule="auto"/>
        <w:ind w:left="360"/>
        <w:rPr>
          <w:color w:val="00B0F0"/>
          <w:sz w:val="18"/>
          <w:szCs w:val="18"/>
          <w:lang w:eastAsia="ka-GE"/>
        </w:rPr>
      </w:pPr>
      <w:r w:rsidRPr="005C5F4D">
        <w:rPr>
          <w:rFonts w:ascii="Sylfaen" w:hAnsi="Sylfaen" w:cs="Sylfaen"/>
          <w:sz w:val="20"/>
          <w:szCs w:val="20"/>
          <w:lang w:val="ka-GE"/>
        </w:rPr>
        <w:t>ელ</w:t>
      </w:r>
      <w:r w:rsidRPr="005C5F4D">
        <w:rPr>
          <w:rFonts w:cs="Calibri"/>
          <w:sz w:val="20"/>
          <w:szCs w:val="20"/>
          <w:lang w:val="ka-GE"/>
        </w:rPr>
        <w:t xml:space="preserve">. </w:t>
      </w:r>
      <w:r w:rsidRPr="005C5F4D">
        <w:rPr>
          <w:rFonts w:ascii="Sylfaen" w:hAnsi="Sylfaen" w:cs="Sylfaen"/>
          <w:sz w:val="20"/>
          <w:szCs w:val="20"/>
          <w:lang w:val="ka-GE"/>
        </w:rPr>
        <w:t>ფოსტა</w:t>
      </w:r>
      <w:r w:rsidRPr="005C5F4D">
        <w:rPr>
          <w:rFonts w:cs="Calibri"/>
          <w:sz w:val="20"/>
          <w:szCs w:val="20"/>
          <w:lang w:val="ka-GE"/>
        </w:rPr>
        <w:t xml:space="preserve">: </w:t>
      </w:r>
      <w:hyperlink r:id="rId8" w:history="1">
        <w:r w:rsidR="00573E09">
          <w:rPr>
            <w:rStyle w:val="Hyperlink"/>
            <w:rFonts w:ascii="Sylfaen" w:hAnsi="Sylfaen"/>
            <w:sz w:val="18"/>
            <w:szCs w:val="18"/>
            <w:lang w:eastAsia="ka-GE"/>
          </w:rPr>
          <w:t>ajamaspishvili</w:t>
        </w:r>
        <w:r w:rsidR="00573E09">
          <w:rPr>
            <w:rStyle w:val="Hyperlink"/>
            <w:rFonts w:ascii="Arial" w:hAnsi="Arial" w:cs="Arial"/>
            <w:sz w:val="18"/>
            <w:szCs w:val="18"/>
            <w:lang w:eastAsia="ka-GE"/>
          </w:rPr>
          <w:t>@gwp.ge</w:t>
        </w:r>
      </w:hyperlink>
      <w:r w:rsidR="00573E09">
        <w:rPr>
          <w:color w:val="00B0F0"/>
          <w:sz w:val="18"/>
          <w:szCs w:val="18"/>
          <w:lang w:eastAsia="ka-GE"/>
        </w:rPr>
        <w:t xml:space="preserve"> </w:t>
      </w:r>
    </w:p>
    <w:p w:rsidR="001141BA" w:rsidRDefault="001141BA" w:rsidP="00573E09">
      <w:pPr>
        <w:spacing w:after="0" w:line="360" w:lineRule="auto"/>
        <w:ind w:left="360"/>
        <w:rPr>
          <w:rFonts w:cs="Calibri"/>
          <w:sz w:val="20"/>
          <w:szCs w:val="20"/>
        </w:rPr>
      </w:pPr>
      <w:r w:rsidRPr="005C5F4D">
        <w:rPr>
          <w:rFonts w:ascii="Sylfaen" w:hAnsi="Sylfaen" w:cs="Sylfaen"/>
          <w:sz w:val="20"/>
          <w:szCs w:val="20"/>
          <w:lang w:val="ka-GE"/>
        </w:rPr>
        <w:t>ტელ</w:t>
      </w:r>
      <w:r w:rsidRPr="005C5F4D">
        <w:rPr>
          <w:rFonts w:cs="Calibri"/>
          <w:sz w:val="20"/>
          <w:szCs w:val="20"/>
          <w:lang w:val="ka-GE"/>
        </w:rPr>
        <w:t>.: +</w:t>
      </w:r>
      <w:r w:rsidR="00573E09" w:rsidRPr="00573E09">
        <w:rPr>
          <w:rFonts w:cs="Calibri"/>
          <w:sz w:val="20"/>
          <w:szCs w:val="20"/>
        </w:rPr>
        <w:t>995 322 931 111 (5105); +995 595 33 13 66</w:t>
      </w:r>
    </w:p>
    <w:p w:rsidR="008531A4" w:rsidRPr="00B72B17" w:rsidRDefault="008531A4" w:rsidP="008531A4">
      <w:pPr>
        <w:spacing w:after="0" w:line="240" w:lineRule="auto"/>
        <w:rPr>
          <w:rFonts w:ascii="Sylfaen" w:hAnsi="Sylfaen"/>
          <w:sz w:val="20"/>
          <w:szCs w:val="20"/>
          <w:lang w:val="ka-GE"/>
        </w:rPr>
      </w:pPr>
    </w:p>
    <w:p w:rsidR="008531A4" w:rsidRPr="00445502" w:rsidRDefault="008531A4" w:rsidP="008531A4">
      <w:pPr>
        <w:spacing w:after="0" w:line="240" w:lineRule="auto"/>
        <w:rPr>
          <w:rFonts w:ascii="Sylfaen" w:hAnsi="Sylfaen"/>
          <w:sz w:val="20"/>
          <w:szCs w:val="20"/>
        </w:rPr>
      </w:pPr>
    </w:p>
    <w:p w:rsidR="001141BA" w:rsidRPr="005C5F4D" w:rsidRDefault="001141BA" w:rsidP="002F3909">
      <w:pPr>
        <w:tabs>
          <w:tab w:val="left" w:pos="720"/>
        </w:tabs>
        <w:spacing w:after="0" w:line="360" w:lineRule="auto"/>
        <w:rPr>
          <w:rFonts w:cs="Calibri"/>
          <w:sz w:val="20"/>
          <w:szCs w:val="20"/>
          <w:lang w:val="ka-GE"/>
        </w:rPr>
      </w:pPr>
      <w:r w:rsidRPr="005C5F4D">
        <w:rPr>
          <w:rFonts w:ascii="Sylfaen" w:hAnsi="Sylfaen" w:cs="Sylfaen"/>
          <w:sz w:val="20"/>
          <w:szCs w:val="20"/>
          <w:lang w:val="ka-GE"/>
        </w:rPr>
        <w:t>საკონტაქტო</w:t>
      </w:r>
      <w:r w:rsidRPr="005C5F4D">
        <w:rPr>
          <w:rFonts w:cs="Calibri"/>
          <w:sz w:val="20"/>
          <w:szCs w:val="20"/>
          <w:lang w:val="ka-GE"/>
        </w:rPr>
        <w:t xml:space="preserve"> </w:t>
      </w:r>
      <w:r w:rsidRPr="005C5F4D">
        <w:rPr>
          <w:rFonts w:ascii="Sylfaen" w:hAnsi="Sylfaen" w:cs="Sylfaen"/>
          <w:sz w:val="20"/>
          <w:szCs w:val="20"/>
          <w:lang w:val="ka-GE"/>
        </w:rPr>
        <w:t>პირი</w:t>
      </w:r>
      <w:r w:rsidRPr="005C5F4D">
        <w:rPr>
          <w:rFonts w:cs="Calibri"/>
          <w:sz w:val="20"/>
          <w:szCs w:val="20"/>
          <w:lang w:val="ka-GE"/>
        </w:rPr>
        <w:t xml:space="preserve">: </w:t>
      </w:r>
      <w:r w:rsidRPr="005C5F4D">
        <w:rPr>
          <w:rFonts w:ascii="Sylfaen" w:hAnsi="Sylfaen" w:cs="Sylfaen"/>
          <w:sz w:val="20"/>
          <w:szCs w:val="20"/>
          <w:lang w:val="ka-GE"/>
        </w:rPr>
        <w:t>ანი რამიშვილი</w:t>
      </w:r>
    </w:p>
    <w:p w:rsidR="001141BA" w:rsidRPr="005C5F4D" w:rsidRDefault="001141BA" w:rsidP="002F3909">
      <w:pPr>
        <w:tabs>
          <w:tab w:val="left" w:pos="720"/>
        </w:tabs>
        <w:spacing w:after="0" w:line="360" w:lineRule="auto"/>
        <w:rPr>
          <w:rFonts w:cs="Calibri"/>
          <w:sz w:val="20"/>
          <w:szCs w:val="20"/>
          <w:lang w:val="ka-GE"/>
        </w:rPr>
      </w:pPr>
      <w:r w:rsidRPr="005C5F4D">
        <w:rPr>
          <w:rFonts w:ascii="Sylfaen" w:hAnsi="Sylfaen" w:cs="Sylfaen"/>
          <w:sz w:val="20"/>
          <w:szCs w:val="20"/>
          <w:lang w:val="ka-GE"/>
        </w:rPr>
        <w:t>მის</w:t>
      </w:r>
      <w:r w:rsidRPr="005C5F4D">
        <w:rPr>
          <w:rFonts w:cs="Calibri"/>
          <w:sz w:val="20"/>
          <w:szCs w:val="20"/>
          <w:lang w:val="ka-GE"/>
        </w:rPr>
        <w:t xml:space="preserve">.: </w:t>
      </w:r>
      <w:r w:rsidRPr="005C5F4D">
        <w:rPr>
          <w:rFonts w:ascii="Sylfaen" w:hAnsi="Sylfaen" w:cs="Sylfaen"/>
          <w:sz w:val="20"/>
          <w:szCs w:val="20"/>
          <w:lang w:val="ka-GE"/>
        </w:rPr>
        <w:t>ქ</w:t>
      </w:r>
      <w:r w:rsidRPr="005C5F4D">
        <w:rPr>
          <w:rFonts w:cs="Calibri"/>
          <w:sz w:val="20"/>
          <w:szCs w:val="20"/>
          <w:lang w:val="ka-GE"/>
        </w:rPr>
        <w:t xml:space="preserve">. </w:t>
      </w:r>
      <w:r w:rsidRPr="005C5F4D">
        <w:rPr>
          <w:rFonts w:ascii="Sylfaen" w:hAnsi="Sylfaen" w:cs="Sylfaen"/>
          <w:sz w:val="20"/>
          <w:szCs w:val="20"/>
          <w:lang w:val="ka-GE"/>
        </w:rPr>
        <w:t>თბილისი</w:t>
      </w:r>
      <w:r w:rsidRPr="005C5F4D">
        <w:rPr>
          <w:rFonts w:cs="Calibri"/>
          <w:sz w:val="20"/>
          <w:szCs w:val="20"/>
          <w:lang w:val="ka-GE"/>
        </w:rPr>
        <w:t xml:space="preserve">, </w:t>
      </w:r>
      <w:r w:rsidRPr="005C5F4D">
        <w:rPr>
          <w:rFonts w:ascii="Sylfaen" w:hAnsi="Sylfaen" w:cs="Sylfaen"/>
          <w:sz w:val="20"/>
          <w:szCs w:val="20"/>
          <w:lang w:val="ka-GE"/>
        </w:rPr>
        <w:t>კოსტავას</w:t>
      </w:r>
      <w:r w:rsidRPr="005C5F4D">
        <w:rPr>
          <w:rFonts w:cs="Calibri"/>
          <w:sz w:val="20"/>
          <w:szCs w:val="20"/>
          <w:lang w:val="ka-GE"/>
        </w:rPr>
        <w:t xml:space="preserve"> I </w:t>
      </w:r>
      <w:r w:rsidRPr="005C5F4D">
        <w:rPr>
          <w:rFonts w:ascii="Sylfaen" w:hAnsi="Sylfaen" w:cs="Sylfaen"/>
          <w:sz w:val="20"/>
          <w:szCs w:val="20"/>
          <w:lang w:val="ka-GE"/>
        </w:rPr>
        <w:t>შესახვევი</w:t>
      </w:r>
      <w:r w:rsidRPr="005C5F4D">
        <w:rPr>
          <w:rFonts w:cs="Calibri"/>
          <w:sz w:val="20"/>
          <w:szCs w:val="20"/>
          <w:lang w:val="ka-GE"/>
        </w:rPr>
        <w:t>, 33</w:t>
      </w:r>
    </w:p>
    <w:p w:rsidR="001141BA" w:rsidRPr="005C5F4D" w:rsidRDefault="001141BA" w:rsidP="002F3909">
      <w:pPr>
        <w:tabs>
          <w:tab w:val="left" w:pos="720"/>
        </w:tabs>
        <w:spacing w:after="0" w:line="360" w:lineRule="auto"/>
        <w:rPr>
          <w:rFonts w:cs="Calibri"/>
          <w:sz w:val="20"/>
          <w:szCs w:val="20"/>
          <w:lang w:val="ka-GE"/>
        </w:rPr>
      </w:pPr>
      <w:r w:rsidRPr="005C5F4D">
        <w:rPr>
          <w:rFonts w:ascii="Sylfaen" w:hAnsi="Sylfaen" w:cs="Sylfaen"/>
          <w:sz w:val="20"/>
          <w:szCs w:val="20"/>
          <w:lang w:val="ka-GE"/>
        </w:rPr>
        <w:t>ელ</w:t>
      </w:r>
      <w:r w:rsidRPr="005C5F4D">
        <w:rPr>
          <w:rFonts w:cs="Calibri"/>
          <w:sz w:val="20"/>
          <w:szCs w:val="20"/>
          <w:lang w:val="ka-GE"/>
        </w:rPr>
        <w:t xml:space="preserve">. </w:t>
      </w:r>
      <w:r w:rsidRPr="005C5F4D">
        <w:rPr>
          <w:rFonts w:ascii="Sylfaen" w:hAnsi="Sylfaen" w:cs="Sylfaen"/>
          <w:sz w:val="20"/>
          <w:szCs w:val="20"/>
          <w:lang w:val="ka-GE"/>
        </w:rPr>
        <w:t>ფოსტა</w:t>
      </w:r>
      <w:r w:rsidRPr="005C5F4D">
        <w:rPr>
          <w:rFonts w:cs="Calibri"/>
          <w:sz w:val="20"/>
          <w:szCs w:val="20"/>
          <w:lang w:val="ka-GE"/>
        </w:rPr>
        <w:t xml:space="preserve">: </w:t>
      </w:r>
      <w:hyperlink r:id="rId9" w:history="1">
        <w:r w:rsidRPr="005C5F4D">
          <w:rPr>
            <w:rStyle w:val="Hyperlink"/>
            <w:rFonts w:cs="Calibri"/>
            <w:sz w:val="20"/>
            <w:szCs w:val="20"/>
          </w:rPr>
          <w:t>aniramishvili</w:t>
        </w:r>
        <w:r w:rsidRPr="005C5F4D">
          <w:rPr>
            <w:rStyle w:val="Hyperlink"/>
            <w:rFonts w:cs="Calibri"/>
            <w:sz w:val="20"/>
            <w:szCs w:val="20"/>
            <w:lang w:val="ka-GE"/>
          </w:rPr>
          <w:t>@gwp.ge</w:t>
        </w:r>
      </w:hyperlink>
    </w:p>
    <w:p w:rsidR="001141BA" w:rsidRDefault="001141BA" w:rsidP="002F3909">
      <w:pPr>
        <w:pStyle w:val="ListParagraph"/>
        <w:tabs>
          <w:tab w:val="left" w:pos="720"/>
        </w:tabs>
        <w:spacing w:after="0" w:line="360" w:lineRule="auto"/>
        <w:ind w:left="0"/>
        <w:rPr>
          <w:rFonts w:cs="Calibri"/>
          <w:sz w:val="20"/>
          <w:szCs w:val="20"/>
        </w:rPr>
      </w:pPr>
      <w:r w:rsidRPr="005C5F4D">
        <w:rPr>
          <w:rFonts w:ascii="Sylfaen" w:hAnsi="Sylfaen" w:cs="Sylfaen"/>
          <w:sz w:val="20"/>
          <w:szCs w:val="20"/>
          <w:lang w:val="ka-GE"/>
        </w:rPr>
        <w:t>ტელ</w:t>
      </w:r>
      <w:r w:rsidRPr="005C5F4D">
        <w:rPr>
          <w:rFonts w:cs="Calibri"/>
          <w:sz w:val="20"/>
          <w:szCs w:val="20"/>
          <w:lang w:val="ka-GE"/>
        </w:rPr>
        <w:t>.: +995 322 931111 (1</w:t>
      </w:r>
      <w:r w:rsidRPr="005C5F4D">
        <w:rPr>
          <w:rFonts w:cs="Calibri"/>
          <w:sz w:val="20"/>
          <w:szCs w:val="20"/>
        </w:rPr>
        <w:t>451</w:t>
      </w:r>
      <w:r w:rsidRPr="005C5F4D">
        <w:rPr>
          <w:rFonts w:cs="Calibri"/>
          <w:sz w:val="20"/>
          <w:szCs w:val="20"/>
          <w:lang w:val="ka-GE"/>
        </w:rPr>
        <w:t xml:space="preserve">); </w:t>
      </w:r>
      <w:r w:rsidRPr="005C5F4D">
        <w:rPr>
          <w:rFonts w:cs="Calibri"/>
          <w:sz w:val="20"/>
          <w:szCs w:val="20"/>
        </w:rPr>
        <w:t>598 747 746</w:t>
      </w:r>
    </w:p>
    <w:p w:rsidR="001141BA" w:rsidRPr="00302579" w:rsidRDefault="001141BA" w:rsidP="002F3909">
      <w:pPr>
        <w:pStyle w:val="ListParagraph"/>
        <w:tabs>
          <w:tab w:val="left" w:pos="720"/>
        </w:tabs>
        <w:spacing w:after="0" w:line="360" w:lineRule="auto"/>
        <w:ind w:left="0"/>
        <w:rPr>
          <w:rFonts w:asciiTheme="minorHAnsi" w:hAnsiTheme="minorHAnsi" w:cstheme="minorHAnsi"/>
          <w:sz w:val="20"/>
          <w:szCs w:val="20"/>
          <w:lang w:val="ka-GE"/>
        </w:rPr>
      </w:pPr>
    </w:p>
    <w:p w:rsidR="001141BA" w:rsidRDefault="001141BA" w:rsidP="002F3909">
      <w:pPr>
        <w:pStyle w:val="ListParagraph"/>
        <w:tabs>
          <w:tab w:val="left" w:pos="720"/>
        </w:tabs>
        <w:spacing w:after="0" w:line="360" w:lineRule="auto"/>
        <w:ind w:left="0"/>
        <w:rPr>
          <w:rFonts w:ascii="Sylfaen" w:hAnsi="Sylfaen" w:cs="Sylfaen"/>
          <w:sz w:val="20"/>
          <w:szCs w:val="20"/>
          <w:lang w:val="ka-GE"/>
        </w:rPr>
      </w:pPr>
    </w:p>
    <w:p w:rsidR="001141BA" w:rsidRPr="00302579" w:rsidRDefault="001141BA" w:rsidP="002F3909">
      <w:pPr>
        <w:pStyle w:val="ListParagraph"/>
        <w:tabs>
          <w:tab w:val="left" w:pos="720"/>
        </w:tabs>
        <w:spacing w:after="0" w:line="360" w:lineRule="auto"/>
        <w:ind w:left="0"/>
        <w:rPr>
          <w:rFonts w:asciiTheme="minorHAnsi" w:hAnsiTheme="minorHAnsi" w:cstheme="minorHAnsi"/>
          <w:sz w:val="20"/>
          <w:szCs w:val="20"/>
          <w:lang w:val="ka-GE"/>
        </w:rPr>
      </w:pPr>
      <w:r w:rsidRPr="00302579">
        <w:rPr>
          <w:rFonts w:ascii="Sylfaen" w:hAnsi="Sylfaen" w:cs="Sylfaen"/>
          <w:sz w:val="20"/>
          <w:szCs w:val="20"/>
          <w:lang w:val="ka-GE"/>
        </w:rPr>
        <w:t>საკონტაქტო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პირი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ირაკლი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ხვადაგაძე</w:t>
      </w:r>
    </w:p>
    <w:p w:rsidR="001141BA" w:rsidRPr="00302579" w:rsidRDefault="001141BA" w:rsidP="002F3909">
      <w:pPr>
        <w:pStyle w:val="ListParagraph"/>
        <w:tabs>
          <w:tab w:val="left" w:pos="720"/>
        </w:tabs>
        <w:spacing w:after="0" w:line="360" w:lineRule="auto"/>
        <w:ind w:left="0"/>
        <w:rPr>
          <w:rFonts w:asciiTheme="minorHAnsi" w:hAnsiTheme="minorHAnsi" w:cstheme="minorHAnsi"/>
          <w:sz w:val="20"/>
          <w:szCs w:val="20"/>
          <w:lang w:val="ka-GE"/>
        </w:rPr>
      </w:pPr>
      <w:r w:rsidRPr="00302579">
        <w:rPr>
          <w:rFonts w:ascii="Sylfaen" w:hAnsi="Sylfaen" w:cs="Sylfaen"/>
          <w:sz w:val="20"/>
          <w:szCs w:val="20"/>
          <w:lang w:val="ka-GE"/>
        </w:rPr>
        <w:t>მის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ქ</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თბილისი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კოსტავას</w:t>
      </w:r>
      <w:r w:rsidRPr="00302579">
        <w:rPr>
          <w:rFonts w:asciiTheme="minorHAnsi" w:hAnsiTheme="minorHAnsi" w:cstheme="minorHAnsi"/>
          <w:sz w:val="20"/>
          <w:szCs w:val="20"/>
          <w:lang w:val="ka-GE"/>
        </w:rPr>
        <w:t xml:space="preserve"> I </w:t>
      </w:r>
      <w:r w:rsidRPr="00302579">
        <w:rPr>
          <w:rFonts w:ascii="Sylfaen" w:hAnsi="Sylfaen" w:cs="Sylfaen"/>
          <w:sz w:val="20"/>
          <w:szCs w:val="20"/>
          <w:lang w:val="ka-GE"/>
        </w:rPr>
        <w:t>შესახვევი</w:t>
      </w:r>
      <w:r w:rsidRPr="00302579">
        <w:rPr>
          <w:rFonts w:asciiTheme="minorHAnsi" w:hAnsiTheme="minorHAnsi" w:cstheme="minorHAnsi"/>
          <w:sz w:val="20"/>
          <w:szCs w:val="20"/>
          <w:lang w:val="ka-GE"/>
        </w:rPr>
        <w:t>, 33</w:t>
      </w:r>
    </w:p>
    <w:p w:rsidR="001141BA" w:rsidRPr="00302579" w:rsidRDefault="001141BA" w:rsidP="002F3909">
      <w:pPr>
        <w:pStyle w:val="ListParagraph"/>
        <w:tabs>
          <w:tab w:val="left" w:pos="720"/>
        </w:tabs>
        <w:spacing w:after="0" w:line="360" w:lineRule="auto"/>
        <w:ind w:left="0"/>
        <w:rPr>
          <w:rFonts w:asciiTheme="minorHAnsi" w:hAnsiTheme="minorHAnsi" w:cstheme="minorHAnsi"/>
          <w:sz w:val="20"/>
          <w:szCs w:val="20"/>
          <w:lang w:val="ka-GE"/>
        </w:rPr>
      </w:pPr>
      <w:r w:rsidRPr="00302579">
        <w:rPr>
          <w:rFonts w:ascii="Sylfaen" w:hAnsi="Sylfaen" w:cs="Sylfaen"/>
          <w:sz w:val="20"/>
          <w:szCs w:val="20"/>
          <w:lang w:val="ka-GE"/>
        </w:rPr>
        <w:t>ელ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ფოსტა</w:t>
      </w:r>
      <w:r w:rsidRPr="00302579">
        <w:rPr>
          <w:rFonts w:asciiTheme="minorHAnsi" w:hAnsiTheme="minorHAnsi" w:cstheme="minorHAnsi"/>
          <w:sz w:val="20"/>
          <w:szCs w:val="20"/>
          <w:lang w:val="ka-GE"/>
        </w:rPr>
        <w:t xml:space="preserve">: </w:t>
      </w:r>
      <w:hyperlink r:id="rId10" w:history="1">
        <w:r w:rsidRPr="00302579">
          <w:rPr>
            <w:rStyle w:val="Hyperlink"/>
            <w:rFonts w:asciiTheme="minorHAnsi" w:hAnsiTheme="minorHAnsi" w:cstheme="minorHAnsi"/>
            <w:sz w:val="20"/>
            <w:szCs w:val="20"/>
          </w:rPr>
          <w:t>ikhvadagadze@gwp.ge</w:t>
        </w:r>
      </w:hyperlink>
    </w:p>
    <w:p w:rsidR="001141BA" w:rsidRPr="00302579" w:rsidRDefault="001141BA" w:rsidP="002F3909">
      <w:pPr>
        <w:pStyle w:val="ListParagraph"/>
        <w:tabs>
          <w:tab w:val="left" w:pos="720"/>
        </w:tabs>
        <w:spacing w:after="0" w:line="360" w:lineRule="auto"/>
        <w:ind w:left="0"/>
        <w:rPr>
          <w:rFonts w:asciiTheme="minorHAnsi" w:hAnsiTheme="minorHAnsi" w:cstheme="minorHAnsi"/>
          <w:sz w:val="20"/>
          <w:szCs w:val="20"/>
          <w:lang w:val="ka-GE"/>
        </w:rPr>
      </w:pPr>
      <w:r w:rsidRPr="00302579">
        <w:rPr>
          <w:rFonts w:ascii="Sylfaen" w:hAnsi="Sylfaen" w:cs="Sylfaen"/>
          <w:sz w:val="20"/>
          <w:szCs w:val="20"/>
          <w:lang w:val="ka-GE"/>
        </w:rPr>
        <w:t>ტელ</w:t>
      </w:r>
      <w:r w:rsidRPr="00302579">
        <w:rPr>
          <w:rFonts w:asciiTheme="minorHAnsi" w:hAnsiTheme="minorHAnsi" w:cstheme="minorHAnsi"/>
          <w:sz w:val="20"/>
          <w:szCs w:val="20"/>
          <w:lang w:val="ka-GE"/>
        </w:rPr>
        <w:t>.: +995 322 931111 (1145);</w:t>
      </w:r>
    </w:p>
    <w:p w:rsidR="00F47570" w:rsidRDefault="00F47570" w:rsidP="00F47570">
      <w:pPr>
        <w:spacing w:after="0" w:line="360" w:lineRule="auto"/>
        <w:jc w:val="both"/>
        <w:rPr>
          <w:rFonts w:ascii="Sylfaen" w:hAnsi="Sylfaen"/>
          <w:b/>
          <w:color w:val="FF0000"/>
          <w:sz w:val="20"/>
          <w:szCs w:val="20"/>
          <w:u w:val="single"/>
          <w:lang w:val="ka-GE"/>
        </w:rPr>
      </w:pPr>
    </w:p>
    <w:p w:rsidR="00237416" w:rsidRDefault="00237416" w:rsidP="00A35317">
      <w:pPr>
        <w:spacing w:after="0" w:line="360" w:lineRule="auto"/>
        <w:jc w:val="both"/>
        <w:rPr>
          <w:rFonts w:ascii="AcadNusx" w:hAnsi="AcadNusx"/>
          <w:sz w:val="20"/>
          <w:szCs w:val="20"/>
        </w:rPr>
      </w:pPr>
      <w:bookmarkStart w:id="0" w:name="_Toc454818556"/>
      <w:bookmarkEnd w:id="0"/>
    </w:p>
    <w:p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0202A5" w:rsidRDefault="000202A5" w:rsidP="000202A5">
      <w:pPr>
        <w:spacing w:after="0" w:line="360" w:lineRule="auto"/>
        <w:ind w:firstLine="426"/>
        <w:jc w:val="both"/>
        <w:rPr>
          <w:rFonts w:ascii="Sylfaen" w:hAnsi="Sylfaen"/>
          <w:b/>
          <w:i/>
          <w:sz w:val="18"/>
          <w:szCs w:val="18"/>
          <w:lang w:val="ka-GE"/>
        </w:rPr>
      </w:pPr>
    </w:p>
    <w:p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rsidR="00A50438" w:rsidRDefault="00A50438" w:rsidP="00A35317">
      <w:pPr>
        <w:pStyle w:val="ListParagraph"/>
        <w:spacing w:after="0" w:line="360" w:lineRule="auto"/>
        <w:ind w:left="1080"/>
        <w:jc w:val="both"/>
        <w:rPr>
          <w:sz w:val="20"/>
          <w:szCs w:val="20"/>
          <w:lang w:val="es-MX"/>
        </w:rPr>
      </w:pPr>
    </w:p>
    <w:p w:rsidR="001141BA" w:rsidRPr="008978B9" w:rsidRDefault="001141BA" w:rsidP="00A35317">
      <w:pPr>
        <w:pStyle w:val="ListParagraph"/>
        <w:spacing w:after="0" w:line="360" w:lineRule="auto"/>
        <w:ind w:left="1080"/>
        <w:jc w:val="both"/>
        <w:rPr>
          <w:sz w:val="20"/>
          <w:szCs w:val="20"/>
          <w:lang w:val="es-MX"/>
        </w:rPr>
      </w:pPr>
    </w:p>
    <w:p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1"/>
    </w:p>
    <w:p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rsidR="00BB446B" w:rsidRDefault="00BB446B" w:rsidP="00BB446B">
      <w:pPr>
        <w:spacing w:after="0" w:line="360" w:lineRule="auto"/>
        <w:jc w:val="both"/>
        <w:rPr>
          <w:rFonts w:ascii="AcadNusx" w:hAnsi="AcadNusx"/>
          <w:sz w:val="20"/>
          <w:szCs w:val="20"/>
          <w:lang w:val="es-MX"/>
        </w:rPr>
      </w:pPr>
    </w:p>
    <w:p w:rsidR="00BB446B" w:rsidRDefault="00BB446B" w:rsidP="00BB446B">
      <w:pPr>
        <w:spacing w:after="0" w:line="360" w:lineRule="auto"/>
        <w:jc w:val="both"/>
        <w:rPr>
          <w:rFonts w:ascii="AcadNusx" w:hAnsi="AcadNusx"/>
          <w:sz w:val="20"/>
          <w:szCs w:val="20"/>
          <w:lang w:val="es-MX"/>
        </w:rPr>
      </w:pPr>
    </w:p>
    <w:p w:rsidR="00BB446B" w:rsidRPr="00BB446B" w:rsidRDefault="00BB446B" w:rsidP="00BB446B">
      <w:pPr>
        <w:spacing w:after="0" w:line="360" w:lineRule="auto"/>
        <w:jc w:val="both"/>
        <w:rPr>
          <w:rFonts w:ascii="AcadNusx" w:hAnsi="AcadNusx"/>
          <w:sz w:val="20"/>
          <w:szCs w:val="20"/>
          <w:lang w:val="es-MX"/>
        </w:rPr>
      </w:pPr>
    </w:p>
    <w:p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rsidR="004A3BD8" w:rsidRDefault="002A1113" w:rsidP="001433C2">
      <w:pPr>
        <w:pStyle w:val="ListParagraph"/>
        <w:numPr>
          <w:ilvl w:val="1"/>
          <w:numId w:val="5"/>
        </w:numPr>
        <w:spacing w:after="0" w:line="360" w:lineRule="auto"/>
        <w:jc w:val="both"/>
        <w:rPr>
          <w:rFonts w:ascii="Sylfaen" w:hAnsi="Sylfaen"/>
          <w:b/>
          <w:sz w:val="20"/>
          <w:szCs w:val="20"/>
          <w:lang w:val="ka-GE"/>
        </w:rPr>
      </w:pPr>
      <w:r>
        <w:rPr>
          <w:rFonts w:ascii="Sylfaen" w:hAnsi="Sylfaen"/>
          <w:b/>
          <w:sz w:val="20"/>
          <w:szCs w:val="20"/>
          <w:lang w:val="ka-GE"/>
        </w:rPr>
        <w:t xml:space="preserve">განახლებული </w:t>
      </w:r>
      <w:r w:rsidR="004A3BD8" w:rsidRPr="00677E39">
        <w:rPr>
          <w:rFonts w:ascii="Sylfaen" w:hAnsi="Sylfaen"/>
          <w:b/>
          <w:sz w:val="20"/>
          <w:szCs w:val="20"/>
          <w:lang w:val="ka-GE"/>
        </w:rPr>
        <w:t>ამონაწერი სამეწარმეო რეესტრიდან;</w:t>
      </w:r>
    </w:p>
    <w:p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rsidR="00711C86" w:rsidRDefault="00282AB3" w:rsidP="001141BA">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rsidR="001141BA" w:rsidRPr="001141BA" w:rsidRDefault="001141BA" w:rsidP="001141BA">
      <w:pPr>
        <w:pStyle w:val="ListParagraph"/>
        <w:spacing w:after="0" w:line="360" w:lineRule="auto"/>
        <w:jc w:val="both"/>
        <w:rPr>
          <w:rFonts w:ascii="Sylfaen" w:hAnsi="Sylfaen"/>
          <w:b/>
          <w:color w:val="FF0000"/>
          <w:sz w:val="20"/>
          <w:szCs w:val="20"/>
          <w:lang w:val="ka-GE"/>
        </w:rPr>
      </w:pPr>
    </w:p>
    <w:p w:rsidR="00AF56A2" w:rsidRPr="00AF56A2" w:rsidRDefault="00AF56A2" w:rsidP="00CB730B">
      <w:pPr>
        <w:spacing w:after="0" w:line="360" w:lineRule="auto"/>
        <w:jc w:val="both"/>
        <w:rPr>
          <w:rFonts w:ascii="Sylfaen" w:hAnsi="Sylfaen"/>
          <w:sz w:val="20"/>
          <w:szCs w:val="20"/>
          <w:lang w:val="ka-GE"/>
        </w:rPr>
      </w:pPr>
      <w:bookmarkStart w:id="2" w:name="_Toc454818563"/>
    </w:p>
    <w:bookmarkEnd w:id="2"/>
    <w:p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rsidR="00C01CD2" w:rsidRPr="00C40C8C" w:rsidRDefault="00C01CD2" w:rsidP="00C40C8C">
      <w:pPr>
        <w:spacing w:after="0" w:line="360" w:lineRule="auto"/>
        <w:ind w:left="270"/>
        <w:jc w:val="both"/>
        <w:rPr>
          <w:rFonts w:ascii="Sylfaen" w:hAnsi="Sylfaen"/>
          <w:sz w:val="20"/>
          <w:szCs w:val="20"/>
        </w:rPr>
      </w:pPr>
    </w:p>
    <w:p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Sect="006C1436">
      <w:headerReference w:type="default" r:id="rId11"/>
      <w:footerReference w:type="default" r:id="rId12"/>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A2C" w:rsidRDefault="00750A2C" w:rsidP="007902EA">
      <w:pPr>
        <w:spacing w:after="0" w:line="240" w:lineRule="auto"/>
      </w:pPr>
      <w:r>
        <w:separator/>
      </w:r>
    </w:p>
  </w:endnote>
  <w:endnote w:type="continuationSeparator" w:id="0">
    <w:p w:rsidR="00750A2C" w:rsidRDefault="00750A2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2A1113">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A2C" w:rsidRDefault="00750A2C" w:rsidP="007902EA">
      <w:pPr>
        <w:spacing w:after="0" w:line="240" w:lineRule="auto"/>
      </w:pPr>
      <w:r>
        <w:separator/>
      </w:r>
    </w:p>
  </w:footnote>
  <w:footnote w:type="continuationSeparator" w:id="0">
    <w:p w:rsidR="00750A2C" w:rsidRDefault="00750A2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1A4" w:rsidRPr="008531A4" w:rsidRDefault="004A3BD8" w:rsidP="008531A4">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8531A4" w:rsidRPr="008531A4">
      <w:rPr>
        <w:rFonts w:ascii="Sylfaen" w:hAnsi="Sylfaen"/>
        <w:b/>
        <w:bCs/>
        <w:sz w:val="18"/>
        <w:szCs w:val="18"/>
        <w:lang w:val="ka-GE"/>
      </w:rPr>
      <w:t>კონკურსი ჯართის გაყიდვის თაობაზე</w:t>
    </w:r>
  </w:p>
  <w:p w:rsidR="001816C9" w:rsidRPr="001816C9" w:rsidRDefault="001816C9" w:rsidP="001816C9">
    <w:pPr>
      <w:spacing w:after="0" w:line="360" w:lineRule="auto"/>
      <w:jc w:val="right"/>
      <w:rPr>
        <w:rFonts w:ascii="Sylfaen" w:hAnsi="Sylfaen"/>
        <w:b/>
        <w:bCs/>
        <w:sz w:val="18"/>
        <w:szCs w:val="18"/>
        <w:lang w:val="ka-GE"/>
      </w:rPr>
    </w:pPr>
  </w:p>
  <w:p w:rsidR="004A3BD8" w:rsidRPr="005F0E4B" w:rsidRDefault="004A3BD8" w:rsidP="006915CD">
    <w:pPr>
      <w:spacing w:after="0" w:line="360" w:lineRule="auto"/>
      <w:jc w:val="right"/>
      <w:rPr>
        <w:rFonts w:ascii="Sylfaen" w:hAnsi="Sylfaen"/>
        <w:b/>
        <w:bCs/>
        <w:sz w:val="18"/>
        <w:szCs w:val="18"/>
        <w:lang w:val="ka-GE"/>
      </w:rPr>
    </w:pPr>
  </w:p>
  <w:p w:rsidR="004A3BD8" w:rsidRPr="001141BA" w:rsidRDefault="001816C9" w:rsidP="001141BA">
    <w:pPr>
      <w:jc w:val="center"/>
      <w:rPr>
        <w:rFonts w:ascii="Sylfaen" w:hAnsi="Sylfaen" w:cs="Sylfaen"/>
        <w:b/>
        <w:sz w:val="20"/>
        <w:szCs w:val="20"/>
        <w:lang w:val="ka-GE"/>
      </w:rPr>
    </w:pPr>
    <w:r>
      <w:rPr>
        <w:rFonts w:ascii="Sylfaen" w:hAnsi="Sylfaen"/>
        <w:b/>
        <w:sz w:val="18"/>
        <w:szCs w:val="18"/>
        <w:lang w:val="ka-GE"/>
      </w:rPr>
      <w:tab/>
    </w:r>
    <w:r>
      <w:rPr>
        <w:rFonts w:ascii="Sylfaen" w:hAnsi="Sylfaen"/>
        <w:b/>
        <w:sz w:val="18"/>
        <w:szCs w:val="18"/>
        <w:lang w:val="ka-GE"/>
      </w:rPr>
      <w:tab/>
    </w:r>
    <w:r w:rsidR="001141BA" w:rsidRPr="000264E2">
      <w:rPr>
        <w:rFonts w:ascii="Sylfaen" w:hAnsi="Sylfaen"/>
        <w:b/>
        <w:lang w:val="ka-GE"/>
      </w:rPr>
      <w:t>№</w:t>
    </w:r>
    <w:r w:rsidR="001141BA" w:rsidRPr="000264E2">
      <w:rPr>
        <w:rFonts w:ascii="Sylfaen" w:hAnsi="Sylfaen"/>
        <w:b/>
      </w:rPr>
      <w:t xml:space="preserve"> </w:t>
    </w:r>
    <w:r w:rsidR="00573E09" w:rsidRPr="00573E09">
      <w:rPr>
        <w:rFonts w:ascii="Sylfaen" w:hAnsi="Sylfaen" w:cs="Sylfaen"/>
        <w:b/>
        <w:sz w:val="20"/>
        <w:szCs w:val="20"/>
        <w:lang w:val="ka-GE"/>
      </w:rPr>
      <w:t>R-004-BID-19</w:t>
    </w: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4F135BC6"/>
    <w:multiLevelType w:val="hybridMultilevel"/>
    <w:tmpl w:val="ED0EC2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5"/>
  </w:num>
  <w:num w:numId="5">
    <w:abstractNumId w:val="10"/>
  </w:num>
  <w:num w:numId="6">
    <w:abstractNumId w:val="4"/>
  </w:num>
  <w:num w:numId="7">
    <w:abstractNumId w:val="3"/>
  </w:num>
  <w:num w:numId="8">
    <w:abstractNumId w:val="20"/>
  </w:num>
  <w:num w:numId="9">
    <w:abstractNumId w:val="22"/>
  </w:num>
  <w:num w:numId="10">
    <w:abstractNumId w:val="12"/>
  </w:num>
  <w:num w:numId="11">
    <w:abstractNumId w:val="6"/>
  </w:num>
  <w:num w:numId="12">
    <w:abstractNumId w:val="8"/>
  </w:num>
  <w:num w:numId="13">
    <w:abstractNumId w:val="18"/>
  </w:num>
  <w:num w:numId="14">
    <w:abstractNumId w:val="13"/>
  </w:num>
  <w:num w:numId="15">
    <w:abstractNumId w:val="7"/>
  </w:num>
  <w:num w:numId="16">
    <w:abstractNumId w:val="21"/>
  </w:num>
  <w:num w:numId="17">
    <w:abstractNumId w:val="16"/>
  </w:num>
  <w:num w:numId="18">
    <w:abstractNumId w:val="15"/>
  </w:num>
  <w:num w:numId="19">
    <w:abstractNumId w:val="5"/>
  </w:num>
  <w:num w:numId="20">
    <w:abstractNumId w:val="2"/>
  </w:num>
  <w:num w:numId="21">
    <w:abstractNumId w:val="2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9"/>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C4E73"/>
    <w:rsid w:val="000D5BB4"/>
    <w:rsid w:val="000D68A2"/>
    <w:rsid w:val="000E5617"/>
    <w:rsid w:val="000F03A0"/>
    <w:rsid w:val="000F3872"/>
    <w:rsid w:val="000F4D71"/>
    <w:rsid w:val="000F63C5"/>
    <w:rsid w:val="00110B12"/>
    <w:rsid w:val="00110CCE"/>
    <w:rsid w:val="001141BA"/>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16C9"/>
    <w:rsid w:val="00185C9D"/>
    <w:rsid w:val="00194044"/>
    <w:rsid w:val="001A31B2"/>
    <w:rsid w:val="001B0D00"/>
    <w:rsid w:val="001B6BD5"/>
    <w:rsid w:val="001B740A"/>
    <w:rsid w:val="001B75E0"/>
    <w:rsid w:val="001C112D"/>
    <w:rsid w:val="001C2BF2"/>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A1113"/>
    <w:rsid w:val="002B6635"/>
    <w:rsid w:val="002B6F69"/>
    <w:rsid w:val="002C066E"/>
    <w:rsid w:val="002C21C7"/>
    <w:rsid w:val="002D06EE"/>
    <w:rsid w:val="002D1E74"/>
    <w:rsid w:val="002D611B"/>
    <w:rsid w:val="002F3909"/>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12578"/>
    <w:rsid w:val="00544856"/>
    <w:rsid w:val="005553C3"/>
    <w:rsid w:val="00573E09"/>
    <w:rsid w:val="00580531"/>
    <w:rsid w:val="005832A4"/>
    <w:rsid w:val="00583B48"/>
    <w:rsid w:val="00586056"/>
    <w:rsid w:val="00586C84"/>
    <w:rsid w:val="00590522"/>
    <w:rsid w:val="00591D93"/>
    <w:rsid w:val="00595E4B"/>
    <w:rsid w:val="005C14A4"/>
    <w:rsid w:val="005C75F3"/>
    <w:rsid w:val="005D3B83"/>
    <w:rsid w:val="005E05B1"/>
    <w:rsid w:val="005E55D6"/>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15CD"/>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0A2C"/>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531A4"/>
    <w:rsid w:val="00867825"/>
    <w:rsid w:val="008751D7"/>
    <w:rsid w:val="00876B2D"/>
    <w:rsid w:val="00876B9D"/>
    <w:rsid w:val="0088287D"/>
    <w:rsid w:val="00890026"/>
    <w:rsid w:val="008918CD"/>
    <w:rsid w:val="00894C67"/>
    <w:rsid w:val="008978B9"/>
    <w:rsid w:val="008A5094"/>
    <w:rsid w:val="008A673F"/>
    <w:rsid w:val="008B04EA"/>
    <w:rsid w:val="008B4FC1"/>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71BFB"/>
    <w:rsid w:val="00A804C4"/>
    <w:rsid w:val="00A81B9C"/>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71FFB"/>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219B6"/>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0B15"/>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B85"/>
    <w:rsid w:val="00E57F10"/>
    <w:rsid w:val="00E6248F"/>
    <w:rsid w:val="00E65074"/>
    <w:rsid w:val="00E6523B"/>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53219"/>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jamaspishvili@gwp.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mailto:aniramishvili@gwp.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DD80934D-7B8C-4A64-83BF-17219078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Ani Ramishvili</cp:lastModifiedBy>
  <cp:revision>41</cp:revision>
  <cp:lastPrinted>2015-07-27T06:36:00Z</cp:lastPrinted>
  <dcterms:created xsi:type="dcterms:W3CDTF">2017-11-13T09:28:00Z</dcterms:created>
  <dcterms:modified xsi:type="dcterms:W3CDTF">2019-12-12T09:07:00Z</dcterms:modified>
</cp:coreProperties>
</file>