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5C185" w14:textId="401E4F2C" w:rsidR="00A81263" w:rsidRPr="001D1721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ოფისის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ტერიტორიის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კეთილმოწყობის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5D018D5" w14:textId="77777777" w:rsidR="00324F72" w:rsidRPr="001D1721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1EA02820" w:rsidR="007D73CE" w:rsidRPr="007C260A" w:rsidRDefault="007D73CE" w:rsidP="007C260A">
      <w:pPr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D172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>G-002-BID-20</w:t>
      </w:r>
    </w:p>
    <w:p w14:paraId="067673A5" w14:textId="77777777" w:rsidR="007D73CE" w:rsidRPr="001D172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1D172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1D1721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1D1721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1D1721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1D1721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1D1721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1D172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1D172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1D172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1D172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1D172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1D1721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D1721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1D1721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D1BB4EE" w14:textId="77777777" w:rsidR="00324F72" w:rsidRPr="001D1721" w:rsidRDefault="00324F7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ოფისის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ტერიტორიის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კეთილმოწყობის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D1721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4F5A3FAF" w:rsidR="00A50438" w:rsidRPr="007C260A" w:rsidRDefault="00665C42" w:rsidP="007C260A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D172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>G-002-BID-20</w:t>
      </w:r>
    </w:p>
    <w:p w14:paraId="5BA5A047" w14:textId="77777777" w:rsidR="00B27428" w:rsidRPr="001D1721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1D1721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70A92E7" w:rsidR="00677E39" w:rsidRPr="001D1721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 xml:space="preserve">G-002-BID-20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გარდაბნის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გამწმენდი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ნაგებობის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მიმდებარედ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ოფისის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ტერიტორიის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კეთილმოწყობის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324F72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1D172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1D1721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1D1721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D1721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1D1721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44AAF7AF" w:rsidR="005C14A4" w:rsidRPr="007C260A" w:rsidRDefault="00D30223" w:rsidP="007C260A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>G-002-BID-20</w:t>
      </w:r>
    </w:p>
    <w:p w14:paraId="60495F01" w14:textId="1000053D" w:rsidR="004B393A" w:rsidRPr="001D1721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1D1721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397AF8CA" w:rsidR="00D712F9" w:rsidRPr="001D1721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გარდაბნის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გამწმენდი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ნაგებობის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მიმდებარედ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ოფისის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ტერიტორიის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კეთილმოწყობის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324F7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324F7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1D1721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1D1721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ფასები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იყოს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1D1721">
        <w:rPr>
          <w:rFonts w:ascii="Sylfaen" w:hAnsi="Sylfaen" w:cs="Sylfaen"/>
          <w:sz w:val="20"/>
          <w:szCs w:val="20"/>
          <w:lang w:val="ka-GE"/>
        </w:rPr>
        <w:t>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1D1721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1D1721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D1721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1D1721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D1721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D1721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1D1721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D1721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D1721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6980A535" w:rsidR="008A2801" w:rsidRPr="001D1721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C260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5FB5">
        <w:rPr>
          <w:rFonts w:asciiTheme="minorHAnsi" w:hAnsiTheme="minorHAnsi" w:cstheme="minorHAnsi"/>
          <w:b/>
          <w:sz w:val="20"/>
          <w:szCs w:val="20"/>
          <w:lang w:val="ka-GE"/>
        </w:rPr>
        <w:t>12</w:t>
      </w:r>
      <w:r w:rsidR="007C260A" w:rsidRPr="007C260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C260A" w:rsidRPr="007C260A">
        <w:rPr>
          <w:rFonts w:ascii="Sylfaen" w:hAnsi="Sylfaen" w:cs="Sylfaen"/>
          <w:b/>
          <w:sz w:val="20"/>
          <w:szCs w:val="20"/>
          <w:lang w:val="ka-GE"/>
        </w:rPr>
        <w:t>მარტი</w:t>
      </w:r>
      <w:r w:rsidR="00550C1B" w:rsidRPr="007C260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20FAF">
        <w:rPr>
          <w:rFonts w:asciiTheme="minorHAnsi" w:hAnsiTheme="minorHAnsi" w:cstheme="minorHAnsi"/>
          <w:b/>
          <w:sz w:val="20"/>
          <w:szCs w:val="20"/>
          <w:lang w:val="ka-GE"/>
        </w:rPr>
        <w:t>16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7C260A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1D1721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D1721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D1721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1D1721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1D1721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1D1721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D1721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1D172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1D172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სრული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D1721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ელ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ფოსტა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1D172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ნომერი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1D1721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თარიღი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71948D98" w:rsidR="00474D92" w:rsidRPr="001D1721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="00C66098" w:rsidRPr="00C66098">
        <w:rPr>
          <w:rFonts w:ascii="Sylfaen" w:hAnsi="Sylfaen" w:cs="Sylfaen"/>
          <w:b/>
          <w:sz w:val="20"/>
          <w:szCs w:val="20"/>
          <w:u w:val="single"/>
          <w:lang w:val="ka-GE"/>
        </w:rPr>
        <w:t>ქ. თბილისი</w:t>
      </w:r>
      <w:r w:rsidR="00C6609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, მედეა (მზია) ჯუღელის ქუჩა N10,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1D1721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1D1721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1D172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1D1721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1D172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1D1721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ფასები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1D1721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D1721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D1721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1D1721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D1721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1D1721">
        <w:rPr>
          <w:rFonts w:ascii="Sylfaen" w:hAnsi="Sylfaen" w:cs="Sylfaen"/>
          <w:sz w:val="20"/>
          <w:szCs w:val="20"/>
          <w:lang w:val="ka-GE"/>
        </w:rPr>
        <w:t>ა</w:t>
      </w:r>
      <w:r w:rsidRPr="001D1721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1D1721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1D172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1D1721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19ADB0FF" w:rsidR="00E41656" w:rsidRPr="001D1721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lastRenderedPageBreak/>
        <w:t>ტექნიკურ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პირი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0F40F4F" w14:textId="77777777" w:rsidR="00BA3276" w:rsidRPr="001D1721" w:rsidRDefault="00BA3276" w:rsidP="00BA3276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შალვა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ტაბუცაძე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e-mail: </w:t>
      </w:r>
      <w:hyperlink r:id="rId9" w:history="1">
        <w:r w:rsidRPr="001D1721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stabutsadze@gwp.ge</w:t>
        </w:r>
      </w:hyperlink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Mob: +995 </w:t>
      </w:r>
      <w:r w:rsidRPr="001D1721">
        <w:rPr>
          <w:rFonts w:asciiTheme="minorHAnsi" w:hAnsiTheme="minorHAnsi" w:cstheme="minorHAnsi"/>
          <w:sz w:val="20"/>
          <w:szCs w:val="20"/>
        </w:rPr>
        <w:t>595888361</w:t>
      </w:r>
    </w:p>
    <w:p w14:paraId="7DFBFB4C" w14:textId="77777777" w:rsidR="00BA3276" w:rsidRPr="001D1721" w:rsidRDefault="00BA3276" w:rsidP="00BA3276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დიეგო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ელიავა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e-mail: </w:t>
      </w:r>
      <w:hyperlink r:id="rId10" w:history="1">
        <w:r w:rsidRPr="001D1721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deliava@gwp.ge</w:t>
        </w:r>
      </w:hyperlink>
      <w:r w:rsidRPr="001D1721">
        <w:rPr>
          <w:rFonts w:asciiTheme="minorHAnsi" w:hAnsiTheme="minorHAnsi" w:cstheme="minorHAnsi"/>
          <w:sz w:val="20"/>
          <w:szCs w:val="20"/>
          <w:lang w:val="ka-GE"/>
        </w:rPr>
        <w:t>, Mob: +995 595125636</w:t>
      </w:r>
    </w:p>
    <w:p w14:paraId="6FBB2096" w14:textId="77777777" w:rsidR="00F42220" w:rsidRPr="001D1721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1D1721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1D1721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1797D2F7" w:rsidR="00DE47CF" w:rsidRPr="001D172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პირი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C66098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64014213" w14:textId="77777777" w:rsidR="00C66098" w:rsidRDefault="00DE47CF" w:rsidP="00DE47CF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მის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C66098" w:rsidRPr="00C66098">
        <w:rPr>
          <w:rFonts w:ascii="Sylfaen" w:hAnsi="Sylfaen" w:cs="Sylfaen"/>
          <w:sz w:val="20"/>
          <w:szCs w:val="20"/>
          <w:lang w:val="ka-GE"/>
        </w:rPr>
        <w:t xml:space="preserve">ქ. თბილისი, მედეა (მზია) ჯუღელის ქუჩა N10 </w:t>
      </w:r>
    </w:p>
    <w:p w14:paraId="6F210AA2" w14:textId="77777777" w:rsidR="00C66098" w:rsidRPr="00C66098" w:rsidRDefault="00C66098" w:rsidP="00C66098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66098">
        <w:rPr>
          <w:rFonts w:ascii="Sylfaen" w:hAnsi="Sylfaen" w:cs="Sylfaen"/>
          <w:sz w:val="20"/>
          <w:szCs w:val="20"/>
          <w:lang w:val="ka-GE"/>
        </w:rPr>
        <w:t xml:space="preserve">ელ. ფოსტა: msilagadze@gwp.ge </w:t>
      </w:r>
    </w:p>
    <w:p w14:paraId="20984CD0" w14:textId="34246EEE" w:rsidR="00DE47CF" w:rsidRDefault="00C66098" w:rsidP="00C66098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66098">
        <w:rPr>
          <w:rFonts w:ascii="Sylfaen" w:hAnsi="Sylfaen" w:cs="Sylfaen"/>
          <w:sz w:val="20"/>
          <w:szCs w:val="20"/>
          <w:lang w:val="ka-GE"/>
        </w:rPr>
        <w:t>ტელ.: +995 322 931111 (1147); მობ: 599 72 30 03</w:t>
      </w:r>
    </w:p>
    <w:p w14:paraId="74C06EC2" w14:textId="77777777" w:rsidR="00C66098" w:rsidRPr="001D1721" w:rsidRDefault="00C66098" w:rsidP="00C6609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1D172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პირი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D1721">
        <w:rPr>
          <w:rFonts w:ascii="Sylfaen" w:hAnsi="Sylfaen" w:cs="Sylfaen"/>
          <w:sz w:val="20"/>
          <w:szCs w:val="20"/>
          <w:lang w:val="ka-GE"/>
        </w:rPr>
        <w:t>ირაკლი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4E458DCA" w:rsidR="00DE47CF" w:rsidRPr="00C66098" w:rsidRDefault="00DE47CF" w:rsidP="00C66098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მის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C66098" w:rsidRPr="00C66098">
        <w:rPr>
          <w:rFonts w:ascii="Sylfaen" w:hAnsi="Sylfaen" w:cs="Sylfaen"/>
          <w:sz w:val="20"/>
          <w:szCs w:val="20"/>
          <w:lang w:val="ka-GE"/>
        </w:rPr>
        <w:t>ქ. თბილისი, მედეა (მზია) ჯუღელის ქუჩა N10</w:t>
      </w:r>
    </w:p>
    <w:p w14:paraId="04F692FD" w14:textId="77777777" w:rsidR="00DE47CF" w:rsidRPr="001D172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ელ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ფოსტა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1D1721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1D1721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ტელ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1D1721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1BC1933E" w:rsidR="00FC69F9" w:rsidRPr="001D1721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1D1721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1D1721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1D1721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სხვა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1D1721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სხვა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გზით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არ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და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არ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შპს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1D1721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უოთერ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ენდ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1D1721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1D1721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 w:rsidRPr="001D1721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ყველა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1D1721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ყველა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უნდა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1D1721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D1721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1D1721">
        <w:rPr>
          <w:rFonts w:asciiTheme="minorHAnsi" w:hAnsiTheme="minorHAnsi" w:cstheme="minorHAnsi"/>
          <w:sz w:val="20"/>
          <w:szCs w:val="20"/>
        </w:rPr>
        <w:t>.</w:t>
      </w:r>
      <w:proofErr w:type="gramEnd"/>
    </w:p>
    <w:p w14:paraId="0B28DB35" w14:textId="77777777" w:rsidR="00FC69F9" w:rsidRPr="001D1721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1D1721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1D1721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იყოს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1D172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1D172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1D172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1D1721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მხოლოდ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ფასები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ამ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ყველა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ხარჯსა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D1721">
        <w:rPr>
          <w:rFonts w:ascii="Sylfaen" w:hAnsi="Sylfaen" w:cs="Sylfaen"/>
          <w:sz w:val="20"/>
          <w:szCs w:val="20"/>
          <w:lang w:val="ka-GE"/>
        </w:rPr>
        <w:t>მათ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შორის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დღგ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1D1721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ძალაში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იყოს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1D1721">
        <w:rPr>
          <w:rFonts w:asciiTheme="minorHAnsi" w:hAnsiTheme="minorHAnsi" w:cstheme="minorHAnsi"/>
          <w:sz w:val="20"/>
          <w:szCs w:val="20"/>
        </w:rPr>
        <w:t>9</w:t>
      </w:r>
      <w:r w:rsidR="00B5452A" w:rsidRPr="001D1721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1D1721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1D1721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1D1721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1D1721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1D1721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დღის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1D1721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იყოს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D1721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თავის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ერთად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1D1721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D172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უოთერ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ენდ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ფაუერი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თვითონ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ვადა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ეტაპზე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რაც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D1721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იმ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ფორმით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რა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გახდა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ეტაპზე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1D1721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შპს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D172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უოთერ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ენდ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ფაუერი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ყველა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შპს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D172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უოთერ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ენდ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ფაუერი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sz w:val="20"/>
          <w:szCs w:val="20"/>
          <w:lang w:val="ka-GE"/>
        </w:rPr>
        <w:t>არ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არის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მისცეს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ახსნა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1D1721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1D1721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შპს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D1721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უოთერ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ენდ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ფაუერი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1D1721">
        <w:rPr>
          <w:rFonts w:ascii="Sylfaen" w:hAnsi="Sylfaen" w:cs="Sylfaen"/>
          <w:sz w:val="20"/>
          <w:szCs w:val="20"/>
          <w:lang w:val="ka-GE"/>
        </w:rPr>
        <w:t>ე</w:t>
      </w:r>
      <w:r w:rsidRPr="001D1721">
        <w:rPr>
          <w:rFonts w:ascii="Sylfaen" w:hAnsi="Sylfaen" w:cs="Sylfaen"/>
          <w:sz w:val="20"/>
          <w:szCs w:val="20"/>
          <w:lang w:val="ka-GE"/>
        </w:rPr>
        <w:t>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სახის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ასევე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D1721">
        <w:rPr>
          <w:rFonts w:ascii="Sylfaen" w:hAnsi="Sylfaen" w:cs="Sylfaen"/>
          <w:sz w:val="20"/>
          <w:szCs w:val="20"/>
          <w:lang w:val="ka-GE"/>
        </w:rPr>
        <w:t>იმ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თუ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რომ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არ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იქნება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დისკვალ</w:t>
      </w:r>
      <w:bookmarkStart w:id="1" w:name="_GoBack"/>
      <w:bookmarkEnd w:id="1"/>
      <w:r w:rsidRPr="001D1721">
        <w:rPr>
          <w:rFonts w:ascii="Sylfaen" w:hAnsi="Sylfaen" w:cs="Sylfaen"/>
          <w:sz w:val="20"/>
          <w:szCs w:val="20"/>
          <w:lang w:val="ka-GE"/>
        </w:rPr>
        <w:t>იფიცირებული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1D1721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1D1721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1D1721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უნაღდო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სრულად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ან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1D1721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1D1721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1D1721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1D1721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D1721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1D1721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1D1721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D1721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1D1721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D1721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1D1721">
        <w:rPr>
          <w:rFonts w:ascii="Sylfaen" w:hAnsi="Sylfaen" w:cs="Sylfaen"/>
          <w:sz w:val="20"/>
          <w:szCs w:val="20"/>
          <w:lang w:val="ka-GE"/>
        </w:rPr>
        <w:t>თ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1D1721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1D1721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1D172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1D1721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1D172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1D172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1D1721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1D1721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D1721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D1721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D1721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D1721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D1721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1D1721">
        <w:rPr>
          <w:rFonts w:asciiTheme="minorHAnsi" w:hAnsiTheme="minorHAnsi" w:cstheme="minorHAnsi"/>
          <w:b/>
          <w:sz w:val="20"/>
          <w:szCs w:val="20"/>
        </w:rPr>
        <w:t>)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1D1721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D1721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D1721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D1721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D1721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D1721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1D172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1D172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1D1721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1D1721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1D1721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1D1721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D1721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D1721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1D1721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D1721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D1721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1D1721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1D1721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D1721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1D172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1D1721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061E3421" w:rsidR="002626EF" w:rsidRPr="001D1721" w:rsidRDefault="00282AB3" w:rsidP="00324F72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D1721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1D1721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5154479" w14:textId="39582803" w:rsidR="002626EF" w:rsidRPr="001D1721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1D1721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D1721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D172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1D1721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D1721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D1721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D1721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D1721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1D1721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D1721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1D1721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D1721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1D1721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1D1721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1D1721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1D1721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1D1721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1D1721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1D1721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1D1721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1D1721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D1721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1D1721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D1721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1D1721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1D1721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1D1721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1D1721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1D1721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1D1721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1D1721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1D1721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1D1721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1D172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D1721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1D172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D1721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1D172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D1721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1D1721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D1721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1D1721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1D1721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1D1721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1D1721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1D1721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D1721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D1721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1D1721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1D1721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1D1721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0BEA4" w14:textId="77777777" w:rsidR="005C41D5" w:rsidRDefault="005C41D5" w:rsidP="007902EA">
      <w:pPr>
        <w:spacing w:after="0" w:line="240" w:lineRule="auto"/>
      </w:pPr>
      <w:r>
        <w:separator/>
      </w:r>
    </w:p>
  </w:endnote>
  <w:endnote w:type="continuationSeparator" w:id="0">
    <w:p w14:paraId="1D10F03B" w14:textId="77777777" w:rsidR="005C41D5" w:rsidRDefault="005C41D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5069FC0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F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68A38" w14:textId="77777777" w:rsidR="005C41D5" w:rsidRDefault="005C41D5" w:rsidP="007902EA">
      <w:pPr>
        <w:spacing w:after="0" w:line="240" w:lineRule="auto"/>
      </w:pPr>
      <w:r>
        <w:separator/>
      </w:r>
    </w:p>
  </w:footnote>
  <w:footnote w:type="continuationSeparator" w:id="0">
    <w:p w14:paraId="74F0607E" w14:textId="77777777" w:rsidR="005C41D5" w:rsidRDefault="005C41D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74B4A" w14:textId="506C591A" w:rsidR="00324F72" w:rsidRPr="007C260A" w:rsidRDefault="00362398" w:rsidP="007C260A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C260A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4D311C7" wp14:editId="04CB85B5">
          <wp:simplePos x="0" y="0"/>
          <wp:positionH relativeFrom="margin">
            <wp:posOffset>-723900</wp:posOffset>
          </wp:positionH>
          <wp:positionV relativeFrom="topMargin">
            <wp:posOffset>249555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25A5E">
      <w:rPr>
        <w:rFonts w:ascii="Sylfaen" w:hAnsi="Sylfaen" w:cs="Sylfaen"/>
        <w:b/>
        <w:bCs/>
        <w:sz w:val="20"/>
        <w:szCs w:val="20"/>
      </w:rPr>
      <w:t xml:space="preserve">                           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გარდაბნის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გამწმენდი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ნაგებობის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მიმდებარედ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ოფისის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ტერიტორიის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კეთილმოწყობის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324F72" w:rsidRPr="007C260A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324F72" w:rsidRPr="007C260A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12F833B6" w:rsidR="00362398" w:rsidRPr="007C260A" w:rsidRDefault="00362398" w:rsidP="007C260A">
    <w:pPr>
      <w:spacing w:after="0" w:line="240" w:lineRule="auto"/>
      <w:jc w:val="right"/>
      <w:rPr>
        <w:rFonts w:asciiTheme="minorHAnsi" w:hAnsiTheme="minorHAnsi" w:cstheme="minorHAnsi"/>
        <w:b/>
        <w:sz w:val="20"/>
        <w:szCs w:val="20"/>
        <w:lang w:val="ka-GE"/>
      </w:rPr>
    </w:pPr>
    <w:r w:rsidRPr="00324F7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324F72">
      <w:rPr>
        <w:rFonts w:asciiTheme="minorHAnsi" w:hAnsiTheme="minorHAnsi" w:cstheme="minorHAnsi"/>
        <w:b/>
        <w:sz w:val="20"/>
        <w:szCs w:val="20"/>
      </w:rPr>
      <w:t xml:space="preserve"> </w:t>
    </w:r>
    <w:r w:rsidR="007C260A" w:rsidRPr="007C260A">
      <w:rPr>
        <w:rFonts w:asciiTheme="minorHAnsi" w:hAnsiTheme="minorHAnsi" w:cstheme="minorHAnsi"/>
        <w:b/>
        <w:sz w:val="20"/>
        <w:szCs w:val="20"/>
        <w:lang w:val="ka-GE"/>
      </w:rPr>
      <w:t>G-002-BID-20</w:t>
    </w:r>
  </w:p>
  <w:p w14:paraId="1459A3AD" w14:textId="77777777" w:rsidR="00362398" w:rsidRPr="00324F72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1721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05FB5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20FAF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43C2"/>
    <w:rsid w:val="004D58CE"/>
    <w:rsid w:val="004D747F"/>
    <w:rsid w:val="004E7A03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41D5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60A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D1EAE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6098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5A5E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E07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tabutsadze@gwp.ge" TargetMode="External"/><Relationship Id="rId10" Type="http://schemas.openxmlformats.org/officeDocument/2006/relationships/hyperlink" Target="mailto:deliava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C7CEB2F4-B700-494A-A06A-94E4BB08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935</Words>
  <Characters>5334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186</cp:revision>
  <cp:lastPrinted>2015-07-27T06:36:00Z</cp:lastPrinted>
  <dcterms:created xsi:type="dcterms:W3CDTF">2017-11-13T09:28:00Z</dcterms:created>
  <dcterms:modified xsi:type="dcterms:W3CDTF">2020-03-10T08:06:00Z</dcterms:modified>
</cp:coreProperties>
</file>