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09BE38F9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87773C" w:rsidRPr="0087773C">
        <w:rPr>
          <w:rFonts w:ascii="Sylfaen" w:hAnsi="Sylfaen" w:cs="Sylfaen"/>
          <w:b/>
          <w:sz w:val="20"/>
          <w:szCs w:val="20"/>
          <w:lang w:val="ka-GE"/>
        </w:rPr>
        <w:t>ძოწის ქუჩის წყალსადენის გარე ქსელის მოწყობის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797B61D6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16866BFB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87773C" w:rsidRPr="0087773C">
        <w:rPr>
          <w:rFonts w:ascii="Sylfaen" w:hAnsi="Sylfaen" w:cs="Sylfaen"/>
          <w:b/>
          <w:sz w:val="20"/>
          <w:szCs w:val="20"/>
          <w:lang w:val="ka-GE"/>
        </w:rPr>
        <w:t>ძოწის ქუჩის წყალსადენის გარე ქსელის მოწყობის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774F29B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011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69AA52A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011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87773C" w:rsidRPr="0087773C">
        <w:rPr>
          <w:rFonts w:ascii="Sylfaen" w:hAnsi="Sylfaen" w:cs="Sylfaen"/>
          <w:b/>
          <w:sz w:val="20"/>
          <w:szCs w:val="20"/>
          <w:lang w:val="ka-GE"/>
        </w:rPr>
        <w:t>ძოწის ქუჩის წყალსადენის გარე ქსელის მოწყობის</w:t>
      </w:r>
      <w:r w:rsidR="0087773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3A23F079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011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0F75F707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ძოწის ქუჩის წყალსადენის გარე ქსელის მოწყობის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7679CBEB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87773C">
        <w:rPr>
          <w:rFonts w:asciiTheme="minorHAnsi" w:hAnsiTheme="minorHAnsi" w:cstheme="minorHAnsi"/>
          <w:b/>
          <w:sz w:val="20"/>
          <w:szCs w:val="20"/>
          <w:lang w:val="ka-GE"/>
        </w:rPr>
        <w:t xml:space="preserve">19 </w:t>
      </w:r>
      <w:r w:rsidR="0087773C" w:rsidRPr="0087773C">
        <w:rPr>
          <w:rFonts w:ascii="Sylfaen" w:hAnsi="Sylfaen" w:cs="Sylfaen"/>
          <w:b/>
          <w:sz w:val="20"/>
          <w:szCs w:val="20"/>
          <w:lang w:val="ka-GE"/>
        </w:rPr>
        <w:t>მარტი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87773C" w:rsidRPr="0087773C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C76176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001EDF07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="00645A08">
        <w:rPr>
          <w:rFonts w:ascii="Sylfaen" w:hAnsi="Sylfaen" w:cs="Sylfaen"/>
          <w:b/>
          <w:sz w:val="20"/>
          <w:szCs w:val="20"/>
          <w:u w:val="single"/>
          <w:lang w:val="ka-GE"/>
        </w:rPr>
        <w:t>,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45A08" w:rsidRPr="00645A08">
        <w:rPr>
          <w:rFonts w:ascii="Sylfaen" w:hAnsi="Sylfaen" w:cs="Sylfaen"/>
          <w:b/>
          <w:sz w:val="20"/>
          <w:szCs w:val="20"/>
          <w:u w:val="single"/>
          <w:lang w:val="ka-GE"/>
        </w:rPr>
        <w:t>მედეა (მზია) ჯუღელის ქუჩა N10</w:t>
      </w:r>
      <w:r w:rsidR="00645A0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027059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lastRenderedPageBreak/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1BE491D0" w:rsidR="00EA64EC" w:rsidRDefault="00EA64EC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20"/>
          <w:szCs w:val="20"/>
          <w:lang w:val="ka-GE"/>
        </w:rPr>
      </w:pPr>
    </w:p>
    <w:p w14:paraId="2ABA90AF" w14:textId="77777777" w:rsidR="00027059" w:rsidRPr="00027059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20"/>
          <w:szCs w:val="20"/>
          <w:lang w:val="ka-GE"/>
        </w:rPr>
      </w:pPr>
      <w:bookmarkStart w:id="2" w:name="_GoBack"/>
      <w:bookmarkEnd w:id="2"/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338837BD" w14:textId="67BCAB96" w:rsidR="00C637DF" w:rsidRPr="00C75CB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773E7" w14:textId="77777777" w:rsidR="00811AC4" w:rsidRDefault="00811AC4" w:rsidP="007902EA">
      <w:pPr>
        <w:spacing w:after="0" w:line="240" w:lineRule="auto"/>
      </w:pPr>
      <w:r>
        <w:separator/>
      </w:r>
    </w:p>
  </w:endnote>
  <w:endnote w:type="continuationSeparator" w:id="0">
    <w:p w14:paraId="4B76DC03" w14:textId="77777777" w:rsidR="00811AC4" w:rsidRDefault="00811AC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BDB36B5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05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EBAF9" w14:textId="77777777" w:rsidR="00811AC4" w:rsidRDefault="00811AC4" w:rsidP="007902EA">
      <w:pPr>
        <w:spacing w:after="0" w:line="240" w:lineRule="auto"/>
      </w:pPr>
      <w:r>
        <w:separator/>
      </w:r>
    </w:p>
  </w:footnote>
  <w:footnote w:type="continuationSeparator" w:id="0">
    <w:p w14:paraId="199D838B" w14:textId="77777777" w:rsidR="00811AC4" w:rsidRDefault="00811AC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5DDBFD74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7773C" w:rsidRPr="0087773C">
      <w:rPr>
        <w:rFonts w:ascii="Sylfaen" w:hAnsi="Sylfaen" w:cs="Sylfaen"/>
        <w:b/>
        <w:sz w:val="20"/>
        <w:szCs w:val="20"/>
        <w:lang w:val="ka-GE"/>
      </w:rPr>
      <w:t>ძოწის ქუჩის წყალსადენის გარე ქსელის მოწყობის</w:t>
    </w:r>
    <w:r w:rsidR="0087773C">
      <w:rPr>
        <w:rFonts w:ascii="Sylfaen" w:hAnsi="Sylfaen" w:cs="Sylfaen"/>
        <w:b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0AC840E9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87773C">
      <w:rPr>
        <w:rFonts w:asciiTheme="minorHAnsi" w:hAnsiTheme="minorHAnsi" w:cstheme="minorHAnsi"/>
        <w:b/>
        <w:sz w:val="20"/>
        <w:szCs w:val="20"/>
        <w:lang w:val="en-GB"/>
      </w:rPr>
      <w:t>1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54751DF7-E33F-41B4-8C5C-C98DD444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218</cp:revision>
  <cp:lastPrinted>2015-07-27T06:36:00Z</cp:lastPrinted>
  <dcterms:created xsi:type="dcterms:W3CDTF">2017-11-13T09:28:00Z</dcterms:created>
  <dcterms:modified xsi:type="dcterms:W3CDTF">2020-03-12T10:56:00Z</dcterms:modified>
</cp:coreProperties>
</file>