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F8700" w14:textId="37908140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ორთაჭალის (N46-დან 60-მდე) და ჭოველიძის ქუჩებზე წყალსადენისა და წყალარინების ქსელების რეაბილიტაციის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454A781E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33239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26006B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887915">
        <w:rPr>
          <w:rFonts w:asciiTheme="minorHAnsi" w:hAnsiTheme="minorHAnsi" w:cstheme="minorHAnsi"/>
          <w:b/>
          <w:sz w:val="20"/>
          <w:szCs w:val="20"/>
          <w:lang w:val="ka-GE"/>
        </w:rPr>
        <w:t>5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6CE8511F" w:rsidR="00FD0DCD" w:rsidRPr="00683D0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182A1DDE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ორთაჭალის (N46-დან 60-მდე) და ჭოველიძის ქუჩებზე წყალსადენისა და წყალარინების ქსელების რეაბილიტაციის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28A5802F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887915">
        <w:rPr>
          <w:rFonts w:asciiTheme="minorHAnsi" w:hAnsiTheme="minorHAnsi" w:cstheme="minorHAnsi"/>
          <w:b/>
          <w:sz w:val="20"/>
          <w:szCs w:val="20"/>
          <w:lang w:val="ka-GE"/>
        </w:rPr>
        <w:t>5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5BA5A047" w14:textId="77777777" w:rsidR="00B27428" w:rsidRPr="00CF5912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3F4286CB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296EF7">
        <w:rPr>
          <w:rFonts w:asciiTheme="minorHAnsi" w:hAnsiTheme="minorHAnsi" w:cstheme="minorHAnsi"/>
          <w:b/>
          <w:sz w:val="20"/>
          <w:szCs w:val="20"/>
          <w:lang w:val="ka-GE"/>
        </w:rPr>
        <w:t>5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>ორთაჭალის (N46-დან 60-მდე) და ჭოველიძის ქუჩებზე წყალსადენისა და წყალარინების ქსელების რეაბილიტაციის</w:t>
      </w:r>
      <w:r w:rsidR="0087773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04531056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887915">
        <w:rPr>
          <w:rFonts w:asciiTheme="minorHAnsi" w:hAnsiTheme="minorHAnsi" w:cstheme="minorHAnsi"/>
          <w:b/>
          <w:sz w:val="20"/>
          <w:szCs w:val="20"/>
          <w:lang w:val="ka-GE"/>
        </w:rPr>
        <w:t>5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42B037C5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AA592D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ორთაჭალის (N46-დან 60-მდე) და ჭოველიძის ქუჩებზე წყალსადენისა და წყალარინების ქსელების რეაბილიტაციის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4E4F8D85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447821"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 w:rsidRPr="0087773C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4A5986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A6A7C" w:rsidRPr="00FA6A7C">
        <w:rPr>
          <w:rFonts w:ascii="Sylfaen" w:hAnsi="Sylfaen" w:cs="Sylfaen"/>
          <w:b/>
          <w:sz w:val="20"/>
          <w:szCs w:val="20"/>
          <w:lang w:val="ka-GE"/>
        </w:rPr>
        <w:t>ივნისი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4A5986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85E11B0" w14:textId="3F30183A" w:rsidR="00833770" w:rsidRPr="00CF5912" w:rsidRDefault="00E65074" w:rsidP="00FA6A7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3CE2F2F0" w14:textId="0D93CD21" w:rsidR="004D3679" w:rsidRPr="00027059" w:rsidRDefault="00B43DFF" w:rsidP="00580531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  <w:r w:rsidRPr="00B43DFF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hyperlink r:id="rId9" w:history="1">
        <w:r w:rsidRPr="00332B24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48D1E137" w:rsidR="00580531" w:rsidRPr="008B122F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8B122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591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bookmarkStart w:id="0" w:name="_GoBack"/>
      <w:bookmarkEnd w:id="0"/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591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3BCE60D9" w:rsidR="0039587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76632E7" w14:textId="77777777" w:rsidR="00784BEE" w:rsidRPr="00784BEE" w:rsidRDefault="00784BEE" w:rsidP="00784BEE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14"/>
          <w:szCs w:val="20"/>
          <w:lang w:val="ka-GE"/>
        </w:rPr>
      </w:pPr>
    </w:p>
    <w:p w14:paraId="7462F713" w14:textId="79D55AB4" w:rsidR="00683D00" w:rsidRPr="00784BEE" w:rsidRDefault="00683D00" w:rsidP="00683D00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შენიშვ</w:t>
      </w:r>
      <w:r w:rsidRPr="00784BEE">
        <w:rPr>
          <w:rFonts w:ascii="Sylfaen" w:hAnsi="Sylfaen" w:cs="Sylfaen"/>
          <w:b/>
          <w:sz w:val="20"/>
          <w:szCs w:val="20"/>
          <w:lang w:val="ka-GE"/>
        </w:rPr>
        <w:t>ნა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: 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>თანდართ</w:t>
      </w:r>
      <w:r w:rsidR="00784BEE">
        <w:rPr>
          <w:rFonts w:ascii="Sylfaen" w:hAnsi="Sylfaen" w:cstheme="minorHAnsi"/>
          <w:b/>
          <w:sz w:val="20"/>
          <w:szCs w:val="20"/>
          <w:lang w:val="ka-GE"/>
        </w:rPr>
        <w:t>ულ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დოკუმენტაციაში იხილეთ საშემსრულებლო დოკუმენტაციის ნიმუშები, რომლთა შეცვლა დაუშვებელია. 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</w:p>
    <w:p w14:paraId="0A0D5ABF" w14:textId="77777777" w:rsidR="00784BEE" w:rsidRPr="00784BEE" w:rsidRDefault="00784BEE" w:rsidP="00683D00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8"/>
          <w:szCs w:val="20"/>
          <w:lang w:val="ka-GE"/>
        </w:rPr>
      </w:pP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2ABA90AF" w14:textId="77777777" w:rsidR="00027059" w:rsidRPr="00784BEE" w:rsidRDefault="00027059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14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lastRenderedPageBreak/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4B6F39B4" w14:textId="5C0A8485" w:rsidR="00AF56A2" w:rsidRPr="003C3882" w:rsidRDefault="00D57017" w:rsidP="008B52B8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C388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3C388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C388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>.</w:t>
      </w: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7D1485D6" w:rsidR="00C01CD2" w:rsidRPr="00683D0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 xml:space="preserve">(იხ. </w:t>
      </w:r>
      <w:r w:rsidR="003C3882" w:rsidRPr="000010C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ხელშეკრულების ნიმუ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>ში)</w:t>
      </w:r>
    </w:p>
    <w:p w14:paraId="32C72940" w14:textId="77777777" w:rsidR="003C3882" w:rsidRPr="00CF5912" w:rsidRDefault="003C3882" w:rsidP="003C3882">
      <w:pPr>
        <w:pStyle w:val="ListParagraph"/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4C7272DB" w:rsidR="00110CC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DAD2641" w14:textId="78C548FA" w:rsidR="00683D00" w:rsidRDefault="00683D00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7DFAFF37" w14:textId="77777777" w:rsidR="003C3882" w:rsidRPr="00CF5912" w:rsidRDefault="003C3882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4273CE2F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A051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DBDC3E" w14:textId="77777777" w:rsidR="00613FFD" w:rsidRDefault="00613FFD" w:rsidP="007902EA">
      <w:pPr>
        <w:spacing w:after="0" w:line="240" w:lineRule="auto"/>
      </w:pPr>
      <w:r>
        <w:separator/>
      </w:r>
    </w:p>
  </w:endnote>
  <w:endnote w:type="continuationSeparator" w:id="0">
    <w:p w14:paraId="1F7EC004" w14:textId="77777777" w:rsidR="00613FFD" w:rsidRDefault="00613FF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6B03F30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59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FC840" w14:textId="77777777" w:rsidR="00613FFD" w:rsidRDefault="00613FFD" w:rsidP="007902EA">
      <w:pPr>
        <w:spacing w:after="0" w:line="240" w:lineRule="auto"/>
      </w:pPr>
      <w:r>
        <w:separator/>
      </w:r>
    </w:p>
  </w:footnote>
  <w:footnote w:type="continuationSeparator" w:id="0">
    <w:p w14:paraId="62ABC8D2" w14:textId="77777777" w:rsidR="00613FFD" w:rsidRDefault="00613FF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01242" w14:textId="5FA56EC8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AA592D" w:rsidRPr="00AA592D">
      <w:rPr>
        <w:rFonts w:ascii="Sylfaen" w:hAnsi="Sylfaen" w:cs="Sylfaen"/>
        <w:b/>
        <w:sz w:val="20"/>
        <w:szCs w:val="20"/>
        <w:lang w:val="ka-GE"/>
      </w:rPr>
      <w:t xml:space="preserve">ორთაჭალის (N46-დან 60-მდე) და ჭოველიძის ქუჩებზე წყალსადენისა და წყალარინების ქსელების რეაბილიტაციის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25297BD9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>
      <w:rPr>
        <w:rFonts w:asciiTheme="minorHAnsi" w:hAnsiTheme="minorHAnsi" w:cstheme="minorHAnsi"/>
        <w:b/>
        <w:sz w:val="20"/>
        <w:szCs w:val="20"/>
        <w:lang w:val="en-GB"/>
      </w:rPr>
      <w:t>0</w:t>
    </w:r>
    <w:r w:rsidR="0026006B">
      <w:rPr>
        <w:rFonts w:asciiTheme="minorHAnsi" w:hAnsiTheme="minorHAnsi" w:cstheme="minorHAnsi"/>
        <w:b/>
        <w:sz w:val="20"/>
        <w:szCs w:val="20"/>
        <w:lang w:val="en-GB"/>
      </w:rPr>
      <w:t>1</w:t>
    </w:r>
    <w:r w:rsidR="00AA592D">
      <w:rPr>
        <w:rFonts w:asciiTheme="minorHAnsi" w:hAnsiTheme="minorHAnsi" w:cstheme="minorHAnsi"/>
        <w:b/>
        <w:sz w:val="20"/>
        <w:szCs w:val="20"/>
        <w:lang w:val="ka-GE"/>
      </w:rPr>
      <w:t>5</w:t>
    </w:r>
    <w:r w:rsidRPr="002A0EA2">
      <w:rPr>
        <w:rFonts w:asciiTheme="minorHAnsi" w:hAnsiTheme="minorHAnsi" w:cstheme="minorHAnsi"/>
        <w:b/>
        <w:sz w:val="20"/>
        <w:szCs w:val="20"/>
        <w:lang w:val="en-GB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00FAF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10C0"/>
    <w:rsid w:val="00003ACC"/>
    <w:rsid w:val="000056D5"/>
    <w:rsid w:val="00005870"/>
    <w:rsid w:val="000114ED"/>
    <w:rsid w:val="00014051"/>
    <w:rsid w:val="000157C5"/>
    <w:rsid w:val="000202A5"/>
    <w:rsid w:val="00021DE1"/>
    <w:rsid w:val="00026B30"/>
    <w:rsid w:val="00027059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07378"/>
    <w:rsid w:val="00110CCE"/>
    <w:rsid w:val="00116A8A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97059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26EF"/>
    <w:rsid w:val="00266CA0"/>
    <w:rsid w:val="002721B2"/>
    <w:rsid w:val="00275958"/>
    <w:rsid w:val="002778A0"/>
    <w:rsid w:val="002826AE"/>
    <w:rsid w:val="00282AB3"/>
    <w:rsid w:val="00286073"/>
    <w:rsid w:val="00290D7B"/>
    <w:rsid w:val="0029272A"/>
    <w:rsid w:val="00296EF7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25254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1EB5"/>
    <w:rsid w:val="003C3882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47821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5986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1F26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13FFD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3D00"/>
    <w:rsid w:val="00687888"/>
    <w:rsid w:val="00687D43"/>
    <w:rsid w:val="006915CD"/>
    <w:rsid w:val="00692B13"/>
    <w:rsid w:val="006A256D"/>
    <w:rsid w:val="006A3D31"/>
    <w:rsid w:val="006A7B28"/>
    <w:rsid w:val="006B1D8F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4BEE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1AC4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7773C"/>
    <w:rsid w:val="0088287D"/>
    <w:rsid w:val="008830D0"/>
    <w:rsid w:val="00887915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122F"/>
    <w:rsid w:val="008B3D7C"/>
    <w:rsid w:val="008B67F1"/>
    <w:rsid w:val="008C1984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777F0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0512E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A592D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6A2"/>
    <w:rsid w:val="00AF7D96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446"/>
    <w:rsid w:val="00B42689"/>
    <w:rsid w:val="00B43DFF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E79C5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4052"/>
    <w:rsid w:val="00D374EE"/>
    <w:rsid w:val="00D43A2F"/>
    <w:rsid w:val="00D51D10"/>
    <w:rsid w:val="00D5486C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87C5E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97177"/>
    <w:rsid w:val="00EA2BC8"/>
    <w:rsid w:val="00EA64EC"/>
    <w:rsid w:val="00EA6FC1"/>
    <w:rsid w:val="00EB02AD"/>
    <w:rsid w:val="00EC0782"/>
    <w:rsid w:val="00EC670B"/>
    <w:rsid w:val="00EC6798"/>
    <w:rsid w:val="00ED0D00"/>
    <w:rsid w:val="00EE771D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A6A7C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" TargetMode="External"/><Relationship Id="rId10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D0D55DD-0C86-5C43-9732-4C075199B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5</Pages>
  <Words>973</Words>
  <Characters>5547</Characters>
  <Application>Microsoft Macintosh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233</cp:revision>
  <cp:lastPrinted>2015-07-27T06:36:00Z</cp:lastPrinted>
  <dcterms:created xsi:type="dcterms:W3CDTF">2017-11-13T09:28:00Z</dcterms:created>
  <dcterms:modified xsi:type="dcterms:W3CDTF">2020-06-15T07:08:00Z</dcterms:modified>
</cp:coreProperties>
</file>