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F8700" w14:textId="659721F0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EC6EE4">
        <w:rPr>
          <w:rFonts w:ascii="Sylfaen" w:hAnsi="Sylfaen" w:cs="Sylfaen"/>
          <w:b/>
          <w:sz w:val="20"/>
          <w:szCs w:val="20"/>
          <w:lang w:val="ka-GE"/>
        </w:rPr>
        <w:t>მ.წინამძღვრიშვილის წყალარინების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174F65DB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6006B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EC6EE4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3592BDA4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EC6EE4">
        <w:rPr>
          <w:rFonts w:ascii="Sylfaen" w:hAnsi="Sylfaen" w:cs="Sylfaen"/>
          <w:b/>
          <w:sz w:val="20"/>
          <w:szCs w:val="20"/>
          <w:lang w:val="ka-GE"/>
        </w:rPr>
        <w:t>მ.წინამძღვრიშვილის წყალარინების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83A37B3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EC6EE4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27ACB230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 w:rsidRPr="00EC6EE4">
        <w:rPr>
          <w:rFonts w:asciiTheme="minorHAnsi" w:hAnsiTheme="minorHAnsi" w:cstheme="minorHAnsi"/>
          <w:b/>
          <w:sz w:val="20"/>
          <w:szCs w:val="20"/>
          <w:lang w:val="ka-GE"/>
        </w:rPr>
        <w:t>01</w:t>
      </w:r>
      <w:r w:rsidR="00EC6EE4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2A0EA2" w:rsidRPr="00EC6EE4">
        <w:rPr>
          <w:rFonts w:asciiTheme="minorHAnsi" w:hAnsiTheme="minorHAnsi" w:cstheme="minorHAnsi"/>
          <w:b/>
          <w:sz w:val="20"/>
          <w:szCs w:val="20"/>
          <w:lang w:val="ka-GE"/>
        </w:rPr>
        <w:t xml:space="preserve">-BID-20 </w:t>
      </w:r>
      <w:r w:rsidR="00EC6EE4">
        <w:rPr>
          <w:rFonts w:ascii="Sylfaen" w:hAnsi="Sylfaen" w:cs="Sylfaen"/>
          <w:b/>
          <w:sz w:val="20"/>
          <w:szCs w:val="20"/>
          <w:lang w:val="ka-GE"/>
        </w:rPr>
        <w:t>მ.წინამძღვრიშვილის წყალარინების ქსელის რეაბილიტაციის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1939AAEB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 w:rsidRPr="00EC6EE4">
        <w:rPr>
          <w:rFonts w:asciiTheme="minorHAnsi" w:hAnsiTheme="minorHAnsi" w:cstheme="minorHAnsi"/>
          <w:b/>
          <w:sz w:val="20"/>
          <w:szCs w:val="20"/>
          <w:lang w:val="ka-GE"/>
        </w:rPr>
        <w:t>01</w:t>
      </w:r>
      <w:r w:rsidR="00EC6EE4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2A0EA2" w:rsidRPr="00EC6EE4">
        <w:rPr>
          <w:rFonts w:asciiTheme="minorHAnsi" w:hAnsiTheme="minorHAnsi" w:cstheme="minorHAnsi"/>
          <w:b/>
          <w:sz w:val="20"/>
          <w:szCs w:val="20"/>
          <w:lang w:val="ka-GE"/>
        </w:rPr>
        <w:t>-BID-20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70F52013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EC6EE4">
        <w:rPr>
          <w:rFonts w:ascii="Sylfaen" w:hAnsi="Sylfaen" w:cs="Sylfaen"/>
          <w:b/>
          <w:sz w:val="20"/>
          <w:szCs w:val="20"/>
          <w:u w:val="single"/>
          <w:lang w:val="ka-GE"/>
        </w:rPr>
        <w:t>მ.წინამძღვრიშვილის წყალარინების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6F092F05" w14:textId="77777777" w:rsidR="0017743B" w:rsidRPr="0017743B" w:rsidRDefault="0017743B" w:rsidP="00580531">
      <w:pPr>
        <w:spacing w:after="0" w:line="360" w:lineRule="auto"/>
        <w:jc w:val="both"/>
        <w:rPr>
          <w:rFonts w:ascii="Sylfaen" w:hAnsi="Sylfaen" w:cs="Sylfaen"/>
          <w:sz w:val="10"/>
          <w:szCs w:val="20"/>
          <w:lang w:val="ka-GE"/>
        </w:rPr>
      </w:pPr>
    </w:p>
    <w:p w14:paraId="1569FC5D" w14:textId="4D5C753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19AEF1D4" w:rsidR="008A2801" w:rsidRPr="00EC6EE4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 w:rsidRPr="00EC6EE4">
        <w:rPr>
          <w:rFonts w:ascii="Sylfaen" w:hAnsi="Sylfaen" w:cs="Sylfaen"/>
          <w:b/>
          <w:sz w:val="20"/>
          <w:szCs w:val="20"/>
          <w:lang w:val="ka-GE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EC6EE4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03262">
        <w:rPr>
          <w:rFonts w:asciiTheme="minorHAnsi" w:hAnsiTheme="minorHAnsi" w:cstheme="minorHAnsi"/>
          <w:b/>
          <w:sz w:val="20"/>
          <w:szCs w:val="20"/>
          <w:lang w:val="ka-GE"/>
        </w:rPr>
        <w:t xml:space="preserve">6 </w:t>
      </w:r>
      <w:r w:rsidR="00EC6EE4">
        <w:rPr>
          <w:rFonts w:ascii="Sylfaen" w:hAnsi="Sylfaen" w:cs="Sylfaen"/>
          <w:b/>
          <w:sz w:val="20"/>
          <w:szCs w:val="20"/>
          <w:lang w:val="ka-GE"/>
        </w:rPr>
        <w:t>ივლ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40326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9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bookmarkStart w:id="0" w:name="_GoBack"/>
      <w:bookmarkEnd w:id="0"/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77777777" w:rsidR="00784BEE" w:rsidRPr="00784BEE" w:rsidRDefault="00784BEE" w:rsidP="00784BEE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lastRenderedPageBreak/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C89DE" w14:textId="77777777" w:rsidR="00D8261F" w:rsidRDefault="00D8261F" w:rsidP="007902EA">
      <w:pPr>
        <w:spacing w:after="0" w:line="240" w:lineRule="auto"/>
      </w:pPr>
      <w:r>
        <w:separator/>
      </w:r>
    </w:p>
  </w:endnote>
  <w:endnote w:type="continuationSeparator" w:id="0">
    <w:p w14:paraId="2909CF35" w14:textId="77777777" w:rsidR="00D8261F" w:rsidRDefault="00D8261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A3A76E8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2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F126E" w14:textId="77777777" w:rsidR="00D8261F" w:rsidRDefault="00D8261F" w:rsidP="007902EA">
      <w:pPr>
        <w:spacing w:after="0" w:line="240" w:lineRule="auto"/>
      </w:pPr>
      <w:r>
        <w:separator/>
      </w:r>
    </w:p>
  </w:footnote>
  <w:footnote w:type="continuationSeparator" w:id="0">
    <w:p w14:paraId="2E01DCEC" w14:textId="77777777" w:rsidR="00D8261F" w:rsidRDefault="00D8261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01242" w14:textId="3F1A59D7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EC6EE4" w:rsidRPr="00EC6EE4">
      <w:rPr>
        <w:rFonts w:ascii="Sylfaen" w:hAnsi="Sylfaen" w:cs="Sylfaen"/>
        <w:b/>
        <w:sz w:val="20"/>
        <w:szCs w:val="20"/>
        <w:lang w:val="ka-GE"/>
      </w:rPr>
      <w:t xml:space="preserve">მ.წინამძღვრიშვილის წყალარინების ქსელის რეაბილიტაციის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4365865B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26006B">
      <w:rPr>
        <w:rFonts w:asciiTheme="minorHAnsi" w:hAnsiTheme="minorHAnsi" w:cstheme="minorHAnsi"/>
        <w:b/>
        <w:sz w:val="20"/>
        <w:szCs w:val="20"/>
        <w:lang w:val="en-GB"/>
      </w:rPr>
      <w:t>1</w:t>
    </w:r>
    <w:r w:rsidR="00EC6EE4">
      <w:rPr>
        <w:rFonts w:asciiTheme="minorHAnsi" w:hAnsiTheme="minorHAnsi" w:cstheme="minorHAnsi"/>
        <w:b/>
        <w:sz w:val="20"/>
        <w:szCs w:val="20"/>
        <w:lang w:val="ka-GE"/>
      </w:rPr>
      <w:t>9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10C0"/>
    <w:rsid w:val="00003ACC"/>
    <w:rsid w:val="000056D5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43B"/>
    <w:rsid w:val="0017792E"/>
    <w:rsid w:val="001816C9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96EF7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1EB5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03262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13FFD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1D8F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AF7D96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E79C5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8261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C6EE4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75BBC70F-66FC-7C47-A0CB-0C3702CD1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5</Pages>
  <Words>944</Words>
  <Characters>5387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234</cp:revision>
  <cp:lastPrinted>2015-07-27T06:36:00Z</cp:lastPrinted>
  <dcterms:created xsi:type="dcterms:W3CDTF">2017-11-13T09:28:00Z</dcterms:created>
  <dcterms:modified xsi:type="dcterms:W3CDTF">2020-06-30T09:02:00Z</dcterms:modified>
</cp:coreProperties>
</file>