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0BEB5AE" w14:textId="72796CE9" w:rsidR="00B12077" w:rsidRPr="00302579" w:rsidRDefault="00820E6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="000D3FC4">
        <w:rPr>
          <w:rFonts w:ascii="Sylfaen" w:hAnsi="Sylfaen" w:cs="Sylfaen"/>
          <w:b/>
          <w:sz w:val="20"/>
          <w:szCs w:val="20"/>
          <w:lang w:val="ka-GE"/>
        </w:rPr>
        <w:t>გადახურვის ფილების წარმოებისთვის საჭირო მასალის შესყიდვა</w:t>
      </w:r>
    </w:p>
    <w:p w14:paraId="207C1A6F" w14:textId="2E4FA6CC" w:rsidR="00AB4047" w:rsidRPr="00302579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302579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12475BC" w14:textId="77777777" w:rsidR="000D3FC4" w:rsidRDefault="000D3FC4" w:rsidP="000D3FC4">
      <w:pPr>
        <w:spacing w:after="0" w:line="360" w:lineRule="auto"/>
        <w:jc w:val="center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093F24C3" w14:textId="49F473CB" w:rsidR="007D73CE" w:rsidRPr="00302579" w:rsidRDefault="007D73CE" w:rsidP="00037DBC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89680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037DBC" w:rsidRPr="00037DBC">
        <w:rPr>
          <w:rFonts w:cs="Calibri"/>
          <w:b/>
          <w:sz w:val="20"/>
          <w:szCs w:val="20"/>
          <w:lang w:val="ka-GE"/>
        </w:rPr>
        <w:t>021-BID-20</w:t>
      </w: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3B540" w14:textId="00752854" w:rsidR="003011B3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98D19E" w14:textId="6E3EEBFA" w:rsidR="00896804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77777777" w:rsidR="00896804" w:rsidRPr="00302579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8209672" w14:textId="77777777" w:rsidR="000D3FC4" w:rsidRPr="00302579" w:rsidRDefault="000D3FC4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გადახურვის ფილების წარმოებისთვის საჭირო მასალის შესყიდვა</w:t>
      </w:r>
    </w:p>
    <w:p w14:paraId="75386C3D" w14:textId="77777777" w:rsidR="000D3FC4" w:rsidRPr="00302579" w:rsidRDefault="000D3FC4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09D59FF" w14:textId="77777777" w:rsidR="000D3FC4" w:rsidRPr="00302579" w:rsidRDefault="000D3FC4" w:rsidP="000D3FC4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4A865CB" w14:textId="77777777" w:rsidR="00037DBC" w:rsidRDefault="000D3FC4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  <w:r w:rsidRPr="0089680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037DBC" w:rsidRPr="00037DBC">
        <w:rPr>
          <w:rFonts w:cs="Calibri"/>
          <w:b/>
          <w:sz w:val="20"/>
          <w:szCs w:val="20"/>
          <w:lang w:val="ka-GE"/>
        </w:rPr>
        <w:t>021-BID-20</w:t>
      </w: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176B45D5" w:rsidR="00A50438" w:rsidRPr="00037DBC" w:rsidRDefault="00D30223" w:rsidP="00037DBC">
      <w:pPr>
        <w:spacing w:after="0" w:line="36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ზოგადი</w:t>
      </w:r>
    </w:p>
    <w:p w14:paraId="22AD74E6" w14:textId="68531669" w:rsidR="00665C42" w:rsidRPr="00037DBC" w:rsidRDefault="00D30223" w:rsidP="00037DBC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 xml:space="preserve">კონკურსს </w:t>
      </w:r>
      <w:r w:rsidR="00037DBC" w:rsidRPr="00037DBC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037DBC" w:rsidRPr="00037DBC">
        <w:rPr>
          <w:rFonts w:cs="Calibri"/>
          <w:b/>
          <w:sz w:val="20"/>
          <w:szCs w:val="20"/>
          <w:lang w:val="ka-GE"/>
        </w:rPr>
        <w:t>021-BID-20</w:t>
      </w:r>
      <w:r w:rsidR="00037DBC" w:rsidRPr="00037DBC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="00037DBC" w:rsidRPr="00037DBC">
        <w:rPr>
          <w:rFonts w:ascii="Sylfaen" w:hAnsi="Sylfaen" w:cs="Sylfaen"/>
          <w:b/>
          <w:sz w:val="20"/>
          <w:szCs w:val="20"/>
          <w:lang w:val="ka-GE"/>
        </w:rPr>
        <w:t>გ</w:t>
      </w:r>
      <w:r w:rsidR="00037DBC" w:rsidRPr="00037DBC">
        <w:rPr>
          <w:rFonts w:ascii="Sylfaen" w:hAnsi="Sylfaen" w:cs="Sylfaen"/>
          <w:b/>
          <w:sz w:val="20"/>
          <w:szCs w:val="20"/>
          <w:lang w:val="ka-GE"/>
        </w:rPr>
        <w:t xml:space="preserve">ადახურვის ფილების წარმოებისთვის </w:t>
      </w:r>
      <w:r w:rsidR="00037DBC" w:rsidRPr="00037DBC">
        <w:rPr>
          <w:rFonts w:ascii="Sylfaen" w:hAnsi="Sylfaen" w:cs="Sylfaen"/>
          <w:b/>
          <w:sz w:val="20"/>
          <w:szCs w:val="20"/>
          <w:lang w:val="ka-GE"/>
        </w:rPr>
        <w:t>საჭირო მასალის შესყიდვა</w:t>
      </w:r>
      <w:r w:rsidR="00037DBC" w:rsidRPr="00037DBC">
        <w:rPr>
          <w:rFonts w:ascii="Sylfaen" w:hAnsi="Sylfaen" w:cs="Sylfaen"/>
          <w:b/>
          <w:sz w:val="20"/>
          <w:szCs w:val="20"/>
          <w:lang w:val="ka-GE"/>
        </w:rPr>
        <w:t>ზე</w:t>
      </w:r>
      <w:r w:rsidR="00E62084" w:rsidRPr="00037DBC">
        <w:rPr>
          <w:rFonts w:ascii="Sylfaen" w:hAnsi="Sylfaen" w:cs="Sylfaen"/>
          <w:sz w:val="20"/>
          <w:szCs w:val="20"/>
          <w:lang w:val="ka-GE"/>
        </w:rPr>
        <w:t>(არმატურა, გლინულა, გამომწვარი მავთული)</w:t>
      </w:r>
      <w:r w:rsidR="00037DBC">
        <w:rPr>
          <w:rFonts w:ascii="Sylfaen" w:hAnsi="Sylfaen" w:cs="Sylfaen"/>
          <w:sz w:val="20"/>
          <w:szCs w:val="20"/>
          <w:lang w:val="ka-GE"/>
        </w:rPr>
        <w:t>.</w:t>
      </w:r>
      <w:r w:rsidR="00E262FC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AD5438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6771DA6B" w14:textId="77777777" w:rsidR="00037DBC" w:rsidRDefault="00D30223" w:rsidP="00037DBC">
      <w:pPr>
        <w:spacing w:after="0" w:line="360" w:lineRule="auto"/>
        <w:ind w:firstLine="360"/>
        <w:rPr>
          <w:rFonts w:ascii="Sylfaen" w:hAnsi="Sylfaen" w:cs="Calibri"/>
          <w:b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AD5438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037DBC" w:rsidRPr="00037DBC">
        <w:rPr>
          <w:rFonts w:cs="Calibri"/>
          <w:b/>
          <w:sz w:val="20"/>
          <w:szCs w:val="20"/>
          <w:lang w:val="ka-GE"/>
        </w:rPr>
        <w:t>021-BID-20</w:t>
      </w:r>
    </w:p>
    <w:p w14:paraId="0DEFEBB9" w14:textId="2BBE2BB9" w:rsidR="001E1114" w:rsidRPr="00AD5438" w:rsidRDefault="00D30223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1 (</w:t>
      </w:r>
      <w:r w:rsidR="00876B2D" w:rsidRPr="00AD5438">
        <w:rPr>
          <w:rFonts w:ascii="Sylfaen" w:hAnsi="Sylfaen" w:cs="Sylfaen"/>
          <w:b/>
          <w:sz w:val="20"/>
          <w:szCs w:val="20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0C25CFF2" w14:textId="77777777" w:rsidR="00037DBC" w:rsidRPr="00302579" w:rsidRDefault="00037DB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>
        <w:rPr>
          <w:rFonts w:ascii="Sylfaen" w:hAnsi="Sylfaen" w:cs="Sylfaen"/>
          <w:b/>
          <w:sz w:val="20"/>
          <w:szCs w:val="20"/>
          <w:lang w:val="ka-GE"/>
        </w:rPr>
        <w:t>გადახურვის ფილების წარმოებისთვის საჭირო მასალის შესყიდვა</w:t>
      </w: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5AE8354A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sz w:val="20"/>
          <w:szCs w:val="20"/>
          <w:lang w:val="ka-GE"/>
        </w:rPr>
        <w:t>08 ივლისი,</w:t>
      </w:r>
      <w:r>
        <w:rPr>
          <w:rFonts w:asciiTheme="minorHAnsi" w:hAnsiTheme="minorHAnsi" w:cstheme="minorHAnsi"/>
          <w:b/>
          <w:sz w:val="20"/>
          <w:szCs w:val="20"/>
          <w:lang w:val="ka-GE"/>
        </w:rPr>
        <w:t xml:space="preserve"> 16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77777777" w:rsidR="00037DBC" w:rsidRPr="007B0F37" w:rsidRDefault="00037DBC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წინადადების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77777777" w:rsidR="00037DBC" w:rsidRPr="00037DBC" w:rsidRDefault="00037DBC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 </w:t>
      </w:r>
      <w:hyperlink r:id="rId8" w:history="1">
        <w:r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0B6D8E6F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Pr="005C5F4D">
        <w:rPr>
          <w:rFonts w:ascii="Sylfaen" w:hAnsi="Sylfaen" w:cs="Sylfaen"/>
          <w:sz w:val="20"/>
          <w:szCs w:val="20"/>
          <w:lang w:val="ka-GE"/>
        </w:rPr>
        <w:t>ანი რამიშვილი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77777777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Pr="000D3FC4">
          <w:rPr>
            <w:rStyle w:val="Hyperlink"/>
            <w:rFonts w:cs="Calibri"/>
            <w:sz w:val="20"/>
            <w:szCs w:val="20"/>
            <w:lang w:val="ka-GE"/>
          </w:rPr>
          <w:t>aniramishvili</w:t>
        </w:r>
        <w:r w:rsidRPr="005C5F4D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</w:p>
    <w:p w14:paraId="6AFD42B6" w14:textId="5FB242B2" w:rsidR="00165965" w:rsidRPr="000D3FC4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 (1</w:t>
      </w:r>
      <w:r w:rsidR="000D3FC4">
        <w:rPr>
          <w:rFonts w:cs="Calibri"/>
          <w:sz w:val="20"/>
          <w:szCs w:val="20"/>
          <w:lang w:val="ka-GE"/>
        </w:rPr>
        <w:t>442</w:t>
      </w:r>
      <w:r w:rsidRPr="005C5F4D">
        <w:rPr>
          <w:rFonts w:cs="Calibri"/>
          <w:sz w:val="20"/>
          <w:szCs w:val="20"/>
          <w:lang w:val="ka-GE"/>
        </w:rPr>
        <w:t xml:space="preserve">); </w:t>
      </w:r>
      <w:r w:rsidRPr="000D3FC4">
        <w:rPr>
          <w:rFonts w:cs="Calibri"/>
          <w:sz w:val="20"/>
          <w:szCs w:val="20"/>
          <w:lang w:val="ka-GE"/>
        </w:rPr>
        <w:t>598 747 746</w:t>
      </w:r>
    </w:p>
    <w:p w14:paraId="7FDA2872" w14:textId="77777777" w:rsidR="00896804" w:rsidRPr="00302579" w:rsidRDefault="00896804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</w:p>
    <w:p w14:paraId="6F3394F5" w14:textId="77777777" w:rsidR="00896804" w:rsidRDefault="00896804" w:rsidP="00037DBC">
      <w:pPr>
        <w:pStyle w:val="ListParagraph"/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1300F9FD" w14:textId="77777777" w:rsidR="000D3FC4" w:rsidRDefault="000D3FC4" w:rsidP="00037DBC">
      <w:pPr>
        <w:pStyle w:val="ListParagraph"/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0" w:name="_Toc454818556"/>
      <w:bookmarkEnd w:id="0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77777777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2E60E49D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2F870CAB" w:rsidR="00BB0F01" w:rsidRPr="00302579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142ED2CE" w:rsidR="00BB0F01" w:rsidRPr="00302579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მაღალი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მქონე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42C82DD6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</w:t>
      </w:r>
      <w:bookmarkStart w:id="2" w:name="_GoBack"/>
      <w:bookmarkEnd w:id="2"/>
      <w:r w:rsidRPr="00302579">
        <w:rPr>
          <w:rFonts w:ascii="Sylfaen" w:hAnsi="Sylfaen" w:cs="Sylfaen"/>
          <w:sz w:val="20"/>
          <w:szCs w:val="20"/>
          <w:lang w:val="ka-GE"/>
        </w:rPr>
        <w:t>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პირობებს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64DAC97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CE319FC" w14:textId="625ACEA6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ინგლისურ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ენებზე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ახლავს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დოკუმენტაციას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3F68BF6C" w14:textId="77777777" w:rsidR="00BD3D91" w:rsidRPr="00302579" w:rsidRDefault="00BD3D91" w:rsidP="00BD3D91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გთხოვთ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გაითვალისწინეთ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აღნიშნული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დოკუმენტის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ვერსიის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წარმოდგენის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გარეშე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თქვენი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არ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განიხილება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.</w:t>
      </w:r>
    </w:p>
    <w:p w14:paraId="01CFCB87" w14:textId="1593DC3D" w:rsidR="00C40C8C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B6F39B4" w14:textId="02CE7042" w:rsidR="00AF56A2" w:rsidRPr="00037DBC" w:rsidRDefault="00AF56A2" w:rsidP="00F3356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302579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15F16" w14:textId="77777777" w:rsidR="001A012D" w:rsidRDefault="001A012D" w:rsidP="007902EA">
      <w:pPr>
        <w:spacing w:after="0" w:line="240" w:lineRule="auto"/>
      </w:pPr>
      <w:r>
        <w:separator/>
      </w:r>
    </w:p>
  </w:endnote>
  <w:endnote w:type="continuationSeparator" w:id="0">
    <w:p w14:paraId="032E0E83" w14:textId="77777777" w:rsidR="001A012D" w:rsidRDefault="001A012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817C1F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D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4FA3A" w14:textId="77777777" w:rsidR="001A012D" w:rsidRDefault="001A012D" w:rsidP="007902EA">
      <w:pPr>
        <w:spacing w:after="0" w:line="240" w:lineRule="auto"/>
      </w:pPr>
      <w:r>
        <w:separator/>
      </w:r>
    </w:p>
  </w:footnote>
  <w:footnote w:type="continuationSeparator" w:id="0">
    <w:p w14:paraId="09465E51" w14:textId="77777777" w:rsidR="001A012D" w:rsidRDefault="001A012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0FADB8EC" w:rsidR="004A3BD8" w:rsidRPr="000D3FC4" w:rsidRDefault="000D3FC4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>
      <w:rPr>
        <w:rFonts w:ascii="Sylfaen" w:hAnsi="Sylfaen" w:cs="Sylfaen"/>
        <w:b/>
        <w:sz w:val="20"/>
        <w:szCs w:val="20"/>
        <w:lang w:val="ka-GE"/>
      </w:rPr>
      <w:t xml:space="preserve">გადახურვის ფილების წარმოებისთვის საჭირო მასალის </w:t>
    </w:r>
    <w:r w:rsidR="004A3BD8"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ylfaen" w:hAnsi="Sylfaen" w:cs="Sylfaen"/>
        <w:b/>
        <w:sz w:val="20"/>
        <w:szCs w:val="20"/>
        <w:lang w:val="ka-GE"/>
      </w:rPr>
      <w:t>შესყიდვა</w:t>
    </w:r>
    <w:r w:rsidR="00CC629C">
      <w:rPr>
        <w:rFonts w:ascii="Sylfaen" w:hAnsi="Sylfaen" w:cs="Sylfaen"/>
        <w:b/>
        <w:sz w:val="20"/>
        <w:szCs w:val="20"/>
      </w:rPr>
      <w:t xml:space="preserve"> </w:t>
    </w:r>
    <w:r w:rsidR="00037DBC" w:rsidRPr="00037DBC">
      <w:rPr>
        <w:rFonts w:cs="Calibri"/>
        <w:b/>
        <w:sz w:val="20"/>
        <w:szCs w:val="20"/>
        <w:lang w:val="ka-GE"/>
      </w:rPr>
      <w:t>021-BID-20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F4528A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2"/>
  </w:num>
  <w:num w:numId="5">
    <w:abstractNumId w:val="11"/>
  </w:num>
  <w:num w:numId="6">
    <w:abstractNumId w:val="5"/>
  </w:num>
  <w:num w:numId="7">
    <w:abstractNumId w:val="4"/>
  </w:num>
  <w:num w:numId="8">
    <w:abstractNumId w:val="18"/>
  </w:num>
  <w:num w:numId="9">
    <w:abstractNumId w:val="20"/>
  </w:num>
  <w:num w:numId="10">
    <w:abstractNumId w:val="13"/>
  </w:num>
  <w:num w:numId="11">
    <w:abstractNumId w:val="7"/>
  </w:num>
  <w:num w:numId="12">
    <w:abstractNumId w:val="10"/>
  </w:num>
  <w:num w:numId="13">
    <w:abstractNumId w:val="17"/>
  </w:num>
  <w:num w:numId="14">
    <w:abstractNumId w:val="14"/>
  </w:num>
  <w:num w:numId="15">
    <w:abstractNumId w:val="9"/>
  </w:num>
  <w:num w:numId="16">
    <w:abstractNumId w:val="19"/>
  </w:num>
  <w:num w:numId="17">
    <w:abstractNumId w:val="16"/>
  </w:num>
  <w:num w:numId="18">
    <w:abstractNumId w:val="15"/>
  </w:num>
  <w:num w:numId="19">
    <w:abstractNumId w:val="6"/>
  </w:num>
  <w:num w:numId="20">
    <w:abstractNumId w:val="2"/>
  </w:num>
  <w:num w:numId="21">
    <w:abstractNumId w:val="21"/>
  </w:num>
  <w:num w:numId="22">
    <w:abstractNumId w:val="8"/>
  </w:num>
  <w:num w:numId="2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7DBC"/>
    <w:rsid w:val="00046082"/>
    <w:rsid w:val="0004786C"/>
    <w:rsid w:val="00051E54"/>
    <w:rsid w:val="0005435C"/>
    <w:rsid w:val="00064AB9"/>
    <w:rsid w:val="0007420F"/>
    <w:rsid w:val="00081D42"/>
    <w:rsid w:val="00086853"/>
    <w:rsid w:val="00092A77"/>
    <w:rsid w:val="000974B9"/>
    <w:rsid w:val="000A4336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5965"/>
    <w:rsid w:val="00171C91"/>
    <w:rsid w:val="0017792E"/>
    <w:rsid w:val="00185C9D"/>
    <w:rsid w:val="00194044"/>
    <w:rsid w:val="001A012D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3011B3"/>
    <w:rsid w:val="00302579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5F707F"/>
    <w:rsid w:val="006001A5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299B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20E6D"/>
    <w:rsid w:val="00833770"/>
    <w:rsid w:val="0083614B"/>
    <w:rsid w:val="0083664C"/>
    <w:rsid w:val="008374C0"/>
    <w:rsid w:val="008401B6"/>
    <w:rsid w:val="0085527B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1123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06829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5F0F"/>
    <w:rsid w:val="00B56AE6"/>
    <w:rsid w:val="00B82F22"/>
    <w:rsid w:val="00B830F8"/>
    <w:rsid w:val="00B942E0"/>
    <w:rsid w:val="00B97F4F"/>
    <w:rsid w:val="00BB0F01"/>
    <w:rsid w:val="00BC364F"/>
    <w:rsid w:val="00BD3D91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30F89"/>
    <w:rsid w:val="00C40C8C"/>
    <w:rsid w:val="00C55BCF"/>
    <w:rsid w:val="00C6273D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C629C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751A2"/>
    <w:rsid w:val="00E80EB9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21D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ramishvil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DD043-ED99-4E8C-A36B-57548CF2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Ani Ramishvili</cp:lastModifiedBy>
  <cp:revision>9</cp:revision>
  <cp:lastPrinted>2015-07-27T06:36:00Z</cp:lastPrinted>
  <dcterms:created xsi:type="dcterms:W3CDTF">2019-11-20T10:27:00Z</dcterms:created>
  <dcterms:modified xsi:type="dcterms:W3CDTF">2020-07-02T11:32:00Z</dcterms:modified>
</cp:coreProperties>
</file>