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1E083B23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6A54C9">
        <w:rPr>
          <w:rFonts w:ascii="Sylfaen" w:hAnsi="Sylfaen" w:cs="Sylfaen"/>
          <w:b/>
          <w:sz w:val="20"/>
          <w:szCs w:val="20"/>
          <w:lang w:val="ka-GE"/>
        </w:rPr>
        <w:t>ბათუმის ქუჩა 25-დან დ.ყიფიანის ქუჩამდე წყალარინების ქსელის</w:t>
      </w:r>
      <w:r w:rsidR="00BA0942">
        <w:rPr>
          <w:rFonts w:ascii="Sylfaen" w:hAnsi="Sylfaen" w:cs="Sylfaen"/>
          <w:b/>
          <w:sz w:val="20"/>
          <w:szCs w:val="20"/>
          <w:lang w:val="ka-GE"/>
        </w:rPr>
        <w:t xml:space="preserve"> 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53E89165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A54C9">
        <w:rPr>
          <w:rFonts w:asciiTheme="minorHAnsi" w:hAnsiTheme="minorHAnsi" w:cstheme="minorHAnsi"/>
          <w:b/>
          <w:sz w:val="20"/>
          <w:szCs w:val="20"/>
          <w:lang w:val="en-GB"/>
        </w:rPr>
        <w:t xml:space="preserve">025 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6CE8511F" w:rsidR="00FD0DCD" w:rsidRPr="00683D0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068BA1C3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6A54C9">
        <w:rPr>
          <w:rFonts w:ascii="Sylfaen" w:hAnsi="Sylfaen" w:cs="Sylfaen"/>
          <w:b/>
          <w:sz w:val="20"/>
          <w:szCs w:val="20"/>
          <w:lang w:val="ka-GE"/>
        </w:rPr>
        <w:t>ბათუმის ქუჩა 25-დან დ.ყიფიანის ქუჩამდე წყალარინების ქსელის</w:t>
      </w:r>
      <w:r w:rsidR="00BA0942">
        <w:rPr>
          <w:rFonts w:ascii="Sylfaen" w:hAnsi="Sylfaen" w:cs="Sylfaen"/>
          <w:b/>
          <w:sz w:val="20"/>
          <w:szCs w:val="20"/>
          <w:lang w:val="ka-GE"/>
        </w:rPr>
        <w:t xml:space="preserve"> 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61B63CEB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A54C9">
        <w:rPr>
          <w:rFonts w:asciiTheme="minorHAnsi" w:hAnsiTheme="minorHAnsi" w:cstheme="minorHAnsi"/>
          <w:b/>
          <w:sz w:val="20"/>
          <w:szCs w:val="20"/>
          <w:lang w:val="en-GB"/>
        </w:rPr>
        <w:t xml:space="preserve">025 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06AFD74C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A54C9">
        <w:rPr>
          <w:rFonts w:asciiTheme="minorHAnsi" w:hAnsiTheme="minorHAnsi" w:cstheme="minorHAnsi"/>
          <w:b/>
          <w:sz w:val="20"/>
          <w:szCs w:val="20"/>
          <w:lang w:val="en-GB"/>
        </w:rPr>
        <w:t xml:space="preserve">025 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2A0EA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6A54C9">
        <w:rPr>
          <w:rFonts w:ascii="Sylfaen" w:hAnsi="Sylfaen" w:cs="Sylfaen"/>
          <w:b/>
          <w:sz w:val="20"/>
          <w:szCs w:val="20"/>
          <w:lang w:val="ka-GE"/>
        </w:rPr>
        <w:t xml:space="preserve">ბათუმის ქუჩა 25-დან დ.ყიფიანის ქუჩამდე წყალარინების ქსელის </w:t>
      </w:r>
      <w:r w:rsidR="00BA0942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1091AA44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6A54C9">
        <w:rPr>
          <w:rFonts w:asciiTheme="minorHAnsi" w:hAnsiTheme="minorHAnsi" w:cstheme="minorHAnsi"/>
          <w:b/>
          <w:sz w:val="20"/>
          <w:szCs w:val="20"/>
          <w:lang w:val="en-GB"/>
        </w:rPr>
        <w:t xml:space="preserve">025 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146B2C5A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6A54C9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ბათუმის ქუჩა 25-დან დ.ყიფიანის ქუჩამდე წყალარინების ქსელის </w:t>
      </w:r>
      <w:r w:rsidR="00BA0942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რეაბილიტაციის</w:t>
      </w:r>
      <w:r w:rsidR="0087773C" w:rsidRPr="0087773C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7CB2F2DC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447821">
        <w:rPr>
          <w:rFonts w:ascii="Sylfaen" w:hAnsi="Sylfaen" w:cs="Sylfaen"/>
          <w:b/>
          <w:sz w:val="20"/>
          <w:szCs w:val="20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A54C9" w:rsidRPr="006A54C9">
        <w:rPr>
          <w:rFonts w:asciiTheme="minorHAnsi" w:hAnsiTheme="minorHAnsi" w:cstheme="minorHAnsi"/>
          <w:b/>
          <w:sz w:val="20"/>
          <w:szCs w:val="20"/>
          <w:lang w:val="ka-GE"/>
        </w:rPr>
        <w:t>29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A6A7C" w:rsidRPr="00FA6A7C">
        <w:rPr>
          <w:rFonts w:ascii="Sylfaen" w:hAnsi="Sylfaen" w:cs="Sylfaen"/>
          <w:b/>
          <w:sz w:val="20"/>
          <w:szCs w:val="20"/>
          <w:lang w:val="ka-GE"/>
        </w:rPr>
        <w:t>ივ</w:t>
      </w:r>
      <w:r w:rsidR="006B2C51">
        <w:rPr>
          <w:rFonts w:ascii="Sylfaen" w:hAnsi="Sylfaen" w:cs="Sylfaen"/>
          <w:b/>
          <w:sz w:val="20"/>
          <w:szCs w:val="20"/>
          <w:lang w:val="ka-GE"/>
        </w:rPr>
        <w:t>ლ</w:t>
      </w:r>
      <w:r w:rsidR="00FA6A7C" w:rsidRPr="00FA6A7C">
        <w:rPr>
          <w:rFonts w:ascii="Sylfaen" w:hAnsi="Sylfaen" w:cs="Sylfaen"/>
          <w:b/>
          <w:sz w:val="20"/>
          <w:szCs w:val="20"/>
          <w:lang w:val="ka-GE"/>
        </w:rPr>
        <w:t>ისი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85E11B0" w14:textId="3F30183A" w:rsidR="00833770" w:rsidRPr="00CF5912" w:rsidRDefault="00E65074" w:rsidP="00FA6A7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3CE2F2F0" w14:textId="0D93CD21" w:rsidR="004D3679" w:rsidRPr="00027059" w:rsidRDefault="00B43DFF" w:rsidP="00580531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  <w:lang w:val="ka-GE"/>
        </w:rPr>
      </w:pPr>
      <w:r w:rsidRPr="00B43DFF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hyperlink r:id="rId8" w:history="1">
        <w:r w:rsidRPr="00332B24">
          <w:rPr>
            <w:rStyle w:val="Hyperlink"/>
            <w:rFonts w:ascii="Sylfaen" w:hAnsi="Sylfaen" w:cs="Sylfaen"/>
            <w:b/>
            <w:sz w:val="20"/>
            <w:szCs w:val="20"/>
            <w:lang w:val="ka-GE"/>
          </w:rPr>
          <w:t>www.tenders.ge</w:t>
        </w:r>
      </w:hyperlink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  <w:bookmarkStart w:id="0" w:name="_GoBack"/>
      <w:bookmarkEnd w:id="0"/>
    </w:p>
    <w:p w14:paraId="4AA9B80D" w14:textId="48D1E137" w:rsidR="00580531" w:rsidRPr="008B122F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8B122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16B9E04D" w:rsidR="00FC69F9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73DEA430" w14:textId="77777777" w:rsidR="00EF6FC5" w:rsidRPr="00CF5912" w:rsidRDefault="00EF6FC5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3BCE60D9" w:rsidR="0039587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76632E7" w14:textId="47FA045F" w:rsidR="00784BEE" w:rsidRDefault="00784BEE" w:rsidP="00784BEE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14"/>
          <w:szCs w:val="20"/>
          <w:lang w:val="ka-GE"/>
        </w:rPr>
      </w:pPr>
    </w:p>
    <w:p w14:paraId="7C75975C" w14:textId="77777777" w:rsidR="008D49E9" w:rsidRPr="00CF5912" w:rsidRDefault="008D49E9" w:rsidP="008D49E9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5D868674" w14:textId="77777777" w:rsidR="008D49E9" w:rsidRPr="008D49E9" w:rsidRDefault="008D49E9" w:rsidP="00784BEE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14"/>
          <w:szCs w:val="20"/>
          <w:lang w:val="ka-GE"/>
        </w:rPr>
      </w:pPr>
    </w:p>
    <w:p w14:paraId="7462F713" w14:textId="79D55AB4" w:rsidR="00683D00" w:rsidRPr="00784BEE" w:rsidRDefault="00683D00" w:rsidP="00683D00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შენიშვ</w:t>
      </w:r>
      <w:r w:rsidRPr="00784BEE">
        <w:rPr>
          <w:rFonts w:ascii="Sylfaen" w:hAnsi="Sylfaen" w:cs="Sylfaen"/>
          <w:b/>
          <w:sz w:val="20"/>
          <w:szCs w:val="20"/>
          <w:lang w:val="ka-GE"/>
        </w:rPr>
        <w:t>ნა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: 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>თანდართ</w:t>
      </w:r>
      <w:r w:rsidR="00784BEE">
        <w:rPr>
          <w:rFonts w:ascii="Sylfaen" w:hAnsi="Sylfaen" w:cstheme="minorHAnsi"/>
          <w:b/>
          <w:sz w:val="20"/>
          <w:szCs w:val="20"/>
          <w:lang w:val="ka-GE"/>
        </w:rPr>
        <w:t>ულ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დოკუმენტაციაში იხილეთ საშემსრულებლო დოკუმენტაციის ნიმუშები, რომლთა შეცვლა დაუშვებელია. 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</w:p>
    <w:p w14:paraId="0A0D5ABF" w14:textId="77777777" w:rsidR="00784BEE" w:rsidRPr="00784BEE" w:rsidRDefault="00784BEE" w:rsidP="00683D00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8"/>
          <w:szCs w:val="20"/>
          <w:lang w:val="ka-GE"/>
        </w:rPr>
      </w:pPr>
    </w:p>
    <w:p w14:paraId="2ABA90AF" w14:textId="77777777" w:rsidR="00027059" w:rsidRPr="00784BEE" w:rsidRDefault="00027059" w:rsidP="00EA64EC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14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lastRenderedPageBreak/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4B6F39B4" w14:textId="5C0A8485" w:rsidR="00AF56A2" w:rsidRPr="003C3882" w:rsidRDefault="00D57017" w:rsidP="008B52B8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C388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3C388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C388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>.</w:t>
      </w: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7D1485D6" w:rsidR="00C01CD2" w:rsidRPr="00683D0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 xml:space="preserve">(იხ. </w:t>
      </w:r>
      <w:r w:rsidR="003C3882" w:rsidRPr="000010C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ხელშეკრულების ნიმუ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>ში)</w:t>
      </w:r>
    </w:p>
    <w:p w14:paraId="32C72940" w14:textId="77777777" w:rsidR="003C3882" w:rsidRPr="00CF5912" w:rsidRDefault="003C3882" w:rsidP="003C3882">
      <w:pPr>
        <w:pStyle w:val="ListParagraph"/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4C7272DB" w:rsidR="00110CC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DAD2641" w14:textId="78C548FA" w:rsidR="00683D00" w:rsidRDefault="00683D00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7DFAFF37" w14:textId="77777777" w:rsidR="003C3882" w:rsidRPr="00CF5912" w:rsidRDefault="003C3882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4273CE2F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A051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82C4B" w14:textId="77777777" w:rsidR="00504F3E" w:rsidRDefault="00504F3E" w:rsidP="007902EA">
      <w:pPr>
        <w:spacing w:after="0" w:line="240" w:lineRule="auto"/>
      </w:pPr>
      <w:r>
        <w:separator/>
      </w:r>
    </w:p>
  </w:endnote>
  <w:endnote w:type="continuationSeparator" w:id="0">
    <w:p w14:paraId="44BAE380" w14:textId="77777777" w:rsidR="00504F3E" w:rsidRDefault="00504F3E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3E69AED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54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4C3DB" w14:textId="77777777" w:rsidR="00504F3E" w:rsidRDefault="00504F3E" w:rsidP="007902EA">
      <w:pPr>
        <w:spacing w:after="0" w:line="240" w:lineRule="auto"/>
      </w:pPr>
      <w:r>
        <w:separator/>
      </w:r>
    </w:p>
  </w:footnote>
  <w:footnote w:type="continuationSeparator" w:id="0">
    <w:p w14:paraId="0A819D52" w14:textId="77777777" w:rsidR="00504F3E" w:rsidRDefault="00504F3E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1242" w14:textId="3BD2145E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6A54C9">
      <w:rPr>
        <w:rFonts w:ascii="Sylfaen" w:hAnsi="Sylfaen" w:cs="Sylfaen"/>
        <w:b/>
        <w:sz w:val="20"/>
        <w:szCs w:val="20"/>
        <w:lang w:val="ka-GE"/>
      </w:rPr>
      <w:t xml:space="preserve">ბათუმის ქუჩა 25-დან დ.ყიფიანის ქუჩამდე წყალარინების ქსელის </w:t>
    </w:r>
    <w:r w:rsidR="00BA0942">
      <w:rPr>
        <w:rFonts w:ascii="Sylfaen" w:hAnsi="Sylfaen" w:cs="Sylfaen"/>
        <w:b/>
        <w:sz w:val="20"/>
        <w:szCs w:val="20"/>
        <w:lang w:val="ka-GE"/>
      </w:rPr>
      <w:t xml:space="preserve"> რეაბილიტაციის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18A8A42A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4B0F42" w:rsidRPr="00782557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6A54C9" w:rsidRPr="006A54C9">
      <w:rPr>
        <w:rFonts w:asciiTheme="minorHAnsi" w:hAnsiTheme="minorHAnsi" w:cstheme="minorHAnsi"/>
        <w:b/>
        <w:sz w:val="20"/>
        <w:szCs w:val="20"/>
        <w:lang w:val="ka-GE"/>
      </w:rPr>
      <w:t>25</w:t>
    </w:r>
    <w:r w:rsidRPr="00782557">
      <w:rPr>
        <w:rFonts w:asciiTheme="minorHAnsi" w:hAnsiTheme="minorHAnsi" w:cstheme="minorHAnsi"/>
        <w:b/>
        <w:sz w:val="20"/>
        <w:szCs w:val="20"/>
        <w:lang w:val="ka-GE"/>
      </w:rPr>
      <w:t>-BID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00FAF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10C0"/>
    <w:rsid w:val="00003ACC"/>
    <w:rsid w:val="00005870"/>
    <w:rsid w:val="000114ED"/>
    <w:rsid w:val="00014051"/>
    <w:rsid w:val="000157C5"/>
    <w:rsid w:val="000202A5"/>
    <w:rsid w:val="00021DE1"/>
    <w:rsid w:val="00026B30"/>
    <w:rsid w:val="00027059"/>
    <w:rsid w:val="00027D70"/>
    <w:rsid w:val="00031452"/>
    <w:rsid w:val="00046082"/>
    <w:rsid w:val="0004786C"/>
    <w:rsid w:val="00051E54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5A69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07378"/>
    <w:rsid w:val="00110CCE"/>
    <w:rsid w:val="00116A8A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2C7C"/>
    <w:rsid w:val="001841CC"/>
    <w:rsid w:val="00185C9D"/>
    <w:rsid w:val="00194044"/>
    <w:rsid w:val="00195211"/>
    <w:rsid w:val="00197059"/>
    <w:rsid w:val="001A31B2"/>
    <w:rsid w:val="001B0D00"/>
    <w:rsid w:val="001B3D19"/>
    <w:rsid w:val="001B602B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6DBD"/>
    <w:rsid w:val="00257F36"/>
    <w:rsid w:val="0026006B"/>
    <w:rsid w:val="00261DF7"/>
    <w:rsid w:val="002626EF"/>
    <w:rsid w:val="00266CA0"/>
    <w:rsid w:val="002721B2"/>
    <w:rsid w:val="00275958"/>
    <w:rsid w:val="002778A0"/>
    <w:rsid w:val="002826AE"/>
    <w:rsid w:val="00282AB3"/>
    <w:rsid w:val="00286073"/>
    <w:rsid w:val="00290D7B"/>
    <w:rsid w:val="0029272A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307"/>
    <w:rsid w:val="00314EFA"/>
    <w:rsid w:val="00316C88"/>
    <w:rsid w:val="00320878"/>
    <w:rsid w:val="00325254"/>
    <w:rsid w:val="0033101C"/>
    <w:rsid w:val="00336764"/>
    <w:rsid w:val="0033779E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3882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47821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7F78"/>
    <w:rsid w:val="004B09C9"/>
    <w:rsid w:val="004B0F42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04F3E"/>
    <w:rsid w:val="005136B8"/>
    <w:rsid w:val="00530299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1F26"/>
    <w:rsid w:val="005A47E3"/>
    <w:rsid w:val="005A720D"/>
    <w:rsid w:val="005B10D5"/>
    <w:rsid w:val="005B46F2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A0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3D00"/>
    <w:rsid w:val="00687888"/>
    <w:rsid w:val="00687D43"/>
    <w:rsid w:val="006915CD"/>
    <w:rsid w:val="00692B13"/>
    <w:rsid w:val="006A256D"/>
    <w:rsid w:val="006A3D31"/>
    <w:rsid w:val="006A54C9"/>
    <w:rsid w:val="006A7B28"/>
    <w:rsid w:val="006B1D8F"/>
    <w:rsid w:val="006B2C51"/>
    <w:rsid w:val="006B472B"/>
    <w:rsid w:val="006B5354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3CBF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2557"/>
    <w:rsid w:val="00784BEE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3033"/>
    <w:rsid w:val="00811AC4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7773C"/>
    <w:rsid w:val="0088287D"/>
    <w:rsid w:val="008830D0"/>
    <w:rsid w:val="00887915"/>
    <w:rsid w:val="00890026"/>
    <w:rsid w:val="008918CD"/>
    <w:rsid w:val="00894C67"/>
    <w:rsid w:val="008978B9"/>
    <w:rsid w:val="008A2801"/>
    <w:rsid w:val="008A5094"/>
    <w:rsid w:val="008A673F"/>
    <w:rsid w:val="008A7934"/>
    <w:rsid w:val="008B04EA"/>
    <w:rsid w:val="008B122F"/>
    <w:rsid w:val="008B3D7C"/>
    <w:rsid w:val="008B67F1"/>
    <w:rsid w:val="008C1984"/>
    <w:rsid w:val="008C35CC"/>
    <w:rsid w:val="008C6EE7"/>
    <w:rsid w:val="008D0BA1"/>
    <w:rsid w:val="008D49E9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F6C"/>
    <w:rsid w:val="009567A7"/>
    <w:rsid w:val="009621F5"/>
    <w:rsid w:val="00966C4A"/>
    <w:rsid w:val="00972ED9"/>
    <w:rsid w:val="00974830"/>
    <w:rsid w:val="00976118"/>
    <w:rsid w:val="009777F0"/>
    <w:rsid w:val="009804B1"/>
    <w:rsid w:val="009841A3"/>
    <w:rsid w:val="00985307"/>
    <w:rsid w:val="00990A6F"/>
    <w:rsid w:val="0099130F"/>
    <w:rsid w:val="0099429F"/>
    <w:rsid w:val="00994830"/>
    <w:rsid w:val="009962F2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0512E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A592D"/>
    <w:rsid w:val="00AB2326"/>
    <w:rsid w:val="00AB2A0C"/>
    <w:rsid w:val="00AC2BF3"/>
    <w:rsid w:val="00AC494C"/>
    <w:rsid w:val="00AC619D"/>
    <w:rsid w:val="00AD0CE2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446"/>
    <w:rsid w:val="00B42689"/>
    <w:rsid w:val="00B43DFF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0942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1172"/>
    <w:rsid w:val="00BF5EFE"/>
    <w:rsid w:val="00C00AF2"/>
    <w:rsid w:val="00C01CD2"/>
    <w:rsid w:val="00C03471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34"/>
    <w:rsid w:val="00CE1D66"/>
    <w:rsid w:val="00CE7361"/>
    <w:rsid w:val="00CE79C5"/>
    <w:rsid w:val="00CF0BF5"/>
    <w:rsid w:val="00CF1EF9"/>
    <w:rsid w:val="00CF4119"/>
    <w:rsid w:val="00CF4F77"/>
    <w:rsid w:val="00CF563A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1073"/>
    <w:rsid w:val="00D34052"/>
    <w:rsid w:val="00D374EE"/>
    <w:rsid w:val="00D43A2F"/>
    <w:rsid w:val="00D51D10"/>
    <w:rsid w:val="00D5486C"/>
    <w:rsid w:val="00D57017"/>
    <w:rsid w:val="00D621B3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97177"/>
    <w:rsid w:val="00EA2BC8"/>
    <w:rsid w:val="00EA64EC"/>
    <w:rsid w:val="00EA6FC1"/>
    <w:rsid w:val="00EB02AD"/>
    <w:rsid w:val="00EC0782"/>
    <w:rsid w:val="00EC670B"/>
    <w:rsid w:val="00EC6798"/>
    <w:rsid w:val="00ED0D00"/>
    <w:rsid w:val="00EE771D"/>
    <w:rsid w:val="00EF6FC5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55BF6"/>
    <w:rsid w:val="00F612B0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A6A7C"/>
    <w:rsid w:val="00FB16F9"/>
    <w:rsid w:val="00FC09A6"/>
    <w:rsid w:val="00FC0C83"/>
    <w:rsid w:val="00FC0E26"/>
    <w:rsid w:val="00FC3141"/>
    <w:rsid w:val="00FC69F9"/>
    <w:rsid w:val="00FC6D74"/>
    <w:rsid w:val="00FC71DE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4AB3462A-0BAA-48E4-994F-8998409C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5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246</cp:revision>
  <cp:lastPrinted>2015-07-27T06:36:00Z</cp:lastPrinted>
  <dcterms:created xsi:type="dcterms:W3CDTF">2017-11-13T09:28:00Z</dcterms:created>
  <dcterms:modified xsi:type="dcterms:W3CDTF">2020-07-22T09:18:00Z</dcterms:modified>
</cp:coreProperties>
</file>