
<file path=[Content_Types].xml><?xml version="1.0" encoding="utf-8"?>
<Types xmlns="http://schemas.openxmlformats.org/package/2006/content-types">
  <Default Extension="xml" ContentType="application/xml"/>
  <Default Extension="rels" ContentType="application/vnd.openxmlformats-package.relationships+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7673A5" w14:textId="5A2D037E" w:rsidR="007D73CE" w:rsidRPr="007C2E69" w:rsidRDefault="007D73CE" w:rsidP="00A74B75">
      <w:pPr>
        <w:spacing w:after="0" w:line="360" w:lineRule="auto"/>
        <w:jc w:val="center"/>
        <w:rPr>
          <w:rFonts w:ascii="Sylfaen" w:hAnsi="Sylfaen"/>
          <w:b/>
        </w:rPr>
      </w:pPr>
    </w:p>
    <w:p w14:paraId="0BEBD64A" w14:textId="5425F397" w:rsidR="00474BCC" w:rsidRDefault="00474BCC" w:rsidP="00A74B75">
      <w:pPr>
        <w:spacing w:after="0" w:line="360" w:lineRule="auto"/>
        <w:jc w:val="center"/>
        <w:rPr>
          <w:rFonts w:ascii="Sylfaen" w:hAnsi="Sylfaen"/>
          <w:b/>
          <w:lang w:val="ka-GE"/>
        </w:rPr>
      </w:pPr>
    </w:p>
    <w:p w14:paraId="7C36EE7E" w14:textId="3B32D8E9" w:rsidR="00474BCC" w:rsidRPr="007B0071" w:rsidRDefault="00B779B0" w:rsidP="00A74B75">
      <w:pPr>
        <w:spacing w:after="0" w:line="360" w:lineRule="auto"/>
        <w:jc w:val="center"/>
        <w:rPr>
          <w:rFonts w:ascii="Sylfaen" w:hAnsi="Sylfaen"/>
          <w:b/>
          <w:lang w:val="ka-GE"/>
        </w:rPr>
      </w:pPr>
      <w:r w:rsidRPr="007B0071">
        <w:rPr>
          <w:rFonts w:ascii="Sylfaen" w:hAnsi="Sylfaen" w:cs="Sylfaen"/>
          <w:b/>
          <w:noProof/>
        </w:rPr>
        <w:drawing>
          <wp:inline distT="0" distB="0" distL="0" distR="0" wp14:anchorId="28B8354B" wp14:editId="36D4826F">
            <wp:extent cx="2816087" cy="1990857"/>
            <wp:effectExtent l="0" t="0" r="381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9">
                      <a:extLst>
                        <a:ext uri="{28A0092B-C50C-407E-A947-70E740481C1C}">
                          <a14:useLocalDpi xmlns:a14="http://schemas.microsoft.com/office/drawing/2010/main" val="0"/>
                        </a:ext>
                      </a:extLst>
                    </a:blip>
                    <a:stretch>
                      <a:fillRect/>
                    </a:stretch>
                  </pic:blipFill>
                  <pic:spPr>
                    <a:xfrm>
                      <a:off x="0" y="0"/>
                      <a:ext cx="2843801" cy="2010450"/>
                    </a:xfrm>
                    <a:prstGeom prst="rect">
                      <a:avLst/>
                    </a:prstGeom>
                  </pic:spPr>
                </pic:pic>
              </a:graphicData>
            </a:graphic>
          </wp:inline>
        </w:drawing>
      </w:r>
    </w:p>
    <w:p w14:paraId="2192C57C" w14:textId="6E0C1B62" w:rsidR="009815C7" w:rsidRPr="007B0071" w:rsidRDefault="009815C7" w:rsidP="00794191">
      <w:pPr>
        <w:spacing w:after="0" w:line="240" w:lineRule="auto"/>
        <w:jc w:val="center"/>
        <w:rPr>
          <w:rFonts w:ascii="Sylfaen" w:hAnsi="Sylfaen" w:cs="Sylfaen"/>
          <w:b/>
        </w:rPr>
      </w:pPr>
    </w:p>
    <w:p w14:paraId="1F688C49" w14:textId="77777777" w:rsidR="00D76E4A" w:rsidRPr="00F94013" w:rsidRDefault="00D76E4A" w:rsidP="000A0D72">
      <w:pPr>
        <w:spacing w:after="0" w:line="240" w:lineRule="auto"/>
        <w:jc w:val="center"/>
        <w:rPr>
          <w:rFonts w:ascii="Sylfaen" w:hAnsi="Sylfaen" w:cs="Sylfaen"/>
          <w:b/>
          <w:lang w:val="ka-GE"/>
        </w:rPr>
      </w:pPr>
    </w:p>
    <w:p w14:paraId="4BDC7F5C" w14:textId="0B3C47D2" w:rsidR="009815C7" w:rsidRPr="007B0071" w:rsidRDefault="00B6454F" w:rsidP="00373F3E">
      <w:pPr>
        <w:spacing w:after="0" w:line="240" w:lineRule="auto"/>
        <w:jc w:val="center"/>
        <w:rPr>
          <w:rFonts w:ascii="Sylfaen" w:hAnsi="Sylfaen" w:cs="Sylfaen"/>
          <w:b/>
          <w:lang w:val="ka-GE"/>
        </w:rPr>
      </w:pPr>
      <w:r>
        <w:rPr>
          <w:rFonts w:ascii="Sylfaen" w:hAnsi="Sylfaen" w:cs="Sylfaen"/>
          <w:b/>
          <w:lang w:val="ka-GE"/>
        </w:rPr>
        <w:t>ღრმაღელის საფილტრე სადგურის</w:t>
      </w:r>
      <w:r w:rsidR="00327C90" w:rsidRPr="00AA39F0">
        <w:rPr>
          <w:rFonts w:ascii="Sylfaen" w:hAnsi="Sylfaen" w:cs="Sylfaen"/>
          <w:b/>
          <w:lang w:val="ka-GE"/>
        </w:rPr>
        <w:t xml:space="preserve"> ტერიტორიაზე მდებარე </w:t>
      </w:r>
      <w:r>
        <w:rPr>
          <w:rFonts w:ascii="Sylfaen" w:hAnsi="Sylfaen" w:cs="Sylfaen"/>
          <w:b/>
          <w:lang w:val="ka-GE"/>
        </w:rPr>
        <w:t>2000</w:t>
      </w:r>
      <w:r>
        <w:rPr>
          <w:rFonts w:ascii="Sylfaen" w:hAnsi="Sylfaen" w:cs="Sylfaen"/>
          <w:b/>
          <w:vertAlign w:val="superscript"/>
          <w:lang w:val="ka-GE"/>
        </w:rPr>
        <w:t>3</w:t>
      </w:r>
      <w:r>
        <w:rPr>
          <w:rFonts w:ascii="Sylfaen" w:hAnsi="Sylfaen" w:cs="Sylfaen"/>
          <w:b/>
          <w:lang w:val="ka-GE"/>
        </w:rPr>
        <w:t xml:space="preserve"> რეზერვუარის</w:t>
      </w:r>
      <w:r w:rsidR="00AA39F0" w:rsidRPr="00AA39F0">
        <w:rPr>
          <w:rFonts w:ascii="Sylfaen" w:hAnsi="Sylfaen" w:cs="Sylfaen"/>
          <w:b/>
          <w:lang w:val="ka-GE"/>
        </w:rPr>
        <w:t xml:space="preserve"> სარეაბილიტაციო სარემონტო სამუშაოები</w:t>
      </w:r>
      <w:r w:rsidR="0044376C" w:rsidRPr="00AA39F0">
        <w:rPr>
          <w:rFonts w:ascii="Sylfaen" w:hAnsi="Sylfaen" w:cs="Sylfaen"/>
          <w:b/>
          <w:lang w:val="ka-GE"/>
        </w:rPr>
        <w:t xml:space="preserve">ს </w:t>
      </w:r>
      <w:r w:rsidR="00F94013" w:rsidRPr="00AA39F0">
        <w:rPr>
          <w:rFonts w:ascii="Sylfaen" w:hAnsi="Sylfaen" w:cs="Sylfaen"/>
          <w:b/>
          <w:lang w:val="ka-GE"/>
        </w:rPr>
        <w:t xml:space="preserve">შესყიდვის </w:t>
      </w:r>
      <w:r w:rsidR="009815C7" w:rsidRPr="00AA39F0">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4E36F2" w:rsidRDefault="007D73CE" w:rsidP="007D73CE">
      <w:pPr>
        <w:rPr>
          <w:rFonts w:ascii="Sylfaen" w:hAnsi="Sylfaen"/>
        </w:rPr>
      </w:pPr>
    </w:p>
    <w:p w14:paraId="002939F3" w14:textId="77777777" w:rsidR="00FD0DCD" w:rsidRPr="007B0071" w:rsidRDefault="00FD0DCD" w:rsidP="00665C42">
      <w:pPr>
        <w:spacing w:after="0" w:line="360" w:lineRule="auto"/>
        <w:jc w:val="center"/>
        <w:rPr>
          <w:rFonts w:ascii="AcadNusx" w:hAnsi="AcadNusx"/>
          <w:b/>
        </w:rPr>
      </w:pPr>
    </w:p>
    <w:p w14:paraId="48A0C09F" w14:textId="4984CDE9" w:rsidR="00FD0DCD" w:rsidRDefault="00FD0DCD" w:rsidP="00665C42">
      <w:pPr>
        <w:spacing w:after="0" w:line="360" w:lineRule="auto"/>
        <w:jc w:val="center"/>
        <w:rPr>
          <w:rFonts w:ascii="AcadNusx" w:hAnsi="AcadNusx"/>
          <w:b/>
        </w:rPr>
      </w:pPr>
    </w:p>
    <w:p w14:paraId="06DC334C" w14:textId="77777777" w:rsidR="00474BCC" w:rsidRPr="007B0071" w:rsidRDefault="00474BCC" w:rsidP="00665C42">
      <w:pPr>
        <w:spacing w:after="0" w:line="360" w:lineRule="auto"/>
        <w:jc w:val="center"/>
        <w:rPr>
          <w:rFonts w:ascii="AcadNusx" w:hAnsi="AcadNusx"/>
          <w:b/>
        </w:rPr>
      </w:pPr>
    </w:p>
    <w:p w14:paraId="5A0A6715" w14:textId="77777777" w:rsidR="00FD0DCD" w:rsidRPr="007B0071" w:rsidRDefault="00FD0DCD" w:rsidP="00665C42">
      <w:pPr>
        <w:spacing w:after="0" w:line="360" w:lineRule="auto"/>
        <w:jc w:val="center"/>
        <w:rPr>
          <w:rFonts w:ascii="AcadNusx" w:hAnsi="AcadNusx"/>
          <w:b/>
        </w:rPr>
      </w:pPr>
    </w:p>
    <w:p w14:paraId="5C217841" w14:textId="77777777" w:rsidR="00FD0DCD" w:rsidRPr="007B0071" w:rsidRDefault="00FD0DCD" w:rsidP="00665C42">
      <w:pPr>
        <w:spacing w:after="0" w:line="360" w:lineRule="auto"/>
        <w:jc w:val="center"/>
        <w:rPr>
          <w:rFonts w:ascii="AcadNusx" w:hAnsi="AcadNusx"/>
          <w:b/>
        </w:rPr>
      </w:pPr>
    </w:p>
    <w:p w14:paraId="0B0F3779" w14:textId="77777777" w:rsidR="00FD0DCD" w:rsidRPr="007B0071" w:rsidRDefault="00FD0DCD" w:rsidP="00665C42">
      <w:pPr>
        <w:spacing w:after="0" w:line="360" w:lineRule="auto"/>
        <w:jc w:val="center"/>
        <w:rPr>
          <w:rFonts w:ascii="AcadNusx" w:hAnsi="AcadNusx"/>
          <w:b/>
        </w:rPr>
      </w:pPr>
    </w:p>
    <w:p w14:paraId="61CFD8F9" w14:textId="6A4EEDB0" w:rsidR="00FD0DCD" w:rsidRPr="007B0071" w:rsidRDefault="00FD0DCD" w:rsidP="00665C42">
      <w:pPr>
        <w:spacing w:after="0" w:line="360" w:lineRule="auto"/>
        <w:jc w:val="center"/>
        <w:rPr>
          <w:rFonts w:ascii="AcadNusx" w:hAnsi="AcadNusx"/>
          <w:b/>
        </w:rPr>
      </w:pPr>
    </w:p>
    <w:p w14:paraId="71017BAF" w14:textId="3101DF35" w:rsidR="00D30223" w:rsidRPr="007B0071" w:rsidRDefault="00D30223" w:rsidP="00665C42">
      <w:pPr>
        <w:spacing w:after="0" w:line="360" w:lineRule="auto"/>
        <w:jc w:val="center"/>
        <w:rPr>
          <w:rFonts w:ascii="AcadNusx" w:hAnsi="AcadNusx"/>
          <w:b/>
        </w:rPr>
      </w:pPr>
    </w:p>
    <w:p w14:paraId="2FDCBC90" w14:textId="28A9BC8E" w:rsidR="00D30223" w:rsidRDefault="00D30223" w:rsidP="00665C42">
      <w:pPr>
        <w:spacing w:after="0" w:line="360" w:lineRule="auto"/>
        <w:jc w:val="center"/>
        <w:rPr>
          <w:rFonts w:ascii="AcadNusx" w:hAnsi="AcadNusx"/>
          <w:b/>
        </w:rPr>
      </w:pPr>
    </w:p>
    <w:p w14:paraId="12B35CCB" w14:textId="4E0A3663" w:rsidR="004A34BA" w:rsidRDefault="004A34BA" w:rsidP="00665C42">
      <w:pPr>
        <w:spacing w:after="0" w:line="360" w:lineRule="auto"/>
        <w:jc w:val="center"/>
        <w:rPr>
          <w:rFonts w:ascii="AcadNusx" w:hAnsi="AcadNusx"/>
          <w:b/>
        </w:rPr>
      </w:pPr>
    </w:p>
    <w:p w14:paraId="78D54868" w14:textId="77777777" w:rsidR="004A34BA" w:rsidRPr="007B0071" w:rsidRDefault="004A34BA" w:rsidP="00665C42">
      <w:pPr>
        <w:spacing w:after="0" w:line="360" w:lineRule="auto"/>
        <w:jc w:val="center"/>
        <w:rPr>
          <w:rFonts w:ascii="AcadNusx" w:hAnsi="AcadNusx"/>
          <w:b/>
        </w:rPr>
      </w:pPr>
    </w:p>
    <w:p w14:paraId="23B21307" w14:textId="3791F394" w:rsidR="00D30223" w:rsidRPr="007B0071" w:rsidRDefault="00D30223" w:rsidP="00665C42">
      <w:pPr>
        <w:spacing w:after="0" w:line="360" w:lineRule="auto"/>
        <w:jc w:val="center"/>
        <w:rPr>
          <w:rFonts w:ascii="AcadNusx" w:hAnsi="AcadNusx"/>
          <w:b/>
        </w:rPr>
      </w:pPr>
    </w:p>
    <w:p w14:paraId="753A4E60" w14:textId="68383FAE" w:rsidR="00D30223" w:rsidRPr="007B0071" w:rsidRDefault="00D30223" w:rsidP="00665C42">
      <w:pPr>
        <w:spacing w:after="0" w:line="360" w:lineRule="auto"/>
        <w:jc w:val="center"/>
        <w:rPr>
          <w:rFonts w:ascii="AcadNusx" w:hAnsi="AcadNusx"/>
          <w:b/>
        </w:rPr>
      </w:pPr>
    </w:p>
    <w:p w14:paraId="05FCA8B4" w14:textId="1BE14886" w:rsidR="009261B9" w:rsidRDefault="009261B9" w:rsidP="004A66FB">
      <w:pPr>
        <w:spacing w:after="0" w:line="360" w:lineRule="auto"/>
        <w:rPr>
          <w:rFonts w:ascii="AcadNusx" w:hAnsi="AcadNusx"/>
          <w:b/>
        </w:rPr>
      </w:pPr>
    </w:p>
    <w:p w14:paraId="2CA80DE7" w14:textId="5949F7E8" w:rsidR="00B779B0" w:rsidRDefault="00B779B0" w:rsidP="004A66FB">
      <w:pPr>
        <w:spacing w:after="0" w:line="360" w:lineRule="auto"/>
        <w:rPr>
          <w:rFonts w:ascii="AcadNusx" w:hAnsi="AcadNusx"/>
          <w:b/>
        </w:rPr>
      </w:pPr>
    </w:p>
    <w:p w14:paraId="05B8675C" w14:textId="77777777" w:rsidR="00900EAA" w:rsidRPr="007B0071" w:rsidRDefault="00900EAA" w:rsidP="004A66FB">
      <w:pPr>
        <w:spacing w:after="0" w:line="360" w:lineRule="auto"/>
        <w:rPr>
          <w:rFonts w:ascii="AcadNusx" w:hAnsi="AcadNusx"/>
          <w:b/>
        </w:rPr>
      </w:pPr>
    </w:p>
    <w:p w14:paraId="14A14878" w14:textId="22601B34" w:rsidR="009261B9" w:rsidRDefault="009261B9" w:rsidP="00665C42">
      <w:pPr>
        <w:spacing w:after="0" w:line="360" w:lineRule="auto"/>
        <w:jc w:val="center"/>
        <w:rPr>
          <w:rFonts w:ascii="AcadNusx" w:hAnsi="AcadNusx"/>
          <w:b/>
        </w:rPr>
      </w:pPr>
    </w:p>
    <w:p w14:paraId="5C005023" w14:textId="0A37E278" w:rsidR="001F6753" w:rsidRDefault="001F6753" w:rsidP="00665C42">
      <w:pPr>
        <w:spacing w:after="0" w:line="360" w:lineRule="auto"/>
        <w:jc w:val="center"/>
        <w:rPr>
          <w:rFonts w:ascii="AcadNusx" w:hAnsi="AcadNusx"/>
          <w:b/>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696A50">
        <w:rPr>
          <w:rFonts w:ascii="Sylfaen" w:hAnsi="Sylfaen"/>
          <w:b/>
        </w:rPr>
        <w:t xml:space="preserve">    </w:t>
      </w:r>
      <w:r w:rsidR="001B055A" w:rsidRPr="007B0071">
        <w:rPr>
          <w:rFonts w:ascii="Sylfaen" w:hAnsi="Sylfaen"/>
          <w:b/>
          <w:lang w:val="ka-GE"/>
        </w:rPr>
        <w:t>შესყიდვის ობიექტის დასახელება</w:t>
      </w:r>
    </w:p>
    <w:p w14:paraId="6612247C" w14:textId="235C4D26" w:rsidR="007D0C6C" w:rsidRPr="007D0C6C" w:rsidRDefault="00B779B0" w:rsidP="00696A50">
      <w:pPr>
        <w:spacing w:after="0" w:line="240" w:lineRule="auto"/>
        <w:jc w:val="both"/>
        <w:rPr>
          <w:rFonts w:ascii="Sylfaen" w:hAnsi="Sylfaen" w:cs="Sylfaen"/>
          <w:lang w:val="ka-GE"/>
        </w:rPr>
      </w:pPr>
      <w:r w:rsidRPr="00B779B0">
        <w:rPr>
          <w:rFonts w:ascii="Sylfaen" w:hAnsi="Sylfaen" w:cs="Sylfaen"/>
          <w:lang w:val="ka-GE"/>
        </w:rPr>
        <w:t xml:space="preserve">შპს „ჯორჯიან უოთერ ენდ ფაუერი“ (GWP, ს/ნ 203826002),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Pr="00B779B0">
        <w:rPr>
          <w:rFonts w:ascii="Sylfaen" w:hAnsi="Sylfaen" w:cs="Sylfaen"/>
          <w:lang w:val="ka-GE"/>
        </w:rPr>
        <w:t xml:space="preserve">ღრმაღელის საფილტრე სადგურის ტერიტორიაზე მდებარე 20003 რეზერვუარის </w:t>
      </w:r>
      <w:r w:rsidR="00AA39F0" w:rsidRPr="00AA39F0">
        <w:rPr>
          <w:rFonts w:ascii="Sylfaen" w:hAnsi="Sylfaen" w:cs="Sylfaen"/>
          <w:lang w:val="ka-GE"/>
        </w:rPr>
        <w:t xml:space="preserve">სარეაბილიტაციო სარემონტო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7B0071" w:rsidRDefault="001B055A" w:rsidP="001B055A">
      <w:pPr>
        <w:spacing w:after="0" w:line="240" w:lineRule="auto"/>
        <w:jc w:val="both"/>
        <w:rPr>
          <w:rFonts w:ascii="Sylfaen" w:hAnsi="Sylfaen" w:cs="Sylfaen"/>
          <w:b/>
          <w:bCs/>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23F5AE56" w:rsidR="00DB5C8D" w:rsidRPr="00696A50" w:rsidRDefault="00B779B0" w:rsidP="00696A50">
      <w:pPr>
        <w:spacing w:after="0" w:line="240" w:lineRule="auto"/>
        <w:jc w:val="both"/>
        <w:rPr>
          <w:rFonts w:ascii="Sylfaen" w:hAnsi="Sylfaen" w:cs="Sylfaen"/>
        </w:rPr>
      </w:pPr>
      <w:r w:rsidRPr="00B779B0">
        <w:rPr>
          <w:rFonts w:ascii="Sylfaen" w:hAnsi="Sylfaen" w:cs="Sylfaen"/>
          <w:lang w:val="ka-GE"/>
        </w:rPr>
        <w:t xml:space="preserve">ღრმაღელის საფილტრე სადგურის ტერიტორიაზე მდებარე 20003 რეზერვუარის </w:t>
      </w:r>
      <w:r w:rsidR="00AA39F0">
        <w:rPr>
          <w:rFonts w:ascii="Sylfaen" w:hAnsi="Sylfaen" w:cs="Sylfaen"/>
          <w:lang w:val="ka-GE"/>
        </w:rPr>
        <w:t>სარეაბილიტაციო სარემონტო</w:t>
      </w:r>
      <w:r w:rsidR="00327C90">
        <w:rPr>
          <w:rFonts w:ascii="Sylfaen" w:hAnsi="Sylfaen" w:cs="Sylfaen"/>
          <w:lang w:val="ka-GE"/>
        </w:rPr>
        <w:t xml:space="preserve"> სამუშაოების </w:t>
      </w:r>
      <w:r w:rsidR="00185431">
        <w:rPr>
          <w:rFonts w:ascii="Sylfaen" w:hAnsi="Sylfaen" w:cs="Sylfaen"/>
          <w:lang w:val="ka-GE"/>
        </w:rPr>
        <w:t xml:space="preserve">შესყიდვა </w:t>
      </w:r>
      <w:r w:rsidR="00185431" w:rsidRPr="00AF65BF">
        <w:rPr>
          <w:rFonts w:ascii="Sylfaen" w:hAnsi="Sylfaen" w:cs="Sylfaen"/>
          <w:lang w:val="ka-GE"/>
        </w:rPr>
        <w:t>დანართი N1-ში</w:t>
      </w:r>
      <w:r w:rsidR="00185431">
        <w:rPr>
          <w:rFonts w:ascii="Sylfaen" w:hAnsi="Sylfaen" w:cs="Sylfaen"/>
          <w:lang w:val="ka-GE"/>
        </w:rPr>
        <w:t xml:space="preserve"> მოცემული პროექტ</w:t>
      </w:r>
      <w:r w:rsidR="00AA39F0">
        <w:rPr>
          <w:rFonts w:ascii="Sylfaen" w:hAnsi="Sylfaen" w:cs="Sylfaen"/>
          <w:lang w:val="ka-GE"/>
        </w:rPr>
        <w:t>ებ</w:t>
      </w:r>
      <w:r w:rsidR="00185431">
        <w:rPr>
          <w:rFonts w:ascii="Sylfaen" w:hAnsi="Sylfaen" w:cs="Sylfaen"/>
          <w:lang w:val="ka-GE"/>
        </w:rPr>
        <w:t>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6E2E7620" w:rsidR="00CE56EA" w:rsidRPr="00691338" w:rsidRDefault="00591AFD" w:rsidP="00696A50">
      <w:pPr>
        <w:spacing w:after="0" w:line="240" w:lineRule="auto"/>
        <w:jc w:val="both"/>
        <w:rPr>
          <w:rFonts w:ascii="Sylfaen" w:hAnsi="Sylfaen" w:cs="Sylfaen"/>
        </w:rPr>
      </w:pPr>
      <w:r w:rsidRPr="00691338">
        <w:rPr>
          <w:rFonts w:ascii="Sylfaen" w:hAnsi="Sylfaen" w:cs="Sylfaen"/>
          <w:lang w:val="ka-GE"/>
        </w:rPr>
        <w:t>-</w:t>
      </w:r>
      <w:r w:rsidR="00696A50" w:rsidRPr="00691338">
        <w:rPr>
          <w:rFonts w:ascii="Sylfaen" w:hAnsi="Sylfaen" w:cs="Sylfaen"/>
        </w:rPr>
        <w:t xml:space="preserve"> </w:t>
      </w:r>
      <w:r w:rsidR="00CE56EA" w:rsidRPr="00691338">
        <w:rPr>
          <w:rFonts w:ascii="Sylfaen" w:hAnsi="Sylfaen" w:cs="Sylfaen"/>
          <w:lang w:val="ka-GE"/>
        </w:rPr>
        <w:t xml:space="preserve">ტენდერში გამარჯვებულმა კომპნიამ უნდა უზრუნველყოს </w:t>
      </w:r>
      <w:r w:rsidR="001173C9" w:rsidRPr="00691338">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1338" w:rsidRPr="00691338">
        <w:rPr>
          <w:rFonts w:ascii="Sylfaen" w:hAnsi="Sylfaen" w:cs="Sylfaen"/>
          <w:lang w:val="ka-GE"/>
        </w:rPr>
        <w:t xml:space="preserve"> </w:t>
      </w:r>
      <w:r w:rsidR="00691338" w:rsidRPr="00691338">
        <w:rPr>
          <w:rFonts w:ascii="Sylfaen" w:hAnsi="Sylfaen" w:cs="Sylfaen"/>
          <w:b/>
          <w:u w:val="single"/>
          <w:lang w:val="ka-GE"/>
        </w:rPr>
        <w:t>(ასეთის საჭიროების შემთხვევაში)</w:t>
      </w:r>
      <w:r w:rsidR="00696A50" w:rsidRPr="00691338">
        <w:rPr>
          <w:rFonts w:ascii="Sylfaen" w:hAnsi="Sylfaen" w:cs="Sylfaen"/>
          <w:b/>
          <w:u w:val="single"/>
        </w:rPr>
        <w:t>.</w:t>
      </w:r>
    </w:p>
    <w:p w14:paraId="5BA038BD" w14:textId="6287C9F3" w:rsidR="001173C9" w:rsidRPr="00691338" w:rsidRDefault="001173C9" w:rsidP="007D0C6C">
      <w:pPr>
        <w:spacing w:after="0" w:line="240" w:lineRule="auto"/>
        <w:rPr>
          <w:rFonts w:ascii="Sylfaen" w:hAnsi="Sylfaen" w:cs="Sylfaen"/>
          <w:lang w:val="ka-GE"/>
        </w:rPr>
      </w:pPr>
    </w:p>
    <w:p w14:paraId="075BD55D" w14:textId="29CC8135"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691338" w:rsidRDefault="001173C9" w:rsidP="001173C9">
      <w:pPr>
        <w:spacing w:after="0" w:line="360" w:lineRule="auto"/>
        <w:jc w:val="both"/>
        <w:rPr>
          <w:rFonts w:ascii="Sylfaen" w:hAnsi="Sylfaen" w:cs="Sylfaen"/>
          <w:lang w:val="ka-GE"/>
        </w:rPr>
      </w:pPr>
      <w:r w:rsidRPr="00691338">
        <w:rPr>
          <w:rFonts w:ascii="Sylfaen" w:hAnsi="Sylfaen" w:cs="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5B32125" w:rsidR="001173C9" w:rsidRPr="00691338" w:rsidRDefault="00591AFD" w:rsidP="00696A50">
      <w:pPr>
        <w:spacing w:after="0" w:line="240" w:lineRule="auto"/>
        <w:jc w:val="both"/>
        <w:rPr>
          <w:rFonts w:ascii="Sylfaen" w:hAnsi="Sylfaen" w:cs="Sylfaen"/>
          <w:lang w:val="ka-GE"/>
        </w:rPr>
      </w:pPr>
      <w:r w:rsidRPr="00691338">
        <w:rPr>
          <w:rFonts w:ascii="Sylfaen" w:hAnsi="Sylfaen" w:cs="Sylfaen"/>
          <w:lang w:val="ka-GE"/>
        </w:rPr>
        <w:t>-</w:t>
      </w:r>
      <w:r w:rsidR="00696A50" w:rsidRPr="00691338">
        <w:rPr>
          <w:rFonts w:ascii="Sylfaen" w:hAnsi="Sylfaen" w:cs="Sylfaen"/>
        </w:rPr>
        <w:t xml:space="preserve"> </w:t>
      </w:r>
      <w:r w:rsidRPr="00691338">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sidRPr="00691338">
        <w:rPr>
          <w:rFonts w:ascii="Sylfaen" w:hAnsi="Sylfaen" w:cs="Sylfaen"/>
          <w:lang w:val="ka-GE"/>
        </w:rPr>
        <w:t>ს</w:t>
      </w:r>
      <w:r w:rsidRPr="00691338">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sidRPr="00691338">
        <w:rPr>
          <w:rFonts w:ascii="Sylfaen" w:hAnsi="Sylfaen" w:cs="Sylfaen"/>
          <w:lang w:val="ka-GE"/>
        </w:rPr>
        <w:t>ილება დაუშვებელია;</w:t>
      </w: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AA39F0">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48A0B44A" w:rsidR="00392707" w:rsidRPr="00696A50" w:rsidRDefault="00185431" w:rsidP="00FD35B5">
      <w:pPr>
        <w:rPr>
          <w:rFonts w:ascii="Sylfaen" w:hAnsi="Sylfaen"/>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B779B0">
        <w:rPr>
          <w:rFonts w:ascii="Sylfaen" w:hAnsi="Sylfaen"/>
          <w:lang w:val="ka-GE"/>
        </w:rPr>
        <w:t>ქ. თბილისი, ღრმაღელის საფილტრე სადგური</w:t>
      </w:r>
      <w:r w:rsidR="00696A50">
        <w:rPr>
          <w:rFonts w:ascii="Sylfaen" w:hAnsi="Sylfaen"/>
        </w:rPr>
        <w:t>;</w:t>
      </w:r>
    </w:p>
    <w:p w14:paraId="1E3773B6" w14:textId="797828FE" w:rsidR="009203F4" w:rsidRPr="00696A50" w:rsidRDefault="00185431" w:rsidP="004A44BF">
      <w:pPr>
        <w:jc w:val="both"/>
        <w:rPr>
          <w:rFonts w:ascii="Sylfaen" w:hAnsi="Sylfaen"/>
        </w:rPr>
      </w:pPr>
      <w:r w:rsidRPr="00691338">
        <w:rPr>
          <w:rFonts w:ascii="Sylfaen" w:hAnsi="Sylfaen"/>
          <w:lang w:val="ka-GE"/>
        </w:rPr>
        <w:t>-</w:t>
      </w:r>
      <w:r w:rsidR="004A44BF">
        <w:rPr>
          <w:rFonts w:ascii="Sylfaen" w:hAnsi="Sylfaen"/>
          <w:lang w:val="ka-GE"/>
        </w:rPr>
        <w:t xml:space="preserve"> </w:t>
      </w:r>
      <w:r w:rsidR="00255EB0" w:rsidRPr="00691338">
        <w:rPr>
          <w:rFonts w:ascii="Sylfaen" w:hAnsi="Sylfaen"/>
          <w:lang w:val="ka-GE"/>
        </w:rPr>
        <w:t xml:space="preserve">სამუშაოს </w:t>
      </w:r>
      <w:r w:rsidR="00255EB0" w:rsidRPr="004A44BF">
        <w:rPr>
          <w:rFonts w:ascii="Sylfaen" w:hAnsi="Sylfaen"/>
          <w:lang w:val="ka-GE"/>
        </w:rPr>
        <w:t xml:space="preserve">შესრულების ვადა </w:t>
      </w:r>
      <w:r w:rsidR="00691338" w:rsidRPr="004A44BF">
        <w:rPr>
          <w:rFonts w:ascii="Sylfaen" w:hAnsi="Sylfaen"/>
          <w:lang w:val="ka-GE"/>
        </w:rPr>
        <w:t>განისაზღვრება ხელშეკრულები</w:t>
      </w:r>
      <w:r w:rsidR="00C33A3C">
        <w:rPr>
          <w:rFonts w:ascii="Sylfaen" w:hAnsi="Sylfaen"/>
          <w:lang w:val="ka-GE"/>
        </w:rPr>
        <w:t>ს</w:t>
      </w:r>
      <w:r w:rsidR="00691338" w:rsidRPr="004A44BF">
        <w:rPr>
          <w:rFonts w:ascii="Sylfaen" w:hAnsi="Sylfaen"/>
          <w:lang w:val="ka-GE"/>
        </w:rPr>
        <w:t xml:space="preserve"> </w:t>
      </w:r>
      <w:r w:rsidR="00691338" w:rsidRPr="00BC4A7D">
        <w:rPr>
          <w:rFonts w:ascii="Sylfaen" w:hAnsi="Sylfaen"/>
          <w:lang w:val="ka-GE"/>
        </w:rPr>
        <w:t xml:space="preserve">გაფორმებიდან </w:t>
      </w:r>
      <w:r w:rsidR="00BC4A7D" w:rsidRPr="00AF65BF">
        <w:rPr>
          <w:rFonts w:ascii="Sylfaen" w:hAnsi="Sylfaen"/>
        </w:rPr>
        <w:t>30</w:t>
      </w:r>
      <w:r w:rsidR="00BC4A7D" w:rsidRPr="00AF65BF">
        <w:rPr>
          <w:rFonts w:ascii="Sylfaen" w:hAnsi="Sylfaen"/>
          <w:lang w:val="ka-GE"/>
        </w:rPr>
        <w:t xml:space="preserve"> </w:t>
      </w:r>
      <w:r w:rsidR="004A44BF" w:rsidRPr="00AF65BF">
        <w:rPr>
          <w:rFonts w:ascii="Sylfaen" w:hAnsi="Sylfaen"/>
          <w:lang w:val="ka-GE"/>
        </w:rPr>
        <w:t>(ოცდაათი)</w:t>
      </w:r>
      <w:r w:rsidR="00691338" w:rsidRPr="004A44BF">
        <w:rPr>
          <w:rFonts w:ascii="Sylfaen" w:hAnsi="Sylfaen"/>
          <w:lang w:val="ka-GE"/>
        </w:rPr>
        <w:t xml:space="preserve"> კალენდარული დღით.</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lastRenderedPageBreak/>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44EDE1C7"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 xml:space="preserve"> ტენდერზე თანდართული ფორმით</w:t>
      </w:r>
      <w:r w:rsidR="00AE7884" w:rsidRPr="007B0071">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C52E588"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w:t>
      </w:r>
      <w:r w:rsidR="00A1047D">
        <w:rPr>
          <w:rFonts w:ascii="Sylfaen" w:hAnsi="Sylfaen"/>
          <w:lang w:val="ka-GE"/>
        </w:rPr>
        <w:t>შევსებული სამუშაო გეგმა-გრაფიკი;</w:t>
      </w:r>
    </w:p>
    <w:p w14:paraId="142FB69C" w14:textId="55466894" w:rsidR="00D71A4D" w:rsidRPr="007B0071" w:rsidRDefault="009634B1" w:rsidP="00AA39F0">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09D71428" w:rsidR="009F003A" w:rsidRDefault="00D71A4D" w:rsidP="00AA39F0">
      <w:pPr>
        <w:jc w:val="both"/>
        <w:rPr>
          <w:rFonts w:ascii="Sylfaen" w:hAnsi="Sylfaen"/>
          <w:lang w:val="ka-GE"/>
        </w:rPr>
      </w:pPr>
      <w:r>
        <w:rPr>
          <w:rFonts w:ascii="Sylfaen" w:hAnsi="Sylfaen"/>
        </w:rPr>
        <w:t>6.</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bookmarkStart w:id="1" w:name="_GoBack"/>
      <w:bookmarkEnd w:id="1"/>
    </w:p>
    <w:p w14:paraId="678798AE" w14:textId="16F7AD19"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820CFD">
        <w:rPr>
          <w:rFonts w:asciiTheme="minorHAnsi" w:hAnsiTheme="minorHAnsi" w:cstheme="minorHAnsi"/>
          <w:b/>
          <w:sz w:val="20"/>
          <w:szCs w:val="20"/>
          <w:lang w:val="ka-GE"/>
        </w:rPr>
        <w:t xml:space="preserve"> 20</w:t>
      </w:r>
      <w:r w:rsidRPr="00820CFD">
        <w:rPr>
          <w:rFonts w:asciiTheme="minorHAnsi" w:hAnsiTheme="minorHAnsi" w:cstheme="minorHAnsi"/>
          <w:b/>
          <w:sz w:val="20"/>
          <w:szCs w:val="20"/>
        </w:rPr>
        <w:t>20</w:t>
      </w:r>
      <w:r w:rsidRPr="00820CFD">
        <w:rPr>
          <w:rFonts w:asciiTheme="minorHAnsi" w:hAnsiTheme="minorHAnsi" w:cstheme="minorHAnsi"/>
          <w:b/>
          <w:sz w:val="20"/>
          <w:szCs w:val="20"/>
          <w:lang w:val="ka-GE"/>
        </w:rPr>
        <w:t xml:space="preserve"> </w:t>
      </w:r>
      <w:r w:rsidRPr="00820CFD">
        <w:rPr>
          <w:rFonts w:ascii="Sylfaen" w:hAnsi="Sylfaen" w:cs="Sylfaen"/>
          <w:b/>
          <w:sz w:val="20"/>
          <w:szCs w:val="20"/>
          <w:lang w:val="ka-GE"/>
        </w:rPr>
        <w:t>წლის</w:t>
      </w:r>
      <w:r w:rsidR="00A1047D" w:rsidRPr="00820CFD">
        <w:rPr>
          <w:rFonts w:asciiTheme="minorHAnsi" w:hAnsiTheme="minorHAnsi" w:cstheme="minorHAnsi"/>
          <w:b/>
          <w:sz w:val="20"/>
          <w:szCs w:val="20"/>
          <w:lang w:val="ka-GE"/>
        </w:rPr>
        <w:t xml:space="preserve"> </w:t>
      </w:r>
      <w:r w:rsidR="007C2E69">
        <w:rPr>
          <w:rFonts w:asciiTheme="minorHAnsi" w:hAnsiTheme="minorHAnsi" w:cstheme="minorHAnsi"/>
          <w:b/>
          <w:sz w:val="20"/>
          <w:szCs w:val="20"/>
          <w:lang w:val="ka-GE"/>
        </w:rPr>
        <w:t>16</w:t>
      </w:r>
      <w:r w:rsidRPr="00820CFD">
        <w:rPr>
          <w:rFonts w:asciiTheme="minorHAnsi" w:hAnsiTheme="minorHAnsi" w:cstheme="minorHAnsi"/>
          <w:b/>
          <w:sz w:val="20"/>
          <w:szCs w:val="20"/>
          <w:lang w:val="ka-GE"/>
        </w:rPr>
        <w:t xml:space="preserve"> </w:t>
      </w:r>
      <w:r w:rsidR="00471994">
        <w:rPr>
          <w:rFonts w:ascii="Sylfaen" w:hAnsi="Sylfaen" w:cstheme="minorHAnsi"/>
          <w:b/>
          <w:sz w:val="20"/>
          <w:szCs w:val="20"/>
          <w:lang w:val="ka-GE"/>
        </w:rPr>
        <w:t>ოქტო</w:t>
      </w:r>
      <w:r w:rsidR="00A1047D" w:rsidRPr="00820CFD">
        <w:rPr>
          <w:rFonts w:ascii="Sylfaen" w:hAnsi="Sylfaen" w:cstheme="minorHAnsi"/>
          <w:b/>
          <w:sz w:val="20"/>
          <w:szCs w:val="20"/>
          <w:lang w:val="ka-GE"/>
        </w:rPr>
        <w:t>მბერს</w:t>
      </w:r>
      <w:r w:rsidRPr="00820CFD">
        <w:rPr>
          <w:rFonts w:asciiTheme="minorHAnsi" w:hAnsiTheme="minorHAnsi" w:cstheme="minorHAnsi"/>
          <w:b/>
          <w:sz w:val="20"/>
          <w:szCs w:val="20"/>
          <w:lang w:val="ka-GE"/>
        </w:rPr>
        <w:t>, 1</w:t>
      </w:r>
      <w:r w:rsidR="00327C90" w:rsidRPr="00820CFD">
        <w:rPr>
          <w:rFonts w:asciiTheme="minorHAnsi" w:hAnsiTheme="minorHAnsi" w:cstheme="minorHAnsi"/>
          <w:b/>
          <w:sz w:val="20"/>
          <w:szCs w:val="20"/>
          <w:lang w:val="ka-GE"/>
        </w:rPr>
        <w:t>8</w:t>
      </w:r>
      <w:r w:rsidRPr="00820CFD">
        <w:rPr>
          <w:rFonts w:asciiTheme="minorHAnsi" w:hAnsiTheme="minorHAnsi" w:cstheme="minorHAnsi"/>
          <w:b/>
          <w:sz w:val="20"/>
          <w:szCs w:val="20"/>
          <w:lang w:val="ka-GE"/>
        </w:rPr>
        <w:t xml:space="preserve">:00 </w:t>
      </w:r>
      <w:r w:rsidRPr="00820CFD">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10"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285D8F3A" w14:textId="4371B20B" w:rsidR="00B049C5"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w:t>
      </w:r>
      <w:r w:rsidRPr="007B0071">
        <w:rPr>
          <w:rFonts w:ascii="Sylfaen" w:hAnsi="Sylfaen"/>
          <w:lang w:val="ka-GE"/>
        </w:rPr>
        <w:lastRenderedPageBreak/>
        <w:t>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BC823FD" w14:textId="5F8CDC36" w:rsidR="00B779B0" w:rsidRDefault="00B779B0" w:rsidP="00327C90">
      <w:pPr>
        <w:jc w:val="both"/>
        <w:rPr>
          <w:rFonts w:ascii="Sylfaen" w:hAnsi="Sylfaen"/>
          <w:lang w:val="ka-GE"/>
        </w:rPr>
      </w:pPr>
    </w:p>
    <w:p w14:paraId="39E8F476" w14:textId="77777777" w:rsidR="00B779B0" w:rsidRPr="007B0071" w:rsidRDefault="00B779B0" w:rsidP="00327C90">
      <w:pPr>
        <w:jc w:val="both"/>
        <w:rPr>
          <w:rFonts w:ascii="Sylfaen" w:hAnsi="Sylfaen"/>
          <w:lang w:val="ka-GE"/>
        </w:rPr>
      </w:pP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61EC9BD0"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30 </w:t>
      </w:r>
      <w:r w:rsidRPr="00D44B99">
        <w:rPr>
          <w:rFonts w:ascii="AcadNusx" w:hAnsi="AcadNusx"/>
          <w:lang w:val="ka-GE"/>
        </w:rPr>
        <w:t>(</w:t>
      </w:r>
      <w:r w:rsidRPr="00D44B99">
        <w:rPr>
          <w:rFonts w:ascii="Sylfaen" w:hAnsi="Sylfaen"/>
          <w:lang w:val="ka-GE"/>
        </w:rPr>
        <w:t>ოცდაათი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 xml:space="preserve">არ არის ვალდებული </w:t>
      </w:r>
      <w:r w:rsidR="00CC4789" w:rsidRPr="007B0071">
        <w:rPr>
          <w:rFonts w:ascii="Sylfaen" w:hAnsi="Sylfaen"/>
          <w:lang w:val="ka-GE"/>
        </w:rPr>
        <w:lastRenderedPageBreak/>
        <w:t>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1"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77777777" w:rsidR="00696A50" w:rsidRPr="005A798F" w:rsidRDefault="00696A50"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2"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3CD5E697" w14:textId="29227031" w:rsidR="00696A50" w:rsidRPr="00696A50" w:rsidRDefault="00696A50" w:rsidP="00696A50">
      <w:pPr>
        <w:spacing w:after="0"/>
        <w:jc w:val="both"/>
        <w:rPr>
          <w:rFonts w:ascii="Sylfaen" w:hAnsi="Sylfaen"/>
          <w:lang w:val="ka-GE"/>
        </w:rPr>
      </w:pPr>
      <w:r w:rsidRPr="00696A50">
        <w:rPr>
          <w:rFonts w:ascii="Sylfaen" w:hAnsi="Sylfaen"/>
          <w:lang w:val="ka-GE"/>
        </w:rPr>
        <w:t xml:space="preserve">საკონტაქტო პირი: </w:t>
      </w:r>
      <w:r w:rsidR="009538FC">
        <w:rPr>
          <w:rFonts w:ascii="Sylfaen" w:hAnsi="Sylfaen"/>
          <w:lang w:val="ka-GE"/>
        </w:rPr>
        <w:t>თეკლა მურვანიძე</w:t>
      </w:r>
    </w:p>
    <w:p w14:paraId="74FC07B8"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03C10805" w14:textId="28B81EAA"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3" w:history="1">
        <w:r w:rsidR="00D71A4D" w:rsidRPr="008A7B43">
          <w:rPr>
            <w:rStyle w:val="Hyperlink"/>
            <w:rFonts w:ascii="Sylfaen" w:hAnsi="Sylfaen"/>
            <w:lang w:val="ka-GE"/>
          </w:rPr>
          <w:t>tmurvanidze</w:t>
        </w:r>
        <w:r w:rsidR="00D71A4D" w:rsidRPr="00DE611F">
          <w:rPr>
            <w:rStyle w:val="Hyperlink"/>
            <w:rFonts w:ascii="Sylfaen" w:hAnsi="Sylfaen"/>
            <w:lang w:val="ka-GE"/>
          </w:rPr>
          <w:t>@gwp.ge</w:t>
        </w:r>
      </w:hyperlink>
      <w:r w:rsidRPr="008A7B43">
        <w:rPr>
          <w:rFonts w:ascii="Sylfaen" w:hAnsi="Sylfaen"/>
          <w:lang w:val="ka-GE"/>
        </w:rPr>
        <w:t xml:space="preserve"> </w:t>
      </w:r>
    </w:p>
    <w:p w14:paraId="34382F19" w14:textId="622A94CC" w:rsidR="00D44B99" w:rsidRPr="007B0071" w:rsidRDefault="009538FC" w:rsidP="00696A50">
      <w:pPr>
        <w:spacing w:after="0"/>
        <w:jc w:val="both"/>
        <w:rPr>
          <w:rFonts w:ascii="Sylfaen" w:hAnsi="Sylfaen" w:cs="Arial"/>
          <w:lang w:val="ka-GE"/>
        </w:rPr>
      </w:pPr>
      <w:r>
        <w:rPr>
          <w:rFonts w:ascii="Sylfaen" w:hAnsi="Sylfaen"/>
          <w:lang w:val="ka-GE"/>
        </w:rPr>
        <w:t>ტელ.: +995 322 931111 (1141</w:t>
      </w:r>
      <w:r w:rsidR="00696A50" w:rsidRPr="00696A50">
        <w:rPr>
          <w:rFonts w:ascii="Sylfaen" w:hAnsi="Sylfaen"/>
          <w:lang w:val="ka-GE"/>
        </w:rPr>
        <w:t>);</w:t>
      </w:r>
    </w:p>
    <w:p w14:paraId="1A304A28" w14:textId="31CBC2C5" w:rsidR="00024394" w:rsidRDefault="00024394" w:rsidP="009E3DB8">
      <w:pPr>
        <w:spacing w:after="0" w:line="360" w:lineRule="auto"/>
        <w:jc w:val="both"/>
        <w:rPr>
          <w:rFonts w:ascii="Sylfaen" w:hAnsi="Sylfaen" w:cstheme="minorHAnsi"/>
          <w:lang w:val="ka-GE"/>
        </w:rPr>
      </w:pPr>
      <w:bookmarkStart w:id="2" w:name="_Toc454818556"/>
      <w:bookmarkEnd w:id="2"/>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4"/>
      <w:footerReference w:type="default" r:id="rId15"/>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5A5BF7" w14:textId="77777777" w:rsidR="00601A07" w:rsidRDefault="00601A07" w:rsidP="007902EA">
      <w:pPr>
        <w:spacing w:after="0" w:line="240" w:lineRule="auto"/>
      </w:pPr>
      <w:r>
        <w:separator/>
      </w:r>
    </w:p>
  </w:endnote>
  <w:endnote w:type="continuationSeparator" w:id="0">
    <w:p w14:paraId="7253A184" w14:textId="77777777" w:rsidR="00601A07" w:rsidRDefault="00601A0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2000500000000000000"/>
    <w:charset w:val="00"/>
    <w:family w:val="auto"/>
    <w:pitch w:val="variable"/>
    <w:sig w:usb0="00000087" w:usb1="00000000" w:usb2="00000000" w:usb3="00000000" w:csb0="0000001B" w:csb1="00000000"/>
  </w:font>
  <w:font w:name="Sylfaen">
    <w:panose1 w:val="010A0502050306030303"/>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Cambria">
    <w:panose1 w:val="02040503050406030204"/>
    <w:charset w:val="00"/>
    <w:family w:val="auto"/>
    <w:pitch w:val="variable"/>
    <w:sig w:usb0="00000003" w:usb1="00000000" w:usb2="00000000" w:usb3="00000000" w:csb0="00000001" w:csb1="00000000"/>
  </w:font>
  <w:font w:name="ＭＳ ゴシック">
    <w:panose1 w:val="00000000000000000000"/>
    <w:charset w:val="80"/>
    <w:family w:val="modern"/>
    <w:notTrueType/>
    <w:pitch w:val="fixed"/>
    <w:sig w:usb0="00000001" w:usb1="08070000" w:usb2="00000010" w:usb3="00000000" w:csb0="00020000" w:csb1="00000000"/>
  </w:font>
  <w:font w:name="Arial">
    <w:panose1 w:val="020B060402020202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auto"/>
    <w:pitch w:val="variable"/>
    <w:sig w:usb0="00000003" w:usb1="00000000" w:usb2="00000000" w:usb3="00000000" w:csb0="00000001" w:csb1="00000000"/>
  </w:font>
  <w:font w:name="ＭＳ 明朝">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46640"/>
      <w:docPartObj>
        <w:docPartGallery w:val="Page Numbers (Bottom of Page)"/>
        <w:docPartUnique/>
      </w:docPartObj>
    </w:sdtPr>
    <w:sdtEndPr/>
    <w:sdtContent>
      <w:p w14:paraId="78573FCC" w14:textId="58FD8A12" w:rsidR="004A3BD8" w:rsidRDefault="004A3BD8">
        <w:pPr>
          <w:pStyle w:val="Footer"/>
          <w:jc w:val="right"/>
        </w:pPr>
        <w:r>
          <w:fldChar w:fldCharType="begin"/>
        </w:r>
        <w:r>
          <w:instrText xml:space="preserve"> PAGE   \* MERGEFORMAT </w:instrText>
        </w:r>
        <w:r>
          <w:fldChar w:fldCharType="separate"/>
        </w:r>
        <w:r w:rsidR="007C2E69">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B7E85F" w14:textId="77777777" w:rsidR="00601A07" w:rsidRDefault="00601A07" w:rsidP="007902EA">
      <w:pPr>
        <w:spacing w:after="0" w:line="240" w:lineRule="auto"/>
      </w:pPr>
      <w:r>
        <w:separator/>
      </w:r>
    </w:p>
  </w:footnote>
  <w:footnote w:type="continuationSeparator" w:id="0">
    <w:p w14:paraId="5E0B8C1B" w14:textId="77777777" w:rsidR="00601A07" w:rsidRDefault="00601A07" w:rsidP="007902EA">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74B9"/>
    <w:rsid w:val="000A0D72"/>
    <w:rsid w:val="000B1C85"/>
    <w:rsid w:val="000B4C5E"/>
    <w:rsid w:val="000B5D0F"/>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E0E5E"/>
    <w:rsid w:val="002E2C5A"/>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64C"/>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71994"/>
    <w:rsid w:val="00474BCC"/>
    <w:rsid w:val="00483B17"/>
    <w:rsid w:val="0048659C"/>
    <w:rsid w:val="00497393"/>
    <w:rsid w:val="004A34BA"/>
    <w:rsid w:val="004A3BD8"/>
    <w:rsid w:val="004A44BF"/>
    <w:rsid w:val="004A66FB"/>
    <w:rsid w:val="004A7C56"/>
    <w:rsid w:val="004B09C9"/>
    <w:rsid w:val="004B2C73"/>
    <w:rsid w:val="004C1CCA"/>
    <w:rsid w:val="004C1E0D"/>
    <w:rsid w:val="004D3679"/>
    <w:rsid w:val="004D3D1C"/>
    <w:rsid w:val="004D747F"/>
    <w:rsid w:val="004E36F2"/>
    <w:rsid w:val="004F65C9"/>
    <w:rsid w:val="005111AB"/>
    <w:rsid w:val="005248B1"/>
    <w:rsid w:val="0052656B"/>
    <w:rsid w:val="00540038"/>
    <w:rsid w:val="00544856"/>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F3357"/>
    <w:rsid w:val="00601A07"/>
    <w:rsid w:val="00610FC8"/>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D58F0"/>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64A65"/>
    <w:rsid w:val="007715BA"/>
    <w:rsid w:val="00772078"/>
    <w:rsid w:val="007778CE"/>
    <w:rsid w:val="007902EA"/>
    <w:rsid w:val="0079252D"/>
    <w:rsid w:val="00794191"/>
    <w:rsid w:val="00796BF5"/>
    <w:rsid w:val="007A28C4"/>
    <w:rsid w:val="007A4EBD"/>
    <w:rsid w:val="007A6E1A"/>
    <w:rsid w:val="007A7424"/>
    <w:rsid w:val="007B0071"/>
    <w:rsid w:val="007B4C58"/>
    <w:rsid w:val="007B7D53"/>
    <w:rsid w:val="007C2E69"/>
    <w:rsid w:val="007C482E"/>
    <w:rsid w:val="007C4D48"/>
    <w:rsid w:val="007D0C6C"/>
    <w:rsid w:val="007D3F97"/>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0EAA"/>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804B1"/>
    <w:rsid w:val="009815C7"/>
    <w:rsid w:val="00985307"/>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39F0"/>
    <w:rsid w:val="00AA4617"/>
    <w:rsid w:val="00AA511B"/>
    <w:rsid w:val="00AC32F5"/>
    <w:rsid w:val="00AC494C"/>
    <w:rsid w:val="00AE4033"/>
    <w:rsid w:val="00AE6EE6"/>
    <w:rsid w:val="00AE77E5"/>
    <w:rsid w:val="00AE7884"/>
    <w:rsid w:val="00AF56A2"/>
    <w:rsid w:val="00AF65BF"/>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27CF"/>
    <w:rsid w:val="00B5452A"/>
    <w:rsid w:val="00B616CF"/>
    <w:rsid w:val="00B624CD"/>
    <w:rsid w:val="00B6454F"/>
    <w:rsid w:val="00B779B0"/>
    <w:rsid w:val="00B806AE"/>
    <w:rsid w:val="00B830F8"/>
    <w:rsid w:val="00B84106"/>
    <w:rsid w:val="00B92B05"/>
    <w:rsid w:val="00B942E0"/>
    <w:rsid w:val="00B95A6F"/>
    <w:rsid w:val="00B97F4F"/>
    <w:rsid w:val="00BB0F01"/>
    <w:rsid w:val="00BB10E9"/>
    <w:rsid w:val="00BC364F"/>
    <w:rsid w:val="00BC4A7D"/>
    <w:rsid w:val="00BE0965"/>
    <w:rsid w:val="00BE187B"/>
    <w:rsid w:val="00BE1A34"/>
    <w:rsid w:val="00BE3060"/>
    <w:rsid w:val="00BE4678"/>
    <w:rsid w:val="00BF5EFE"/>
    <w:rsid w:val="00C01CD2"/>
    <w:rsid w:val="00C021B6"/>
    <w:rsid w:val="00C04F30"/>
    <w:rsid w:val="00C06F22"/>
    <w:rsid w:val="00C12270"/>
    <w:rsid w:val="00C14986"/>
    <w:rsid w:val="00C14D7A"/>
    <w:rsid w:val="00C33A3C"/>
    <w:rsid w:val="00C33D82"/>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76E4A"/>
    <w:rsid w:val="00D803E8"/>
    <w:rsid w:val="00D80CDB"/>
    <w:rsid w:val="00D8245F"/>
    <w:rsid w:val="00D86446"/>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687F"/>
    <w:rsid w:val="00E57F10"/>
    <w:rsid w:val="00E6248F"/>
    <w:rsid w:val="00E65074"/>
    <w:rsid w:val="00E6523B"/>
    <w:rsid w:val="00E66A3D"/>
    <w:rsid w:val="00E751A2"/>
    <w:rsid w:val="00E76057"/>
    <w:rsid w:val="00E8201E"/>
    <w:rsid w:val="00E8598F"/>
    <w:rsid w:val="00E905AF"/>
    <w:rsid w:val="00E94223"/>
    <w:rsid w:val="00E94ED1"/>
    <w:rsid w:val="00E95292"/>
    <w:rsid w:val="00EA22AE"/>
    <w:rsid w:val="00EA344B"/>
    <w:rsid w:val="00EB217E"/>
    <w:rsid w:val="00EC2046"/>
    <w:rsid w:val="00ED52A4"/>
    <w:rsid w:val="00ED55AB"/>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4574"/>
    <w:rsid w:val="00F3662E"/>
    <w:rsid w:val="00F40803"/>
    <w:rsid w:val="00F46AB9"/>
    <w:rsid w:val="00F47570"/>
    <w:rsid w:val="00F524AC"/>
    <w:rsid w:val="00F612B0"/>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6BB0"/>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328C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76">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http://www.tenders.ge" TargetMode="External"/><Relationship Id="rId12" Type="http://schemas.openxmlformats.org/officeDocument/2006/relationships/hyperlink" Target="mailto:msilagadze@gwp.ge" TargetMode="External"/><Relationship Id="rId13" Type="http://schemas.openxmlformats.org/officeDocument/2006/relationships/hyperlink" Target="mailto:tmurvanidze@gwp.ge" TargetMode="External"/><Relationship Id="rId14" Type="http://schemas.openxmlformats.org/officeDocument/2006/relationships/header" Target="header1.xml"/><Relationship Id="rId15" Type="http://schemas.openxmlformats.org/officeDocument/2006/relationships/footer" Target="footer1.xml"/><Relationship Id="rId16" Type="http://schemas.openxmlformats.org/officeDocument/2006/relationships/fontTable" Target="fontTab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jpg"/><Relationship Id="rId10" Type="http://schemas.openxmlformats.org/officeDocument/2006/relationships/hyperlink" Target="http://www.tenders.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4EC46B-5E07-1945-B611-8ABC4D34B7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1665</TotalTime>
  <Pages>6</Pages>
  <Words>1015</Words>
  <Characters>5792</Characters>
  <Application>Microsoft Macintosh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T</cp:lastModifiedBy>
  <cp:revision>232</cp:revision>
  <cp:lastPrinted>2015-07-27T06:36:00Z</cp:lastPrinted>
  <dcterms:created xsi:type="dcterms:W3CDTF">2017-02-28T15:04:00Z</dcterms:created>
  <dcterms:modified xsi:type="dcterms:W3CDTF">2020-10-13T07:10:00Z</dcterms:modified>
</cp:coreProperties>
</file>