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9">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3F16CDA0" w14:textId="330B2E85" w:rsidR="00696DE8" w:rsidRDefault="00696DE8" w:rsidP="00696DE8">
      <w:pPr>
        <w:spacing w:after="0" w:line="240" w:lineRule="auto"/>
        <w:jc w:val="center"/>
        <w:rPr>
          <w:rFonts w:ascii="Sylfaen" w:hAnsi="Sylfaen" w:cs="Sylfaen"/>
          <w:b/>
          <w:lang w:val="ka-GE"/>
        </w:rPr>
      </w:pPr>
      <w:r>
        <w:rPr>
          <w:rFonts w:ascii="Sylfaen" w:hAnsi="Sylfaen" w:cs="Sylfaen"/>
          <w:b/>
          <w:lang w:val="ka-GE"/>
        </w:rPr>
        <w:t>ასი ათასი მოწამის ქუჩაზე (ს/კ 01.72.14.014.453) მდებარე წნევის გამაძლიერებელი სატუმბო სადგურის საკადასტრო წითელი ხაზებიდან გამოტანის</w:t>
      </w:r>
    </w:p>
    <w:p w14:paraId="4BDC7F5C" w14:textId="4F0461C2" w:rsidR="009815C7" w:rsidRPr="007B0071" w:rsidRDefault="0044376C" w:rsidP="00696DE8">
      <w:pPr>
        <w:spacing w:after="0" w:line="240" w:lineRule="auto"/>
        <w:jc w:val="center"/>
        <w:rPr>
          <w:rFonts w:ascii="Sylfaen" w:hAnsi="Sylfaen" w:cs="Sylfaen"/>
          <w:b/>
          <w:lang w:val="ka-GE"/>
        </w:rPr>
      </w:pPr>
      <w:r>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77777777" w:rsidR="004A34BA" w:rsidRPr="007B0071" w:rsidRDefault="004A34BA"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1CF7D01D" w14:textId="77777777" w:rsidR="001F6753" w:rsidRPr="007B0071" w:rsidRDefault="001F6753" w:rsidP="00665C42">
      <w:pPr>
        <w:spacing w:after="0" w:line="360" w:lineRule="auto"/>
        <w:jc w:val="center"/>
        <w:rPr>
          <w:rFonts w:ascii="AcadNusx" w:hAnsi="AcadNusx"/>
          <w:b/>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7B0071" w:rsidRDefault="00665C42" w:rsidP="009D07D1">
      <w:pPr>
        <w:spacing w:after="0" w:line="360" w:lineRule="auto"/>
        <w:jc w:val="center"/>
        <w:rPr>
          <w:rFonts w:ascii="AcadNusx" w:hAnsi="AcadNusx"/>
          <w:b/>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696A50">
        <w:rPr>
          <w:rFonts w:ascii="Sylfaen" w:hAnsi="Sylfaen"/>
          <w:b/>
        </w:rPr>
        <w:t xml:space="preserve">    </w:t>
      </w:r>
      <w:r w:rsidR="001B055A" w:rsidRPr="007B0071">
        <w:rPr>
          <w:rFonts w:ascii="Sylfaen" w:hAnsi="Sylfaen"/>
          <w:b/>
          <w:lang w:val="ka-GE"/>
        </w:rPr>
        <w:t>შესყიდვის ობიექტის დასახელება</w:t>
      </w:r>
    </w:p>
    <w:p w14:paraId="6612247C" w14:textId="404D514C"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7B0071">
        <w:rPr>
          <w:rFonts w:ascii="Arial" w:hAnsi="Arial" w:cs="Arial"/>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7B0071">
        <w:rPr>
          <w:rFonts w:ascii="Arial" w:hAnsi="Arial" w:cs="Arial"/>
        </w:rPr>
        <w:t>)</w:t>
      </w:r>
      <w:r w:rsidR="008A3D36">
        <w:rPr>
          <w:rFonts w:ascii="Arial" w:hAnsi="Arial" w:cs="Arial"/>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696DE8" w:rsidRPr="00696DE8">
        <w:rPr>
          <w:rFonts w:ascii="Sylfaen" w:hAnsi="Sylfaen" w:cs="Sylfaen"/>
          <w:lang w:val="ka-GE"/>
        </w:rPr>
        <w:t>ასი ათასი მოწამის ქუჩაზე (ს/კ 01.72.14.014.453) მდებარე წნევის გამაძლიერებელი სატუმბო სადგურის საკადასტრო წითელი ხაზებიდან გამოტანის</w:t>
      </w:r>
      <w:r w:rsidR="008D3CB4" w:rsidRPr="008D3CB4">
        <w:rPr>
          <w:rFonts w:ascii="Sylfaen" w:hAnsi="Sylfaen" w:cs="Sylfaen"/>
          <w:lang w:val="ka-GE"/>
        </w:rPr>
        <w:t xml:space="preserve">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712DC2" w:rsidRDefault="001B055A" w:rsidP="001B055A">
      <w:pPr>
        <w:spacing w:after="0" w:line="240" w:lineRule="auto"/>
        <w:jc w:val="both"/>
        <w:rPr>
          <w:rFonts w:ascii="Sylfaen" w:hAnsi="Sylfaen" w:cs="Sylfaen"/>
          <w:b/>
          <w:bCs/>
          <w:sz w:val="14"/>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Pr>
          <w:rFonts w:ascii="Sylfaen" w:hAnsi="Sylfaen"/>
          <w:b/>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228356B3" w:rsidR="00DB5C8D" w:rsidRPr="00696A50" w:rsidRDefault="00696DE8" w:rsidP="00696A50">
      <w:pPr>
        <w:spacing w:after="0" w:line="240" w:lineRule="auto"/>
        <w:jc w:val="both"/>
        <w:rPr>
          <w:rFonts w:ascii="Sylfaen" w:hAnsi="Sylfaen" w:cs="Sylfaen"/>
        </w:rPr>
      </w:pPr>
      <w:r w:rsidRPr="00696DE8">
        <w:rPr>
          <w:rFonts w:ascii="Sylfaen" w:hAnsi="Sylfaen" w:cs="Sylfaen"/>
          <w:lang w:val="ka-GE"/>
        </w:rPr>
        <w:t>ასი ათასი მოწამის ქუჩაზე (ს/კ 01.72.14.014.453) მდებარე წნევის გამაძლიერებელი სატუმბო სადგურის საკადასტრო წითელი ხაზებიდან გამოტანის</w:t>
      </w:r>
      <w:r w:rsidR="00185431">
        <w:rPr>
          <w:rFonts w:ascii="Sylfaen" w:hAnsi="Sylfaen" w:cs="Sylfaen"/>
          <w:lang w:val="ka-GE"/>
        </w:rPr>
        <w:t xml:space="preserve"> მომსახურების შესყიდვა დანართი N1-ში მოცემული პროექტის შესაბამისად</w:t>
      </w:r>
      <w:r w:rsidR="00696A50">
        <w:rPr>
          <w:rFonts w:ascii="Sylfaen" w:hAnsi="Sylfaen" w:cs="Sylfaen"/>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4F5AAE9" w:rsidR="00392707"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696DE8">
        <w:rPr>
          <w:rFonts w:ascii="Sylfaen" w:hAnsi="Sylfaen"/>
          <w:lang w:val="ka-GE"/>
        </w:rPr>
        <w:t>ვაკე-საბურთალოს</w:t>
      </w:r>
      <w:r w:rsidR="00095224">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lastRenderedPageBreak/>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44EDE1C7"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69BE9B90"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696DE8">
        <w:rPr>
          <w:rFonts w:ascii="Sylfaen" w:hAnsi="Sylfaen"/>
          <w:lang w:val="ka-GE"/>
        </w:rPr>
        <w:t xml:space="preserve">(სატენდერო დრაფტ ფაილებში მოცემული გეგმა-გრაფიკის ნიმუშის მიხედვით); </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lastRenderedPageBreak/>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29F5C437"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Pr="00696DE8">
        <w:rPr>
          <w:rFonts w:ascii="Sylfaen" w:hAnsi="Sylfaen" w:cs="Sylfaen"/>
          <w:b/>
          <w:sz w:val="20"/>
          <w:szCs w:val="20"/>
          <w:lang w:val="ka-GE"/>
        </w:rPr>
        <w:t xml:space="preserve">2020 </w:t>
      </w:r>
      <w:r w:rsidRPr="00F7798A">
        <w:rPr>
          <w:rFonts w:ascii="Sylfaen" w:hAnsi="Sylfaen" w:cs="Sylfaen"/>
          <w:b/>
          <w:sz w:val="20"/>
          <w:szCs w:val="20"/>
          <w:lang w:val="ka-GE"/>
        </w:rPr>
        <w:t>წლის</w:t>
      </w:r>
      <w:r w:rsidRPr="00696DE8">
        <w:rPr>
          <w:rFonts w:ascii="Sylfaen" w:hAnsi="Sylfaen" w:cs="Sylfaen"/>
          <w:b/>
          <w:sz w:val="20"/>
          <w:szCs w:val="20"/>
          <w:lang w:val="ka-GE"/>
        </w:rPr>
        <w:t xml:space="preserve"> </w:t>
      </w:r>
      <w:r w:rsidR="009A5356">
        <w:rPr>
          <w:rFonts w:ascii="Sylfaen" w:hAnsi="Sylfaen" w:cs="Sylfaen"/>
          <w:b/>
          <w:sz w:val="20"/>
          <w:szCs w:val="20"/>
          <w:lang w:val="ka-GE"/>
        </w:rPr>
        <w:t>4</w:t>
      </w:r>
      <w:r w:rsidR="00165CBA">
        <w:rPr>
          <w:rFonts w:ascii="Sylfaen" w:hAnsi="Sylfaen" w:cs="Sylfaen"/>
          <w:b/>
          <w:sz w:val="20"/>
          <w:szCs w:val="20"/>
          <w:lang w:val="ka-GE"/>
        </w:rPr>
        <w:t xml:space="preserve"> ნოემბერი</w:t>
      </w:r>
      <w:r w:rsidR="00696DE8" w:rsidRPr="00696DE8">
        <w:rPr>
          <w:rFonts w:ascii="Sylfaen" w:hAnsi="Sylfaen" w:cs="Sylfaen"/>
          <w:b/>
          <w:sz w:val="20"/>
          <w:szCs w:val="20"/>
          <w:lang w:val="ka-GE"/>
        </w:rPr>
        <w:t>,</w:t>
      </w:r>
      <w:r w:rsidRPr="00696DE8">
        <w:rPr>
          <w:rFonts w:ascii="Sylfaen" w:hAnsi="Sylfaen" w:cs="Sylfaen"/>
          <w:b/>
          <w:sz w:val="20"/>
          <w:szCs w:val="20"/>
          <w:lang w:val="ka-GE"/>
        </w:rPr>
        <w:t xml:space="preserve"> 1</w:t>
      </w:r>
      <w:r w:rsidR="00165CBA">
        <w:rPr>
          <w:rFonts w:ascii="Sylfaen" w:hAnsi="Sylfaen" w:cs="Sylfaen"/>
          <w:b/>
          <w:sz w:val="20"/>
          <w:szCs w:val="20"/>
          <w:lang w:val="ka-GE"/>
        </w:rPr>
        <w:t>5</w:t>
      </w:r>
      <w:r w:rsidRPr="00696DE8">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10"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2D39E1E7" w:rsidR="007A4EBD" w:rsidRDefault="007A4EBD"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bookmarkStart w:id="1" w:name="_GoBack"/>
      <w:bookmarkEnd w:id="1"/>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61EC9BD0"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lastRenderedPageBreak/>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30 </w:t>
      </w:r>
      <w:r w:rsidRPr="00D44B99">
        <w:rPr>
          <w:rFonts w:ascii="AcadNusx" w:hAnsi="AcadNusx"/>
          <w:lang w:val="ka-GE"/>
        </w:rPr>
        <w:t>(</w:t>
      </w:r>
      <w:r w:rsidRPr="00D44B99">
        <w:rPr>
          <w:rFonts w:ascii="Sylfaen" w:hAnsi="Sylfaen"/>
          <w:lang w:val="ka-GE"/>
        </w:rPr>
        <w:t>ოცდაათი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1"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lastRenderedPageBreak/>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8C463B4" w14:textId="2B47B549" w:rsidR="00696A50" w:rsidRPr="00696A50" w:rsidRDefault="00696A50" w:rsidP="00696A50">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2" w:history="1">
        <w:r w:rsidRPr="005D31A5">
          <w:rPr>
            <w:rStyle w:val="Hyperlink"/>
            <w:rFonts w:ascii="Sylfaen" w:hAnsi="Sylfaen"/>
            <w:lang w:val="ka-GE"/>
          </w:rPr>
          <w:t>gveshapidze@gwp.ge</w:t>
        </w:r>
      </w:hyperlink>
      <w:r w:rsidRPr="00696A50">
        <w:rPr>
          <w:rFonts w:ascii="Sylfaen" w:hAnsi="Sylfaen"/>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EBBC83" w14:textId="77777777" w:rsidR="00E752FA" w:rsidRDefault="00E752FA" w:rsidP="007902EA">
      <w:pPr>
        <w:spacing w:after="0" w:line="240" w:lineRule="auto"/>
      </w:pPr>
      <w:r>
        <w:separator/>
      </w:r>
    </w:p>
  </w:endnote>
  <w:endnote w:type="continuationSeparator" w:id="0">
    <w:p w14:paraId="6BC40781" w14:textId="77777777" w:rsidR="00E752FA" w:rsidRDefault="00E752F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2000500000000000000"/>
    <w:charset w:val="00"/>
    <w:family w:val="auto"/>
    <w:pitch w:val="variable"/>
    <w:sig w:usb0="00000003" w:usb1="00000000" w:usb2="00000000" w:usb3="00000000" w:csb0="00000001" w:csb1="00000000"/>
  </w:font>
  <w:font w:name="Sylfaen">
    <w:panose1 w:val="010A0502050306030303"/>
    <w:charset w:val="00"/>
    <w:family w:val="auto"/>
    <w:pitch w:val="variable"/>
    <w:sig w:usb0="04000687" w:usb1="00000000" w:usb2="00000000" w:usb3="00000000" w:csb0="0000009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Batang">
    <w:altName w:val="바탕"/>
    <w:charset w:val="81"/>
    <w:family w:val="roman"/>
    <w:pitch w:val="variable"/>
    <w:sig w:usb0="B00002AF" w:usb1="69D77CFB" w:usb2="00000030" w:usb3="00000000" w:csb0="0008009F" w:csb1="00000000"/>
  </w:font>
  <w:font w:name="Consolas">
    <w:panose1 w:val="020B0609020204030204"/>
    <w:charset w:val="00"/>
    <w:family w:val="auto"/>
    <w:pitch w:val="variable"/>
    <w:sig w:usb0="E10002FF" w:usb1="4000FCFF" w:usb2="00000009" w:usb3="00000000" w:csb0="0000019F" w:csb1="00000000"/>
  </w:font>
  <w:font w:name="Tahoma">
    <w:panose1 w:val="020B0604030504040204"/>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46640"/>
      <w:docPartObj>
        <w:docPartGallery w:val="Page Numbers (Bottom of Page)"/>
        <w:docPartUnique/>
      </w:docPartObj>
    </w:sdtPr>
    <w:sdtEndPr/>
    <w:sdtContent>
      <w:p w14:paraId="78573FCC" w14:textId="27E0AA6F" w:rsidR="004A3BD8" w:rsidRDefault="004A3BD8">
        <w:pPr>
          <w:pStyle w:val="Footer"/>
          <w:jc w:val="right"/>
        </w:pPr>
        <w:r>
          <w:fldChar w:fldCharType="begin"/>
        </w:r>
        <w:r>
          <w:instrText xml:space="preserve"> PAGE   \* MERGEFORMAT </w:instrText>
        </w:r>
        <w:r>
          <w:fldChar w:fldCharType="separate"/>
        </w:r>
        <w:r w:rsidR="009A5356">
          <w:rPr>
            <w:noProof/>
          </w:rPr>
          <w:t>4</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4E48E9" w14:textId="77777777" w:rsidR="00E752FA" w:rsidRDefault="00E752FA" w:rsidP="007902EA">
      <w:pPr>
        <w:spacing w:after="0" w:line="240" w:lineRule="auto"/>
      </w:pPr>
      <w:r>
        <w:separator/>
      </w:r>
    </w:p>
  </w:footnote>
  <w:footnote w:type="continuationSeparator" w:id="0">
    <w:p w14:paraId="56FBE284" w14:textId="77777777" w:rsidR="00E752FA" w:rsidRDefault="00E752FA" w:rsidP="007902E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65CBA"/>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D3679"/>
    <w:rsid w:val="004D3D1C"/>
    <w:rsid w:val="004D747F"/>
    <w:rsid w:val="004E36F2"/>
    <w:rsid w:val="004E7665"/>
    <w:rsid w:val="005111AB"/>
    <w:rsid w:val="005248B1"/>
    <w:rsid w:val="0052656B"/>
    <w:rsid w:val="00533234"/>
    <w:rsid w:val="00540038"/>
    <w:rsid w:val="00544856"/>
    <w:rsid w:val="005553C3"/>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D3B83"/>
    <w:rsid w:val="005E05B1"/>
    <w:rsid w:val="005E130F"/>
    <w:rsid w:val="005F3357"/>
    <w:rsid w:val="00610FC8"/>
    <w:rsid w:val="00615BD2"/>
    <w:rsid w:val="00632910"/>
    <w:rsid w:val="00633210"/>
    <w:rsid w:val="00633F4A"/>
    <w:rsid w:val="00634B58"/>
    <w:rsid w:val="006352D2"/>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96DE8"/>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1492"/>
    <w:rsid w:val="00764A65"/>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743D0"/>
    <w:rsid w:val="009804B1"/>
    <w:rsid w:val="009815C7"/>
    <w:rsid w:val="00981AF8"/>
    <w:rsid w:val="00985307"/>
    <w:rsid w:val="0099130F"/>
    <w:rsid w:val="00993D47"/>
    <w:rsid w:val="0099429F"/>
    <w:rsid w:val="00997CB4"/>
    <w:rsid w:val="009A2F37"/>
    <w:rsid w:val="009A5356"/>
    <w:rsid w:val="009A6460"/>
    <w:rsid w:val="009A7535"/>
    <w:rsid w:val="009B6AD6"/>
    <w:rsid w:val="009C51A6"/>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52FA"/>
    <w:rsid w:val="00E76057"/>
    <w:rsid w:val="00E8201E"/>
    <w:rsid w:val="00E8598F"/>
    <w:rsid w:val="00E905AF"/>
    <w:rsid w:val="00E94223"/>
    <w:rsid w:val="00E94ED1"/>
    <w:rsid w:val="00E95292"/>
    <w:rsid w:val="00EA22AE"/>
    <w:rsid w:val="00EA344B"/>
    <w:rsid w:val="00EB217E"/>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328C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tenders.ge" TargetMode="External"/><Relationship Id="rId12" Type="http://schemas.openxmlformats.org/officeDocument/2006/relationships/hyperlink" Target="mailto:gveshapidze@gwp.ge"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jpg"/><Relationship Id="rId10"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4E7729-1CEF-4E42-A588-88584F811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1646</TotalTime>
  <Pages>7</Pages>
  <Words>1114</Words>
  <Characters>6351</Characters>
  <Application>Microsoft Macintosh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T</cp:lastModifiedBy>
  <cp:revision>238</cp:revision>
  <cp:lastPrinted>2015-07-27T06:36:00Z</cp:lastPrinted>
  <dcterms:created xsi:type="dcterms:W3CDTF">2017-02-28T15:04:00Z</dcterms:created>
  <dcterms:modified xsi:type="dcterms:W3CDTF">2020-11-02T10:37:00Z</dcterms:modified>
</cp:coreProperties>
</file>