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AE1909"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7C0CFF58" w:rsidR="009815C7" w:rsidRPr="00E37C5C" w:rsidRDefault="000A0D72" w:rsidP="000A0D72">
      <w:pPr>
        <w:spacing w:after="0" w:line="240" w:lineRule="auto"/>
        <w:jc w:val="center"/>
        <w:rPr>
          <w:rFonts w:ascii="Sylfaen" w:hAnsi="Sylfaen" w:cs="Sylfaen"/>
          <w:b/>
        </w:rPr>
      </w:pPr>
      <w:r w:rsidRPr="00E37C5C">
        <w:rPr>
          <w:rFonts w:ascii="Sylfaen" w:hAnsi="Sylfaen" w:cs="Sylfaen"/>
          <w:b/>
          <w:noProof/>
        </w:rPr>
        <w:drawing>
          <wp:inline distT="0" distB="0" distL="0" distR="0" wp14:anchorId="2751046C" wp14:editId="09A83607">
            <wp:extent cx="3691659" cy="26098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69" cy="2619542"/>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9A4622C" w14:textId="01203DBF" w:rsidR="00794191" w:rsidRPr="00E37C5C" w:rsidRDefault="00794191" w:rsidP="00794191">
      <w:pPr>
        <w:spacing w:after="0" w:line="240" w:lineRule="auto"/>
        <w:jc w:val="center"/>
        <w:rPr>
          <w:rFonts w:ascii="Sylfaen" w:hAnsi="Sylfaen" w:cs="Sylfaen"/>
          <w:b/>
          <w:lang w:val="ka-GE"/>
        </w:rPr>
      </w:pPr>
      <w:proofErr w:type="spellStart"/>
      <w:r w:rsidRPr="00E37C5C">
        <w:rPr>
          <w:rFonts w:ascii="Sylfaen" w:hAnsi="Sylfaen" w:cs="Sylfaen"/>
          <w:b/>
        </w:rPr>
        <w:t>წყალსადენისა</w:t>
      </w:r>
      <w:proofErr w:type="spellEnd"/>
      <w:r w:rsidRPr="00E37C5C">
        <w:rPr>
          <w:rFonts w:ascii="Sylfaen" w:hAnsi="Sylfaen"/>
          <w:b/>
        </w:rPr>
        <w:t xml:space="preserve"> </w:t>
      </w:r>
      <w:proofErr w:type="spellStart"/>
      <w:r w:rsidRPr="00E37C5C">
        <w:rPr>
          <w:rFonts w:ascii="Sylfaen" w:hAnsi="Sylfaen" w:cs="Sylfaen"/>
          <w:b/>
        </w:rPr>
        <w:t>და</w:t>
      </w:r>
      <w:proofErr w:type="spellEnd"/>
      <w:r w:rsidRPr="00E37C5C">
        <w:rPr>
          <w:rFonts w:ascii="Sylfaen" w:hAnsi="Sylfaen"/>
          <w:b/>
        </w:rPr>
        <w:t xml:space="preserve"> </w:t>
      </w:r>
      <w:r w:rsidR="00816890">
        <w:rPr>
          <w:rFonts w:ascii="Sylfaen" w:hAnsi="Sylfaen"/>
          <w:b/>
          <w:lang w:val="ka-GE"/>
        </w:rPr>
        <w:t xml:space="preserve">წყალარინების </w:t>
      </w:r>
      <w:proofErr w:type="spellStart"/>
      <w:r w:rsidRPr="00E37C5C">
        <w:rPr>
          <w:rFonts w:ascii="Sylfaen" w:hAnsi="Sylfaen" w:cs="Sylfaen"/>
          <w:b/>
        </w:rPr>
        <w:t>ქსელებზე</w:t>
      </w:r>
      <w:proofErr w:type="spellEnd"/>
      <w:r w:rsidRPr="00E37C5C">
        <w:rPr>
          <w:rFonts w:ascii="Sylfaen" w:hAnsi="Sylfaen"/>
          <w:b/>
        </w:rPr>
        <w:t xml:space="preserve"> </w:t>
      </w:r>
      <w:r w:rsidR="00816890">
        <w:rPr>
          <w:rFonts w:ascii="Sylfaen" w:hAnsi="Sylfaen"/>
          <w:b/>
          <w:lang w:val="ka-GE"/>
        </w:rPr>
        <w:t>მოწყობოლი თხრილების და</w:t>
      </w:r>
      <w:r w:rsidRPr="00E37C5C">
        <w:rPr>
          <w:rFonts w:ascii="Sylfaen" w:hAnsi="Sylfaen"/>
          <w:b/>
        </w:rPr>
        <w:t xml:space="preserve"> </w:t>
      </w:r>
      <w:r w:rsidR="00816890">
        <w:rPr>
          <w:rFonts w:ascii="Sylfaen" w:hAnsi="Sylfaen"/>
          <w:b/>
          <w:lang w:val="ka-GE"/>
        </w:rPr>
        <w:t xml:space="preserve">საგზაო </w:t>
      </w:r>
      <w:proofErr w:type="spellStart"/>
      <w:r w:rsidRPr="00E37C5C">
        <w:rPr>
          <w:rFonts w:ascii="Sylfaen" w:hAnsi="Sylfaen" w:cs="Sylfaen"/>
          <w:b/>
        </w:rPr>
        <w:t>საფარის</w:t>
      </w:r>
      <w:proofErr w:type="spellEnd"/>
      <w:r w:rsidRPr="00E37C5C">
        <w:rPr>
          <w:rFonts w:ascii="Sylfaen" w:hAnsi="Sylfaen"/>
          <w:b/>
        </w:rPr>
        <w:t xml:space="preserve"> </w:t>
      </w:r>
      <w:r w:rsidRPr="00E37C5C">
        <w:rPr>
          <w:rFonts w:ascii="Sylfaen" w:hAnsi="Sylfaen" w:cs="Sylfaen"/>
          <w:b/>
          <w:lang w:val="ka-GE"/>
        </w:rPr>
        <w:t>აღდგენა-მოწ</w:t>
      </w:r>
      <w:r w:rsidR="009815C7" w:rsidRPr="00E37C5C">
        <w:rPr>
          <w:rFonts w:ascii="Sylfaen" w:hAnsi="Sylfaen" w:cs="Sylfaen"/>
          <w:b/>
          <w:lang w:val="ka-GE"/>
        </w:rPr>
        <w:t>ესრიგების სამუშაოების შესყიდვ</w:t>
      </w:r>
      <w:r w:rsidR="00816890">
        <w:rPr>
          <w:rFonts w:ascii="Sylfaen" w:hAnsi="Sylfaen" w:cs="Sylfaen"/>
          <w:b/>
          <w:lang w:val="ka-GE"/>
        </w:rPr>
        <w:t>ის</w:t>
      </w:r>
      <w:r w:rsidR="003930BB">
        <w:rPr>
          <w:rFonts w:ascii="Sylfaen" w:hAnsi="Sylfaen" w:cs="Sylfaen"/>
          <w:b/>
          <w:lang w:val="ka-GE"/>
        </w:rPr>
        <w:t xml:space="preserve"> (</w:t>
      </w:r>
      <w:r w:rsidR="00010C7C">
        <w:rPr>
          <w:rFonts w:ascii="Sylfaen" w:hAnsi="Sylfaen" w:cs="Sylfaen"/>
          <w:b/>
          <w:lang w:val="ka-GE"/>
        </w:rPr>
        <w:t>დიდუბე-ჩუღურეთის</w:t>
      </w:r>
      <w:r w:rsidR="00133611">
        <w:rPr>
          <w:rFonts w:ascii="Sylfaen" w:hAnsi="Sylfaen" w:cs="Sylfaen"/>
          <w:b/>
          <w:lang w:val="ka-GE"/>
        </w:rPr>
        <w:t xml:space="preserve"> რაიონი</w:t>
      </w:r>
      <w:r w:rsidRPr="00E37C5C">
        <w:rPr>
          <w:rFonts w:ascii="Sylfaen" w:hAnsi="Sylfaen" w:cs="Sylfaen"/>
          <w:b/>
          <w:lang w:val="ka-GE"/>
        </w:rPr>
        <w:t>)</w:t>
      </w:r>
    </w:p>
    <w:p w14:paraId="5C5114A8" w14:textId="5778AEF3" w:rsidR="009815C7" w:rsidRPr="00E37C5C" w:rsidRDefault="009815C7" w:rsidP="00794191">
      <w:pPr>
        <w:spacing w:after="0" w:line="240" w:lineRule="auto"/>
        <w:jc w:val="center"/>
        <w:rPr>
          <w:rFonts w:ascii="Sylfaen" w:hAnsi="Sylfaen" w:cs="Sylfaen"/>
          <w:b/>
          <w:lang w:val="ka-GE"/>
        </w:rPr>
      </w:pPr>
    </w:p>
    <w:p w14:paraId="4BDC7F5C" w14:textId="45F34D9C" w:rsidR="009815C7" w:rsidRPr="00E37C5C" w:rsidRDefault="009815C7" w:rsidP="00794191">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794191">
      <w:pPr>
        <w:spacing w:after="0" w:line="240" w:lineRule="auto"/>
        <w:jc w:val="center"/>
        <w:rPr>
          <w:rFonts w:ascii="Sylfaen" w:hAnsi="Sylfaen" w:cs="Sylfaen"/>
          <w:b/>
          <w:bCs/>
          <w:lang w:val="ka-GE"/>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5720EE4" w:rsidR="00D30223" w:rsidRPr="00E37C5C" w:rsidRDefault="00D30223" w:rsidP="00665C42">
      <w:pPr>
        <w:spacing w:after="0" w:line="360" w:lineRule="auto"/>
        <w:jc w:val="center"/>
        <w:rPr>
          <w:rFonts w:ascii="AcadNusx" w:hAnsi="AcadNusx"/>
          <w:b/>
        </w:rPr>
      </w:pPr>
    </w:p>
    <w:p w14:paraId="23B21307" w14:textId="3791F394" w:rsidR="00D30223" w:rsidRPr="00E37C5C" w:rsidRDefault="00D30223" w:rsidP="00665C42">
      <w:pPr>
        <w:spacing w:after="0" w:line="360" w:lineRule="auto"/>
        <w:jc w:val="center"/>
        <w:rPr>
          <w:rFonts w:ascii="AcadNusx" w:hAnsi="AcadNusx"/>
          <w:b/>
        </w:rPr>
      </w:pPr>
    </w:p>
    <w:p w14:paraId="753A4E60" w14:textId="68383FAE" w:rsidR="00D30223" w:rsidRPr="00E37C5C" w:rsidRDefault="00D30223" w:rsidP="00665C42">
      <w:pPr>
        <w:spacing w:after="0" w:line="360" w:lineRule="auto"/>
        <w:jc w:val="center"/>
        <w:rPr>
          <w:rFonts w:ascii="AcadNusx" w:hAnsi="AcadNusx"/>
          <w:b/>
        </w:rPr>
      </w:pPr>
    </w:p>
    <w:p w14:paraId="05FCA8B4" w14:textId="762D1C59" w:rsidR="009261B9" w:rsidRPr="00E37C5C" w:rsidRDefault="009261B9" w:rsidP="004A66FB">
      <w:pPr>
        <w:spacing w:after="0" w:line="360" w:lineRule="auto"/>
        <w:rPr>
          <w:rFonts w:ascii="AcadNusx" w:hAnsi="AcadNusx"/>
          <w:b/>
        </w:rPr>
      </w:pPr>
    </w:p>
    <w:p w14:paraId="14A14878" w14:textId="1C915489" w:rsidR="009261B9" w:rsidRDefault="009261B9" w:rsidP="00665C42">
      <w:pPr>
        <w:spacing w:after="0" w:line="360" w:lineRule="auto"/>
        <w:jc w:val="center"/>
        <w:rPr>
          <w:rFonts w:ascii="AcadNusx" w:hAnsi="AcadNusx"/>
          <w:b/>
        </w:rPr>
      </w:pPr>
    </w:p>
    <w:p w14:paraId="0E64CADD" w14:textId="483601A8" w:rsidR="00FC68DD" w:rsidRDefault="00FC68DD" w:rsidP="00665C42">
      <w:pPr>
        <w:spacing w:after="0" w:line="360" w:lineRule="auto"/>
        <w:jc w:val="center"/>
        <w:rPr>
          <w:rFonts w:ascii="AcadNusx" w:hAnsi="AcadNusx"/>
          <w:b/>
        </w:rPr>
      </w:pPr>
    </w:p>
    <w:p w14:paraId="5AEA55B5" w14:textId="6DBEE319" w:rsidR="00FC68DD" w:rsidRDefault="00FC68DD" w:rsidP="00665C42">
      <w:pPr>
        <w:spacing w:after="0" w:line="360" w:lineRule="auto"/>
        <w:jc w:val="center"/>
        <w:rPr>
          <w:rFonts w:ascii="AcadNusx" w:hAnsi="AcadNusx"/>
          <w:b/>
        </w:rPr>
      </w:pPr>
    </w:p>
    <w:p w14:paraId="4F1B15C4" w14:textId="77777777" w:rsidR="00FC68DD" w:rsidRPr="00E37C5C" w:rsidRDefault="00FC68DD" w:rsidP="00665C42">
      <w:pPr>
        <w:spacing w:after="0" w:line="360" w:lineRule="auto"/>
        <w:jc w:val="center"/>
        <w:rPr>
          <w:rFonts w:ascii="AcadNusx" w:hAnsi="AcadNusx"/>
          <w:b/>
        </w:rPr>
      </w:pPr>
    </w:p>
    <w:p w14:paraId="248DF051" w14:textId="77777777" w:rsidR="00277B37" w:rsidRPr="00E37C5C" w:rsidRDefault="00277B37" w:rsidP="00F827AD">
      <w:pPr>
        <w:spacing w:after="0" w:line="360" w:lineRule="auto"/>
        <w:jc w:val="center"/>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38DCEA41" w14:textId="00B5D29B" w:rsidR="00A50438" w:rsidRPr="00FC68DD" w:rsidRDefault="000353F8" w:rsidP="005111AB">
      <w:pPr>
        <w:spacing w:line="240" w:lineRule="auto"/>
        <w:rPr>
          <w:rFonts w:ascii="Sylfaen" w:hAnsi="Sylfaen" w:cs="Sylfaen"/>
          <w:lang w:val="ka-GE"/>
        </w:rPr>
      </w:pPr>
      <w:r w:rsidRPr="00E37C5C">
        <w:rPr>
          <w:rFonts w:ascii="Sylfaen" w:hAnsi="Sylfaen"/>
          <w:b/>
          <w:lang w:val="ka-GE"/>
        </w:rPr>
        <w:t xml:space="preserve">1.1 </w:t>
      </w:r>
      <w:r w:rsidR="001B055A" w:rsidRPr="00E37C5C">
        <w:rPr>
          <w:rFonts w:ascii="Sylfaen" w:hAnsi="Sylfaen"/>
          <w:b/>
          <w:lang w:val="ka-GE"/>
        </w:rPr>
        <w:t>შესყიდვის ობიექტის დასახელება</w:t>
      </w:r>
    </w:p>
    <w:p w14:paraId="22D4CDF1" w14:textId="2A431BD0" w:rsidR="008647CD" w:rsidRDefault="00D30223" w:rsidP="001B055A">
      <w:pPr>
        <w:spacing w:after="0" w:line="240" w:lineRule="auto"/>
        <w:jc w:val="both"/>
        <w:rPr>
          <w:rFonts w:ascii="Sylfaen" w:hAnsi="Sylfaen" w:cs="Sylfaen"/>
          <w:lang w:val="ka-GE"/>
        </w:rPr>
      </w:pPr>
      <w:r w:rsidRPr="00E37C5C">
        <w:rPr>
          <w:rFonts w:ascii="Sylfaen" w:hAnsi="Sylfaen" w:cs="Sylfaen"/>
          <w:lang w:val="ka-GE"/>
        </w:rPr>
        <w:t>შპს</w:t>
      </w:r>
      <w:r w:rsidRPr="00FC68DD">
        <w:rPr>
          <w:rFonts w:ascii="Sylfaen" w:hAnsi="Sylfaen" w:cs="Sylfaen"/>
          <w:lang w:val="ka-GE"/>
        </w:rPr>
        <w:t xml:space="preserve"> „</w:t>
      </w:r>
      <w:r w:rsidRPr="00E37C5C">
        <w:rPr>
          <w:rFonts w:ascii="Sylfaen" w:hAnsi="Sylfaen" w:cs="Sylfaen"/>
          <w:lang w:val="ka-GE"/>
        </w:rPr>
        <w:t>ჯორჯიან</w:t>
      </w:r>
      <w:r w:rsidRPr="00FC68DD">
        <w:rPr>
          <w:rFonts w:ascii="Sylfaen" w:hAnsi="Sylfaen" w:cs="Sylfaen"/>
          <w:lang w:val="ka-GE"/>
        </w:rPr>
        <w:t xml:space="preserve"> </w:t>
      </w:r>
      <w:r w:rsidRPr="00E37C5C">
        <w:rPr>
          <w:rFonts w:ascii="Sylfaen" w:hAnsi="Sylfaen" w:cs="Sylfaen"/>
          <w:lang w:val="ka-GE"/>
        </w:rPr>
        <w:t>უოთერ</w:t>
      </w:r>
      <w:r w:rsidRPr="00FC68DD">
        <w:rPr>
          <w:rFonts w:ascii="Sylfaen" w:hAnsi="Sylfaen" w:cs="Sylfaen"/>
          <w:lang w:val="ka-GE"/>
        </w:rPr>
        <w:t xml:space="preserve"> </w:t>
      </w:r>
      <w:r w:rsidRPr="00E37C5C">
        <w:rPr>
          <w:rFonts w:ascii="Sylfaen" w:hAnsi="Sylfaen" w:cs="Sylfaen"/>
          <w:lang w:val="ka-GE"/>
        </w:rPr>
        <w:t>ენდ</w:t>
      </w:r>
      <w:r w:rsidRPr="00FC68DD">
        <w:rPr>
          <w:rFonts w:ascii="Sylfaen" w:hAnsi="Sylfaen" w:cs="Sylfaen"/>
          <w:lang w:val="ka-GE"/>
        </w:rPr>
        <w:t xml:space="preserve"> </w:t>
      </w:r>
      <w:r w:rsidRPr="00E37C5C">
        <w:rPr>
          <w:rFonts w:ascii="Sylfaen" w:hAnsi="Sylfaen" w:cs="Sylfaen"/>
          <w:lang w:val="ka-GE"/>
        </w:rPr>
        <w:t>ფაუერი</w:t>
      </w:r>
      <w:r w:rsidRPr="00FC68DD">
        <w:rPr>
          <w:rFonts w:ascii="Sylfaen" w:hAnsi="Sylfaen" w:cs="Sylfaen"/>
          <w:lang w:val="ka-GE"/>
        </w:rPr>
        <w:t xml:space="preserve">“ </w:t>
      </w:r>
      <w:r w:rsidR="00713EFC" w:rsidRPr="00FC68DD">
        <w:rPr>
          <w:rFonts w:ascii="Sylfaen" w:hAnsi="Sylfaen" w:cs="Sylfaen"/>
          <w:lang w:val="ka-GE"/>
        </w:rPr>
        <w:t xml:space="preserve">(GWP) </w:t>
      </w:r>
      <w:r w:rsidR="00457067" w:rsidRPr="00E37C5C">
        <w:rPr>
          <w:rFonts w:ascii="Sylfaen" w:hAnsi="Sylfaen" w:cs="Sylfaen"/>
          <w:lang w:val="ka-GE"/>
        </w:rPr>
        <w:t>აცხადებს</w:t>
      </w:r>
      <w:r w:rsidR="008647CD" w:rsidRPr="00E37C5C">
        <w:rPr>
          <w:rFonts w:ascii="Sylfaen" w:hAnsi="Sylfaen" w:cs="Sylfaen"/>
          <w:lang w:val="ka-GE"/>
        </w:rPr>
        <w:t xml:space="preserve"> </w:t>
      </w:r>
      <w:r w:rsidR="00457067" w:rsidRPr="00E37C5C">
        <w:rPr>
          <w:rFonts w:ascii="Sylfaen" w:hAnsi="Sylfaen" w:cs="Sylfaen"/>
          <w:lang w:val="ka-GE"/>
        </w:rPr>
        <w:t xml:space="preserve">ელექტრონულ </w:t>
      </w:r>
      <w:r w:rsidR="008647CD" w:rsidRPr="00E37C5C">
        <w:rPr>
          <w:rFonts w:ascii="Sylfaen" w:hAnsi="Sylfaen" w:cs="Sylfaen"/>
          <w:lang w:val="ka-GE"/>
        </w:rPr>
        <w:t>ტენდერს</w:t>
      </w:r>
      <w:r w:rsidR="00055E1E" w:rsidRPr="00E37C5C">
        <w:rPr>
          <w:rFonts w:ascii="Sylfaen" w:hAnsi="Sylfaen" w:cs="Sylfaen"/>
          <w:lang w:val="ka-GE"/>
        </w:rPr>
        <w:t xml:space="preserve"> </w:t>
      </w:r>
      <w:r w:rsidR="00010C7C">
        <w:rPr>
          <w:rFonts w:ascii="Sylfaen" w:hAnsi="Sylfaen" w:cs="Sylfaen"/>
          <w:lang w:val="ka-GE"/>
        </w:rPr>
        <w:t>დიდუბე-ჩუღურეთის</w:t>
      </w:r>
      <w:r w:rsidR="00133611">
        <w:rPr>
          <w:rFonts w:ascii="Sylfaen" w:hAnsi="Sylfaen" w:cs="Sylfaen"/>
          <w:lang w:val="ka-GE"/>
        </w:rPr>
        <w:t xml:space="preserve"> რაიონში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1B055A" w:rsidRPr="00E37C5C">
        <w:rPr>
          <w:rFonts w:ascii="Sylfaen" w:hAnsi="Sylfaen" w:cs="Sylfaen"/>
          <w:lang w:val="ka-GE"/>
        </w:rPr>
        <w:t>შესყიდვა</w:t>
      </w:r>
      <w:r w:rsidR="009815C7" w:rsidRPr="00E37C5C">
        <w:rPr>
          <w:rFonts w:ascii="Sylfaen" w:hAnsi="Sylfaen" w:cs="Sylfaen"/>
          <w:lang w:val="ka-GE"/>
        </w:rPr>
        <w:t>ზე</w:t>
      </w:r>
      <w:r w:rsidR="001B055A" w:rsidRPr="00FC68DD">
        <w:rPr>
          <w:rFonts w:ascii="Sylfaen" w:hAnsi="Sylfaen" w:cs="Sylfaen"/>
          <w:lang w:val="ka-GE"/>
        </w:rPr>
        <w:t>.</w:t>
      </w:r>
    </w:p>
    <w:p w14:paraId="53B2F051" w14:textId="22B5FA97" w:rsidR="00000982" w:rsidRDefault="00000982" w:rsidP="001B055A">
      <w:pPr>
        <w:spacing w:after="0" w:line="240" w:lineRule="auto"/>
        <w:jc w:val="both"/>
        <w:rPr>
          <w:rFonts w:ascii="Sylfaen" w:hAnsi="Sylfaen" w:cs="Sylfaen"/>
          <w:lang w:val="ka-GE"/>
        </w:rPr>
      </w:pPr>
    </w:p>
    <w:p w14:paraId="3A5B2F2C" w14:textId="501F97FB" w:rsidR="00000982" w:rsidRDefault="00000982" w:rsidP="001B055A">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დამკვეთის მიერ გათვალისწინებული სავარაუდო შესყიდვის ფასები მოცემულია თანდართულ ფაილში სახელწოდებით „დამკვეთის სავარაუდო ფასი“</w:t>
      </w:r>
    </w:p>
    <w:p w14:paraId="67165C23" w14:textId="3A516DA5" w:rsidR="005A427F" w:rsidRDefault="005A427F" w:rsidP="001B055A">
      <w:pPr>
        <w:spacing w:after="0" w:line="240" w:lineRule="auto"/>
        <w:jc w:val="both"/>
        <w:rPr>
          <w:rFonts w:ascii="Sylfaen" w:hAnsi="Sylfaen" w:cs="Sylfaen"/>
          <w:b/>
          <w:lang w:val="ka-GE"/>
        </w:rPr>
      </w:pPr>
    </w:p>
    <w:bookmarkStart w:id="0" w:name="_MON_1666616643"/>
    <w:bookmarkEnd w:id="0"/>
    <w:p w14:paraId="60E8206A" w14:textId="2D9C4E17" w:rsidR="005A427F" w:rsidRPr="00000982" w:rsidRDefault="004C7DCD" w:rsidP="001B055A">
      <w:pPr>
        <w:spacing w:after="0" w:line="240" w:lineRule="auto"/>
        <w:jc w:val="both"/>
        <w:rPr>
          <w:rFonts w:ascii="Sylfaen" w:hAnsi="Sylfaen" w:cs="Sylfaen"/>
          <w:b/>
          <w:lang w:val="ka-GE"/>
        </w:rPr>
      </w:pPr>
      <w:r>
        <w:rPr>
          <w:rFonts w:ascii="Sylfaen" w:hAnsi="Sylfaen" w:cs="Sylfaen"/>
          <w:b/>
          <w:lang w:val="ka-GE"/>
        </w:rPr>
        <w:object w:dxaOrig="1508" w:dyaOrig="983" w14:anchorId="4C737D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5.5pt;height:49pt" o:ole="">
            <v:imagedata r:id="rId9" o:title=""/>
          </v:shape>
          <o:OLEObject Type="Embed" ProgID="Excel.Sheet.12" ShapeID="_x0000_i1030" DrawAspect="Icon" ObjectID="_1666616700" r:id="rId10"/>
        </w:object>
      </w:r>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36008C2" w14:textId="265C500C" w:rsidR="000353F8" w:rsidRDefault="00010C7C" w:rsidP="000353F8">
      <w:pPr>
        <w:spacing w:after="0" w:line="240" w:lineRule="auto"/>
        <w:jc w:val="both"/>
        <w:rPr>
          <w:rFonts w:ascii="Sylfaen" w:hAnsi="Sylfaen" w:cs="Sylfaen"/>
          <w:b/>
          <w:bCs/>
          <w:lang w:val="ka-GE"/>
        </w:rPr>
      </w:pPr>
      <w:r>
        <w:rPr>
          <w:rFonts w:ascii="Sylfaen" w:hAnsi="Sylfaen" w:cs="Sylfaen"/>
          <w:lang w:val="ka-GE"/>
        </w:rPr>
        <w:t>დიდუბე-ჩუღურეთის</w:t>
      </w:r>
      <w:r w:rsidR="00D251BD">
        <w:rPr>
          <w:rFonts w:ascii="Sylfaen" w:hAnsi="Sylfaen" w:cs="Sylfaen"/>
          <w:lang w:val="ka-GE"/>
        </w:rPr>
        <w:t xml:space="preserve"> რაიონში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FC68DD" w:rsidRPr="00E37C5C">
        <w:rPr>
          <w:rFonts w:ascii="Sylfaen" w:hAnsi="Sylfaen" w:cs="Sylfaen"/>
          <w:lang w:val="ka-GE"/>
        </w:rPr>
        <w:t xml:space="preserve">შესყიდვა </w:t>
      </w:r>
      <w:r w:rsidR="00A11F8F" w:rsidRPr="00E37C5C">
        <w:rPr>
          <w:rFonts w:ascii="Sylfaen" w:hAnsi="Sylfaen" w:cs="Sylfaen"/>
          <w:lang w:val="ka-GE"/>
        </w:rPr>
        <w:t>ქვემოთ მოცემული სავარაუდო წლიური მოცულობების შესაბამისად</w:t>
      </w:r>
      <w:r w:rsidR="000353F8" w:rsidRPr="00E37C5C">
        <w:rPr>
          <w:rFonts w:ascii="Sylfaen" w:hAnsi="Sylfaen" w:cs="Sylfaen"/>
          <w:b/>
          <w:bCs/>
        </w:rPr>
        <w:t>.</w:t>
      </w:r>
      <w:r w:rsidR="00D251BD">
        <w:rPr>
          <w:rFonts w:ascii="Sylfaen" w:hAnsi="Sylfaen" w:cs="Sylfaen"/>
          <w:b/>
          <w:bCs/>
          <w:lang w:val="ka-GE"/>
        </w:rPr>
        <w:t xml:space="preserve"> </w:t>
      </w:r>
    </w:p>
    <w:p w14:paraId="32DCBDDA" w14:textId="5B630FC8" w:rsidR="00D251BD" w:rsidRPr="00D251BD" w:rsidRDefault="00D251BD" w:rsidP="000353F8">
      <w:pPr>
        <w:spacing w:after="0" w:line="240" w:lineRule="auto"/>
        <w:jc w:val="both"/>
        <w:rPr>
          <w:rFonts w:ascii="Sylfaen" w:hAnsi="Sylfaen" w:cs="Sylfaen"/>
          <w:b/>
          <w:bCs/>
          <w:u w:val="single"/>
          <w:lang w:val="ka-GE"/>
        </w:rPr>
      </w:pPr>
      <w:r w:rsidRPr="00D251BD">
        <w:rPr>
          <w:rFonts w:ascii="Sylfaen" w:hAnsi="Sylfaen" w:cs="Sylfaen"/>
          <w:b/>
          <w:bCs/>
          <w:u w:val="single"/>
          <w:lang w:val="ka-GE"/>
        </w:rPr>
        <w:t xml:space="preserve">ამასთან, გთხოვთ გაითვალისწინოთ, რომ </w:t>
      </w:r>
      <w:r w:rsidRPr="00D251BD">
        <w:rPr>
          <w:rFonts w:ascii="Sylfaen" w:hAnsi="Sylfaen" w:cs="Sylfaen"/>
          <w:b/>
          <w:bCs/>
          <w:u w:val="single"/>
        </w:rPr>
        <w:t>“</w:t>
      </w:r>
      <w:r w:rsidRPr="00D251BD">
        <w:rPr>
          <w:rFonts w:ascii="Sylfaen" w:hAnsi="Sylfaen" w:cs="Sylfaen"/>
          <w:b/>
          <w:bCs/>
          <w:u w:val="single"/>
          <w:lang w:val="ka-GE"/>
        </w:rPr>
        <w:t>დამკვეთის“ მიერ „შემსრულებლისთვის“ დღიურად გადა</w:t>
      </w:r>
      <w:r w:rsidR="00C11E7E">
        <w:rPr>
          <w:rFonts w:ascii="Sylfaen" w:hAnsi="Sylfaen" w:cs="Sylfaen"/>
          <w:b/>
          <w:bCs/>
          <w:u w:val="single"/>
          <w:lang w:val="ka-GE"/>
        </w:rPr>
        <w:t xml:space="preserve">საცემი ობიექტის რაოდენობა </w:t>
      </w:r>
      <w:r w:rsidR="00010C7C">
        <w:rPr>
          <w:rFonts w:ascii="Sylfaen" w:hAnsi="Sylfaen" w:cs="Sylfaen"/>
          <w:b/>
          <w:bCs/>
          <w:u w:val="single"/>
          <w:lang w:val="ka-GE"/>
        </w:rPr>
        <w:t>დიდუბე-ჩუღურეთის რაიონში საშულოდ შეადგენს 3</w:t>
      </w:r>
      <w:r w:rsidRPr="00D251BD">
        <w:rPr>
          <w:rFonts w:ascii="Sylfaen" w:hAnsi="Sylfaen" w:cs="Sylfaen"/>
          <w:b/>
          <w:bCs/>
          <w:u w:val="single"/>
          <w:lang w:val="ka-GE"/>
        </w:rPr>
        <w:t xml:space="preserve"> ობიექტს. </w:t>
      </w:r>
    </w:p>
    <w:p w14:paraId="3E9D0E84" w14:textId="2545392C" w:rsidR="00D251BD" w:rsidRDefault="00D251BD" w:rsidP="000353F8">
      <w:pPr>
        <w:spacing w:after="0" w:line="240" w:lineRule="auto"/>
        <w:jc w:val="both"/>
        <w:rPr>
          <w:rFonts w:ascii="Sylfaen" w:hAnsi="Sylfaen" w:cs="Sylfaen"/>
          <w:b/>
          <w:bCs/>
          <w:u w:val="single"/>
          <w:lang w:val="ka-GE"/>
        </w:rPr>
      </w:pPr>
    </w:p>
    <w:bookmarkStart w:id="1" w:name="_GoBack"/>
    <w:p w14:paraId="6BAF2087" w14:textId="697FB984" w:rsidR="005A427F" w:rsidRPr="00D251BD" w:rsidRDefault="00010C7C" w:rsidP="000353F8">
      <w:pPr>
        <w:spacing w:after="0" w:line="240" w:lineRule="auto"/>
        <w:jc w:val="both"/>
        <w:rPr>
          <w:rFonts w:ascii="Sylfaen" w:hAnsi="Sylfaen" w:cs="Sylfaen"/>
          <w:b/>
          <w:bCs/>
          <w:u w:val="single"/>
          <w:lang w:val="ka-GE"/>
        </w:rPr>
      </w:pPr>
      <w:r>
        <w:rPr>
          <w:rFonts w:ascii="Sylfaen" w:hAnsi="Sylfaen" w:cs="Sylfaen"/>
          <w:b/>
          <w:bCs/>
          <w:u w:val="single"/>
          <w:lang w:val="ka-GE"/>
        </w:rPr>
        <w:object w:dxaOrig="1508" w:dyaOrig="983" w14:anchorId="63FCE45A">
          <v:shape id="_x0000_i1026" type="#_x0000_t75" style="width:75.5pt;height:49pt" o:ole="">
            <v:imagedata r:id="rId11" o:title=""/>
          </v:shape>
          <o:OLEObject Type="Embed" ProgID="Excel.Sheet.12" ShapeID="_x0000_i1026" DrawAspect="Icon" ObjectID="_1666616701" r:id="rId12"/>
        </w:object>
      </w:r>
      <w:bookmarkEnd w:id="1"/>
    </w:p>
    <w:p w14:paraId="629A9199" w14:textId="6E3E933B" w:rsidR="00F3662E" w:rsidRPr="00D251BD" w:rsidRDefault="00F3662E" w:rsidP="000353F8">
      <w:pPr>
        <w:spacing w:after="0" w:line="240" w:lineRule="auto"/>
        <w:jc w:val="both"/>
        <w:rPr>
          <w:rFonts w:ascii="Sylfaen" w:hAnsi="Sylfaen" w:cs="Sylfaen"/>
          <w:b/>
          <w:bCs/>
          <w:u w:val="single"/>
        </w:rPr>
      </w:pPr>
    </w:p>
    <w:p w14:paraId="71A32439" w14:textId="64E6A625" w:rsidR="00F3662E" w:rsidRPr="00E37C5C" w:rsidRDefault="00F3662E" w:rsidP="000353F8">
      <w:pPr>
        <w:spacing w:after="0" w:line="240" w:lineRule="auto"/>
        <w:jc w:val="both"/>
        <w:rPr>
          <w:rFonts w:ascii="Sylfaen" w:hAnsi="Sylfaen" w:cs="Sylfaen"/>
          <w:b/>
          <w:bCs/>
        </w:rPr>
      </w:pPr>
    </w:p>
    <w:p w14:paraId="011E43B0" w14:textId="3E575C22" w:rsidR="000353F8" w:rsidRDefault="000353F8" w:rsidP="001B055A">
      <w:pPr>
        <w:spacing w:after="0" w:line="240" w:lineRule="auto"/>
        <w:jc w:val="both"/>
        <w:rPr>
          <w:rFonts w:ascii="Sylfaen" w:hAnsi="Sylfaen"/>
          <w:b/>
          <w:lang w:val="ka-GE"/>
        </w:rPr>
      </w:pPr>
    </w:p>
    <w:p w14:paraId="387658B9" w14:textId="7EEAF027" w:rsidR="00B25981" w:rsidRPr="005A427F" w:rsidRDefault="00B25981" w:rsidP="005A427F">
      <w:pPr>
        <w:rPr>
          <w:rFonts w:ascii="Sylfaen" w:hAnsi="Sylfaen" w:cs="Sylfaen"/>
          <w:lang w:val="ka-GE"/>
        </w:rPr>
      </w:pPr>
      <w:r w:rsidRPr="00B25981">
        <w:rPr>
          <w:rFonts w:ascii="Sylfaen" w:hAnsi="Sylfaen"/>
          <w:b/>
          <w:lang w:val="ka-GE"/>
        </w:rPr>
        <w:t xml:space="preserve">შენიშვნა: </w:t>
      </w:r>
      <w:r w:rsidRPr="00B25981">
        <w:rPr>
          <w:rFonts w:ascii="Sylfaen" w:hAnsi="Sylfaen" w:cs="Sylfaen"/>
          <w:lang w:val="ka-GE"/>
        </w:rPr>
        <w:t>სამუშაოს სპეციფიკიდან გამომდინარე დამკვეთი არ იღებს ვალ</w:t>
      </w:r>
      <w:r w:rsidR="00FC68DD">
        <w:rPr>
          <w:rFonts w:ascii="Sylfaen" w:hAnsi="Sylfaen" w:cs="Sylfaen"/>
          <w:lang w:val="ka-GE"/>
        </w:rPr>
        <w:t>დებულებას ხელშეკრულების</w:t>
      </w:r>
      <w:r w:rsidRPr="00B25981">
        <w:rPr>
          <w:rFonts w:ascii="Sylfaen" w:hAnsi="Sylfaen" w:cs="Sylfaen"/>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7CC82116" w14:textId="77777777" w:rsidR="00B25981" w:rsidRPr="00E37C5C" w:rsidRDefault="00B25981" w:rsidP="001B055A">
      <w:pPr>
        <w:spacing w:after="0" w:line="240" w:lineRule="auto"/>
        <w:jc w:val="both"/>
        <w:rPr>
          <w:rFonts w:ascii="Sylfaen" w:hAnsi="Sylfaen"/>
          <w:b/>
          <w:lang w:val="ka-GE"/>
        </w:rPr>
      </w:pPr>
    </w:p>
    <w:p w14:paraId="1B89961A" w14:textId="1C52C0A8" w:rsidR="00F90B03" w:rsidRDefault="008C0A74" w:rsidP="00F90B03">
      <w:pPr>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2DB5AB13" w14:textId="0AE2AE7F" w:rsidR="00C87ABD" w:rsidRDefault="00D251BD" w:rsidP="00E957F7">
      <w:pPr>
        <w:spacing w:after="0" w:line="240" w:lineRule="auto"/>
        <w:jc w:val="both"/>
        <w:rPr>
          <w:rFonts w:ascii="Sylfaen" w:hAnsi="Sylfaen"/>
          <w:lang w:val="ka-GE"/>
        </w:rPr>
      </w:pPr>
      <w:r>
        <w:rPr>
          <w:rFonts w:ascii="Sylfaen" w:hAnsi="Sylfaen"/>
          <w:lang w:val="ka-GE"/>
        </w:rPr>
        <w:t>-შემსრულებელი</w:t>
      </w:r>
      <w:r w:rsidR="00C87ABD" w:rsidRPr="00D251BD">
        <w:rPr>
          <w:rFonts w:ascii="Sylfaen" w:hAnsi="Sylfaen"/>
          <w:lang w:val="ka-GE"/>
        </w:rPr>
        <w:t xml:space="preserve"> ვალ</w:t>
      </w:r>
      <w:r>
        <w:rPr>
          <w:rFonts w:ascii="Sylfaen" w:hAnsi="Sylfaen"/>
          <w:lang w:val="ka-GE"/>
        </w:rPr>
        <w:t>დებულია დამკვეთის</w:t>
      </w:r>
      <w:r w:rsidR="00544D57" w:rsidRPr="00D251BD">
        <w:rPr>
          <w:rFonts w:ascii="Sylfaen" w:hAnsi="Sylfaen"/>
          <w:lang w:val="ka-GE"/>
        </w:rPr>
        <w:t xml:space="preserve"> მიერ გადაცემული დავალებ(ებ)ის შესრულება უზრუნველყოს დანართი N2-ში (</w:t>
      </w:r>
      <w:r>
        <w:rPr>
          <w:rFonts w:ascii="Sylfaen" w:hAnsi="Sylfaen"/>
          <w:lang w:val="ka-GE"/>
        </w:rPr>
        <w:t>დავალების დამკვეთიდან შემსრულებელზე</w:t>
      </w:r>
      <w:r w:rsidR="00544D57" w:rsidRPr="00D251BD">
        <w:rPr>
          <w:rFonts w:ascii="Sylfaen" w:hAnsi="Sylfaen"/>
          <w:lang w:val="ka-GE"/>
        </w:rPr>
        <w:t xml:space="preserve"> გადაცემის წესი, პროცედურა და შესრულების პირობები) მოცემული ინსტრუქციის და პირობების შესაბამისად</w:t>
      </w:r>
    </w:p>
    <w:p w14:paraId="71D56736" w14:textId="3846221C" w:rsidR="00D251BD" w:rsidRPr="00D251BD" w:rsidRDefault="00D251BD" w:rsidP="00E957F7">
      <w:pPr>
        <w:spacing w:after="0" w:line="240" w:lineRule="auto"/>
        <w:jc w:val="both"/>
        <w:rPr>
          <w:rFonts w:ascii="Sylfaen" w:hAnsi="Sylfaen"/>
          <w:lang w:val="ka-GE"/>
        </w:rPr>
      </w:pPr>
      <w:r>
        <w:rPr>
          <w:rFonts w:ascii="Sylfaen" w:hAnsi="Sylfaen"/>
        </w:rPr>
        <w:t>-</w:t>
      </w:r>
      <w:r>
        <w:rPr>
          <w:rFonts w:ascii="Sylfaen" w:hAnsi="Sylfaen"/>
          <w:lang w:val="ka-GE"/>
        </w:rPr>
        <w:t>შემსრულებელს სამუშაოების შესასრულებლად უნდა ყავდეს როგორც დღის ასევე ღამის ბრიგადები/სამუშაო ჯგუფები;</w:t>
      </w:r>
    </w:p>
    <w:p w14:paraId="37303B67" w14:textId="77777777" w:rsidR="00D251BD" w:rsidRPr="00000982" w:rsidRDefault="009712C3" w:rsidP="00D251BD">
      <w:pPr>
        <w:spacing w:line="240" w:lineRule="auto"/>
        <w:jc w:val="both"/>
        <w:rPr>
          <w:rFonts w:ascii="Sylfaen" w:hAnsi="Sylfaen" w:cs="Sylfaen"/>
        </w:rPr>
      </w:pPr>
      <w:r>
        <w:rPr>
          <w:rFonts w:ascii="Sylfaen" w:hAnsi="Sylfaen"/>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დაწესებულების დასკვნა, ამ ქარხნის მიერ წარმოებული პროდუქციის გამოყენების </w:t>
      </w:r>
      <w:r w:rsidRPr="00EA5CD5">
        <w:rPr>
          <w:rFonts w:ascii="Sylfaen" w:hAnsi="Sylfaen" w:cs="Sylfaen"/>
          <w:lang w:val="ka-GE"/>
        </w:rPr>
        <w:lastRenderedPageBreak/>
        <w:t>ვარგისიანობაზე და ამასთან, მისი მახასიათებლები შესაბამისობაში იქნება დანართში</w:t>
      </w:r>
      <w:r w:rsidR="00205330">
        <w:rPr>
          <w:rFonts w:ascii="Sylfaen" w:hAnsi="Sylfaen" w:cs="Sylfaen"/>
          <w:lang w:val="ka-GE"/>
        </w:rPr>
        <w:t xml:space="preserve"> N 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D251BD">
      <w:pPr>
        <w:spacing w:line="240" w:lineRule="auto"/>
        <w:jc w:val="both"/>
        <w:rPr>
          <w:rFonts w:ascii="Sylfaen" w:hAnsi="Sylfaen" w:cs="Sylfaen"/>
          <w:lang w:val="ka-GE"/>
        </w:rPr>
      </w:pPr>
      <w:r>
        <w:rPr>
          <w:rFonts w:ascii="Sylfaen" w:hAnsi="Sylfaen" w:cs="Sylfaen"/>
          <w:lang w:val="ka-GE"/>
        </w:rPr>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47DD94FA" w14:textId="09E98201" w:rsidR="009712C3" w:rsidRPr="009712C3" w:rsidRDefault="009712C3" w:rsidP="00E957F7">
      <w:pPr>
        <w:spacing w:after="0" w:line="240" w:lineRule="auto"/>
        <w:jc w:val="both"/>
        <w:rPr>
          <w:rFonts w:ascii="Sylfaen" w:hAnsi="Sylfaen"/>
          <w:b/>
          <w:sz w:val="20"/>
          <w:szCs w:val="20"/>
        </w:rPr>
      </w:pPr>
    </w:p>
    <w:p w14:paraId="0D1A00C0" w14:textId="7930F2BA" w:rsidR="008C04FA" w:rsidRDefault="00B04BAA" w:rsidP="00BD1501">
      <w:pPr>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117A87" w:rsidRPr="00117A87">
        <w:rPr>
          <w:rFonts w:ascii="Sylfaen" w:hAnsi="Sylfaen" w:cs="Sylfaen"/>
          <w:lang w:val="ka-GE"/>
        </w:rPr>
        <w:t xml:space="preserve"> და წყალმომარაგების მაილსადენის მოწყობისას თხრილის (ტრანშეას) შევსება და ტკეპვნა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p>
    <w:p w14:paraId="5E3E417E" w14:textId="46DFFC94" w:rsidR="00A81360" w:rsidRPr="00BD1501" w:rsidRDefault="00A81360" w:rsidP="00BD1501">
      <w:pPr>
        <w:rPr>
          <w:rFonts w:ascii="Sylfaen" w:hAnsi="Sylfaen" w:cs="Sylfaen"/>
          <w:lang w:val="ka-GE"/>
        </w:rPr>
      </w:pPr>
      <w:r>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7011B83F" w:rsidR="00D527CB" w:rsidRPr="00E37C5C" w:rsidRDefault="00D527CB" w:rsidP="00F90B03">
      <w:pPr>
        <w:rPr>
          <w:rFonts w:ascii="Sylfaen" w:hAnsi="Sylfaen" w:cs="Sylfaen"/>
          <w:b/>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Verdana" w:hAnsi="Verdana"/>
          <w:color w:val="222222"/>
          <w:shd w:val="clear" w:color="auto" w:fill="FFFFFF"/>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proofErr w:type="spellStart"/>
      <w:r w:rsidRPr="00E37C5C">
        <w:rPr>
          <w:rFonts w:ascii="Sylfaen" w:hAnsi="Sylfaen" w:cs="Sylfaen"/>
          <w:color w:val="222222"/>
          <w:shd w:val="clear" w:color="auto" w:fill="FFFFFF"/>
        </w:rPr>
        <w:t>განსაზღვრულ</w:t>
      </w:r>
      <w:proofErr w:type="spellEnd"/>
      <w:r w:rsidRPr="00E37C5C">
        <w:rPr>
          <w:rFonts w:ascii="Sylfaen" w:hAnsi="Sylfaen" w:cs="Sylfaen"/>
          <w:color w:val="222222"/>
          <w:shd w:val="clear" w:color="auto" w:fill="FFFFFF"/>
          <w:lang w:val="ka-GE"/>
        </w:rPr>
        <w:t xml:space="preserve"> თითოეულ სამუშაოზე.</w:t>
      </w:r>
    </w:p>
    <w:p w14:paraId="5FEF6B21" w14:textId="68FF6734" w:rsidR="008C04FA" w:rsidRPr="00E37C5C" w:rsidRDefault="00387591" w:rsidP="00F90B03">
      <w:pPr>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Pr>
          <w:rFonts w:ascii="Sylfaen" w:hAnsi="Sylfaen" w:cs="Sylfaen"/>
          <w:b/>
        </w:rPr>
        <w:t xml:space="preserve"> </w:t>
      </w:r>
      <w:r w:rsidR="003657A5" w:rsidRPr="00BD1501">
        <w:rPr>
          <w:rFonts w:ascii="Sylfaen" w:hAnsi="Sylfaen" w:cs="Sylfaen"/>
          <w:b/>
          <w:lang w:val="ka-GE"/>
        </w:rPr>
        <w:t>სამუშაოს შესრულების(ხელშეკრულების) ვადა</w:t>
      </w:r>
    </w:p>
    <w:p w14:paraId="21CEDCF0" w14:textId="26536097" w:rsidR="00F90B03" w:rsidRPr="00E37C5C" w:rsidRDefault="008219B3" w:rsidP="00FB230D">
      <w:pPr>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3657A5" w:rsidRPr="00E37C5C">
        <w:rPr>
          <w:rFonts w:ascii="Sylfaen" w:hAnsi="Sylfaen" w:cs="Sylfaen"/>
          <w:lang w:val="ka-GE"/>
        </w:rPr>
        <w:t>ხელშეკრულების გაფორმებიდან 12 კალენდარული თვის განმავლობაში.</w:t>
      </w:r>
    </w:p>
    <w:p w14:paraId="5AAAF0F3" w14:textId="14EA79B0" w:rsidR="00FD0815" w:rsidRPr="00E37C5C" w:rsidRDefault="00056A31" w:rsidP="00FD35B5">
      <w:pPr>
        <w:rPr>
          <w:rFonts w:ascii="Sylfaen" w:hAnsi="Sylfaen"/>
          <w:b/>
          <w:lang w:val="ka-GE"/>
        </w:rPr>
      </w:pPr>
      <w:r w:rsidRPr="00E37C5C">
        <w:rPr>
          <w:rFonts w:ascii="Sylfaen" w:hAnsi="Sylfaen" w:cs="Sylfaen"/>
        </w:rPr>
        <w:t>1</w:t>
      </w:r>
      <w:r w:rsidR="00CF7A57" w:rsidRPr="00E37C5C">
        <w:rPr>
          <w:rFonts w:ascii="Sylfaen" w:hAnsi="Sylfaen" w:cs="Sylfaen"/>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024B1754" w14:textId="124889F9" w:rsidR="00D16A7A" w:rsidRPr="000839D9" w:rsidRDefault="00BD1501" w:rsidP="00F0075A">
      <w:pPr>
        <w:rPr>
          <w:rFonts w:ascii="Sylfaen" w:hAnsi="Sylfaen"/>
          <w:b/>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010C7C">
        <w:rPr>
          <w:rFonts w:ascii="Sylfaen" w:hAnsi="Sylfaen"/>
          <w:lang w:val="ka-GE"/>
        </w:rPr>
        <w:t>დიდუბე-ჩუღურეთის</w:t>
      </w:r>
      <w:r w:rsidR="00C11E7E">
        <w:rPr>
          <w:rFonts w:ascii="Sylfaen" w:hAnsi="Sylfaen"/>
          <w:lang w:val="ka-GE"/>
        </w:rPr>
        <w:t xml:space="preserve"> </w:t>
      </w:r>
      <w:r w:rsidR="008219B3">
        <w:rPr>
          <w:rFonts w:ascii="Sylfaen" w:hAnsi="Sylfaen"/>
          <w:lang w:val="ka-GE"/>
        </w:rPr>
        <w:t>რაიონში</w:t>
      </w:r>
    </w:p>
    <w:p w14:paraId="1B224802" w14:textId="083059DF" w:rsidR="008C0A74" w:rsidRPr="00E37C5C" w:rsidRDefault="00CF7A57" w:rsidP="001B055A">
      <w:pPr>
        <w:spacing w:after="0" w:line="240" w:lineRule="auto"/>
        <w:jc w:val="both"/>
        <w:rPr>
          <w:rFonts w:ascii="Sylfaen" w:hAnsi="Sylfaen"/>
          <w:b/>
          <w:lang w:val="ka-GE"/>
        </w:rPr>
      </w:pPr>
      <w:r w:rsidRPr="00E37C5C">
        <w:rPr>
          <w:rFonts w:ascii="Sylfaen" w:hAnsi="Sylfaen" w:cs="Sylfaen"/>
        </w:rPr>
        <w:t>1.6</w:t>
      </w:r>
      <w:r w:rsidR="007F1D40" w:rsidRPr="00E37C5C">
        <w:rPr>
          <w:rFonts w:ascii="Sylfaen" w:hAnsi="Sylfaen" w:cs="Sylfaen"/>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1B055A">
      <w:pPr>
        <w:spacing w:after="0" w:line="240" w:lineRule="auto"/>
        <w:jc w:val="both"/>
        <w:rPr>
          <w:rFonts w:ascii="Sylfaen" w:hAnsi="Sylfaen"/>
          <w:lang w:val="ka-GE"/>
        </w:rPr>
      </w:pPr>
      <w:r w:rsidRPr="00E37C5C">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541F1DDF" w14:textId="77777777" w:rsidR="00F516B6" w:rsidRDefault="00F516B6" w:rsidP="00F516B6">
      <w:pPr>
        <w:pStyle w:val="ListParagraph"/>
        <w:spacing w:after="0" w:line="360" w:lineRule="auto"/>
        <w:ind w:left="0"/>
        <w:jc w:val="both"/>
        <w:rPr>
          <w:rFonts w:ascii="Sylfaen" w:hAnsi="Sylfaen"/>
          <w:lang w:val="ka-GE"/>
        </w:rPr>
      </w:pPr>
    </w:p>
    <w:p w14:paraId="0CB34697" w14:textId="139EF4B9" w:rsidR="00F516B6" w:rsidRPr="00F516B6" w:rsidRDefault="00F516B6" w:rsidP="00F516B6">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41A4DEC3" w14:textId="00235DF2" w:rsidR="00F516B6" w:rsidRPr="00F516B6" w:rsidRDefault="00F516B6" w:rsidP="001B055A">
      <w:pPr>
        <w:spacing w:after="0" w:line="240" w:lineRule="auto"/>
        <w:jc w:val="both"/>
        <w:rPr>
          <w:rFonts w:ascii="Sylfaen" w:hAnsi="Sylfaen"/>
          <w:b/>
          <w:lang w:val="ka-GE"/>
        </w:rPr>
      </w:pPr>
    </w:p>
    <w:p w14:paraId="7B2C5B85" w14:textId="45F6C200" w:rsidR="00CF7A57" w:rsidRPr="00E37C5C" w:rsidRDefault="00CF7A57" w:rsidP="001B055A">
      <w:pPr>
        <w:spacing w:after="0" w:line="240" w:lineRule="auto"/>
        <w:jc w:val="both"/>
        <w:rPr>
          <w:rFonts w:ascii="Sylfaen" w:hAnsi="Sylfaen"/>
          <w:lang w:val="ka-GE"/>
        </w:rPr>
      </w:pPr>
    </w:p>
    <w:p w14:paraId="267D4EF8" w14:textId="18000FE0" w:rsidR="00CF7A57" w:rsidRPr="00E37C5C" w:rsidRDefault="00CF7A57" w:rsidP="001B055A">
      <w:pPr>
        <w:spacing w:after="0" w:line="240" w:lineRule="auto"/>
        <w:jc w:val="both"/>
        <w:rPr>
          <w:rFonts w:ascii="Sylfaen" w:hAnsi="Sylfaen"/>
        </w:rPr>
      </w:pPr>
      <w:r w:rsidRPr="00E37C5C">
        <w:rPr>
          <w:rFonts w:ascii="Sylfaen" w:hAnsi="Sylfaen"/>
          <w:b/>
          <w:lang w:val="ka-GE"/>
        </w:rPr>
        <w:t>1.7</w:t>
      </w:r>
      <w:r w:rsidRPr="00E37C5C">
        <w:rPr>
          <w:rFonts w:ascii="Sylfaen" w:hAnsi="Sylfaen"/>
          <w:b/>
        </w:rPr>
        <w:t xml:space="preserve"> </w:t>
      </w:r>
      <w:r w:rsidRPr="00E37C5C">
        <w:rPr>
          <w:rFonts w:ascii="Sylfaen" w:hAnsi="Sylfaen"/>
          <w:b/>
          <w:lang w:val="ka-GE"/>
        </w:rPr>
        <w:t>მოთხოვნა პრეტენდენტის გამოცდილების შესახებ</w:t>
      </w:r>
    </w:p>
    <w:p w14:paraId="64F43857" w14:textId="6574292D" w:rsidR="000353F8" w:rsidRPr="00E37C5C" w:rsidRDefault="00875254" w:rsidP="001B055A">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ხუთი წლის განმავლობაში</w:t>
      </w:r>
      <w:r w:rsidRPr="00E37C5C">
        <w:rPr>
          <w:rFonts w:ascii="Sylfaen" w:hAnsi="Sylfaen"/>
          <w:lang w:val="ka-GE"/>
        </w:rPr>
        <w:t xml:space="preserve"> უნდა გააჩნდეს</w:t>
      </w:r>
      <w:r w:rsidR="009D5E96" w:rsidRPr="00E37C5C">
        <w:rPr>
          <w:rFonts w:ascii="Sylfaen" w:hAnsi="Sylfaen"/>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E37C5C">
        <w:rPr>
          <w:rFonts w:ascii="Sylfaen" w:hAnsi="Sylfaen"/>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1B055A">
      <w:pPr>
        <w:spacing w:after="0" w:line="240" w:lineRule="auto"/>
        <w:jc w:val="both"/>
        <w:rPr>
          <w:rFonts w:ascii="Sylfaen" w:hAnsi="Sylfaen"/>
          <w:b/>
          <w:lang w:val="ka-GE"/>
        </w:rPr>
      </w:pPr>
    </w:p>
    <w:p w14:paraId="1EE31693" w14:textId="5B81418E" w:rsidR="00000015" w:rsidRPr="00E37C5C" w:rsidRDefault="00EB217E" w:rsidP="001B055A">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1B055A">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A74B75">
      <w:pPr>
        <w:spacing w:after="0" w:line="240" w:lineRule="auto"/>
        <w:rPr>
          <w:rFonts w:ascii="Sylfaen" w:hAnsi="Sylfaen"/>
          <w:lang w:val="ka-GE"/>
        </w:rPr>
      </w:pPr>
    </w:p>
    <w:p w14:paraId="20DB2DC4" w14:textId="1B093350" w:rsidR="00E14853" w:rsidRPr="00E37C5C" w:rsidRDefault="00EB217E" w:rsidP="00A74B75">
      <w:pPr>
        <w:spacing w:after="0" w:line="240" w:lineRule="auto"/>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77777777" w:rsidR="00CF65CF" w:rsidRPr="00CF65CF" w:rsidRDefault="00431B3C" w:rsidP="00CF65CF">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50,00</w:t>
      </w:r>
      <w:r w:rsidR="00EB217E" w:rsidRPr="00E37C5C">
        <w:rPr>
          <w:rFonts w:ascii="Sylfaen" w:hAnsi="Sylfaen"/>
          <w:lang w:val="ka-GE"/>
        </w:rPr>
        <w:t>0 ლარის ოდენობით</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BE4678" w:rsidRPr="00E37C5C">
        <w:rPr>
          <w:rFonts w:ascii="Sylfaen" w:hAnsi="Sylfaen"/>
          <w:lang w:val="ka-GE"/>
        </w:rPr>
        <w:t xml:space="preserve"> და </w:t>
      </w:r>
      <w:r w:rsidR="00CF65CF" w:rsidRPr="00CF65CF">
        <w:rPr>
          <w:rFonts w:ascii="Sylfaen" w:hAnsi="Sylfaen"/>
          <w:lang w:val="ka-GE"/>
        </w:rPr>
        <w:t>და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p>
    <w:p w14:paraId="0F113B11" w14:textId="7AEA672D" w:rsidR="00B92B05" w:rsidRDefault="00B92B05" w:rsidP="00B92B05">
      <w:pPr>
        <w:pStyle w:val="CommentText"/>
        <w:rPr>
          <w:rFonts w:ascii="Sylfaen" w:hAnsi="Sylfaen"/>
          <w:sz w:val="22"/>
          <w:szCs w:val="22"/>
          <w:lang w:val="ka-GE"/>
        </w:rPr>
      </w:pPr>
    </w:p>
    <w:p w14:paraId="41514AA1" w14:textId="220EE2DD" w:rsidR="002347BF" w:rsidRPr="00E37C5C" w:rsidRDefault="002347BF" w:rsidP="00B92B05">
      <w:pPr>
        <w:pStyle w:val="CommentText"/>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AA511B">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AA511B">
      <w:pPr>
        <w:spacing w:before="240" w:after="160"/>
        <w:jc w:val="both"/>
        <w:rPr>
          <w:rFonts w:ascii="Sylfaen" w:hAnsi="Sylfaen"/>
          <w:lang w:val="ka-GE"/>
        </w:rPr>
      </w:pPr>
      <w:r w:rsidRPr="00E37C5C">
        <w:rPr>
          <w:rFonts w:ascii="Sylfaen" w:hAnsi="Sylfaen"/>
          <w:lang w:val="ka-GE"/>
        </w:rPr>
        <w:t>1.</w:t>
      </w:r>
      <w:r w:rsidR="00EB217E" w:rsidRPr="00E37C5C">
        <w:rPr>
          <w:rFonts w:ascii="Sylfaen" w:hAnsi="Sylfaen"/>
          <w:lang w:val="ka-GE"/>
        </w:rPr>
        <w:t xml:space="preserve">ხარჯთაღრიცხვა </w:t>
      </w:r>
      <w:r w:rsidR="00000982">
        <w:rPr>
          <w:rFonts w:ascii="Sylfaen" w:hAnsi="Sylfaen"/>
          <w:lang w:val="ka-GE"/>
        </w:rPr>
        <w:t>დანართი N1</w:t>
      </w:r>
      <w:r w:rsidRPr="00E37C5C">
        <w:rPr>
          <w:rFonts w:ascii="Sylfaen" w:hAnsi="Sylfaen"/>
          <w:lang w:val="ka-GE"/>
        </w:rPr>
        <w:t xml:space="preserve"> (პუნქტი 1.2)</w:t>
      </w:r>
      <w:r w:rsidR="00AE7884" w:rsidRPr="00E37C5C">
        <w:rPr>
          <w:rFonts w:ascii="Sylfaen" w:hAnsi="Sylfaen"/>
          <w:lang w:val="ka-GE"/>
        </w:rPr>
        <w:t>;</w:t>
      </w:r>
    </w:p>
    <w:p w14:paraId="0B414E8B" w14:textId="77777777" w:rsidR="002C42C6" w:rsidRPr="00E37C5C" w:rsidRDefault="00B806AE" w:rsidP="00CF7A57">
      <w:pPr>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3AB1CC31" w:rsidR="008A3D28" w:rsidRDefault="00865556" w:rsidP="00CF7A57">
      <w:pPr>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CF7A57">
      <w:pPr>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68481C55" w:rsidR="004717AB" w:rsidRDefault="008A3D28" w:rsidP="00CF7A57">
      <w:pPr>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p>
    <w:p w14:paraId="3DF044EF" w14:textId="59D41DB7" w:rsidR="00615DED" w:rsidRPr="009228A8" w:rsidRDefault="002B2970" w:rsidP="00CF7A57">
      <w:pPr>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2CBCDBAD" w14:textId="687440D7" w:rsidR="00CE69DB" w:rsidRPr="00E37C5C" w:rsidRDefault="00CE69DB" w:rsidP="00CF7A57">
      <w:pPr>
        <w:rPr>
          <w:rFonts w:ascii="Sylfaen" w:hAnsi="Sylfaen"/>
          <w:lang w:val="ka-GE"/>
        </w:rPr>
      </w:pPr>
    </w:p>
    <w:p w14:paraId="73D6DBF3" w14:textId="26F5D803"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w:t>
      </w:r>
      <w:r w:rsidRPr="00E37C5C">
        <w:rPr>
          <w:rFonts w:ascii="Sylfaen" w:hAnsi="Sylfaen"/>
          <w:lang w:val="ka-GE"/>
        </w:rPr>
        <w:lastRenderedPageBreak/>
        <w:t>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18192F9A" w14:textId="2B439F7E" w:rsidR="003011B3" w:rsidRPr="00E37C5C" w:rsidRDefault="00AF6B33" w:rsidP="00993D47">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993D47">
      <w:pPr>
        <w:spacing w:after="0" w:line="36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15F0BA75" w14:textId="25AE9899" w:rsidR="00FC16A2" w:rsidRPr="00FC16A2" w:rsidRDefault="00FC16A2" w:rsidP="00993D47">
      <w:pPr>
        <w:spacing w:after="0" w:line="360" w:lineRule="auto"/>
        <w:jc w:val="both"/>
        <w:rPr>
          <w:rFonts w:ascii="Sylfaen" w:hAnsi="Sylfaen"/>
        </w:rPr>
      </w:pPr>
      <w:r>
        <w:rPr>
          <w:rFonts w:ascii="Sylfaen" w:hAnsi="Sylfaen"/>
        </w:rPr>
        <w:object w:dxaOrig="1508" w:dyaOrig="983" w14:anchorId="3620DC6E">
          <v:shape id="_x0000_i1027" type="#_x0000_t75" style="width:75.5pt;height:49pt" o:ole="">
            <v:imagedata r:id="rId13" o:title=""/>
          </v:shape>
          <o:OLEObject Type="Embed" ProgID="AcroExch.Document.DC" ShapeID="_x0000_i1027" DrawAspect="Icon" ObjectID="_1666616702" r:id="rId14"/>
        </w:object>
      </w:r>
    </w:p>
    <w:p w14:paraId="285D8F3A" w14:textId="4A214DCA" w:rsidR="00B049C5" w:rsidRPr="00E37C5C" w:rsidRDefault="00B049C5" w:rsidP="00993D47">
      <w:pPr>
        <w:spacing w:after="0" w:line="360" w:lineRule="auto"/>
        <w:jc w:val="both"/>
        <w:rPr>
          <w:rFonts w:ascii="Sylfaen" w:hAnsi="Sylfaen"/>
          <w:lang w:val="ka-GE"/>
        </w:rPr>
      </w:pPr>
    </w:p>
    <w:p w14:paraId="7AB22D0C" w14:textId="4F65F599" w:rsidR="00B049C5" w:rsidRPr="00E37C5C" w:rsidRDefault="00B049C5" w:rsidP="00993D47">
      <w:pPr>
        <w:spacing w:after="0" w:line="360" w:lineRule="auto"/>
        <w:jc w:val="both"/>
        <w:rPr>
          <w:rFonts w:ascii="Sylfaen" w:hAnsi="Sylfaen"/>
          <w:lang w:val="ka-GE"/>
        </w:rPr>
      </w:pPr>
    </w:p>
    <w:p w14:paraId="7089A739" w14:textId="71386AD5" w:rsidR="00CC4789" w:rsidRPr="00A81360" w:rsidRDefault="00A81360" w:rsidP="00A81360">
      <w:pPr>
        <w:pStyle w:val="ListParagraph"/>
        <w:numPr>
          <w:ilvl w:val="1"/>
          <w:numId w:val="35"/>
        </w:numPr>
        <w:spacing w:after="0" w:line="36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CC4789">
      <w:pPr>
        <w:pStyle w:val="ListParagraph"/>
        <w:spacing w:after="0" w:line="36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A81360">
      <w:pPr>
        <w:pStyle w:val="ListParagraph"/>
        <w:numPr>
          <w:ilvl w:val="2"/>
          <w:numId w:val="36"/>
        </w:numPr>
        <w:spacing w:after="0" w:line="36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A81360">
      <w:pPr>
        <w:pStyle w:val="ListParagraph"/>
        <w:numPr>
          <w:ilvl w:val="2"/>
          <w:numId w:val="36"/>
        </w:numPr>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A81360">
      <w:pPr>
        <w:pStyle w:val="ListParagraph"/>
        <w:numPr>
          <w:ilvl w:val="2"/>
          <w:numId w:val="36"/>
        </w:numPr>
        <w:jc w:val="both"/>
        <w:rPr>
          <w:lang w:val="es-MX"/>
        </w:rPr>
      </w:pPr>
      <w:r w:rsidRPr="00E37C5C">
        <w:rPr>
          <w:rFonts w:ascii="Sylfaen" w:hAnsi="Sylfaen"/>
          <w:lang w:val="ka-GE"/>
        </w:rPr>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CC4789">
      <w:pPr>
        <w:pStyle w:val="ListParagraph"/>
        <w:spacing w:after="0" w:line="360" w:lineRule="auto"/>
        <w:ind w:left="0" w:firstLine="426"/>
        <w:jc w:val="both"/>
        <w:rPr>
          <w:rFonts w:ascii="Sylfaen" w:hAnsi="Sylfaen"/>
          <w:lang w:val="ka-GE"/>
        </w:rPr>
      </w:pPr>
      <w:r w:rsidRPr="00E37C5C">
        <w:rPr>
          <w:rFonts w:ascii="Sylfaen" w:hAnsi="Sylfaen"/>
          <w:lang w:val="ka-GE"/>
        </w:rPr>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CC4789">
      <w:pPr>
        <w:pStyle w:val="ListParagraph"/>
        <w:spacing w:after="0" w:line="360" w:lineRule="auto"/>
        <w:ind w:left="0" w:firstLine="426"/>
        <w:jc w:val="both"/>
        <w:rPr>
          <w:rFonts w:ascii="AcadNusx" w:hAnsi="AcadNusx"/>
          <w:lang w:val="es-MX"/>
        </w:rPr>
      </w:pPr>
      <w:r w:rsidRPr="00E37C5C">
        <w:rPr>
          <w:rFonts w:ascii="Sylfaen" w:hAnsi="Sylfaen"/>
          <w:lang w:val="ka-GE"/>
        </w:rPr>
        <w:t xml:space="preserve">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w:t>
      </w:r>
      <w:r w:rsidRPr="00E37C5C">
        <w:rPr>
          <w:rFonts w:ascii="Sylfaen" w:hAnsi="Sylfaen"/>
          <w:lang w:val="ka-GE"/>
        </w:rPr>
        <w:lastRenderedPageBreak/>
        <w:t>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77777777"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E87E18D" w14:textId="77777777" w:rsidR="00CC4789" w:rsidRPr="00E37C5C" w:rsidRDefault="00CC4789" w:rsidP="00CC4789">
      <w:pPr>
        <w:spacing w:after="0" w:line="36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7DE4A22E" w14:textId="77777777"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 </w:t>
      </w:r>
    </w:p>
    <w:p w14:paraId="317FFEE5" w14:textId="4CE86237" w:rsidR="00CC4789" w:rsidRPr="00E37C5C" w:rsidRDefault="00CC4789" w:rsidP="00993D47">
      <w:pPr>
        <w:spacing w:after="0" w:line="360" w:lineRule="auto"/>
        <w:jc w:val="both"/>
        <w:rPr>
          <w:rFonts w:ascii="Sylfaen" w:hAnsi="Sylfaen"/>
          <w:b/>
          <w:lang w:val="ka-GE"/>
        </w:rPr>
      </w:pPr>
    </w:p>
    <w:p w14:paraId="5D4DB8DD" w14:textId="6862DD94" w:rsidR="008246F4" w:rsidRPr="00A81360" w:rsidRDefault="00A81360" w:rsidP="00A81360">
      <w:pPr>
        <w:spacing w:after="0" w:line="36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E94ED1">
      <w:pPr>
        <w:spacing w:after="0" w:line="36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A81360">
      <w:pPr>
        <w:spacing w:after="0" w:line="36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r w:rsidR="008F38DE">
        <w:fldChar w:fldCharType="begin"/>
      </w:r>
      <w:r w:rsidR="008F38DE">
        <w:instrText xml:space="preserve"> HYPERLINK "http://www.tenders.ge" </w:instrText>
      </w:r>
      <w:r w:rsidR="008F38DE">
        <w:fldChar w:fldCharType="separate"/>
      </w:r>
      <w:r w:rsidR="007E0304" w:rsidRPr="00E37C5C">
        <w:rPr>
          <w:rStyle w:val="Hyperlink"/>
          <w:rFonts w:ascii="Sylfaen" w:hAnsi="Sylfaen"/>
          <w:lang w:val="ka-GE"/>
        </w:rPr>
        <w:t>www.tenders.ge</w:t>
      </w:r>
      <w:r w:rsidR="008F38DE">
        <w:rPr>
          <w:rStyle w:val="Hyperlink"/>
          <w:rFonts w:ascii="Sylfaen" w:hAnsi="Sylfaen"/>
          <w:lang w:val="ka-GE"/>
        </w:rPr>
        <w:fldChar w:fldCharType="end"/>
      </w:r>
    </w:p>
    <w:p w14:paraId="2EE38DE1" w14:textId="00C600E7" w:rsidR="007E0304" w:rsidRPr="00E37C5C" w:rsidRDefault="007E0304" w:rsidP="00C86CD0">
      <w:pPr>
        <w:spacing w:after="0" w:line="360" w:lineRule="auto"/>
        <w:ind w:left="360"/>
        <w:jc w:val="both"/>
        <w:rPr>
          <w:rFonts w:ascii="Sylfaen" w:hAnsi="Sylfaen"/>
          <w:lang w:val="ka-GE"/>
        </w:rPr>
      </w:pPr>
      <w:r w:rsidRPr="00E37C5C">
        <w:rPr>
          <w:rFonts w:ascii="Sylfaen" w:hAnsi="Sylfaen"/>
          <w:lang w:val="ka-GE"/>
        </w:rPr>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4E47B96C" w14:textId="3B8DECFD" w:rsidR="00E94ED1" w:rsidRPr="00E37C5C" w:rsidRDefault="00CE7176" w:rsidP="00E94ED1">
      <w:pPr>
        <w:spacing w:after="0" w:line="360" w:lineRule="auto"/>
        <w:jc w:val="both"/>
        <w:rPr>
          <w:rFonts w:ascii="Sylfaen" w:hAnsi="Sylfaen"/>
        </w:rPr>
      </w:pPr>
      <w:r w:rsidRPr="00E37C5C">
        <w:rPr>
          <w:rFonts w:ascii="Sylfaen" w:hAnsi="Sylfaen"/>
        </w:rPr>
        <w:object w:dxaOrig="1508" w:dyaOrig="983" w14:anchorId="4EC986F1">
          <v:shape id="_x0000_i1028" type="#_x0000_t75" style="width:75.5pt;height:49pt" o:ole="">
            <v:imagedata r:id="rId15" o:title=""/>
          </v:shape>
          <o:OLEObject Type="Embed" ProgID="AcroExch.Document.DC" ShapeID="_x0000_i1028" DrawAspect="Icon" ObjectID="_1666616703" r:id="rId16"/>
        </w:object>
      </w:r>
    </w:p>
    <w:p w14:paraId="3B7F205D" w14:textId="4C53C6EE" w:rsidR="00580531" w:rsidRPr="00E37C5C" w:rsidRDefault="00580531" w:rsidP="00580531">
      <w:pPr>
        <w:pStyle w:val="ListParagraph"/>
        <w:spacing w:after="0" w:line="360" w:lineRule="auto"/>
        <w:ind w:left="1080"/>
        <w:jc w:val="both"/>
        <w:rPr>
          <w:rFonts w:ascii="Sylfaen" w:hAnsi="Sylfaen"/>
          <w:lang w:val="ka-GE"/>
        </w:rPr>
      </w:pPr>
    </w:p>
    <w:p w14:paraId="4B45BE62" w14:textId="65F3914E"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4734B6BE" w:rsidR="00F827AD" w:rsidRPr="004B7C5D" w:rsidRDefault="00F827AD" w:rsidP="00F827AD">
      <w:pPr>
        <w:spacing w:after="0"/>
        <w:jc w:val="both"/>
        <w:rPr>
          <w:rFonts w:ascii="Sylfaen" w:hAnsi="Sylfaen" w:cs="Sylfaen"/>
          <w:lang w:val="ka-GE"/>
        </w:rPr>
      </w:pPr>
      <w:r w:rsidRPr="004B7C5D">
        <w:rPr>
          <w:rFonts w:ascii="Sylfaen" w:hAnsi="Sylfaen" w:cs="Sylfaen"/>
          <w:lang w:val="ka-GE"/>
        </w:rPr>
        <w:t xml:space="preserve">საკონტაქტო პირი: </w:t>
      </w:r>
      <w:r w:rsidR="00A81360" w:rsidRPr="004B7C5D">
        <w:rPr>
          <w:rFonts w:ascii="Sylfaen" w:hAnsi="Sylfaen" w:cs="Sylfaen"/>
          <w:lang w:val="ka-GE"/>
        </w:rPr>
        <w:t>ნინო ადამია</w:t>
      </w:r>
    </w:p>
    <w:p w14:paraId="0770D665" w14:textId="77777777" w:rsidR="00F827AD" w:rsidRPr="004B7C5D" w:rsidRDefault="00F827AD" w:rsidP="00F827AD">
      <w:pPr>
        <w:spacing w:after="0"/>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3D5B5668" w:rsidR="00F827AD" w:rsidRPr="004B7C5D" w:rsidRDefault="00F827AD" w:rsidP="00F827AD">
      <w:pPr>
        <w:spacing w:after="0"/>
        <w:jc w:val="both"/>
        <w:rPr>
          <w:rFonts w:ascii="Sylfaen" w:hAnsi="Sylfaen" w:cs="Sylfaen"/>
        </w:rPr>
      </w:pPr>
      <w:r w:rsidRPr="004B7C5D">
        <w:rPr>
          <w:rFonts w:ascii="Sylfaen" w:hAnsi="Sylfaen" w:cs="Sylfaen"/>
          <w:lang w:val="ka-GE"/>
        </w:rPr>
        <w:t>ელ. ფოსტა</w:t>
      </w:r>
      <w:r w:rsidR="001258A9" w:rsidRPr="004B7C5D">
        <w:rPr>
          <w:rFonts w:ascii="Sylfaen" w:hAnsi="Sylfaen" w:cs="Sylfaen"/>
          <w:lang w:val="ka-GE"/>
        </w:rPr>
        <w:t>:</w:t>
      </w:r>
      <w:r w:rsidR="004B7C5D">
        <w:rPr>
          <w:rFonts w:ascii="Sylfaen" w:hAnsi="Sylfaen" w:cs="Sylfaen"/>
        </w:rPr>
        <w:t>nadamia@gwp.ge</w:t>
      </w:r>
    </w:p>
    <w:p w14:paraId="683EC820" w14:textId="4A60EAF1" w:rsidR="00F827AD" w:rsidRPr="004B7C5D" w:rsidRDefault="00F827AD" w:rsidP="00F827AD">
      <w:pPr>
        <w:spacing w:after="0"/>
        <w:jc w:val="both"/>
        <w:rPr>
          <w:rFonts w:ascii="Sylfaen" w:hAnsi="Sylfaen" w:cs="Sylfaen"/>
          <w:lang w:val="ka-GE"/>
        </w:rPr>
      </w:pPr>
      <w:r w:rsidRPr="004B7C5D">
        <w:rPr>
          <w:rFonts w:ascii="Sylfaen" w:hAnsi="Sylfaen" w:cs="Sylfaen"/>
          <w:lang w:val="ka-GE"/>
        </w:rPr>
        <w:t>ტელ.: +995 322 931111 (</w:t>
      </w:r>
      <w:r w:rsidR="00A81360" w:rsidRPr="004B7C5D">
        <w:rPr>
          <w:rFonts w:ascii="Sylfaen" w:hAnsi="Sylfaen" w:cs="Sylfaen"/>
          <w:lang w:val="ka-GE"/>
        </w:rPr>
        <w:t>1143); 577 350 051</w:t>
      </w:r>
    </w:p>
    <w:p w14:paraId="4B905149" w14:textId="77777777" w:rsidR="00F827AD" w:rsidRPr="00E37C5C" w:rsidRDefault="00F827AD" w:rsidP="00F827AD">
      <w:pPr>
        <w:spacing w:after="0"/>
        <w:jc w:val="both"/>
        <w:rPr>
          <w:rFonts w:ascii="Sylfaen" w:hAnsi="Sylfaen" w:cs="Sylfaen"/>
          <w:lang w:val="ka-GE"/>
        </w:rPr>
      </w:pPr>
    </w:p>
    <w:p w14:paraId="226F626E" w14:textId="77777777" w:rsidR="005E130F" w:rsidRPr="00E37C5C"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Pr="00E37C5C">
        <w:rPr>
          <w:rFonts w:ascii="Sylfaen" w:hAnsi="Sylfaen" w:cs="Sylfaen"/>
          <w:lang w:val="ka-GE"/>
        </w:rPr>
        <w:t xml:space="preserve">თეკლა მურვანიძე </w:t>
      </w:r>
    </w:p>
    <w:p w14:paraId="261FD56D" w14:textId="77777777" w:rsidR="005E130F" w:rsidRPr="00E37C5C" w:rsidRDefault="005E130F" w:rsidP="005E130F">
      <w:pPr>
        <w:spacing w:after="0"/>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77777777" w:rsidR="005E130F" w:rsidRPr="00E37C5C" w:rsidRDefault="005E130F" w:rsidP="005E130F">
      <w:pPr>
        <w:spacing w:after="0"/>
        <w:jc w:val="both"/>
        <w:rPr>
          <w:rFonts w:ascii="Sylfaen" w:hAnsi="Sylfaen" w:cs="Arial"/>
          <w:lang w:val="ka-GE"/>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Pr="00E37C5C">
        <w:rPr>
          <w:rFonts w:ascii="Sylfaen" w:hAnsi="Sylfaen"/>
        </w:rPr>
        <w:t>tmurvanidze</w:t>
      </w:r>
      <w:proofErr w:type="spellEnd"/>
      <w:r w:rsidRPr="00E37C5C">
        <w:rPr>
          <w:rFonts w:ascii="Sylfaen" w:hAnsi="Sylfaen" w:cs="Arial"/>
          <w:lang w:val="ka-GE"/>
        </w:rPr>
        <w:t>@gwp.ge</w:t>
      </w:r>
    </w:p>
    <w:p w14:paraId="23139452" w14:textId="17B45F8F" w:rsidR="005E130F" w:rsidRPr="00E37C5C" w:rsidRDefault="005E130F" w:rsidP="005E130F">
      <w:pPr>
        <w:spacing w:after="0"/>
        <w:jc w:val="both"/>
        <w:rPr>
          <w:rFonts w:ascii="Sylfaen" w:hAnsi="Sylfaen" w:cs="Arial"/>
          <w:lang w:val="ka-GE"/>
        </w:rPr>
      </w:pPr>
      <w:r w:rsidRPr="00E37C5C">
        <w:rPr>
          <w:rFonts w:ascii="Sylfaen" w:hAnsi="Sylfaen" w:cs="Sylfaen"/>
          <w:lang w:val="ka-GE"/>
        </w:rPr>
        <w:lastRenderedPageBreak/>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(1141)</w:t>
      </w:r>
      <w:r w:rsidRPr="00E37C5C">
        <w:rPr>
          <w:rFonts w:cs="Arial"/>
          <w:lang w:val="ka-GE"/>
        </w:rPr>
        <w:t xml:space="preserve">; </w:t>
      </w:r>
      <w:r w:rsidRPr="00E37C5C">
        <w:rPr>
          <w:rFonts w:ascii="Sylfaen" w:hAnsi="Sylfaen" w:cs="Arial"/>
          <w:lang w:val="ka-GE"/>
        </w:rPr>
        <w:t>595 523 381</w:t>
      </w:r>
    </w:p>
    <w:p w14:paraId="15186467" w14:textId="77777777" w:rsidR="00F827AD" w:rsidRPr="00E37C5C" w:rsidRDefault="00F827AD" w:rsidP="00F827AD">
      <w:pPr>
        <w:spacing w:after="0"/>
        <w:jc w:val="both"/>
        <w:rPr>
          <w:rFonts w:ascii="Sylfaen" w:hAnsi="Sylfaen" w:cs="Arial"/>
          <w:lang w:val="ka-GE"/>
        </w:rPr>
      </w:pPr>
    </w:p>
    <w:p w14:paraId="5902A81D" w14:textId="77777777" w:rsidR="009228A8" w:rsidRPr="00E41D48" w:rsidRDefault="009228A8" w:rsidP="009228A8">
      <w:pPr>
        <w:spacing w:after="0" w:line="360" w:lineRule="auto"/>
        <w:jc w:val="both"/>
        <w:rPr>
          <w:rFonts w:ascii="Sylfaen" w:hAnsi="Sylfaen"/>
          <w:b/>
          <w:lang w:val="ka-GE"/>
        </w:rPr>
      </w:pPr>
      <w:bookmarkStart w:id="2" w:name="_Toc454818556"/>
      <w:bookmarkEnd w:id="2"/>
      <w:r w:rsidRPr="00E41D48">
        <w:rPr>
          <w:rFonts w:ascii="Sylfaen" w:hAnsi="Sylfaen"/>
          <w:b/>
          <w:lang w:val="ka-GE"/>
        </w:rPr>
        <w:t xml:space="preserve">გავეცანი </w:t>
      </w:r>
    </w:p>
    <w:p w14:paraId="55F841F1" w14:textId="77777777" w:rsidR="009228A8" w:rsidRPr="00E41D48" w:rsidRDefault="009228A8" w:rsidP="009228A8">
      <w:pPr>
        <w:spacing w:after="0" w:line="360" w:lineRule="auto"/>
        <w:jc w:val="both"/>
        <w:rPr>
          <w:rFonts w:ascii="Sylfaen" w:hAnsi="Sylfaen"/>
          <w:lang w:val="ka-GE"/>
        </w:rPr>
      </w:pPr>
    </w:p>
    <w:p w14:paraId="3006997C" w14:textId="77777777" w:rsidR="009228A8" w:rsidRPr="00E41D48" w:rsidRDefault="009228A8" w:rsidP="009228A8">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083B0936" w14:textId="77777777" w:rsidR="009228A8" w:rsidRPr="00E41D48" w:rsidRDefault="009228A8" w:rsidP="009228A8">
      <w:pPr>
        <w:spacing w:after="0" w:line="360" w:lineRule="auto"/>
        <w:jc w:val="both"/>
        <w:rPr>
          <w:rFonts w:ascii="Sylfaen" w:hAnsi="Sylfaen"/>
          <w:lang w:val="ka-GE"/>
        </w:rPr>
      </w:pPr>
    </w:p>
    <w:p w14:paraId="5BDD03F4" w14:textId="77777777" w:rsidR="009228A8" w:rsidRPr="00E41D48" w:rsidRDefault="009228A8" w:rsidP="009228A8">
      <w:pPr>
        <w:spacing w:after="0" w:line="360" w:lineRule="auto"/>
        <w:jc w:val="both"/>
        <w:rPr>
          <w:rFonts w:ascii="Sylfaen" w:hAnsi="Sylfaen"/>
          <w:lang w:val="ka-GE"/>
        </w:rPr>
      </w:pPr>
    </w:p>
    <w:p w14:paraId="48ED8F57" w14:textId="77777777" w:rsidR="009228A8" w:rsidRPr="00E41D48" w:rsidRDefault="009228A8" w:rsidP="009228A8">
      <w:pPr>
        <w:spacing w:after="0" w:line="360" w:lineRule="auto"/>
        <w:jc w:val="both"/>
        <w:rPr>
          <w:rFonts w:ascii="Sylfaen" w:hAnsi="Sylfaen"/>
          <w:lang w:val="ka-GE"/>
        </w:rPr>
      </w:pPr>
    </w:p>
    <w:p w14:paraId="5CA0E56E" w14:textId="77777777" w:rsidR="009228A8" w:rsidRPr="00024394" w:rsidRDefault="009228A8" w:rsidP="009228A8">
      <w:pPr>
        <w:spacing w:after="0" w:line="360" w:lineRule="auto"/>
        <w:jc w:val="both"/>
        <w:rPr>
          <w:rFonts w:ascii="Sylfaen" w:hAnsi="Sylfaen" w:cstheme="minorHAnsi"/>
          <w:lang w:val="ka-GE"/>
        </w:rPr>
      </w:pPr>
      <w:r w:rsidRPr="00E41D48">
        <w:rPr>
          <w:rFonts w:ascii="Sylfaen" w:hAnsi="Sylfaen"/>
          <w:b/>
          <w:lang w:val="ka-GE"/>
        </w:rPr>
        <w:t>შენიშვნა:</w:t>
      </w:r>
      <w:r w:rsidRPr="00E41D48">
        <w:rPr>
          <w:rFonts w:ascii="Sylfaen" w:hAnsi="Sylfaen"/>
          <w:lang w:val="ka-GE"/>
        </w:rPr>
        <w:t xml:space="preserve"> თუ წინამდებარე მოწვევა გაგზავნილია ელექტრონული ფოსტით მონაწილე კომპანიასთან, მონაწილემ, მისი კონკურსში მონაწილეობის შესახებ თანხმობა და წინამდებარე დოკუმენტის გაცნობის დასტური უნდა გამოაგზავნოს ელექტრონული ფოსტით.</w:t>
      </w:r>
    </w:p>
    <w:p w14:paraId="58D236C0" w14:textId="31E8204B" w:rsidR="00237416" w:rsidRPr="00E37C5C" w:rsidRDefault="00237416" w:rsidP="00A35317">
      <w:pPr>
        <w:spacing w:after="0" w:line="360" w:lineRule="auto"/>
        <w:jc w:val="both"/>
        <w:rPr>
          <w:rFonts w:ascii="AcadNusx" w:hAnsi="AcadNusx"/>
        </w:rPr>
      </w:pPr>
    </w:p>
    <w:sectPr w:rsidR="00237416" w:rsidRPr="00E37C5C" w:rsidSect="005111AB">
      <w:headerReference w:type="default" r:id="rId17"/>
      <w:footerReference w:type="default" r:id="rId18"/>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C14A96" w14:textId="77777777" w:rsidR="005A7A22" w:rsidRDefault="005A7A22" w:rsidP="007902EA">
      <w:pPr>
        <w:spacing w:after="0" w:line="240" w:lineRule="auto"/>
      </w:pPr>
      <w:r>
        <w:separator/>
      </w:r>
    </w:p>
  </w:endnote>
  <w:endnote w:type="continuationSeparator" w:id="0">
    <w:p w14:paraId="567C5E36" w14:textId="77777777" w:rsidR="005A7A22" w:rsidRDefault="005A7A22"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720A4B2C" w:rsidR="004A3BD8" w:rsidRDefault="004A3BD8">
        <w:pPr>
          <w:pStyle w:val="Footer"/>
          <w:jc w:val="right"/>
        </w:pPr>
        <w:r>
          <w:fldChar w:fldCharType="begin"/>
        </w:r>
        <w:r>
          <w:instrText xml:space="preserve"> PAGE   \* MERGEFORMAT </w:instrText>
        </w:r>
        <w:r>
          <w:fldChar w:fldCharType="separate"/>
        </w:r>
        <w:r w:rsidR="004C7DCD">
          <w:rPr>
            <w:noProof/>
          </w:rPr>
          <w:t>1</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533F65" w14:textId="77777777" w:rsidR="005A7A22" w:rsidRDefault="005A7A22" w:rsidP="007902EA">
      <w:pPr>
        <w:spacing w:after="0" w:line="240" w:lineRule="auto"/>
      </w:pPr>
      <w:r>
        <w:separator/>
      </w:r>
    </w:p>
  </w:footnote>
  <w:footnote w:type="continuationSeparator" w:id="0">
    <w:p w14:paraId="5A37E841" w14:textId="77777777" w:rsidR="005A7A22" w:rsidRDefault="005A7A22"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kwrwUAYp1D6ywAAAA="/>
  </w:docVars>
  <w:rsids>
    <w:rsidRoot w:val="006E1729"/>
    <w:rsid w:val="00000015"/>
    <w:rsid w:val="00000982"/>
    <w:rsid w:val="00005642"/>
    <w:rsid w:val="00010C7C"/>
    <w:rsid w:val="00014051"/>
    <w:rsid w:val="00015E1B"/>
    <w:rsid w:val="000202A5"/>
    <w:rsid w:val="00026B30"/>
    <w:rsid w:val="00027D70"/>
    <w:rsid w:val="00031452"/>
    <w:rsid w:val="000353F8"/>
    <w:rsid w:val="00046082"/>
    <w:rsid w:val="0004786C"/>
    <w:rsid w:val="00051E54"/>
    <w:rsid w:val="00053EAB"/>
    <w:rsid w:val="0005435C"/>
    <w:rsid w:val="00055E1E"/>
    <w:rsid w:val="00056A31"/>
    <w:rsid w:val="00064AB9"/>
    <w:rsid w:val="0006542B"/>
    <w:rsid w:val="00081D42"/>
    <w:rsid w:val="000839D9"/>
    <w:rsid w:val="00092A77"/>
    <w:rsid w:val="00092E77"/>
    <w:rsid w:val="000974B9"/>
    <w:rsid w:val="000A0D72"/>
    <w:rsid w:val="000B1C85"/>
    <w:rsid w:val="000B1F4E"/>
    <w:rsid w:val="000B4C5E"/>
    <w:rsid w:val="000B5D0F"/>
    <w:rsid w:val="000C3223"/>
    <w:rsid w:val="000D5BB4"/>
    <w:rsid w:val="000D68A2"/>
    <w:rsid w:val="000E5617"/>
    <w:rsid w:val="000F03A0"/>
    <w:rsid w:val="000F3872"/>
    <w:rsid w:val="000F4D71"/>
    <w:rsid w:val="000F63C5"/>
    <w:rsid w:val="00110CCE"/>
    <w:rsid w:val="00116D4F"/>
    <w:rsid w:val="00117164"/>
    <w:rsid w:val="00117A87"/>
    <w:rsid w:val="00120724"/>
    <w:rsid w:val="00122148"/>
    <w:rsid w:val="001258A9"/>
    <w:rsid w:val="00127F44"/>
    <w:rsid w:val="00131B75"/>
    <w:rsid w:val="00133611"/>
    <w:rsid w:val="00136124"/>
    <w:rsid w:val="00137719"/>
    <w:rsid w:val="0014156D"/>
    <w:rsid w:val="001433C2"/>
    <w:rsid w:val="001461E6"/>
    <w:rsid w:val="00156D6D"/>
    <w:rsid w:val="001575CA"/>
    <w:rsid w:val="00161677"/>
    <w:rsid w:val="00162053"/>
    <w:rsid w:val="00171C91"/>
    <w:rsid w:val="00172F99"/>
    <w:rsid w:val="0017792E"/>
    <w:rsid w:val="00185C9D"/>
    <w:rsid w:val="001921BE"/>
    <w:rsid w:val="00194044"/>
    <w:rsid w:val="001A09F5"/>
    <w:rsid w:val="001A47AF"/>
    <w:rsid w:val="001A5BDB"/>
    <w:rsid w:val="001B055A"/>
    <w:rsid w:val="001B0D00"/>
    <w:rsid w:val="001B6BD5"/>
    <w:rsid w:val="001B740A"/>
    <w:rsid w:val="001B75E0"/>
    <w:rsid w:val="001B7903"/>
    <w:rsid w:val="001C112D"/>
    <w:rsid w:val="001C2BF2"/>
    <w:rsid w:val="001C7577"/>
    <w:rsid w:val="001D3B12"/>
    <w:rsid w:val="001D63C9"/>
    <w:rsid w:val="001E0606"/>
    <w:rsid w:val="00202451"/>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658B"/>
    <w:rsid w:val="002568CE"/>
    <w:rsid w:val="00257F36"/>
    <w:rsid w:val="00266CA0"/>
    <w:rsid w:val="00270BF2"/>
    <w:rsid w:val="00275958"/>
    <w:rsid w:val="00276F7A"/>
    <w:rsid w:val="002778A0"/>
    <w:rsid w:val="00277B37"/>
    <w:rsid w:val="0029272A"/>
    <w:rsid w:val="002A4E62"/>
    <w:rsid w:val="002A60C4"/>
    <w:rsid w:val="002B2970"/>
    <w:rsid w:val="002B6F69"/>
    <w:rsid w:val="002C066E"/>
    <w:rsid w:val="002C21C7"/>
    <w:rsid w:val="002C42C6"/>
    <w:rsid w:val="002D06EE"/>
    <w:rsid w:val="002D1E74"/>
    <w:rsid w:val="002D2F27"/>
    <w:rsid w:val="002D611B"/>
    <w:rsid w:val="002E0E5E"/>
    <w:rsid w:val="002F1C09"/>
    <w:rsid w:val="003011B3"/>
    <w:rsid w:val="00302948"/>
    <w:rsid w:val="00303697"/>
    <w:rsid w:val="00303E82"/>
    <w:rsid w:val="00305795"/>
    <w:rsid w:val="00316C88"/>
    <w:rsid w:val="00320435"/>
    <w:rsid w:val="00320878"/>
    <w:rsid w:val="0033101C"/>
    <w:rsid w:val="00332458"/>
    <w:rsid w:val="0033397E"/>
    <w:rsid w:val="00340CC3"/>
    <w:rsid w:val="00357317"/>
    <w:rsid w:val="003573F4"/>
    <w:rsid w:val="00357B68"/>
    <w:rsid w:val="003657A5"/>
    <w:rsid w:val="00377D43"/>
    <w:rsid w:val="00385373"/>
    <w:rsid w:val="003859BA"/>
    <w:rsid w:val="00387591"/>
    <w:rsid w:val="00387AB5"/>
    <w:rsid w:val="00391AB5"/>
    <w:rsid w:val="003930BB"/>
    <w:rsid w:val="003A4DAA"/>
    <w:rsid w:val="003A5D91"/>
    <w:rsid w:val="003B460D"/>
    <w:rsid w:val="003B5A5E"/>
    <w:rsid w:val="003C568B"/>
    <w:rsid w:val="003C6F22"/>
    <w:rsid w:val="003D6473"/>
    <w:rsid w:val="003E15FA"/>
    <w:rsid w:val="003F370C"/>
    <w:rsid w:val="003F5521"/>
    <w:rsid w:val="003F699A"/>
    <w:rsid w:val="00410EC6"/>
    <w:rsid w:val="0041258C"/>
    <w:rsid w:val="004147A6"/>
    <w:rsid w:val="00430AF7"/>
    <w:rsid w:val="00431665"/>
    <w:rsid w:val="00431B3C"/>
    <w:rsid w:val="004375BF"/>
    <w:rsid w:val="00442F86"/>
    <w:rsid w:val="004446E6"/>
    <w:rsid w:val="00446516"/>
    <w:rsid w:val="00452128"/>
    <w:rsid w:val="004533A4"/>
    <w:rsid w:val="00457067"/>
    <w:rsid w:val="00462CA0"/>
    <w:rsid w:val="0046501B"/>
    <w:rsid w:val="004717AB"/>
    <w:rsid w:val="00483B17"/>
    <w:rsid w:val="0048659C"/>
    <w:rsid w:val="00497393"/>
    <w:rsid w:val="004A3BD8"/>
    <w:rsid w:val="004A66FB"/>
    <w:rsid w:val="004A7C56"/>
    <w:rsid w:val="004B09C9"/>
    <w:rsid w:val="004B7C5D"/>
    <w:rsid w:val="004C1E0D"/>
    <w:rsid w:val="004C7DCD"/>
    <w:rsid w:val="004D3679"/>
    <w:rsid w:val="004D3D1C"/>
    <w:rsid w:val="004D747F"/>
    <w:rsid w:val="005111AB"/>
    <w:rsid w:val="0052656B"/>
    <w:rsid w:val="00536345"/>
    <w:rsid w:val="00540038"/>
    <w:rsid w:val="00544856"/>
    <w:rsid w:val="00544D57"/>
    <w:rsid w:val="005553C3"/>
    <w:rsid w:val="00567ACA"/>
    <w:rsid w:val="0057474B"/>
    <w:rsid w:val="00575D3E"/>
    <w:rsid w:val="00580531"/>
    <w:rsid w:val="005832A4"/>
    <w:rsid w:val="00583B48"/>
    <w:rsid w:val="00586056"/>
    <w:rsid w:val="00586C84"/>
    <w:rsid w:val="00595E4B"/>
    <w:rsid w:val="005A0827"/>
    <w:rsid w:val="005A427F"/>
    <w:rsid w:val="005A7A22"/>
    <w:rsid w:val="005C14A4"/>
    <w:rsid w:val="005D25DA"/>
    <w:rsid w:val="005D3B83"/>
    <w:rsid w:val="005E05B1"/>
    <w:rsid w:val="005E130F"/>
    <w:rsid w:val="005F3357"/>
    <w:rsid w:val="00610FC8"/>
    <w:rsid w:val="00615BD2"/>
    <w:rsid w:val="00615DED"/>
    <w:rsid w:val="00632910"/>
    <w:rsid w:val="00633210"/>
    <w:rsid w:val="00634B58"/>
    <w:rsid w:val="006447A4"/>
    <w:rsid w:val="00661B3E"/>
    <w:rsid w:val="00665219"/>
    <w:rsid w:val="00665C42"/>
    <w:rsid w:val="00667B1F"/>
    <w:rsid w:val="00670B37"/>
    <w:rsid w:val="00674470"/>
    <w:rsid w:val="0067481E"/>
    <w:rsid w:val="00674F71"/>
    <w:rsid w:val="00680844"/>
    <w:rsid w:val="00681B23"/>
    <w:rsid w:val="00692B13"/>
    <w:rsid w:val="0069500B"/>
    <w:rsid w:val="006A256D"/>
    <w:rsid w:val="006A3D31"/>
    <w:rsid w:val="006A7B28"/>
    <w:rsid w:val="006C1436"/>
    <w:rsid w:val="006C7D3F"/>
    <w:rsid w:val="006C7E00"/>
    <w:rsid w:val="006D054A"/>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34C"/>
    <w:rsid w:val="00764A65"/>
    <w:rsid w:val="00772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E4BDA"/>
    <w:rsid w:val="007E7120"/>
    <w:rsid w:val="007F1D40"/>
    <w:rsid w:val="007F3AA0"/>
    <w:rsid w:val="007F4C15"/>
    <w:rsid w:val="007F4F2B"/>
    <w:rsid w:val="007F7ADB"/>
    <w:rsid w:val="0081634F"/>
    <w:rsid w:val="00816890"/>
    <w:rsid w:val="0081788D"/>
    <w:rsid w:val="008219B3"/>
    <w:rsid w:val="008246F4"/>
    <w:rsid w:val="00824EDA"/>
    <w:rsid w:val="00833770"/>
    <w:rsid w:val="0083614B"/>
    <w:rsid w:val="008374C0"/>
    <w:rsid w:val="008401B6"/>
    <w:rsid w:val="008421EC"/>
    <w:rsid w:val="008473E6"/>
    <w:rsid w:val="00857FF5"/>
    <w:rsid w:val="008647CD"/>
    <w:rsid w:val="00865556"/>
    <w:rsid w:val="00865E22"/>
    <w:rsid w:val="00867825"/>
    <w:rsid w:val="008751D7"/>
    <w:rsid w:val="00875254"/>
    <w:rsid w:val="00876B2D"/>
    <w:rsid w:val="00876B9D"/>
    <w:rsid w:val="0088287D"/>
    <w:rsid w:val="00890026"/>
    <w:rsid w:val="008918CD"/>
    <w:rsid w:val="00894C67"/>
    <w:rsid w:val="00896274"/>
    <w:rsid w:val="008978B9"/>
    <w:rsid w:val="008A3D28"/>
    <w:rsid w:val="008A5094"/>
    <w:rsid w:val="008A673F"/>
    <w:rsid w:val="008B04EA"/>
    <w:rsid w:val="008B67F1"/>
    <w:rsid w:val="008C04FA"/>
    <w:rsid w:val="008C0A74"/>
    <w:rsid w:val="008C35CC"/>
    <w:rsid w:val="008D04C5"/>
    <w:rsid w:val="008E16DA"/>
    <w:rsid w:val="008E3D20"/>
    <w:rsid w:val="008E55E0"/>
    <w:rsid w:val="008F38DE"/>
    <w:rsid w:val="008F419D"/>
    <w:rsid w:val="0090279D"/>
    <w:rsid w:val="00904044"/>
    <w:rsid w:val="00913646"/>
    <w:rsid w:val="00922889"/>
    <w:rsid w:val="009228A8"/>
    <w:rsid w:val="00925DC2"/>
    <w:rsid w:val="009261B9"/>
    <w:rsid w:val="00931A9A"/>
    <w:rsid w:val="00940D2A"/>
    <w:rsid w:val="00950D10"/>
    <w:rsid w:val="00954423"/>
    <w:rsid w:val="00954527"/>
    <w:rsid w:val="009567A7"/>
    <w:rsid w:val="00957E8C"/>
    <w:rsid w:val="009621F5"/>
    <w:rsid w:val="009712C3"/>
    <w:rsid w:val="0097136C"/>
    <w:rsid w:val="009804B1"/>
    <w:rsid w:val="009815C7"/>
    <w:rsid w:val="00982C0D"/>
    <w:rsid w:val="00985307"/>
    <w:rsid w:val="0099130F"/>
    <w:rsid w:val="00993D47"/>
    <w:rsid w:val="0099429F"/>
    <w:rsid w:val="00997CB4"/>
    <w:rsid w:val="009A2F37"/>
    <w:rsid w:val="009A7535"/>
    <w:rsid w:val="009C5EE2"/>
    <w:rsid w:val="009C7B5B"/>
    <w:rsid w:val="009C7E56"/>
    <w:rsid w:val="009D07D1"/>
    <w:rsid w:val="009D5E96"/>
    <w:rsid w:val="009D6EEF"/>
    <w:rsid w:val="009D733B"/>
    <w:rsid w:val="009F003A"/>
    <w:rsid w:val="009F0B8A"/>
    <w:rsid w:val="009F3DE6"/>
    <w:rsid w:val="009F41E3"/>
    <w:rsid w:val="009F4DC4"/>
    <w:rsid w:val="00A0023E"/>
    <w:rsid w:val="00A035A1"/>
    <w:rsid w:val="00A0388F"/>
    <w:rsid w:val="00A1171F"/>
    <w:rsid w:val="00A117DC"/>
    <w:rsid w:val="00A11F8F"/>
    <w:rsid w:val="00A167BC"/>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935AC"/>
    <w:rsid w:val="00A95A29"/>
    <w:rsid w:val="00A96330"/>
    <w:rsid w:val="00AA511B"/>
    <w:rsid w:val="00AC32F5"/>
    <w:rsid w:val="00AC494C"/>
    <w:rsid w:val="00AE1909"/>
    <w:rsid w:val="00AE4033"/>
    <w:rsid w:val="00AE6EE6"/>
    <w:rsid w:val="00AE77E5"/>
    <w:rsid w:val="00AE7884"/>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7896"/>
    <w:rsid w:val="00B47D4C"/>
    <w:rsid w:val="00B5249E"/>
    <w:rsid w:val="00B5452A"/>
    <w:rsid w:val="00B616CF"/>
    <w:rsid w:val="00B806AE"/>
    <w:rsid w:val="00B830F8"/>
    <w:rsid w:val="00B83F1F"/>
    <w:rsid w:val="00B84106"/>
    <w:rsid w:val="00B92B05"/>
    <w:rsid w:val="00B92FBE"/>
    <w:rsid w:val="00B942E0"/>
    <w:rsid w:val="00B97F4F"/>
    <w:rsid w:val="00BB0F01"/>
    <w:rsid w:val="00BC364F"/>
    <w:rsid w:val="00BD1501"/>
    <w:rsid w:val="00BE0965"/>
    <w:rsid w:val="00BE187B"/>
    <w:rsid w:val="00BE1A34"/>
    <w:rsid w:val="00BE3060"/>
    <w:rsid w:val="00BE4678"/>
    <w:rsid w:val="00BF5EFE"/>
    <w:rsid w:val="00C01CD2"/>
    <w:rsid w:val="00C021B6"/>
    <w:rsid w:val="00C06F22"/>
    <w:rsid w:val="00C11E7E"/>
    <w:rsid w:val="00C12270"/>
    <w:rsid w:val="00C14986"/>
    <w:rsid w:val="00C14D7A"/>
    <w:rsid w:val="00C33D82"/>
    <w:rsid w:val="00C40C8C"/>
    <w:rsid w:val="00C41C03"/>
    <w:rsid w:val="00C55BCF"/>
    <w:rsid w:val="00C67999"/>
    <w:rsid w:val="00C73981"/>
    <w:rsid w:val="00C761CC"/>
    <w:rsid w:val="00C83494"/>
    <w:rsid w:val="00C86CD0"/>
    <w:rsid w:val="00C87ABD"/>
    <w:rsid w:val="00C91AFC"/>
    <w:rsid w:val="00C9205D"/>
    <w:rsid w:val="00CA1443"/>
    <w:rsid w:val="00CA4A83"/>
    <w:rsid w:val="00CA54EE"/>
    <w:rsid w:val="00CB2B75"/>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65CF"/>
    <w:rsid w:val="00CF7A57"/>
    <w:rsid w:val="00D01EFB"/>
    <w:rsid w:val="00D02031"/>
    <w:rsid w:val="00D03900"/>
    <w:rsid w:val="00D1186B"/>
    <w:rsid w:val="00D11CAA"/>
    <w:rsid w:val="00D13C42"/>
    <w:rsid w:val="00D150F5"/>
    <w:rsid w:val="00D16A7A"/>
    <w:rsid w:val="00D20CC6"/>
    <w:rsid w:val="00D251BD"/>
    <w:rsid w:val="00D261A9"/>
    <w:rsid w:val="00D2709F"/>
    <w:rsid w:val="00D30223"/>
    <w:rsid w:val="00D32A75"/>
    <w:rsid w:val="00D3468A"/>
    <w:rsid w:val="00D374EE"/>
    <w:rsid w:val="00D43A2F"/>
    <w:rsid w:val="00D513C2"/>
    <w:rsid w:val="00D51D10"/>
    <w:rsid w:val="00D527CB"/>
    <w:rsid w:val="00D557E5"/>
    <w:rsid w:val="00D55C6F"/>
    <w:rsid w:val="00D57017"/>
    <w:rsid w:val="00D624C5"/>
    <w:rsid w:val="00D663A7"/>
    <w:rsid w:val="00D80CDB"/>
    <w:rsid w:val="00D8245F"/>
    <w:rsid w:val="00D836DE"/>
    <w:rsid w:val="00D959AB"/>
    <w:rsid w:val="00D95A0F"/>
    <w:rsid w:val="00D96566"/>
    <w:rsid w:val="00DA4009"/>
    <w:rsid w:val="00DA5376"/>
    <w:rsid w:val="00DA6E08"/>
    <w:rsid w:val="00DB4255"/>
    <w:rsid w:val="00DB4D6B"/>
    <w:rsid w:val="00DB77E8"/>
    <w:rsid w:val="00DC2AA1"/>
    <w:rsid w:val="00DC4440"/>
    <w:rsid w:val="00DC6664"/>
    <w:rsid w:val="00DD1F94"/>
    <w:rsid w:val="00DE5016"/>
    <w:rsid w:val="00DF0E2A"/>
    <w:rsid w:val="00DF5F26"/>
    <w:rsid w:val="00DF7B68"/>
    <w:rsid w:val="00E00D0C"/>
    <w:rsid w:val="00E123C2"/>
    <w:rsid w:val="00E14853"/>
    <w:rsid w:val="00E2134C"/>
    <w:rsid w:val="00E25748"/>
    <w:rsid w:val="00E262FC"/>
    <w:rsid w:val="00E272FF"/>
    <w:rsid w:val="00E3022B"/>
    <w:rsid w:val="00E3189C"/>
    <w:rsid w:val="00E33A8F"/>
    <w:rsid w:val="00E37C5C"/>
    <w:rsid w:val="00E4143A"/>
    <w:rsid w:val="00E42B0C"/>
    <w:rsid w:val="00E45E7B"/>
    <w:rsid w:val="00E46395"/>
    <w:rsid w:val="00E46922"/>
    <w:rsid w:val="00E5014E"/>
    <w:rsid w:val="00E54795"/>
    <w:rsid w:val="00E57F10"/>
    <w:rsid w:val="00E6248F"/>
    <w:rsid w:val="00E65074"/>
    <w:rsid w:val="00E6523B"/>
    <w:rsid w:val="00E66A3D"/>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E56"/>
    <w:rsid w:val="00F22E5C"/>
    <w:rsid w:val="00F27A96"/>
    <w:rsid w:val="00F34574"/>
    <w:rsid w:val="00F35853"/>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Excel_Worksheet1.xlsx"/><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package" Target="embeddings/Microsoft_Excel_Worksheet.xlsx"/><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100AE7-1546-47C8-8395-3F413C14EC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1647</TotalTime>
  <Pages>7</Pages>
  <Words>1413</Words>
  <Characters>8057</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9452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Tekla Murvanidze</cp:lastModifiedBy>
  <cp:revision>192</cp:revision>
  <cp:lastPrinted>2015-07-27T06:36:00Z</cp:lastPrinted>
  <dcterms:created xsi:type="dcterms:W3CDTF">2017-02-28T15:04:00Z</dcterms:created>
  <dcterms:modified xsi:type="dcterms:W3CDTF">2020-11-11T12:16:00Z</dcterms:modified>
</cp:coreProperties>
</file>