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C669B73" w:rsidR="009815C7" w:rsidRPr="007B0071" w:rsidRDefault="00AC150A" w:rsidP="00373F3E">
      <w:pPr>
        <w:spacing w:after="0" w:line="240" w:lineRule="auto"/>
        <w:jc w:val="center"/>
        <w:rPr>
          <w:rFonts w:ascii="Sylfaen" w:hAnsi="Sylfaen" w:cs="Sylfaen"/>
          <w:b/>
          <w:lang w:val="ka-GE"/>
        </w:rPr>
      </w:pPr>
      <w:r>
        <w:rPr>
          <w:rFonts w:ascii="Sylfaen" w:hAnsi="Sylfaen" w:cs="Sylfaen"/>
          <w:b/>
          <w:lang w:val="ka-GE"/>
        </w:rPr>
        <w:t xml:space="preserve">ნუგზარ საჯაიას ქუჩაზე და </w:t>
      </w:r>
      <w:r>
        <w:rPr>
          <w:rFonts w:ascii="Sylfaen" w:hAnsi="Sylfaen" w:cs="Sylfaen"/>
          <w:b/>
        </w:rPr>
        <w:t xml:space="preserve">I </w:t>
      </w:r>
      <w:r>
        <w:rPr>
          <w:rFonts w:ascii="Sylfaen" w:hAnsi="Sylfaen" w:cs="Sylfaen"/>
          <w:b/>
          <w:lang w:val="ka-GE"/>
        </w:rPr>
        <w:t>შესახვევში</w:t>
      </w:r>
      <w:r w:rsidR="00F94013" w:rsidRPr="00F94013">
        <w:rPr>
          <w:rFonts w:ascii="Sylfaen" w:hAnsi="Sylfaen" w:cs="Sylfaen"/>
          <w:b/>
          <w:lang w:val="ka-GE"/>
        </w:rPr>
        <w:t xml:space="preserve"> წყალსადენის</w:t>
      </w:r>
      <w:r w:rsidR="00C406C8">
        <w:rPr>
          <w:rFonts w:ascii="Sylfaen" w:hAnsi="Sylfaen" w:cs="Sylfaen"/>
          <w:b/>
          <w:lang w:val="ka-GE"/>
        </w:rPr>
        <w:t>ა და წყალარინების</w:t>
      </w:r>
      <w:r w:rsidR="00F94013" w:rsidRPr="00F94013">
        <w:rPr>
          <w:rFonts w:ascii="Sylfaen" w:hAnsi="Sylfaen" w:cs="Sylfaen"/>
          <w:b/>
          <w:lang w:val="ka-GE"/>
        </w:rPr>
        <w:t xml:space="preserve"> ქსელების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0C304636"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C150A" w:rsidRPr="00AC150A">
        <w:rPr>
          <w:rFonts w:ascii="Sylfaen" w:hAnsi="Sylfaen" w:cs="Sylfaen"/>
          <w:lang w:val="ka-GE"/>
        </w:rPr>
        <w:t xml:space="preserve">ნუგზარ საჯაიას ქუჩაზე და I შესახვევში წყალსადენისა და წყალარინების ქსელების </w:t>
      </w:r>
      <w:r w:rsidR="008D3CB4" w:rsidRPr="008D3CB4">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C594528" w:rsidR="00DB5C8D" w:rsidRPr="00696A50" w:rsidRDefault="00AC150A" w:rsidP="00696A50">
      <w:pPr>
        <w:spacing w:after="0" w:line="240" w:lineRule="auto"/>
        <w:jc w:val="both"/>
        <w:rPr>
          <w:rFonts w:ascii="Sylfaen" w:hAnsi="Sylfaen" w:cs="Sylfaen"/>
        </w:rPr>
      </w:pPr>
      <w:r w:rsidRPr="00AC150A">
        <w:rPr>
          <w:rFonts w:ascii="Sylfaen" w:hAnsi="Sylfaen" w:cs="Sylfaen"/>
          <w:lang w:val="ka-GE"/>
        </w:rPr>
        <w:t xml:space="preserve">ნუგზარ საჯაიას ქუჩაზე და I შესახვევში წყალსადენისა და წყალარინების ქსელების </w:t>
      </w:r>
      <w:r w:rsidR="00185431" w:rsidRPr="008D3CB4">
        <w:rPr>
          <w:rFonts w:ascii="Sylfaen" w:hAnsi="Sylfaen" w:cs="Sylfaen"/>
          <w:lang w:val="ka-GE"/>
        </w:rPr>
        <w:t xml:space="preserve"> 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DF8DDE9" w14:textId="09594DDC" w:rsidR="007E2772" w:rsidRPr="00BB10E9" w:rsidRDefault="007E2772"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აწარმოოს სამუშაოები ტენდერზე თანდართული</w:t>
      </w:r>
      <w:r w:rsidR="00BB10E9">
        <w:rPr>
          <w:rFonts w:ascii="Sylfaen" w:hAnsi="Sylfaen" w:cs="Sylfaen"/>
          <w:lang w:val="ka-GE"/>
        </w:rPr>
        <w:t xml:space="preserve"> </w:t>
      </w:r>
      <w:r w:rsidR="00BB10E9" w:rsidRPr="00BB10E9">
        <w:rPr>
          <w:rFonts w:ascii="Sylfaen" w:hAnsi="Sylfaen" w:cs="Sylfaen"/>
          <w:b/>
          <w:u w:val="single"/>
          <w:lang w:val="ka-GE"/>
        </w:rPr>
        <w:t>კონტრაქტორთა მართვის გეგმის</w:t>
      </w:r>
      <w:r w:rsidR="00BB10E9">
        <w:rPr>
          <w:rFonts w:ascii="Sylfaen" w:hAnsi="Sylfaen" w:cs="Sylfaen"/>
          <w:lang w:val="ka-GE"/>
        </w:rPr>
        <w:t xml:space="preserve"> შესაბამისად</w:t>
      </w:r>
    </w:p>
    <w:p w14:paraId="3A99014B" w14:textId="77777777" w:rsidR="00CE56EA" w:rsidRPr="00712DC2" w:rsidRDefault="00CE56EA" w:rsidP="007D0C6C">
      <w:pPr>
        <w:spacing w:after="0" w:line="240" w:lineRule="auto"/>
        <w:rPr>
          <w:rFonts w:ascii="Sylfaen" w:hAnsi="Sylfaen" w:cs="Sylfaen"/>
          <w:sz w:val="14"/>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241A715" w:rsidR="00392707"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C150A">
        <w:rPr>
          <w:rFonts w:ascii="Sylfaen" w:hAnsi="Sylfaen"/>
          <w:lang w:val="ka-GE"/>
        </w:rPr>
        <w:t>ისანი-სამგორის</w:t>
      </w:r>
      <w:r>
        <w:rPr>
          <w:rFonts w:ascii="Sylfaen" w:hAnsi="Sylfaen"/>
          <w:lang w:val="ka-GE"/>
        </w:rPr>
        <w:t xml:space="preserve"> 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46219635"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სრულად შევსებული სამუშაო გეგმა-გრაფიკი (ყოველდღიური პროგრესის ჩვენებით, სადაც გაწერილი იქნება, როგორც ტექნიკის, ასევე მუშა-ხელის მუშაობის გრაფიკი);</w:t>
      </w:r>
    </w:p>
    <w:p w14:paraId="670C35BF" w14:textId="7D935F69" w:rsidR="009F003A" w:rsidRDefault="009634B1" w:rsidP="00CF7A57">
      <w:pPr>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2773F8A4" w:rsidR="00E07AEE" w:rsidRDefault="00E07AEE" w:rsidP="00CF7A57">
      <w:pPr>
        <w:rPr>
          <w:rFonts w:ascii="Sylfaen" w:hAnsi="Sylfaen"/>
          <w:lang w:val="ka-GE"/>
        </w:rPr>
      </w:pPr>
      <w:r>
        <w:rPr>
          <w:rFonts w:ascii="Sylfaen" w:hAnsi="Sylfaen"/>
          <w:lang w:val="ka-GE"/>
        </w:rPr>
        <w:t>6.</w:t>
      </w:r>
      <w:r w:rsidR="00696A50">
        <w:rPr>
          <w:rFonts w:ascii="Sylfaen" w:hAnsi="Sylfaen"/>
        </w:rPr>
        <w:t xml:space="preserve"> </w:t>
      </w:r>
      <w:r>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97018EE" w:rsidR="001173C9" w:rsidRPr="007B0071" w:rsidRDefault="00E07AEE" w:rsidP="00CF7A57">
      <w:pPr>
        <w:rPr>
          <w:rFonts w:ascii="Sylfaen" w:hAnsi="Sylfaen"/>
          <w:lang w:val="ka-GE"/>
        </w:rPr>
      </w:pPr>
      <w:r>
        <w:rPr>
          <w:rFonts w:ascii="Sylfaen" w:hAnsi="Sylfaen"/>
          <w:lang w:val="ka-GE"/>
        </w:rPr>
        <w:t>7</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CC42AA4"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2801B3">
        <w:rPr>
          <w:rFonts w:ascii="Sylfaen" w:hAnsi="Sylfaen" w:cs="Sylfaen"/>
          <w:b/>
          <w:sz w:val="20"/>
          <w:szCs w:val="20"/>
          <w:lang w:val="ka-GE"/>
        </w:rPr>
        <w:t xml:space="preserve">2020 </w:t>
      </w:r>
      <w:r w:rsidRPr="00F7798A">
        <w:rPr>
          <w:rFonts w:ascii="Sylfaen" w:hAnsi="Sylfaen" w:cs="Sylfaen"/>
          <w:b/>
          <w:sz w:val="20"/>
          <w:szCs w:val="20"/>
          <w:lang w:val="ka-GE"/>
        </w:rPr>
        <w:t>წლის</w:t>
      </w:r>
      <w:r w:rsidRPr="002801B3">
        <w:rPr>
          <w:rFonts w:ascii="Sylfaen" w:hAnsi="Sylfaen" w:cs="Sylfaen"/>
          <w:b/>
          <w:sz w:val="20"/>
          <w:szCs w:val="20"/>
          <w:lang w:val="ka-GE"/>
        </w:rPr>
        <w:t xml:space="preserve"> </w:t>
      </w:r>
      <w:r w:rsidR="00315981" w:rsidRPr="002801B3">
        <w:rPr>
          <w:rFonts w:ascii="Sylfaen" w:hAnsi="Sylfaen" w:cs="Sylfaen"/>
          <w:b/>
          <w:sz w:val="20"/>
          <w:szCs w:val="20"/>
          <w:lang w:val="ka-GE"/>
        </w:rPr>
        <w:t>20 ნოემბერი</w:t>
      </w:r>
      <w:r w:rsidRPr="002801B3">
        <w:rPr>
          <w:rFonts w:ascii="Sylfaen" w:hAnsi="Sylfaen" w:cs="Sylfaen"/>
          <w:b/>
          <w:sz w:val="20"/>
          <w:szCs w:val="20"/>
          <w:lang w:val="ka-GE"/>
        </w:rPr>
        <w:t>, 1</w:t>
      </w:r>
      <w:r w:rsidR="00315981" w:rsidRPr="002801B3">
        <w:rPr>
          <w:rFonts w:ascii="Sylfaen" w:hAnsi="Sylfaen" w:cs="Sylfaen"/>
          <w:b/>
          <w:sz w:val="20"/>
          <w:szCs w:val="20"/>
          <w:lang w:val="ka-GE"/>
        </w:rPr>
        <w:t>5</w:t>
      </w:r>
      <w:r w:rsidRPr="002801B3">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bookmarkStart w:id="1" w:name="_GoBack"/>
      <w:bookmarkEnd w:id="1"/>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669A56B9" w:rsidR="007A4EBD" w:rsidRDefault="007A4EBD"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74FB1" w14:textId="77777777" w:rsidR="000A5626" w:rsidRDefault="000A5626" w:rsidP="007902EA">
      <w:pPr>
        <w:spacing w:after="0" w:line="240" w:lineRule="auto"/>
      </w:pPr>
      <w:r>
        <w:separator/>
      </w:r>
    </w:p>
  </w:endnote>
  <w:endnote w:type="continuationSeparator" w:id="0">
    <w:p w14:paraId="46C722DE" w14:textId="77777777" w:rsidR="000A5626" w:rsidRDefault="000A562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CEF1630" w:rsidR="004A3BD8" w:rsidRDefault="004A3BD8">
        <w:pPr>
          <w:pStyle w:val="Footer"/>
          <w:jc w:val="right"/>
        </w:pPr>
        <w:r>
          <w:fldChar w:fldCharType="begin"/>
        </w:r>
        <w:r>
          <w:instrText xml:space="preserve"> PAGE   \* MERGEFORMAT </w:instrText>
        </w:r>
        <w:r>
          <w:fldChar w:fldCharType="separate"/>
        </w:r>
        <w:r w:rsidR="002801B3">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9E571" w14:textId="77777777" w:rsidR="000A5626" w:rsidRDefault="000A5626" w:rsidP="007902EA">
      <w:pPr>
        <w:spacing w:after="0" w:line="240" w:lineRule="auto"/>
      </w:pPr>
      <w:r>
        <w:separator/>
      </w:r>
    </w:p>
  </w:footnote>
  <w:footnote w:type="continuationSeparator" w:id="0">
    <w:p w14:paraId="56CBCFD1" w14:textId="77777777" w:rsidR="000A5626" w:rsidRDefault="000A562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A5626"/>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01B3"/>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5981"/>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27113"/>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804B1"/>
    <w:rsid w:val="009815C7"/>
    <w:rsid w:val="00981AF8"/>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150A"/>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67C16"/>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7E876-E4E1-412A-B269-DD691EC2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6</Pages>
  <Words>1128</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226</cp:revision>
  <cp:lastPrinted>2015-07-27T06:36:00Z</cp:lastPrinted>
  <dcterms:created xsi:type="dcterms:W3CDTF">2017-02-28T15:04:00Z</dcterms:created>
  <dcterms:modified xsi:type="dcterms:W3CDTF">2020-11-13T12:48:00Z</dcterms:modified>
</cp:coreProperties>
</file>