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845BA1" w:rsidR="009815C7" w:rsidRPr="007B0071" w:rsidRDefault="00661ABC" w:rsidP="00373F3E">
      <w:pPr>
        <w:spacing w:after="0" w:line="240" w:lineRule="auto"/>
        <w:jc w:val="center"/>
        <w:rPr>
          <w:rFonts w:ascii="Sylfaen" w:hAnsi="Sylfaen" w:cs="Sylfaen"/>
          <w:b/>
          <w:lang w:val="ka-GE"/>
        </w:rPr>
      </w:pPr>
      <w:r>
        <w:rPr>
          <w:rFonts w:ascii="Sylfaen" w:hAnsi="Sylfaen" w:cs="Sylfaen"/>
          <w:b/>
          <w:lang w:val="ka-GE"/>
        </w:rPr>
        <w:t>ი. აბაშიძის</w:t>
      </w:r>
      <w:r w:rsidR="00043BF8">
        <w:rPr>
          <w:rFonts w:ascii="Sylfaen" w:hAnsi="Sylfaen" w:cs="Sylfaen"/>
          <w:b/>
          <w:lang w:val="ka-GE"/>
        </w:rPr>
        <w:t xml:space="preserve"> </w:t>
      </w:r>
      <w:r>
        <w:rPr>
          <w:rFonts w:ascii="Sylfaen" w:hAnsi="Sylfaen" w:cs="Sylfaen"/>
          <w:b/>
          <w:lang w:val="ka-GE"/>
        </w:rPr>
        <w:t xml:space="preserve">N14-ის </w:t>
      </w:r>
      <w:r w:rsidR="00043BF8">
        <w:rPr>
          <w:rFonts w:ascii="Sylfaen" w:hAnsi="Sylfaen" w:cs="Sylfaen"/>
          <w:b/>
          <w:lang w:val="ka-GE"/>
        </w:rPr>
        <w:t xml:space="preserve">ქუჩის </w:t>
      </w:r>
      <w:r w:rsidR="00C406C8">
        <w:rPr>
          <w:rFonts w:ascii="Sylfaen" w:hAnsi="Sylfaen" w:cs="Sylfaen"/>
          <w:b/>
          <w:lang w:val="ka-GE"/>
        </w:rPr>
        <w:t>წყალარინების</w:t>
      </w:r>
      <w:r>
        <w:rPr>
          <w:rFonts w:ascii="Sylfaen" w:hAnsi="Sylfaen" w:cs="Sylfaen"/>
          <w:b/>
          <w:lang w:val="ka-GE"/>
        </w:rPr>
        <w:t xml:space="preserve"> ქსელ</w:t>
      </w:r>
      <w:r w:rsidR="00F94013" w:rsidRPr="00F94013">
        <w:rPr>
          <w:rFonts w:ascii="Sylfaen" w:hAnsi="Sylfaen" w:cs="Sylfaen"/>
          <w:b/>
          <w:lang w:val="ka-GE"/>
        </w:rPr>
        <w:t xml:space="preserve">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87E652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74518" w:rsidRPr="00974518">
        <w:rPr>
          <w:rFonts w:ascii="Sylfaen" w:hAnsi="Sylfaen" w:cs="Sylfaen"/>
          <w:lang w:val="ka-GE"/>
        </w:rPr>
        <w:t xml:space="preserve">ი. აბაშიძის N14-ის ქუჩის წყალარინების 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3801F85" w:rsidR="00DB5C8D" w:rsidRPr="00696A50" w:rsidRDefault="00974518" w:rsidP="00696A50">
      <w:pPr>
        <w:spacing w:after="0" w:line="240" w:lineRule="auto"/>
        <w:jc w:val="both"/>
        <w:rPr>
          <w:rFonts w:ascii="Sylfaen" w:hAnsi="Sylfaen" w:cs="Sylfaen"/>
        </w:rPr>
      </w:pPr>
      <w:r w:rsidRPr="00974518">
        <w:rPr>
          <w:rFonts w:ascii="Sylfaen" w:hAnsi="Sylfaen" w:cs="Sylfaen"/>
          <w:lang w:val="ka-GE"/>
        </w:rPr>
        <w:t xml:space="preserve">ი. აბაშიძის N14-ის ქუჩის წყალარინების 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BE8B2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44B13">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B045841"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173F9">
        <w:rPr>
          <w:rFonts w:ascii="Sylfaen" w:hAnsi="Sylfaen" w:cs="Sylfaen"/>
          <w:b/>
          <w:sz w:val="20"/>
          <w:szCs w:val="20"/>
          <w:lang w:val="ka-GE"/>
        </w:rPr>
        <w:t>25</w:t>
      </w:r>
      <w:r w:rsidR="00AA6A7B">
        <w:rPr>
          <w:rFonts w:ascii="Sylfaen" w:hAnsi="Sylfaen" w:cs="Sylfaen"/>
          <w:b/>
          <w:sz w:val="20"/>
          <w:szCs w:val="20"/>
          <w:lang w:val="ka-GE"/>
        </w:rPr>
        <w:t xml:space="preserve"> ნოემბერი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8E2D5" w14:textId="77777777" w:rsidR="007F4EF2" w:rsidRDefault="007F4EF2" w:rsidP="007902EA">
      <w:pPr>
        <w:spacing w:after="0" w:line="240" w:lineRule="auto"/>
      </w:pPr>
      <w:r>
        <w:separator/>
      </w:r>
    </w:p>
  </w:endnote>
  <w:endnote w:type="continuationSeparator" w:id="0">
    <w:p w14:paraId="47080109" w14:textId="77777777" w:rsidR="007F4EF2" w:rsidRDefault="007F4EF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25D1B62" w:rsidR="004A3BD8" w:rsidRDefault="004A3BD8">
        <w:pPr>
          <w:pStyle w:val="Footer"/>
          <w:jc w:val="right"/>
        </w:pPr>
        <w:r>
          <w:fldChar w:fldCharType="begin"/>
        </w:r>
        <w:r>
          <w:instrText xml:space="preserve"> PAGE   \* MERGEFORMAT </w:instrText>
        </w:r>
        <w:r>
          <w:fldChar w:fldCharType="separate"/>
        </w:r>
        <w:r w:rsidR="00DA5D7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6883" w14:textId="77777777" w:rsidR="007F4EF2" w:rsidRDefault="007F4EF2" w:rsidP="007902EA">
      <w:pPr>
        <w:spacing w:after="0" w:line="240" w:lineRule="auto"/>
      </w:pPr>
      <w:r>
        <w:separator/>
      </w:r>
    </w:p>
  </w:footnote>
  <w:footnote w:type="continuationSeparator" w:id="0">
    <w:p w14:paraId="4F56E0C1" w14:textId="77777777" w:rsidR="007F4EF2" w:rsidRDefault="007F4EF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5C39-18B9-459E-BC4D-4C30831F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6</Pages>
  <Words>779</Words>
  <Characters>6465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251</cp:revision>
  <cp:lastPrinted>2015-07-27T06:36:00Z</cp:lastPrinted>
  <dcterms:created xsi:type="dcterms:W3CDTF">2017-02-28T15:04:00Z</dcterms:created>
  <dcterms:modified xsi:type="dcterms:W3CDTF">2020-11-18T13:50:00Z</dcterms:modified>
</cp:coreProperties>
</file>