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40B9FF7" w:rsidR="009815C7" w:rsidRPr="007B0071" w:rsidRDefault="0070319F" w:rsidP="00373F3E">
      <w:pPr>
        <w:spacing w:after="0" w:line="240" w:lineRule="auto"/>
        <w:jc w:val="center"/>
        <w:rPr>
          <w:rFonts w:ascii="Sylfaen" w:hAnsi="Sylfaen" w:cs="Sylfaen"/>
          <w:b/>
          <w:lang w:val="ka-GE"/>
        </w:rPr>
      </w:pPr>
      <w:r w:rsidRPr="0070319F">
        <w:rPr>
          <w:rFonts w:ascii="Sylfaen" w:hAnsi="Sylfaen" w:cs="Sylfaen"/>
          <w:b/>
          <w:lang w:val="ka-GE"/>
        </w:rPr>
        <w:t>დაბა წყნეთში, საირმის ქ. #23-ში წყალარ</w:t>
      </w:r>
      <w:r>
        <w:rPr>
          <w:rFonts w:ascii="Sylfaen" w:hAnsi="Sylfaen" w:cs="Sylfaen"/>
          <w:b/>
          <w:lang w:val="ka-GE"/>
        </w:rPr>
        <w:t>ინების (წნევიანი) ქსელის მოწყობის</w:t>
      </w:r>
      <w:r w:rsidRPr="0070319F">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7777777" w:rsidR="001F6753" w:rsidRPr="007B0071" w:rsidRDefault="001F6753"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7B0071" w:rsidRDefault="00665C42" w:rsidP="009D07D1">
      <w:pPr>
        <w:spacing w:after="0" w:line="360" w:lineRule="auto"/>
        <w:jc w:val="center"/>
        <w:rPr>
          <w:rFonts w:ascii="AcadNusx" w:hAnsi="AcadNusx"/>
          <w:b/>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Pr>
          <w:rFonts w:ascii="Sylfaen" w:hAnsi="Sylfaen"/>
          <w:b/>
        </w:rPr>
        <w:t xml:space="preserve">    </w:t>
      </w:r>
      <w:r w:rsidR="001B055A" w:rsidRPr="007B0071">
        <w:rPr>
          <w:rFonts w:ascii="Sylfaen" w:hAnsi="Sylfaen"/>
          <w:b/>
          <w:lang w:val="ka-GE"/>
        </w:rPr>
        <w:t>შესყიდვის ობიექტის დასახელება</w:t>
      </w:r>
    </w:p>
    <w:p w14:paraId="6612247C" w14:textId="36E1B372"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7B0071">
        <w:rPr>
          <w:rFonts w:ascii="Arial" w:hAnsi="Arial" w:cs="Arial"/>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7B0071">
        <w:rPr>
          <w:rFonts w:ascii="Arial" w:hAnsi="Arial" w:cs="Arial"/>
        </w:rPr>
        <w:t>)</w:t>
      </w:r>
      <w:r w:rsidR="008A3D36">
        <w:rPr>
          <w:rFonts w:ascii="Arial" w:hAnsi="Arial" w:cs="Arial"/>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C6012D" w:rsidRPr="00C6012D">
        <w:rPr>
          <w:rFonts w:ascii="Sylfaen" w:hAnsi="Sylfaen" w:cs="Sylfaen"/>
          <w:lang w:val="ka-GE"/>
        </w:rPr>
        <w:t>დაბა წყნეთში, საირმის ქ. #23-ში წყალარინების (წნევიანი) ქსელის მოწყობ</w:t>
      </w:r>
      <w:r w:rsidR="00C6012D">
        <w:rPr>
          <w:rFonts w:ascii="Sylfaen" w:hAnsi="Sylfaen" w:cs="Sylfaen"/>
          <w:lang w:val="ka-GE"/>
        </w:rPr>
        <w:t>ის</w:t>
      </w:r>
      <w:r w:rsidR="00C6012D" w:rsidRPr="00C6012D">
        <w:rPr>
          <w:rFonts w:ascii="Sylfaen" w:hAnsi="Sylfaen" w:cs="Sylfaen"/>
          <w:lang w:val="ka-GE"/>
        </w:rPr>
        <w:t xml:space="preserve">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712DC2" w:rsidRDefault="001B055A" w:rsidP="001B055A">
      <w:pPr>
        <w:spacing w:after="0" w:line="240" w:lineRule="auto"/>
        <w:jc w:val="both"/>
        <w:rPr>
          <w:rFonts w:ascii="Sylfaen" w:hAnsi="Sylfaen" w:cs="Sylfaen"/>
          <w:b/>
          <w:bCs/>
          <w:sz w:val="14"/>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83DB395" w:rsidR="00DB5C8D" w:rsidRPr="00696A50" w:rsidRDefault="00C6012D" w:rsidP="00696A50">
      <w:pPr>
        <w:spacing w:after="0" w:line="240" w:lineRule="auto"/>
        <w:jc w:val="both"/>
        <w:rPr>
          <w:rFonts w:ascii="Sylfaen" w:hAnsi="Sylfaen" w:cs="Sylfaen"/>
        </w:rPr>
      </w:pPr>
      <w:r w:rsidRPr="00C6012D">
        <w:rPr>
          <w:rFonts w:ascii="Sylfaen" w:hAnsi="Sylfaen" w:cs="Sylfaen"/>
          <w:lang w:val="ka-GE"/>
        </w:rPr>
        <w:t>დაბა წყნეთში, საირმის ქ. #23-ში წყალარინების (წნევიანი) ქსელის მოწყობ</w:t>
      </w:r>
      <w:r>
        <w:rPr>
          <w:rFonts w:ascii="Sylfaen" w:hAnsi="Sylfaen" w:cs="Sylfaen"/>
          <w:lang w:val="ka-GE"/>
        </w:rPr>
        <w:t>ის</w:t>
      </w:r>
      <w:r w:rsidRPr="00C6012D">
        <w:rPr>
          <w:rFonts w:ascii="Sylfaen" w:hAnsi="Sylfaen" w:cs="Sylfaen"/>
          <w:lang w:val="ka-GE"/>
        </w:rPr>
        <w:t xml:space="preserve"> </w:t>
      </w:r>
      <w:r w:rsidR="00185431">
        <w:rPr>
          <w:rFonts w:ascii="Sylfaen" w:hAnsi="Sylfaen" w:cs="Sylfaen"/>
          <w:lang w:val="ka-GE"/>
        </w:rPr>
        <w:t>მომსახურების შესყიდვა დანართი N1-ში მოცემული პროექტის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07437CA"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C6012D">
        <w:rPr>
          <w:rFonts w:ascii="Sylfaen" w:hAnsi="Sylfaen"/>
          <w:lang w:val="ka-GE"/>
        </w:rPr>
        <w:t>წყნეთში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w:t>
      </w:r>
      <w:r w:rsidR="009D5E96" w:rsidRPr="007B0071">
        <w:rPr>
          <w:rFonts w:ascii="Sylfaen" w:hAnsi="Sylfaen"/>
          <w:lang w:val="ka-GE"/>
        </w:rPr>
        <w:lastRenderedPageBreak/>
        <w:t xml:space="preserve">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4EDE1C7"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ACCEA1F"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F173F9" w:rsidRPr="00F173F9">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31088AE6"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Pr="00CD06DE">
        <w:rPr>
          <w:rFonts w:ascii="Sylfaen" w:hAnsi="Sylfaen" w:cs="Sylfaen"/>
          <w:b/>
          <w:color w:val="FF0000"/>
          <w:sz w:val="20"/>
          <w:szCs w:val="20"/>
          <w:lang w:val="ka-GE"/>
        </w:rPr>
        <w:t xml:space="preserve">2020 წლის </w:t>
      </w:r>
      <w:r w:rsidR="00934CF7">
        <w:rPr>
          <w:rFonts w:ascii="Sylfaen" w:hAnsi="Sylfaen" w:cs="Sylfaen"/>
          <w:b/>
          <w:color w:val="FF0000"/>
          <w:sz w:val="20"/>
          <w:szCs w:val="20"/>
          <w:lang w:val="ka-GE"/>
        </w:rPr>
        <w:t>21</w:t>
      </w:r>
      <w:r w:rsidR="00DE5EEA" w:rsidRPr="00CD06DE">
        <w:rPr>
          <w:rFonts w:ascii="Sylfaen" w:hAnsi="Sylfaen" w:cs="Sylfaen"/>
          <w:b/>
          <w:color w:val="FF0000"/>
          <w:sz w:val="20"/>
          <w:szCs w:val="20"/>
          <w:lang w:val="ka-GE"/>
        </w:rPr>
        <w:t xml:space="preserve"> დეკე</w:t>
      </w:r>
      <w:r w:rsidR="00AA6A7B" w:rsidRPr="00CD06DE">
        <w:rPr>
          <w:rFonts w:ascii="Sylfaen" w:hAnsi="Sylfaen" w:cs="Sylfaen"/>
          <w:b/>
          <w:color w:val="FF0000"/>
          <w:sz w:val="20"/>
          <w:szCs w:val="20"/>
          <w:lang w:val="ka-GE"/>
        </w:rPr>
        <w:t>მბერი</w:t>
      </w:r>
      <w:r w:rsidRPr="00CD06DE">
        <w:rPr>
          <w:rFonts w:ascii="Sylfaen" w:hAnsi="Sylfaen" w:cs="Sylfaen"/>
          <w:b/>
          <w:color w:val="FF0000"/>
          <w:sz w:val="20"/>
          <w:szCs w:val="20"/>
          <w:lang w:val="ka-GE"/>
        </w:rPr>
        <w:t>,</w:t>
      </w:r>
      <w:r w:rsidR="00CB6014" w:rsidRPr="00CD06DE">
        <w:rPr>
          <w:rFonts w:ascii="Sylfaen" w:hAnsi="Sylfaen" w:cs="Sylfaen"/>
          <w:b/>
          <w:color w:val="FF0000"/>
          <w:sz w:val="20"/>
          <w:szCs w:val="20"/>
          <w:lang w:val="ka-GE"/>
        </w:rPr>
        <w:t xml:space="preserve"> 1</w:t>
      </w:r>
      <w:r w:rsidR="00CD06DE" w:rsidRPr="00CD06DE">
        <w:rPr>
          <w:rFonts w:ascii="Sylfaen" w:hAnsi="Sylfaen" w:cs="Sylfaen"/>
          <w:b/>
          <w:color w:val="FF0000"/>
          <w:sz w:val="20"/>
          <w:szCs w:val="20"/>
          <w:lang w:val="ka-GE"/>
        </w:rPr>
        <w:t>8</w:t>
      </w:r>
      <w:r w:rsidRPr="00CD06DE">
        <w:rPr>
          <w:rFonts w:ascii="Sylfaen" w:hAnsi="Sylfaen" w:cs="Sylfaen"/>
          <w:b/>
          <w:color w:val="FF0000"/>
          <w:sz w:val="20"/>
          <w:szCs w:val="20"/>
          <w:lang w:val="ka-GE"/>
        </w:rPr>
        <w:t>:00</w:t>
      </w:r>
      <w:r w:rsidRPr="00CD06DE">
        <w:rPr>
          <w:rFonts w:asciiTheme="minorHAnsi" w:hAnsiTheme="minorHAnsi" w:cstheme="minorHAnsi"/>
          <w:b/>
          <w:color w:val="FF0000"/>
          <w:sz w:val="20"/>
          <w:szCs w:val="20"/>
          <w:lang w:val="ka-GE"/>
        </w:rPr>
        <w:t xml:space="preserve"> </w:t>
      </w:r>
      <w:r w:rsidRPr="00CD06DE">
        <w:rPr>
          <w:rFonts w:ascii="Sylfaen" w:hAnsi="Sylfaen" w:cs="Sylfaen"/>
          <w:b/>
          <w:color w:val="FF0000"/>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2D39E1E7" w:rsidR="007A4EBD" w:rsidRDefault="007A4EBD" w:rsidP="00CF7A57">
      <w:pPr>
        <w:rPr>
          <w:rFonts w:ascii="Sylfaen" w:hAnsi="Sylfaen"/>
          <w:b/>
          <w:color w:val="FF0000"/>
          <w:u w:val="single"/>
          <w:lang w:val="ka-GE"/>
        </w:rPr>
      </w:pPr>
    </w:p>
    <w:p w14:paraId="209C368F" w14:textId="2B5D235A" w:rsidR="008E3E42" w:rsidRDefault="008E3E42" w:rsidP="00CF7A57">
      <w:pPr>
        <w:rPr>
          <w:rFonts w:ascii="Sylfaen" w:hAnsi="Sylfaen"/>
          <w:b/>
          <w:color w:val="FF0000"/>
          <w:u w:val="single"/>
          <w:lang w:val="ka-GE"/>
        </w:rPr>
      </w:pPr>
    </w:p>
    <w:p w14:paraId="2F21ECF1" w14:textId="77777777" w:rsidR="00DA5D79" w:rsidRDefault="00DA5D79"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 xml:space="preserve">არ არის ვალდებული </w:t>
      </w:r>
      <w:r w:rsidR="00CC4789" w:rsidRPr="007B0071">
        <w:rPr>
          <w:rFonts w:ascii="Sylfaen" w:hAnsi="Sylfaen"/>
          <w:lang w:val="ka-GE"/>
        </w:rPr>
        <w:lastRenderedPageBreak/>
        <w:t>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lastRenderedPageBreak/>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1" w:name="_Toc454818556"/>
      <w:bookmarkEnd w:id="1"/>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7833B3" w14:textId="77777777" w:rsidR="00C550B8" w:rsidRDefault="00C550B8" w:rsidP="007902EA">
      <w:pPr>
        <w:spacing w:after="0" w:line="240" w:lineRule="auto"/>
      </w:pPr>
      <w:r>
        <w:separator/>
      </w:r>
    </w:p>
  </w:endnote>
  <w:endnote w:type="continuationSeparator" w:id="0">
    <w:p w14:paraId="34803BD8" w14:textId="77777777" w:rsidR="00C550B8" w:rsidRDefault="00C550B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0050000000000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cadNusx">
    <w:altName w:val="﷽﷽﷽﷽﷽﷽﷽﷽w Roman"/>
    <w:panose1 w:val="020005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146640"/>
      <w:docPartObj>
        <w:docPartGallery w:val="Page Numbers (Bottom of Page)"/>
        <w:docPartUnique/>
      </w:docPartObj>
    </w:sdtPr>
    <w:sdtEndPr/>
    <w:sdtContent>
      <w:p w14:paraId="78573FCC" w14:textId="2BDC0A6B" w:rsidR="004A3BD8" w:rsidRDefault="004A3BD8">
        <w:pPr>
          <w:pStyle w:val="Footer"/>
          <w:jc w:val="right"/>
        </w:pPr>
        <w:r>
          <w:fldChar w:fldCharType="begin"/>
        </w:r>
        <w:r>
          <w:instrText xml:space="preserve"> PAGE   \* MERGEFORMAT </w:instrText>
        </w:r>
        <w:r>
          <w:fldChar w:fldCharType="separate"/>
        </w:r>
        <w:r w:rsidR="00C6012D">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397EC0" w14:textId="77777777" w:rsidR="00C550B8" w:rsidRDefault="00C550B8" w:rsidP="007902EA">
      <w:pPr>
        <w:spacing w:after="0" w:line="240" w:lineRule="auto"/>
      </w:pPr>
      <w:r>
        <w:separator/>
      </w:r>
    </w:p>
  </w:footnote>
  <w:footnote w:type="continuationSeparator" w:id="0">
    <w:p w14:paraId="3DAF0DDC" w14:textId="77777777" w:rsidR="00C550B8" w:rsidRDefault="00C550B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3223"/>
    <w:rsid w:val="000D5BB4"/>
    <w:rsid w:val="000D68A2"/>
    <w:rsid w:val="000E5617"/>
    <w:rsid w:val="000F03A0"/>
    <w:rsid w:val="000F3872"/>
    <w:rsid w:val="000F3CEF"/>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D3679"/>
    <w:rsid w:val="004D3D1C"/>
    <w:rsid w:val="004D747F"/>
    <w:rsid w:val="004E36F2"/>
    <w:rsid w:val="004E7665"/>
    <w:rsid w:val="005111AB"/>
    <w:rsid w:val="005248B1"/>
    <w:rsid w:val="0052656B"/>
    <w:rsid w:val="00533234"/>
    <w:rsid w:val="00540038"/>
    <w:rsid w:val="00544856"/>
    <w:rsid w:val="00544B13"/>
    <w:rsid w:val="005553C3"/>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E1A27"/>
    <w:rsid w:val="005F3357"/>
    <w:rsid w:val="00610FC8"/>
    <w:rsid w:val="00615BD2"/>
    <w:rsid w:val="00632910"/>
    <w:rsid w:val="00633210"/>
    <w:rsid w:val="00633F4A"/>
    <w:rsid w:val="00634B58"/>
    <w:rsid w:val="006352D2"/>
    <w:rsid w:val="0064425B"/>
    <w:rsid w:val="006447A4"/>
    <w:rsid w:val="006564F1"/>
    <w:rsid w:val="00661ABC"/>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0319F"/>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4CF7"/>
    <w:rsid w:val="00940D2A"/>
    <w:rsid w:val="00950D10"/>
    <w:rsid w:val="00954423"/>
    <w:rsid w:val="00954527"/>
    <w:rsid w:val="009567A7"/>
    <w:rsid w:val="00957E8C"/>
    <w:rsid w:val="009621F5"/>
    <w:rsid w:val="009634B1"/>
    <w:rsid w:val="009743D0"/>
    <w:rsid w:val="00974518"/>
    <w:rsid w:val="009804B1"/>
    <w:rsid w:val="009815C7"/>
    <w:rsid w:val="00981AF8"/>
    <w:rsid w:val="00985307"/>
    <w:rsid w:val="0099130F"/>
    <w:rsid w:val="00993D47"/>
    <w:rsid w:val="0099429F"/>
    <w:rsid w:val="00997CB4"/>
    <w:rsid w:val="009A2F37"/>
    <w:rsid w:val="009A6460"/>
    <w:rsid w:val="009A7535"/>
    <w:rsid w:val="009B6AD6"/>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EC1"/>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2DAF"/>
    <w:rsid w:val="00B44563"/>
    <w:rsid w:val="00B47896"/>
    <w:rsid w:val="00B47D4C"/>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32F5D"/>
    <w:rsid w:val="00C33D82"/>
    <w:rsid w:val="00C406C8"/>
    <w:rsid w:val="00C40C8C"/>
    <w:rsid w:val="00C41C03"/>
    <w:rsid w:val="00C550B8"/>
    <w:rsid w:val="00C55BCF"/>
    <w:rsid w:val="00C6012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C6DED"/>
    <w:rsid w:val="00CD06DE"/>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A5D79"/>
    <w:rsid w:val="00DB3412"/>
    <w:rsid w:val="00DB4255"/>
    <w:rsid w:val="00DB4B6C"/>
    <w:rsid w:val="00DB4D6B"/>
    <w:rsid w:val="00DB5C8D"/>
    <w:rsid w:val="00DB77E8"/>
    <w:rsid w:val="00DC2AA1"/>
    <w:rsid w:val="00DC4440"/>
    <w:rsid w:val="00DC6664"/>
    <w:rsid w:val="00DD1F94"/>
    <w:rsid w:val="00DE5016"/>
    <w:rsid w:val="00DE5EEA"/>
    <w:rsid w:val="00DF0E2A"/>
    <w:rsid w:val="00DF3484"/>
    <w:rsid w:val="00DF5F26"/>
    <w:rsid w:val="00E00D0C"/>
    <w:rsid w:val="00E073CA"/>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3F9"/>
    <w:rsid w:val="00F17B32"/>
    <w:rsid w:val="00F20E56"/>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1DE73-54BE-4331-8E1B-03B1F9154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1696</TotalTime>
  <Pages>6</Pages>
  <Words>1084</Words>
  <Characters>6184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257</cp:revision>
  <cp:lastPrinted>2015-07-27T06:36:00Z</cp:lastPrinted>
  <dcterms:created xsi:type="dcterms:W3CDTF">2017-02-28T15:04:00Z</dcterms:created>
  <dcterms:modified xsi:type="dcterms:W3CDTF">2020-12-18T14:06:00Z</dcterms:modified>
</cp:coreProperties>
</file>