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457E94" w:rsidR="009815C7" w:rsidRPr="007B0071" w:rsidRDefault="00953F9F" w:rsidP="00373F3E">
      <w:pPr>
        <w:spacing w:after="0" w:line="240" w:lineRule="auto"/>
        <w:jc w:val="center"/>
        <w:rPr>
          <w:rFonts w:ascii="Sylfaen" w:hAnsi="Sylfaen" w:cs="Sylfaen"/>
          <w:b/>
          <w:lang w:val="ka-GE"/>
        </w:rPr>
      </w:pPr>
      <w:r w:rsidRPr="00953F9F">
        <w:rPr>
          <w:rFonts w:ascii="Sylfaen" w:hAnsi="Sylfaen" w:cs="Sylfaen"/>
          <w:b/>
          <w:lang w:val="ka-GE"/>
        </w:rPr>
        <w:t>ღრმაღელის საფილტრე სადგურის ტერიტორიის შემოღობვ</w:t>
      </w:r>
      <w:r>
        <w:rPr>
          <w:rFonts w:ascii="Sylfaen" w:hAnsi="Sylfaen" w:cs="Sylfaen"/>
          <w:b/>
          <w:lang w:val="ka-GE"/>
        </w:rPr>
        <w:t xml:space="preserve">ის 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1086E0C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53F9F" w:rsidRPr="00953F9F">
        <w:rPr>
          <w:rFonts w:ascii="Sylfaen" w:hAnsi="Sylfaen" w:cs="Sylfaen"/>
          <w:lang w:val="ka-GE"/>
        </w:rPr>
        <w:t>ღრმაღელის საფილტრე სადგურის ტერიტორიის შემოღობვ</w:t>
      </w:r>
      <w:r w:rsidR="00953F9F">
        <w:rPr>
          <w:rFonts w:ascii="Sylfaen" w:hAnsi="Sylfaen" w:cs="Sylfaen"/>
          <w:lang w:val="ka-GE"/>
        </w:rPr>
        <w:t>ისის</w:t>
      </w:r>
      <w:r w:rsidR="008C613B">
        <w:rPr>
          <w:rFonts w:ascii="Sylfaen" w:hAnsi="Sylfaen" w:cs="Sylfaen"/>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3D742D4" w:rsidR="00DB5C8D" w:rsidRPr="00696A50" w:rsidRDefault="008C613B" w:rsidP="00696A50">
      <w:pPr>
        <w:spacing w:after="0" w:line="240" w:lineRule="auto"/>
        <w:jc w:val="both"/>
        <w:rPr>
          <w:rFonts w:ascii="Sylfaen" w:hAnsi="Sylfaen" w:cs="Sylfaen"/>
        </w:rPr>
      </w:pPr>
      <w:r w:rsidRPr="00953F9F">
        <w:rPr>
          <w:rFonts w:ascii="Sylfaen" w:hAnsi="Sylfaen" w:cs="Sylfaen"/>
          <w:lang w:val="ka-GE"/>
        </w:rPr>
        <w:t>ღრმაღელის საფილტრე სადგურის ტერიტორიის შემოღობვ</w:t>
      </w:r>
      <w:r>
        <w:rPr>
          <w:rFonts w:ascii="Sylfaen" w:hAnsi="Sylfaen" w:cs="Sylfaen"/>
          <w:lang w:val="ka-GE"/>
        </w:rPr>
        <w:t>ისის</w:t>
      </w:r>
      <w:r>
        <w:rPr>
          <w:rFonts w:ascii="Sylfaen" w:hAnsi="Sylfaen" w:cs="Sylfaen"/>
        </w:rPr>
        <w:t xml:space="preserve"> </w:t>
      </w:r>
      <w:r>
        <w:rPr>
          <w:rFonts w:ascii="Sylfaen" w:hAnsi="Sylfaen" w:cs="Sylfaen"/>
          <w:lang w:val="ka-GE"/>
        </w:rPr>
        <w:t>სამუშაოების</w:t>
      </w:r>
      <w:r w:rsidRPr="008D3CB4">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7F5422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53F9F">
        <w:rPr>
          <w:rFonts w:ascii="Sylfaen" w:hAnsi="Sylfaen"/>
          <w:lang w:val="ka-GE"/>
        </w:rPr>
        <w:t>გლდანი-ნაძალადევის</w:t>
      </w:r>
      <w:r w:rsidR="0064425B">
        <w:rPr>
          <w:rFonts w:ascii="Sylfaen" w:hAnsi="Sylfaen"/>
          <w:lang w:val="ka-GE"/>
        </w:rPr>
        <w:t xml:space="preserve"> </w:t>
      </w:r>
      <w:r>
        <w:rPr>
          <w:rFonts w:ascii="Sylfaen" w:hAnsi="Sylfaen"/>
          <w:lang w:val="ka-GE"/>
        </w:rPr>
        <w:t>რაიონ</w:t>
      </w:r>
      <w:r w:rsidR="0064425B">
        <w:rPr>
          <w:rFonts w:ascii="Sylfaen" w:hAnsi="Sylfaen"/>
          <w:lang w:val="ka-GE"/>
        </w:rPr>
        <w:t>ებ</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9A2C89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33080">
        <w:rPr>
          <w:rFonts w:ascii="Sylfaen" w:hAnsi="Sylfaen" w:cs="Sylfaen"/>
          <w:b/>
          <w:sz w:val="20"/>
          <w:szCs w:val="20"/>
          <w:lang w:val="ka-GE"/>
        </w:rPr>
        <w:t>28</w:t>
      </w:r>
      <w:r w:rsidR="00173D89">
        <w:rPr>
          <w:rFonts w:ascii="Sylfaen" w:hAnsi="Sylfaen" w:cs="Sylfaen"/>
          <w:b/>
          <w:sz w:val="20"/>
          <w:szCs w:val="20"/>
          <w:lang w:val="ka-GE"/>
        </w:rPr>
        <w:t xml:space="preserve"> დეკემბერ</w:t>
      </w:r>
      <w:r w:rsidR="0015203E">
        <w:rPr>
          <w:rFonts w:ascii="Sylfaen" w:hAnsi="Sylfaen" w:cs="Sylfaen"/>
          <w:b/>
          <w:sz w:val="20"/>
          <w:szCs w:val="20"/>
          <w:lang w:val="ka-GE"/>
        </w:rPr>
        <w:t>ი</w:t>
      </w:r>
      <w:r w:rsidRPr="00B71EF5">
        <w:rPr>
          <w:rFonts w:ascii="Sylfaen" w:hAnsi="Sylfaen" w:cs="Sylfaen"/>
          <w:b/>
          <w:sz w:val="20"/>
          <w:szCs w:val="20"/>
          <w:lang w:val="ka-GE"/>
        </w:rPr>
        <w:t>,</w:t>
      </w:r>
      <w:r w:rsidR="00133080">
        <w:rPr>
          <w:rFonts w:ascii="Sylfaen" w:hAnsi="Sylfaen" w:cs="Sylfaen"/>
          <w:b/>
          <w:sz w:val="20"/>
          <w:szCs w:val="20"/>
          <w:lang w:val="ka-GE"/>
        </w:rPr>
        <w:t xml:space="preserve"> 17</w:t>
      </w:r>
      <w:bookmarkStart w:id="1" w:name="_GoBack"/>
      <w:bookmarkEnd w:id="1"/>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lastRenderedPageBreak/>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2"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679D0ABB" w:rsidR="004526FA" w:rsidRDefault="004526FA" w:rsidP="00696A50">
      <w:pPr>
        <w:spacing w:after="0"/>
        <w:jc w:val="both"/>
        <w:rPr>
          <w:rFonts w:ascii="Sylfaen" w:hAnsi="Sylfaen"/>
          <w:b/>
          <w:lang w:val="ka-GE"/>
        </w:rPr>
      </w:pPr>
    </w:p>
    <w:p w14:paraId="0EB1970E" w14:textId="33EFC2CF" w:rsidR="00EA2084" w:rsidRDefault="00EA2084" w:rsidP="00696A50">
      <w:pPr>
        <w:spacing w:after="0"/>
        <w:jc w:val="both"/>
        <w:rPr>
          <w:rFonts w:ascii="Sylfaen" w:hAnsi="Sylfaen"/>
          <w:b/>
          <w:lang w:val="ka-GE"/>
        </w:rPr>
      </w:pPr>
    </w:p>
    <w:p w14:paraId="10116089" w14:textId="3296CA6B" w:rsidR="00EA2084" w:rsidRDefault="00EA2084" w:rsidP="00696A50">
      <w:pPr>
        <w:spacing w:after="0"/>
        <w:jc w:val="both"/>
        <w:rPr>
          <w:rFonts w:ascii="Sylfaen" w:hAnsi="Sylfaen"/>
          <w:b/>
          <w:lang w:val="ka-GE"/>
        </w:rPr>
      </w:pPr>
    </w:p>
    <w:p w14:paraId="5DE0325A" w14:textId="247A863A" w:rsidR="00EA2084" w:rsidRDefault="00EA2084" w:rsidP="00696A50">
      <w:pPr>
        <w:spacing w:after="0"/>
        <w:jc w:val="both"/>
        <w:rPr>
          <w:rFonts w:ascii="Sylfaen" w:hAnsi="Sylfaen"/>
          <w:b/>
          <w:lang w:val="ka-GE"/>
        </w:rPr>
      </w:pPr>
    </w:p>
    <w:p w14:paraId="0B7C2FC6" w14:textId="77777777" w:rsidR="00EA2084" w:rsidRDefault="00EA2084"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C9BF8" w14:textId="77777777" w:rsidR="006B2A48" w:rsidRDefault="006B2A48" w:rsidP="007902EA">
      <w:pPr>
        <w:spacing w:after="0" w:line="240" w:lineRule="auto"/>
      </w:pPr>
      <w:r>
        <w:separator/>
      </w:r>
    </w:p>
  </w:endnote>
  <w:endnote w:type="continuationSeparator" w:id="0">
    <w:p w14:paraId="3F694C41" w14:textId="77777777" w:rsidR="006B2A48" w:rsidRDefault="006B2A4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46C14963" w:rsidR="004A3BD8" w:rsidRDefault="004A3BD8">
        <w:pPr>
          <w:pStyle w:val="Footer"/>
          <w:jc w:val="right"/>
        </w:pPr>
        <w:r>
          <w:fldChar w:fldCharType="begin"/>
        </w:r>
        <w:r>
          <w:instrText xml:space="preserve"> PAGE   \* MERGEFORMAT </w:instrText>
        </w:r>
        <w:r>
          <w:fldChar w:fldCharType="separate"/>
        </w:r>
        <w:r w:rsidR="00133080">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E7F7B" w14:textId="77777777" w:rsidR="006B2A48" w:rsidRDefault="006B2A48" w:rsidP="007902EA">
      <w:pPr>
        <w:spacing w:after="0" w:line="240" w:lineRule="auto"/>
      </w:pPr>
      <w:r>
        <w:separator/>
      </w:r>
    </w:p>
  </w:footnote>
  <w:footnote w:type="continuationSeparator" w:id="0">
    <w:p w14:paraId="720E8B4C" w14:textId="77777777" w:rsidR="006B2A48" w:rsidRDefault="006B2A48"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3080"/>
    <w:rsid w:val="00136124"/>
    <w:rsid w:val="00137719"/>
    <w:rsid w:val="001433C2"/>
    <w:rsid w:val="001461E6"/>
    <w:rsid w:val="001466B2"/>
    <w:rsid w:val="0015203E"/>
    <w:rsid w:val="00156D6D"/>
    <w:rsid w:val="001575CA"/>
    <w:rsid w:val="00161677"/>
    <w:rsid w:val="00162053"/>
    <w:rsid w:val="00171C91"/>
    <w:rsid w:val="00172F99"/>
    <w:rsid w:val="00173D8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A4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1EBD"/>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C613B"/>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3F9F"/>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9F57DC"/>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589"/>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084"/>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gveshapidze@gwp.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5E689-17F4-D046-920E-49D45850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1704</TotalTime>
  <Pages>7</Pages>
  <Words>1078</Words>
  <Characters>6150</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254</cp:revision>
  <cp:lastPrinted>2015-07-27T06:36:00Z</cp:lastPrinted>
  <dcterms:created xsi:type="dcterms:W3CDTF">2017-02-28T15:04:00Z</dcterms:created>
  <dcterms:modified xsi:type="dcterms:W3CDTF">2020-12-25T08:34:00Z</dcterms:modified>
</cp:coreProperties>
</file>