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B5586E4" w:rsidR="009815C7" w:rsidRPr="007B0071" w:rsidRDefault="00BF3C35" w:rsidP="00373F3E">
      <w:pPr>
        <w:spacing w:after="0" w:line="240" w:lineRule="auto"/>
        <w:jc w:val="center"/>
        <w:rPr>
          <w:rFonts w:ascii="Sylfaen" w:hAnsi="Sylfaen" w:cs="Sylfaen"/>
          <w:b/>
          <w:lang w:val="ka-GE"/>
        </w:rPr>
      </w:pPr>
      <w:proofErr w:type="spellStart"/>
      <w:r>
        <w:rPr>
          <w:rFonts w:ascii="Sylfaen" w:hAnsi="Sylfaen" w:cs="Sylfaen"/>
          <w:b/>
        </w:rPr>
        <w:t>სოფელ</w:t>
      </w:r>
      <w:proofErr w:type="spellEnd"/>
      <w:r>
        <w:rPr>
          <w:rFonts w:ascii="Sylfaen" w:hAnsi="Sylfaen" w:cs="Sylfaen"/>
          <w:b/>
          <w:lang w:val="ka-GE"/>
        </w:rPr>
        <w:t>ი</w:t>
      </w:r>
      <w:r>
        <w:rPr>
          <w:rFonts w:ascii="Sylfaen" w:hAnsi="Sylfaen" w:cs="Sylfaen"/>
          <w:b/>
        </w:rPr>
        <w:t xml:space="preserve"> </w:t>
      </w:r>
      <w:proofErr w:type="spellStart"/>
      <w:proofErr w:type="gramStart"/>
      <w:r w:rsidR="003D57AD">
        <w:rPr>
          <w:rFonts w:ascii="Sylfaen" w:hAnsi="Sylfaen" w:cs="Sylfaen"/>
          <w:b/>
        </w:rPr>
        <w:t>ფონიწალა</w:t>
      </w:r>
      <w:proofErr w:type="spellEnd"/>
      <w:r w:rsidR="007B2CDF">
        <w:rPr>
          <w:rFonts w:ascii="Sylfaen" w:hAnsi="Sylfaen" w:cs="Sylfaen"/>
          <w:b/>
          <w:lang w:val="ka-GE"/>
        </w:rPr>
        <w:t xml:space="preserve">, </w:t>
      </w:r>
      <w:r w:rsidR="003D57AD">
        <w:rPr>
          <w:rFonts w:ascii="Sylfaen" w:hAnsi="Sylfaen" w:cs="Sylfaen"/>
          <w:b/>
          <w:lang w:val="ka-GE"/>
        </w:rPr>
        <w:t xml:space="preserve"> გ</w:t>
      </w:r>
      <w:proofErr w:type="gramEnd"/>
      <w:r w:rsidR="003D57AD">
        <w:rPr>
          <w:rFonts w:ascii="Sylfaen" w:hAnsi="Sylfaen" w:cs="Sylfaen"/>
          <w:b/>
          <w:lang w:val="ka-GE"/>
        </w:rPr>
        <w:t xml:space="preserve">. პატარაიას ქუჩის მიმდებარე ტერიტორიაზე წყალმომარაგების გარე ქსელზე წნევის გამაძლიერებელი სატუმბო სადგურის </w:t>
      </w:r>
      <w:r w:rsidR="007B2CDF">
        <w:rPr>
          <w:rFonts w:ascii="Sylfaen" w:hAnsi="Sylfaen" w:cs="Sylfaen"/>
          <w:b/>
          <w:lang w:val="ka-GE"/>
        </w:rPr>
        <w:t>მოწყობის</w:t>
      </w:r>
      <w:r w:rsidR="0070319F" w:rsidRPr="0070319F">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B0C5E" w:rsidRDefault="007D73CE" w:rsidP="007D73CE">
      <w:pPr>
        <w:rPr>
          <w:rFonts w:ascii="Sylfaen" w:hAnsi="Sylfaen"/>
          <w:lang w:val="ka-GE"/>
        </w:rPr>
      </w:pPr>
    </w:p>
    <w:p w14:paraId="002939F3" w14:textId="77777777" w:rsidR="00FD0DCD" w:rsidRPr="00AB0C5E" w:rsidRDefault="00FD0DCD" w:rsidP="00665C42">
      <w:pPr>
        <w:spacing w:after="0" w:line="360" w:lineRule="auto"/>
        <w:jc w:val="center"/>
        <w:rPr>
          <w:rFonts w:ascii="AcadNusx" w:hAnsi="AcadNusx"/>
          <w:b/>
          <w:lang w:val="ka-GE"/>
        </w:rPr>
      </w:pPr>
    </w:p>
    <w:p w14:paraId="48A0C09F" w14:textId="77777777" w:rsidR="00FD0DCD" w:rsidRPr="00AB0C5E" w:rsidRDefault="00FD0DCD" w:rsidP="00665C42">
      <w:pPr>
        <w:spacing w:after="0" w:line="360" w:lineRule="auto"/>
        <w:jc w:val="center"/>
        <w:rPr>
          <w:rFonts w:ascii="AcadNusx" w:hAnsi="AcadNusx"/>
          <w:b/>
          <w:lang w:val="ka-GE"/>
        </w:rPr>
      </w:pPr>
    </w:p>
    <w:p w14:paraId="5A0A6715" w14:textId="77777777" w:rsidR="00FD0DCD" w:rsidRPr="00AB0C5E" w:rsidRDefault="00FD0DCD" w:rsidP="00665C42">
      <w:pPr>
        <w:spacing w:after="0" w:line="360" w:lineRule="auto"/>
        <w:jc w:val="center"/>
        <w:rPr>
          <w:rFonts w:ascii="AcadNusx" w:hAnsi="AcadNusx"/>
          <w:b/>
          <w:lang w:val="ka-GE"/>
        </w:rPr>
      </w:pPr>
    </w:p>
    <w:p w14:paraId="5C217841" w14:textId="77777777" w:rsidR="00FD0DCD" w:rsidRPr="00AB0C5E" w:rsidRDefault="00FD0DCD" w:rsidP="00665C42">
      <w:pPr>
        <w:spacing w:after="0" w:line="360" w:lineRule="auto"/>
        <w:jc w:val="center"/>
        <w:rPr>
          <w:rFonts w:ascii="AcadNusx" w:hAnsi="AcadNusx"/>
          <w:b/>
          <w:lang w:val="ka-GE"/>
        </w:rPr>
      </w:pPr>
    </w:p>
    <w:p w14:paraId="0B0F3779" w14:textId="77777777" w:rsidR="00FD0DCD" w:rsidRPr="00AB0C5E" w:rsidRDefault="00FD0DCD" w:rsidP="00665C42">
      <w:pPr>
        <w:spacing w:after="0" w:line="360" w:lineRule="auto"/>
        <w:jc w:val="center"/>
        <w:rPr>
          <w:rFonts w:ascii="AcadNusx" w:hAnsi="AcadNusx"/>
          <w:b/>
          <w:lang w:val="ka-GE"/>
        </w:rPr>
      </w:pPr>
    </w:p>
    <w:p w14:paraId="61CFD8F9" w14:textId="6A4EEDB0" w:rsidR="00FD0DCD" w:rsidRPr="00AB0C5E" w:rsidRDefault="00FD0DCD" w:rsidP="00665C42">
      <w:pPr>
        <w:spacing w:after="0" w:line="360" w:lineRule="auto"/>
        <w:jc w:val="center"/>
        <w:rPr>
          <w:rFonts w:ascii="AcadNusx" w:hAnsi="AcadNusx"/>
          <w:b/>
          <w:lang w:val="ka-GE"/>
        </w:rPr>
      </w:pPr>
    </w:p>
    <w:p w14:paraId="71017BAF" w14:textId="3101DF35" w:rsidR="00D30223" w:rsidRPr="00AB0C5E" w:rsidRDefault="00D30223" w:rsidP="00665C42">
      <w:pPr>
        <w:spacing w:after="0" w:line="360" w:lineRule="auto"/>
        <w:jc w:val="center"/>
        <w:rPr>
          <w:rFonts w:ascii="AcadNusx" w:hAnsi="AcadNusx"/>
          <w:b/>
          <w:lang w:val="ka-GE"/>
        </w:rPr>
      </w:pPr>
    </w:p>
    <w:p w14:paraId="2FDCBC90" w14:textId="28A9BC8E" w:rsidR="00D30223" w:rsidRPr="00AB0C5E" w:rsidRDefault="00D30223" w:rsidP="00665C42">
      <w:pPr>
        <w:spacing w:after="0" w:line="360" w:lineRule="auto"/>
        <w:jc w:val="center"/>
        <w:rPr>
          <w:rFonts w:ascii="AcadNusx" w:hAnsi="AcadNusx"/>
          <w:b/>
          <w:lang w:val="ka-GE"/>
        </w:rPr>
      </w:pPr>
    </w:p>
    <w:p w14:paraId="12B35CCB" w14:textId="4E0A3663" w:rsidR="004A34BA" w:rsidRPr="00AB0C5E" w:rsidRDefault="004A34BA" w:rsidP="00665C42">
      <w:pPr>
        <w:spacing w:after="0" w:line="360" w:lineRule="auto"/>
        <w:jc w:val="center"/>
        <w:rPr>
          <w:rFonts w:ascii="AcadNusx" w:hAnsi="AcadNusx"/>
          <w:b/>
          <w:lang w:val="ka-GE"/>
        </w:rPr>
      </w:pPr>
    </w:p>
    <w:p w14:paraId="78D54868" w14:textId="77777777" w:rsidR="004A34BA" w:rsidRPr="00AB0C5E" w:rsidRDefault="004A34BA" w:rsidP="00665C42">
      <w:pPr>
        <w:spacing w:after="0" w:line="360" w:lineRule="auto"/>
        <w:jc w:val="center"/>
        <w:rPr>
          <w:rFonts w:ascii="AcadNusx" w:hAnsi="AcadNusx"/>
          <w:b/>
          <w:lang w:val="ka-GE"/>
        </w:rPr>
      </w:pPr>
    </w:p>
    <w:p w14:paraId="23B21307" w14:textId="3791F394" w:rsidR="00D30223" w:rsidRPr="00AB0C5E" w:rsidRDefault="00D30223" w:rsidP="00665C42">
      <w:pPr>
        <w:spacing w:after="0" w:line="360" w:lineRule="auto"/>
        <w:jc w:val="center"/>
        <w:rPr>
          <w:rFonts w:ascii="AcadNusx" w:hAnsi="AcadNusx"/>
          <w:b/>
          <w:lang w:val="ka-GE"/>
        </w:rPr>
      </w:pPr>
    </w:p>
    <w:p w14:paraId="753A4E60" w14:textId="68383FAE" w:rsidR="00D30223" w:rsidRPr="00AB0C5E" w:rsidRDefault="00D30223" w:rsidP="00665C42">
      <w:pPr>
        <w:spacing w:after="0" w:line="360" w:lineRule="auto"/>
        <w:jc w:val="center"/>
        <w:rPr>
          <w:rFonts w:ascii="AcadNusx" w:hAnsi="AcadNusx"/>
          <w:b/>
          <w:lang w:val="ka-GE"/>
        </w:rPr>
      </w:pPr>
    </w:p>
    <w:p w14:paraId="05FCA8B4" w14:textId="762D1C59" w:rsidR="009261B9" w:rsidRPr="00AB0C5E" w:rsidRDefault="009261B9" w:rsidP="004A66FB">
      <w:pPr>
        <w:spacing w:after="0" w:line="360" w:lineRule="auto"/>
        <w:rPr>
          <w:rFonts w:ascii="AcadNusx" w:hAnsi="AcadNusx"/>
          <w:b/>
          <w:lang w:val="ka-GE"/>
        </w:rPr>
      </w:pPr>
    </w:p>
    <w:p w14:paraId="14A14878" w14:textId="22601B34" w:rsidR="009261B9" w:rsidRPr="00AB0C5E" w:rsidRDefault="009261B9" w:rsidP="00665C42">
      <w:pPr>
        <w:spacing w:after="0" w:line="360" w:lineRule="auto"/>
        <w:jc w:val="center"/>
        <w:rPr>
          <w:rFonts w:ascii="AcadNusx" w:hAnsi="AcadNusx"/>
          <w:b/>
          <w:lang w:val="ka-GE"/>
        </w:rPr>
      </w:pPr>
    </w:p>
    <w:p w14:paraId="5C005023" w14:textId="0A37E278" w:rsidR="001F6753" w:rsidRPr="00AB0C5E" w:rsidRDefault="001F6753" w:rsidP="00665C42">
      <w:pPr>
        <w:spacing w:after="0" w:line="360" w:lineRule="auto"/>
        <w:jc w:val="center"/>
        <w:rPr>
          <w:rFonts w:ascii="AcadNusx" w:hAnsi="AcadNusx"/>
          <w:b/>
          <w:lang w:val="ka-GE"/>
        </w:rPr>
      </w:pPr>
    </w:p>
    <w:p w14:paraId="1CF7D01D" w14:textId="77777777" w:rsidR="001F6753" w:rsidRPr="00AB0C5E"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B0C5E"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AB0C5E">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A4F9A89"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B0C5E">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B0C5E">
        <w:rPr>
          <w:rFonts w:ascii="Arial" w:hAnsi="Arial" w:cs="Arial"/>
          <w:lang w:val="ka-GE"/>
        </w:rPr>
        <w:t>)</w:t>
      </w:r>
      <w:r w:rsidR="008A3D36" w:rsidRPr="00AB0C5E">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F3C35" w:rsidRPr="00BF3C35">
        <w:rPr>
          <w:rFonts w:ascii="Sylfaen" w:hAnsi="Sylfaen" w:cs="Sylfaen"/>
          <w:lang w:val="ka-GE"/>
        </w:rPr>
        <w:t xml:space="preserve">სოფელი ფონიწალა,  გ. პატარაიას ქუჩის მიმდებარე ტერიტორიაზე წყალმომარაგების გარე ქსელზე წნევის გამაძლიერებელი სატუმბო სადგურის </w:t>
      </w:r>
      <w:r w:rsidR="00DB6B4B" w:rsidRPr="00DB6B4B">
        <w:rPr>
          <w:rFonts w:ascii="Sylfaen" w:hAnsi="Sylfaen" w:cs="Sylfaen"/>
          <w:lang w:val="ka-GE"/>
        </w:rPr>
        <w:t>მოწყობის</w:t>
      </w:r>
      <w:r w:rsidR="00DB6B4B">
        <w:rPr>
          <w:rFonts w:ascii="Sylfaen" w:hAnsi="Sylfaen" w:cs="Sylfaen"/>
          <w:lang w:val="ka-GE"/>
        </w:rPr>
        <w:t xml:space="preserve">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AB0C5E"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AB0C5E">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3914B6FD" w:rsidR="00DB5C8D" w:rsidRPr="00AB0C5E" w:rsidRDefault="00BF3C35" w:rsidP="00696A50">
      <w:pPr>
        <w:spacing w:after="0" w:line="240" w:lineRule="auto"/>
        <w:jc w:val="both"/>
        <w:rPr>
          <w:rFonts w:ascii="Sylfaen" w:hAnsi="Sylfaen" w:cs="Sylfaen"/>
          <w:lang w:val="ka-GE"/>
        </w:rPr>
      </w:pPr>
      <w:r w:rsidRPr="00BF3C35">
        <w:rPr>
          <w:rFonts w:ascii="Sylfaen" w:hAnsi="Sylfaen" w:cs="Sylfaen"/>
          <w:lang w:val="ka-GE"/>
        </w:rPr>
        <w:t xml:space="preserve">სოფელი ფონიწალა,  გ. პატარაიას ქუჩის მიმდებარე ტერიტორიაზე წყალმომარაგების გარე ქსელზე წნევის გამაძლიერებელი სატუმბო სადგურის </w:t>
      </w:r>
      <w:r w:rsidR="00DB6B4B" w:rsidRPr="00DB6B4B">
        <w:rPr>
          <w:rFonts w:ascii="Sylfaen" w:hAnsi="Sylfaen" w:cs="Sylfaen"/>
          <w:lang w:val="ka-GE"/>
        </w:rPr>
        <w:t>მოწყობის</w:t>
      </w:r>
      <w:r w:rsidR="00DB6B4B">
        <w:rPr>
          <w:rFonts w:ascii="Sylfaen" w:hAnsi="Sylfaen" w:cs="Sylfaen"/>
          <w:lang w:val="ka-GE"/>
        </w:rPr>
        <w:t xml:space="preserve"> სამუშაოების</w:t>
      </w:r>
      <w:r w:rsidR="00185431">
        <w:rPr>
          <w:rFonts w:ascii="Sylfaen" w:hAnsi="Sylfaen" w:cs="Sylfaen"/>
          <w:lang w:val="ka-GE"/>
        </w:rPr>
        <w:t xml:space="preserve"> შესყიდვა დანართი N1-ში მოცემული პროექტის შესაბამისად</w:t>
      </w:r>
      <w:r w:rsidR="00696A50" w:rsidRPr="00AB0C5E">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FF6D223"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BF3C35">
        <w:rPr>
          <w:rFonts w:ascii="Sylfaen" w:hAnsi="Sylfaen"/>
          <w:lang w:val="ka-GE"/>
        </w:rPr>
        <w:t>სოფელ ფონიჭალაში;</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ACCEA1F"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F173F9" w:rsidRPr="00F173F9">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B2A4EFF"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AB0C5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B11662">
        <w:rPr>
          <w:rFonts w:ascii="Sylfaen" w:hAnsi="Sylfaen" w:cs="Sylfaen"/>
          <w:b/>
          <w:sz w:val="20"/>
          <w:szCs w:val="20"/>
          <w:lang w:val="ka-GE"/>
        </w:rPr>
        <w:t>8</w:t>
      </w:r>
      <w:bookmarkStart w:id="1" w:name="_GoBack"/>
      <w:bookmarkEnd w:id="1"/>
      <w:r w:rsidR="00AB0C5E">
        <w:rPr>
          <w:rFonts w:ascii="Sylfaen" w:hAnsi="Sylfaen" w:cs="Sylfaen"/>
          <w:b/>
          <w:sz w:val="20"/>
          <w:szCs w:val="20"/>
          <w:lang w:val="ka-GE"/>
        </w:rPr>
        <w:t xml:space="preserve"> იანვა</w:t>
      </w:r>
      <w:r w:rsidR="00AA6A7B">
        <w:rPr>
          <w:rFonts w:ascii="Sylfaen" w:hAnsi="Sylfaen" w:cs="Sylfaen"/>
          <w:b/>
          <w:sz w:val="20"/>
          <w:szCs w:val="20"/>
          <w:lang w:val="ka-GE"/>
        </w:rPr>
        <w:t>რი</w:t>
      </w:r>
      <w:r w:rsidRPr="00B71EF5">
        <w:rPr>
          <w:rFonts w:ascii="Sylfaen" w:hAnsi="Sylfaen" w:cs="Sylfaen"/>
          <w:b/>
          <w:sz w:val="20"/>
          <w:szCs w:val="20"/>
          <w:lang w:val="ka-GE"/>
        </w:rPr>
        <w:t>,</w:t>
      </w:r>
      <w:r w:rsidR="00CB6014">
        <w:rPr>
          <w:rFonts w:ascii="Sylfaen" w:hAnsi="Sylfaen" w:cs="Sylfaen"/>
          <w:b/>
          <w:sz w:val="20"/>
          <w:szCs w:val="20"/>
          <w:lang w:val="ka-GE"/>
        </w:rPr>
        <w:t xml:space="preserve"> 1</w:t>
      </w:r>
      <w:r w:rsidR="000F3CEF">
        <w:rPr>
          <w:rFonts w:ascii="Sylfaen" w:hAnsi="Sylfaen" w:cs="Sylfaen"/>
          <w:b/>
          <w:sz w:val="20"/>
          <w:szCs w:val="20"/>
          <w:lang w:val="ka-GE"/>
        </w:rPr>
        <w:t>6</w:t>
      </w:r>
      <w:r w:rsidRPr="000F3CEF">
        <w:rPr>
          <w:rFonts w:ascii="Sylfaen" w:hAnsi="Sylfaen" w:cs="Sylfaen"/>
          <w:b/>
          <w:sz w:val="20"/>
          <w:szCs w:val="20"/>
          <w:lang w:val="ka-GE"/>
        </w:rPr>
        <w:t>:00</w:t>
      </w:r>
      <w:r w:rsidRPr="00E434F7">
        <w:rPr>
          <w:rFonts w:asciiTheme="minorHAnsi" w:hAnsiTheme="minorHAnsi" w:cstheme="minorHAnsi"/>
          <w:b/>
          <w:sz w:val="20"/>
          <w:szCs w:val="20"/>
          <w:lang w:val="ka-GE"/>
        </w:rPr>
        <w:t xml:space="preserve">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2D39E1E7" w:rsidR="007A4EBD" w:rsidRDefault="007A4EBD" w:rsidP="00CF7A57">
      <w:pPr>
        <w:rPr>
          <w:rFonts w:ascii="Sylfaen" w:hAnsi="Sylfaen"/>
          <w:b/>
          <w:color w:val="FF0000"/>
          <w:u w:val="single"/>
          <w:lang w:val="ka-GE"/>
        </w:rPr>
      </w:pPr>
    </w:p>
    <w:p w14:paraId="209C368F" w14:textId="2B5D235A" w:rsidR="008E3E42" w:rsidRDefault="008E3E42" w:rsidP="00CF7A57">
      <w:pPr>
        <w:rPr>
          <w:rFonts w:ascii="Sylfaen" w:hAnsi="Sylfaen"/>
          <w:b/>
          <w:color w:val="FF0000"/>
          <w:u w:val="single"/>
          <w:lang w:val="ka-GE"/>
        </w:rPr>
      </w:pPr>
    </w:p>
    <w:p w14:paraId="2F21ECF1" w14:textId="77777777" w:rsidR="00DA5D79" w:rsidRDefault="00DA5D79"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E97FAA" w14:textId="77777777" w:rsidR="0063742B" w:rsidRDefault="0063742B" w:rsidP="007902EA">
      <w:pPr>
        <w:spacing w:after="0" w:line="240" w:lineRule="auto"/>
      </w:pPr>
      <w:r>
        <w:separator/>
      </w:r>
    </w:p>
  </w:endnote>
  <w:endnote w:type="continuationSeparator" w:id="0">
    <w:p w14:paraId="543F71CD" w14:textId="77777777" w:rsidR="0063742B" w:rsidRDefault="0063742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EA08225" w:rsidR="004A3BD8" w:rsidRDefault="004A3BD8">
        <w:pPr>
          <w:pStyle w:val="Footer"/>
          <w:jc w:val="right"/>
        </w:pPr>
        <w:r>
          <w:fldChar w:fldCharType="begin"/>
        </w:r>
        <w:r>
          <w:instrText xml:space="preserve"> PAGE   \* MERGEFORMAT </w:instrText>
        </w:r>
        <w:r>
          <w:fldChar w:fldCharType="separate"/>
        </w:r>
        <w:r w:rsidR="00B11662">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796665" w14:textId="77777777" w:rsidR="0063742B" w:rsidRDefault="0063742B" w:rsidP="007902EA">
      <w:pPr>
        <w:spacing w:after="0" w:line="240" w:lineRule="auto"/>
      </w:pPr>
      <w:r>
        <w:separator/>
      </w:r>
    </w:p>
  </w:footnote>
  <w:footnote w:type="continuationSeparator" w:id="0">
    <w:p w14:paraId="5F2D4B3F" w14:textId="77777777" w:rsidR="0063742B" w:rsidRDefault="0063742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3223"/>
    <w:rsid w:val="000D5BB4"/>
    <w:rsid w:val="000D68A2"/>
    <w:rsid w:val="000E5617"/>
    <w:rsid w:val="000F03A0"/>
    <w:rsid w:val="000F3872"/>
    <w:rsid w:val="000F3CEF"/>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57AD"/>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D3679"/>
    <w:rsid w:val="004D3D1C"/>
    <w:rsid w:val="004D747F"/>
    <w:rsid w:val="004E36F2"/>
    <w:rsid w:val="004E7665"/>
    <w:rsid w:val="005111AB"/>
    <w:rsid w:val="005248B1"/>
    <w:rsid w:val="0052656B"/>
    <w:rsid w:val="00533234"/>
    <w:rsid w:val="00540038"/>
    <w:rsid w:val="00544856"/>
    <w:rsid w:val="00544B13"/>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E1A27"/>
    <w:rsid w:val="005F3357"/>
    <w:rsid w:val="00610FC8"/>
    <w:rsid w:val="00615BD2"/>
    <w:rsid w:val="00632910"/>
    <w:rsid w:val="00633210"/>
    <w:rsid w:val="00633F4A"/>
    <w:rsid w:val="00634B58"/>
    <w:rsid w:val="006352D2"/>
    <w:rsid w:val="0063742B"/>
    <w:rsid w:val="0064425B"/>
    <w:rsid w:val="006447A4"/>
    <w:rsid w:val="006564F1"/>
    <w:rsid w:val="00661ABC"/>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0319F"/>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2CDF"/>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74518"/>
    <w:rsid w:val="009804B1"/>
    <w:rsid w:val="009815C7"/>
    <w:rsid w:val="00981AF8"/>
    <w:rsid w:val="00985307"/>
    <w:rsid w:val="0099130F"/>
    <w:rsid w:val="00993D47"/>
    <w:rsid w:val="0099429F"/>
    <w:rsid w:val="00997CB4"/>
    <w:rsid w:val="009A2F37"/>
    <w:rsid w:val="009A6460"/>
    <w:rsid w:val="009A7535"/>
    <w:rsid w:val="009B6AD6"/>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B0C5E"/>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662"/>
    <w:rsid w:val="00B11F93"/>
    <w:rsid w:val="00B137F3"/>
    <w:rsid w:val="00B156A3"/>
    <w:rsid w:val="00B23313"/>
    <w:rsid w:val="00B27B0B"/>
    <w:rsid w:val="00B30838"/>
    <w:rsid w:val="00B35065"/>
    <w:rsid w:val="00B409CA"/>
    <w:rsid w:val="00B42689"/>
    <w:rsid w:val="00B42DAF"/>
    <w:rsid w:val="00B44563"/>
    <w:rsid w:val="00B47896"/>
    <w:rsid w:val="00B47D4C"/>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3C35"/>
    <w:rsid w:val="00BF5EFE"/>
    <w:rsid w:val="00C01CD2"/>
    <w:rsid w:val="00C021B6"/>
    <w:rsid w:val="00C04F30"/>
    <w:rsid w:val="00C06F22"/>
    <w:rsid w:val="00C12270"/>
    <w:rsid w:val="00C14986"/>
    <w:rsid w:val="00C14D7A"/>
    <w:rsid w:val="00C32F5D"/>
    <w:rsid w:val="00C33D82"/>
    <w:rsid w:val="00C406C8"/>
    <w:rsid w:val="00C40C8C"/>
    <w:rsid w:val="00C41C03"/>
    <w:rsid w:val="00C55BCF"/>
    <w:rsid w:val="00C6012D"/>
    <w:rsid w:val="00C67999"/>
    <w:rsid w:val="00C73981"/>
    <w:rsid w:val="00C761CC"/>
    <w:rsid w:val="00C76391"/>
    <w:rsid w:val="00C83494"/>
    <w:rsid w:val="00C86CD0"/>
    <w:rsid w:val="00C91AFC"/>
    <w:rsid w:val="00C9205D"/>
    <w:rsid w:val="00C929E1"/>
    <w:rsid w:val="00CA1443"/>
    <w:rsid w:val="00CA4A83"/>
    <w:rsid w:val="00CA54EE"/>
    <w:rsid w:val="00CB2B75"/>
    <w:rsid w:val="00CB6014"/>
    <w:rsid w:val="00CB730B"/>
    <w:rsid w:val="00CB736E"/>
    <w:rsid w:val="00CC3C0A"/>
    <w:rsid w:val="00CC4789"/>
    <w:rsid w:val="00CC47D6"/>
    <w:rsid w:val="00CC6DED"/>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A5D79"/>
    <w:rsid w:val="00DB3412"/>
    <w:rsid w:val="00DB4255"/>
    <w:rsid w:val="00DB4B6C"/>
    <w:rsid w:val="00DB4D6B"/>
    <w:rsid w:val="00DB5C8D"/>
    <w:rsid w:val="00DB6B4B"/>
    <w:rsid w:val="00DB77E8"/>
    <w:rsid w:val="00DC2AA1"/>
    <w:rsid w:val="00DC4440"/>
    <w:rsid w:val="00DC6664"/>
    <w:rsid w:val="00DD1F94"/>
    <w:rsid w:val="00DE5016"/>
    <w:rsid w:val="00DE5EEA"/>
    <w:rsid w:val="00DF0E2A"/>
    <w:rsid w:val="00DF3484"/>
    <w:rsid w:val="00DF5F26"/>
    <w:rsid w:val="00E00D0C"/>
    <w:rsid w:val="00E073CA"/>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3F9"/>
    <w:rsid w:val="00F17B32"/>
    <w:rsid w:val="00F20E56"/>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76BB6-B5AD-4918-BC00-444FAC542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1705</TotalTime>
  <Pages>6</Pages>
  <Words>1113</Words>
  <Characters>6349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261</cp:revision>
  <cp:lastPrinted>2015-07-27T06:36:00Z</cp:lastPrinted>
  <dcterms:created xsi:type="dcterms:W3CDTF">2017-02-28T15:04:00Z</dcterms:created>
  <dcterms:modified xsi:type="dcterms:W3CDTF">2020-12-31T10:27:00Z</dcterms:modified>
</cp:coreProperties>
</file>