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C4B601D" w:rsidR="009815C7" w:rsidRPr="007B0071" w:rsidRDefault="00E073CA" w:rsidP="00373F3E">
      <w:pPr>
        <w:spacing w:after="0" w:line="240" w:lineRule="auto"/>
        <w:jc w:val="center"/>
        <w:rPr>
          <w:rFonts w:ascii="Sylfaen" w:hAnsi="Sylfaen" w:cs="Sylfaen"/>
          <w:b/>
          <w:lang w:val="ka-GE"/>
        </w:rPr>
      </w:pPr>
      <w:r>
        <w:rPr>
          <w:rFonts w:ascii="Sylfaen" w:hAnsi="Sylfaen" w:cs="Sylfaen"/>
          <w:b/>
          <w:lang w:val="ka-GE"/>
        </w:rPr>
        <w:t>ვაშლიჯვარში</w:t>
      </w:r>
      <w:r w:rsidR="00043BF8">
        <w:rPr>
          <w:rFonts w:ascii="Sylfaen" w:hAnsi="Sylfaen" w:cs="Sylfaen"/>
          <w:b/>
          <w:lang w:val="ka-GE"/>
        </w:rPr>
        <w:t xml:space="preserve"> </w:t>
      </w:r>
      <w:r>
        <w:rPr>
          <w:rFonts w:ascii="Sylfaen" w:hAnsi="Sylfaen" w:cs="Sylfaen"/>
          <w:b/>
          <w:lang w:val="ka-GE"/>
        </w:rPr>
        <w:t>N12 კორპუსის</w:t>
      </w:r>
      <w:r w:rsidR="00661ABC">
        <w:rPr>
          <w:rFonts w:ascii="Sylfaen" w:hAnsi="Sylfaen" w:cs="Sylfaen"/>
          <w:b/>
          <w:lang w:val="ka-GE"/>
        </w:rPr>
        <w:t xml:space="preserve"> </w:t>
      </w:r>
      <w:r>
        <w:rPr>
          <w:rFonts w:ascii="Sylfaen" w:hAnsi="Sylfaen" w:cs="Sylfaen"/>
          <w:b/>
          <w:lang w:val="ka-GE"/>
        </w:rPr>
        <w:t>მიმდებარედ</w:t>
      </w:r>
      <w:r w:rsidR="00043BF8">
        <w:rPr>
          <w:rFonts w:ascii="Sylfaen" w:hAnsi="Sylfaen" w:cs="Sylfaen"/>
          <w:b/>
          <w:lang w:val="ka-GE"/>
        </w:rPr>
        <w:t xml:space="preserve"> </w:t>
      </w:r>
      <w:r w:rsidR="00C406C8">
        <w:rPr>
          <w:rFonts w:ascii="Sylfaen" w:hAnsi="Sylfaen" w:cs="Sylfaen"/>
          <w:b/>
          <w:lang w:val="ka-GE"/>
        </w:rPr>
        <w:t>წყალარინების</w:t>
      </w:r>
      <w:r w:rsidR="00661ABC">
        <w:rPr>
          <w:rFonts w:ascii="Sylfaen" w:hAnsi="Sylfaen" w:cs="Sylfaen"/>
          <w:b/>
          <w:lang w:val="ka-GE"/>
        </w:rPr>
        <w:t xml:space="preserve"> ქსელ</w:t>
      </w:r>
      <w:r w:rsidR="00F94013" w:rsidRPr="00F94013">
        <w:rPr>
          <w:rFonts w:ascii="Sylfaen" w:hAnsi="Sylfaen" w:cs="Sylfaen"/>
          <w:b/>
          <w:lang w:val="ka-GE"/>
        </w:rPr>
        <w:t xml:space="preserve">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078D8D7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073CA" w:rsidRPr="00E073CA">
        <w:rPr>
          <w:rFonts w:ascii="Sylfaen" w:hAnsi="Sylfaen" w:cs="Sylfaen"/>
          <w:lang w:val="ka-GE"/>
        </w:rPr>
        <w:t xml:space="preserve">ვაშლიჯვარში N12 კორპუსის მიმდებარედ წყალარინების </w:t>
      </w:r>
      <w:r w:rsidR="00974518" w:rsidRPr="00974518">
        <w:rPr>
          <w:rFonts w:ascii="Sylfaen" w:hAnsi="Sylfaen" w:cs="Sylfaen"/>
          <w:lang w:val="ka-GE"/>
        </w:rPr>
        <w:t xml:space="preserve">ქსელის </w:t>
      </w:r>
      <w:r w:rsidR="008D3CB4" w:rsidRPr="008D3CB4">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8939A16" w:rsidR="00DB5C8D" w:rsidRPr="00696A50" w:rsidRDefault="00E073CA" w:rsidP="00696A50">
      <w:pPr>
        <w:spacing w:after="0" w:line="240" w:lineRule="auto"/>
        <w:jc w:val="both"/>
        <w:rPr>
          <w:rFonts w:ascii="Sylfaen" w:hAnsi="Sylfaen" w:cs="Sylfaen"/>
        </w:rPr>
      </w:pPr>
      <w:r w:rsidRPr="00E073CA">
        <w:rPr>
          <w:rFonts w:ascii="Sylfaen" w:hAnsi="Sylfaen" w:cs="Sylfaen"/>
          <w:lang w:val="ka-GE"/>
        </w:rPr>
        <w:t xml:space="preserve">ვაშლიჯვარში N12 კორპუსის მიმდებარედ წყალარინების </w:t>
      </w:r>
      <w:r w:rsidR="00974518" w:rsidRPr="00974518">
        <w:rPr>
          <w:rFonts w:ascii="Sylfaen" w:hAnsi="Sylfaen" w:cs="Sylfaen"/>
          <w:lang w:val="ka-GE"/>
        </w:rPr>
        <w:t xml:space="preserve">ქსელის </w:t>
      </w:r>
      <w:r w:rsidR="00185431" w:rsidRPr="008D3CB4">
        <w:rPr>
          <w:rFonts w:ascii="Sylfaen" w:hAnsi="Sylfaen" w:cs="Sylfaen"/>
          <w:lang w:val="ka-GE"/>
        </w:rPr>
        <w:t>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BE8B2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44B13">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ACCEA1F"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F173F9" w:rsidRPr="00F173F9">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A5E128A"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9F1D7A">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F1D7A">
        <w:rPr>
          <w:rFonts w:ascii="Sylfaen" w:hAnsi="Sylfaen" w:cs="Sylfaen"/>
          <w:b/>
          <w:sz w:val="20"/>
          <w:szCs w:val="20"/>
          <w:lang w:val="ka-GE"/>
        </w:rPr>
        <w:t>8 თებერვალი</w:t>
      </w:r>
      <w:bookmarkStart w:id="1" w:name="_GoBack"/>
      <w:bookmarkEnd w:id="1"/>
      <w:r w:rsidRPr="00B71EF5">
        <w:rPr>
          <w:rFonts w:ascii="Sylfaen" w:hAnsi="Sylfaen" w:cs="Sylfaen"/>
          <w:b/>
          <w:sz w:val="20"/>
          <w:szCs w:val="20"/>
          <w:lang w:val="ka-GE"/>
        </w:rPr>
        <w:t>,</w:t>
      </w:r>
      <w:r w:rsidR="00CB6014">
        <w:rPr>
          <w:rFonts w:ascii="Sylfaen" w:hAnsi="Sylfaen" w:cs="Sylfaen"/>
          <w:b/>
          <w:sz w:val="20"/>
          <w:szCs w:val="20"/>
          <w:lang w:val="ka-GE"/>
        </w:rPr>
        <w:t xml:space="preserve"> 1</w:t>
      </w:r>
      <w:r w:rsidR="000F3CEF">
        <w:rPr>
          <w:rFonts w:ascii="Sylfaen" w:hAnsi="Sylfaen" w:cs="Sylfaen"/>
          <w:b/>
          <w:sz w:val="20"/>
          <w:szCs w:val="20"/>
          <w:lang w:val="ka-GE"/>
        </w:rPr>
        <w:t>6</w:t>
      </w:r>
      <w:r w:rsidRPr="000F3CEF">
        <w:rPr>
          <w:rFonts w:ascii="Sylfaen" w:hAnsi="Sylfaen" w:cs="Sylfaen"/>
          <w:b/>
          <w:sz w:val="20"/>
          <w:szCs w:val="20"/>
          <w:lang w:val="ka-GE"/>
        </w:rPr>
        <w:t>:00</w:t>
      </w:r>
      <w:r w:rsidRPr="00E434F7">
        <w:rPr>
          <w:rFonts w:asciiTheme="minorHAnsi" w:hAnsiTheme="minorHAnsi" w:cstheme="minorHAnsi"/>
          <w:b/>
          <w:sz w:val="20"/>
          <w:szCs w:val="20"/>
          <w:lang w:val="ka-GE"/>
        </w:rPr>
        <w:t xml:space="preserve">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2B5D235A" w:rsidR="008E3E42" w:rsidRDefault="008E3E42" w:rsidP="00CF7A57">
      <w:pPr>
        <w:rPr>
          <w:rFonts w:ascii="Sylfaen" w:hAnsi="Sylfaen"/>
          <w:b/>
          <w:color w:val="FF0000"/>
          <w:u w:val="single"/>
          <w:lang w:val="ka-GE"/>
        </w:rPr>
      </w:pPr>
    </w:p>
    <w:p w14:paraId="2F21ECF1" w14:textId="77777777" w:rsidR="00DA5D79" w:rsidRDefault="00DA5D79"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EF303" w14:textId="77777777" w:rsidR="00B15C8C" w:rsidRDefault="00B15C8C" w:rsidP="007902EA">
      <w:pPr>
        <w:spacing w:after="0" w:line="240" w:lineRule="auto"/>
      </w:pPr>
      <w:r>
        <w:separator/>
      </w:r>
    </w:p>
  </w:endnote>
  <w:endnote w:type="continuationSeparator" w:id="0">
    <w:p w14:paraId="554FE61F" w14:textId="77777777" w:rsidR="00B15C8C" w:rsidRDefault="00B15C8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935D598" w:rsidR="004A3BD8" w:rsidRDefault="004A3BD8">
        <w:pPr>
          <w:pStyle w:val="Footer"/>
          <w:jc w:val="right"/>
        </w:pPr>
        <w:r>
          <w:fldChar w:fldCharType="begin"/>
        </w:r>
        <w:r>
          <w:instrText xml:space="preserve"> PAGE   \* MERGEFORMAT </w:instrText>
        </w:r>
        <w:r>
          <w:fldChar w:fldCharType="separate"/>
        </w:r>
        <w:r w:rsidR="009F1D7A">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70015" w14:textId="77777777" w:rsidR="00B15C8C" w:rsidRDefault="00B15C8C" w:rsidP="007902EA">
      <w:pPr>
        <w:spacing w:after="0" w:line="240" w:lineRule="auto"/>
      </w:pPr>
      <w:r>
        <w:separator/>
      </w:r>
    </w:p>
  </w:footnote>
  <w:footnote w:type="continuationSeparator" w:id="0">
    <w:p w14:paraId="2CD6F3E3" w14:textId="77777777" w:rsidR="00B15C8C" w:rsidRDefault="00B15C8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3CEF"/>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93451"/>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44B13"/>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059DE"/>
    <w:rsid w:val="00610FC8"/>
    <w:rsid w:val="00615BD2"/>
    <w:rsid w:val="00632910"/>
    <w:rsid w:val="00633210"/>
    <w:rsid w:val="00633F4A"/>
    <w:rsid w:val="00634B58"/>
    <w:rsid w:val="006352D2"/>
    <w:rsid w:val="0064425B"/>
    <w:rsid w:val="006447A4"/>
    <w:rsid w:val="006564F1"/>
    <w:rsid w:val="00661ABC"/>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74518"/>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1D7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15C8C"/>
    <w:rsid w:val="00B23313"/>
    <w:rsid w:val="00B27B0B"/>
    <w:rsid w:val="00B30838"/>
    <w:rsid w:val="00B35065"/>
    <w:rsid w:val="00B409CA"/>
    <w:rsid w:val="00B42689"/>
    <w:rsid w:val="00B42DAF"/>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A5D79"/>
    <w:rsid w:val="00DB3412"/>
    <w:rsid w:val="00DB4255"/>
    <w:rsid w:val="00DB4B6C"/>
    <w:rsid w:val="00DB4D6B"/>
    <w:rsid w:val="00DB5C8D"/>
    <w:rsid w:val="00DB77E8"/>
    <w:rsid w:val="00DC2AA1"/>
    <w:rsid w:val="00DC4440"/>
    <w:rsid w:val="00DC6664"/>
    <w:rsid w:val="00DD1F94"/>
    <w:rsid w:val="00DE5016"/>
    <w:rsid w:val="00DE5EEA"/>
    <w:rsid w:val="00DF0E2A"/>
    <w:rsid w:val="00DF3484"/>
    <w:rsid w:val="00DF5F26"/>
    <w:rsid w:val="00E00D0C"/>
    <w:rsid w:val="00E073CA"/>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3F9"/>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F4562-EAE8-48A5-A4E8-C374980DE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1692</TotalTime>
  <Pages>6</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255</cp:revision>
  <cp:lastPrinted>2015-07-27T06:36:00Z</cp:lastPrinted>
  <dcterms:created xsi:type="dcterms:W3CDTF">2017-02-28T15:04:00Z</dcterms:created>
  <dcterms:modified xsi:type="dcterms:W3CDTF">2021-02-01T12:18:00Z</dcterms:modified>
</cp:coreProperties>
</file>