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967E438" w:rsidR="009815C7" w:rsidRPr="007B0071" w:rsidRDefault="006005A1" w:rsidP="00373F3E">
      <w:pPr>
        <w:spacing w:after="0" w:line="240" w:lineRule="auto"/>
        <w:jc w:val="center"/>
        <w:rPr>
          <w:rFonts w:ascii="Sylfaen" w:hAnsi="Sylfaen" w:cs="Sylfaen"/>
          <w:b/>
          <w:lang w:val="ka-GE"/>
        </w:rPr>
      </w:pPr>
      <w:r w:rsidRPr="006005A1">
        <w:rPr>
          <w:rFonts w:ascii="Sylfaen" w:hAnsi="Sylfaen" w:cs="Sylfaen"/>
          <w:b/>
          <w:lang w:val="ka-GE"/>
        </w:rPr>
        <w:t>შრო</w:t>
      </w:r>
      <w:r w:rsidR="0001108D">
        <w:rPr>
          <w:rFonts w:ascii="Sylfaen" w:hAnsi="Sylfaen" w:cs="Sylfaen"/>
          <w:b/>
          <w:lang w:val="ka-GE"/>
        </w:rPr>
        <w:t>შის ქუჩის წყალმომარაგების ქსელ</w:t>
      </w:r>
      <w:r w:rsidRPr="006005A1">
        <w:rPr>
          <w:rFonts w:ascii="Sylfaen" w:hAnsi="Sylfaen" w:cs="Sylfaen"/>
          <w:b/>
          <w:lang w:val="ka-GE"/>
        </w:rPr>
        <w:t xml:space="preserve">ის </w:t>
      </w:r>
      <w:r w:rsidR="00F94013" w:rsidRPr="00F94013">
        <w:rPr>
          <w:rFonts w:ascii="Sylfaen" w:hAnsi="Sylfaen" w:cs="Sylfaen"/>
          <w:b/>
          <w:lang w:val="ka-GE"/>
        </w:rPr>
        <w:t xml:space="preserve">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602D6E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005A1" w:rsidRPr="006005A1">
        <w:rPr>
          <w:rFonts w:ascii="Sylfaen" w:hAnsi="Sylfaen" w:cs="Sylfaen"/>
          <w:lang w:val="ka-GE"/>
        </w:rPr>
        <w:t>შრო</w:t>
      </w:r>
      <w:r w:rsidR="0001108D">
        <w:rPr>
          <w:rFonts w:ascii="Sylfaen" w:hAnsi="Sylfaen" w:cs="Sylfaen"/>
          <w:lang w:val="ka-GE"/>
        </w:rPr>
        <w:t>შის ქუჩის წყალმომარაგების ქსელ</w:t>
      </w:r>
      <w:r w:rsidR="006005A1" w:rsidRPr="006005A1">
        <w:rPr>
          <w:rFonts w:ascii="Sylfaen" w:hAnsi="Sylfaen" w:cs="Sylfaen"/>
          <w:lang w:val="ka-GE"/>
        </w:rPr>
        <w:t xml:space="preserve">ის </w:t>
      </w:r>
      <w:r w:rsidR="008D3CB4" w:rsidRPr="008D3CB4">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14D105B" w:rsidR="00DB5C8D" w:rsidRPr="006005A1" w:rsidRDefault="006005A1" w:rsidP="00696A50">
      <w:pPr>
        <w:spacing w:after="0" w:line="240" w:lineRule="auto"/>
        <w:jc w:val="both"/>
        <w:rPr>
          <w:rFonts w:ascii="Sylfaen" w:hAnsi="Sylfaen" w:cs="Sylfaen"/>
          <w:lang w:val="ka-GE"/>
        </w:rPr>
      </w:pPr>
      <w:r w:rsidRPr="006005A1">
        <w:rPr>
          <w:rFonts w:ascii="Sylfaen" w:hAnsi="Sylfaen" w:cs="Sylfaen"/>
          <w:lang w:val="ka-GE"/>
        </w:rPr>
        <w:t>შრო</w:t>
      </w:r>
      <w:r w:rsidR="003F42C9">
        <w:rPr>
          <w:rFonts w:ascii="Sylfaen" w:hAnsi="Sylfaen" w:cs="Sylfaen"/>
          <w:lang w:val="ka-GE"/>
        </w:rPr>
        <w:t>შის ქუჩის წყალმომარაგების ქსელ</w:t>
      </w:r>
      <w:r w:rsidRPr="006005A1">
        <w:rPr>
          <w:rFonts w:ascii="Sylfaen" w:hAnsi="Sylfaen" w:cs="Sylfaen"/>
          <w:lang w:val="ka-GE"/>
        </w:rPr>
        <w:t xml:space="preserve">ის </w:t>
      </w:r>
      <w:r w:rsidR="00185431" w:rsidRPr="008D3CB4">
        <w:rPr>
          <w:rFonts w:ascii="Sylfaen" w:hAnsi="Sylfaen" w:cs="Sylfaen"/>
          <w:lang w:val="ka-GE"/>
        </w:rPr>
        <w:t>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w:t>
      </w:r>
      <w:r w:rsidR="009D5E96" w:rsidRPr="007B0071">
        <w:rPr>
          <w:rFonts w:ascii="Sylfaen" w:hAnsi="Sylfaen"/>
          <w:lang w:val="ka-GE"/>
        </w:rPr>
        <w:lastRenderedPageBreak/>
        <w:t xml:space="preserve">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ACD86F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3F42C9">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F42C9">
        <w:rPr>
          <w:rFonts w:ascii="Sylfaen" w:hAnsi="Sylfaen" w:cs="Sylfaen"/>
          <w:b/>
          <w:sz w:val="20"/>
          <w:szCs w:val="20"/>
          <w:lang w:val="ka-GE"/>
        </w:rPr>
        <w:t>31 მარტი</w:t>
      </w:r>
      <w:r w:rsidR="006005A1">
        <w:rPr>
          <w:rFonts w:ascii="Sylfaen" w:hAnsi="Sylfaen" w:cs="Sylfaen"/>
          <w:b/>
          <w:sz w:val="20"/>
          <w:szCs w:val="20"/>
          <w:lang w:val="ka-GE"/>
        </w:rPr>
        <w:t>,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05BB0A0A" w:rsidR="007A4EBD" w:rsidRDefault="007A4EBD" w:rsidP="00CF7A57">
      <w:pPr>
        <w:rPr>
          <w:rFonts w:ascii="Sylfaen" w:hAnsi="Sylfaen"/>
          <w:b/>
          <w:color w:val="FF0000"/>
          <w:u w:val="single"/>
          <w:lang w:val="ka-GE"/>
        </w:rPr>
      </w:pPr>
    </w:p>
    <w:p w14:paraId="737CC2AC" w14:textId="77777777" w:rsidR="00375812" w:rsidRDefault="00375812"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14C5F" w14:textId="77777777" w:rsidR="00816403" w:rsidRDefault="00816403" w:rsidP="007902EA">
      <w:pPr>
        <w:spacing w:after="0" w:line="240" w:lineRule="auto"/>
      </w:pPr>
      <w:r>
        <w:separator/>
      </w:r>
    </w:p>
  </w:endnote>
  <w:endnote w:type="continuationSeparator" w:id="0">
    <w:p w14:paraId="4C703460" w14:textId="77777777" w:rsidR="00816403" w:rsidRDefault="0081640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CFAE2AC" w:rsidR="004A3BD8" w:rsidRDefault="004A3BD8">
        <w:pPr>
          <w:pStyle w:val="Footer"/>
          <w:jc w:val="right"/>
        </w:pPr>
        <w:r>
          <w:fldChar w:fldCharType="begin"/>
        </w:r>
        <w:r>
          <w:instrText xml:space="preserve"> PAGE   \* MERGEFORMAT </w:instrText>
        </w:r>
        <w:r>
          <w:fldChar w:fldCharType="separate"/>
        </w:r>
        <w:r w:rsidR="00375812">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6AB2E" w14:textId="77777777" w:rsidR="00816403" w:rsidRDefault="00816403" w:rsidP="007902EA">
      <w:pPr>
        <w:spacing w:after="0" w:line="240" w:lineRule="auto"/>
      </w:pPr>
      <w:r>
        <w:separator/>
      </w:r>
    </w:p>
  </w:footnote>
  <w:footnote w:type="continuationSeparator" w:id="0">
    <w:p w14:paraId="18BBD750" w14:textId="77777777" w:rsidR="00816403" w:rsidRDefault="0081640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0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5812"/>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42C9"/>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16403"/>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E63AE-62A3-41A4-A579-35E46A64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6</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251</cp:revision>
  <cp:lastPrinted>2015-07-27T06:36:00Z</cp:lastPrinted>
  <dcterms:created xsi:type="dcterms:W3CDTF">2017-02-28T15:04:00Z</dcterms:created>
  <dcterms:modified xsi:type="dcterms:W3CDTF">2021-03-24T13:04:00Z</dcterms:modified>
</cp:coreProperties>
</file>