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62911898" w:rsidR="00A71E0B" w:rsidRPr="00032743" w:rsidRDefault="008F4F22" w:rsidP="00A71E0B">
      <w:pPr>
        <w:spacing w:after="0" w:line="240" w:lineRule="auto"/>
        <w:jc w:val="center"/>
        <w:rPr>
          <w:rFonts w:ascii="Sylfaen" w:hAnsi="Sylfaen" w:cs="Sylfaen"/>
          <w:b/>
          <w:sz w:val="24"/>
          <w:lang w:val="ka-GE"/>
        </w:rPr>
      </w:pPr>
      <w:r w:rsidRPr="00032743">
        <w:rPr>
          <w:rFonts w:ascii="Sylfaen" w:hAnsi="Sylfaen" w:cs="Sylfaen"/>
          <w:b/>
          <w:sz w:val="24"/>
          <w:lang w:val="ka-GE"/>
        </w:rPr>
        <w:t xml:space="preserve">ანაკრები </w:t>
      </w:r>
      <w:r w:rsidR="003924CB" w:rsidRPr="00032743">
        <w:rPr>
          <w:rFonts w:ascii="Sylfaen" w:hAnsi="Sylfaen" w:cs="Sylfaen"/>
          <w:b/>
          <w:sz w:val="24"/>
          <w:lang w:val="ka-GE"/>
        </w:rPr>
        <w:t>რკინა-ბეტონის</w:t>
      </w:r>
      <w:r w:rsidRPr="00032743">
        <w:rPr>
          <w:rFonts w:ascii="Sylfaen" w:hAnsi="Sylfaen" w:cs="Sylfaen"/>
          <w:b/>
          <w:sz w:val="24"/>
        </w:rPr>
        <w:t xml:space="preserve"> ჭის </w:t>
      </w:r>
      <w:r w:rsidR="00D632B9" w:rsidRPr="00032743">
        <w:rPr>
          <w:rFonts w:ascii="Sylfaen" w:hAnsi="Sylfaen" w:cs="Sylfaen"/>
          <w:b/>
          <w:sz w:val="24"/>
          <w:lang w:val="ka-GE"/>
        </w:rPr>
        <w:t>ნაკეთობების</w:t>
      </w:r>
      <w:r w:rsidR="003924CB" w:rsidRPr="00032743">
        <w:rPr>
          <w:rFonts w:ascii="Sylfaen" w:hAnsi="Sylfaen" w:cs="Sylfaen"/>
          <w:b/>
          <w:sz w:val="24"/>
          <w:lang w:val="ka-GE"/>
        </w:rPr>
        <w:t xml:space="preserve">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22D4CDF1" w14:textId="75D0544C" w:rsidR="008647CD" w:rsidRDefault="00D30223" w:rsidP="00191803">
      <w:pPr>
        <w:spacing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8F4F22">
        <w:rPr>
          <w:rFonts w:ascii="Sylfaen" w:hAnsi="Sylfaen" w:cs="Sylfaen"/>
          <w:lang w:val="ka-GE"/>
        </w:rPr>
        <w:t xml:space="preserve">ანაკრები </w:t>
      </w:r>
      <w:r w:rsidR="003924CB" w:rsidRPr="003924CB">
        <w:rPr>
          <w:rFonts w:ascii="Sylfaen" w:hAnsi="Sylfaen" w:cs="Sylfaen"/>
          <w:lang w:val="ka-GE"/>
        </w:rPr>
        <w:t>რკინა-ბეტონის</w:t>
      </w:r>
      <w:r w:rsidR="008F4F22">
        <w:rPr>
          <w:rFonts w:ascii="Sylfaen" w:hAnsi="Sylfaen" w:cs="Sylfaen"/>
          <w:lang w:val="ka-GE"/>
        </w:rPr>
        <w:t xml:space="preserve"> ჭის</w:t>
      </w:r>
      <w:r w:rsidR="008C132E">
        <w:rPr>
          <w:rFonts w:ascii="Sylfaen" w:hAnsi="Sylfaen" w:cs="Sylfaen"/>
          <w:lang w:val="ka-GE"/>
        </w:rPr>
        <w:t xml:space="preserve"> ნაკეთობების</w:t>
      </w:r>
      <w:r w:rsidR="004B0C7B">
        <w:rPr>
          <w:rFonts w:ascii="Sylfaen" w:hAnsi="Sylfaen" w:cs="Sylfaen"/>
          <w:lang w:val="ka-GE"/>
        </w:rPr>
        <w:t xml:space="preserve"> შესყიდვაზე</w:t>
      </w:r>
      <w:r w:rsidR="00496E14">
        <w:rPr>
          <w:rFonts w:ascii="Sylfaen" w:hAnsi="Sylfaen" w:cs="Sylfaen"/>
          <w:lang w:val="ka-GE"/>
        </w:rPr>
        <w:t>.</w:t>
      </w:r>
    </w:p>
    <w:p w14:paraId="401AD385" w14:textId="77777777" w:rsidR="00835018" w:rsidRDefault="00835018" w:rsidP="00191803">
      <w:pPr>
        <w:spacing w:line="240" w:lineRule="auto"/>
        <w:rPr>
          <w:rFonts w:ascii="Sylfaen" w:hAnsi="Sylfaen" w:cs="Sylfaen"/>
          <w:b/>
          <w:u w:val="single"/>
          <w:lang w:val="ka-GE"/>
        </w:rPr>
      </w:pPr>
      <w:r>
        <w:rPr>
          <w:rFonts w:ascii="Sylfaen" w:hAnsi="Sylfaen" w:cs="Sylfaen"/>
          <w:b/>
          <w:u w:val="single"/>
          <w:lang w:val="ka-GE"/>
        </w:rPr>
        <w:t xml:space="preserve">შენიშვნა: </w:t>
      </w:r>
    </w:p>
    <w:p w14:paraId="58C5C303" w14:textId="1736A4E6" w:rsidR="00835018" w:rsidRDefault="00835018" w:rsidP="00191803">
      <w:pPr>
        <w:spacing w:line="240" w:lineRule="auto"/>
        <w:rPr>
          <w:rFonts w:ascii="Sylfaen" w:hAnsi="Sylfaen" w:cs="Sylfaen"/>
          <w:b/>
          <w:u w:val="single"/>
          <w:lang w:val="ka-GE"/>
        </w:rPr>
      </w:pPr>
      <w:r>
        <w:rPr>
          <w:rFonts w:ascii="Sylfaen" w:hAnsi="Sylfaen" w:cs="Sylfaen"/>
          <w:b/>
          <w:u w:val="single"/>
          <w:lang w:val="ka-GE"/>
        </w:rPr>
        <w:t>-შემსყიდველი</w:t>
      </w:r>
      <w:r w:rsidRPr="00835018">
        <w:rPr>
          <w:rFonts w:ascii="Sylfaen" w:hAnsi="Sylfaen" w:cs="Sylfaen"/>
          <w:b/>
          <w:u w:val="single"/>
          <w:lang w:val="ka-GE"/>
        </w:rPr>
        <w:t xml:space="preserve"> ტენდერს აცხადებს ორ ლოტად:კბილიან და უკბილო ჭებზე</w:t>
      </w:r>
      <w:r>
        <w:rPr>
          <w:rFonts w:ascii="Sylfaen" w:hAnsi="Sylfaen" w:cs="Sylfaen"/>
          <w:b/>
          <w:u w:val="single"/>
          <w:lang w:val="ka-GE"/>
        </w:rPr>
        <w:t xml:space="preserve">, შესაბამისად პრეტენდენტი ვალდებულია განფასება წარმოადგინოს ერთ ან ორივე ლოტზე. </w:t>
      </w:r>
    </w:p>
    <w:p w14:paraId="40F45E14" w14:textId="1E6C25AC" w:rsidR="00835018" w:rsidRDefault="00835018" w:rsidP="00191803">
      <w:pPr>
        <w:spacing w:line="240" w:lineRule="auto"/>
        <w:rPr>
          <w:rFonts w:ascii="Sylfaen" w:hAnsi="Sylfaen" w:cs="Sylfaen"/>
          <w:b/>
          <w:u w:val="single"/>
          <w:lang w:val="ka-GE"/>
        </w:rPr>
      </w:pPr>
      <w:r>
        <w:rPr>
          <w:rFonts w:ascii="Sylfaen" w:hAnsi="Sylfaen" w:cs="Sylfaen"/>
          <w:b/>
          <w:u w:val="single"/>
          <w:lang w:val="ka-GE"/>
        </w:rPr>
        <w:t>-</w:t>
      </w:r>
      <w:r w:rsidRPr="00835018">
        <w:rPr>
          <w:rFonts w:ascii="Sylfaen" w:hAnsi="Sylfaen" w:cs="Sylfaen"/>
          <w:b/>
          <w:u w:val="single"/>
          <w:lang w:val="ka-GE"/>
        </w:rPr>
        <w:t>მიღებული წინადადებების ანალიზის შედეგად შემსყიდველი მიიღებს გადაწყვეტილება</w:t>
      </w:r>
      <w:r>
        <w:rPr>
          <w:rFonts w:ascii="Sylfaen" w:hAnsi="Sylfaen" w:cs="Sylfaen"/>
          <w:b/>
          <w:u w:val="single"/>
          <w:lang w:val="ka-GE"/>
        </w:rPr>
        <w:t>ს</w:t>
      </w:r>
      <w:r w:rsidRPr="00835018">
        <w:rPr>
          <w:rFonts w:ascii="Sylfaen" w:hAnsi="Sylfaen" w:cs="Sylfaen"/>
          <w:b/>
          <w:u w:val="single"/>
          <w:lang w:val="ka-GE"/>
        </w:rPr>
        <w:t xml:space="preserve"> კონკრეტული სახეობის (კბილიანი ან უკბილო) ჭის შესყიდვაზე. </w:t>
      </w:r>
    </w:p>
    <w:p w14:paraId="543EE26A" w14:textId="262B65E1" w:rsidR="00835018" w:rsidRPr="00835018" w:rsidRDefault="00835018" w:rsidP="00191803">
      <w:pPr>
        <w:spacing w:line="240" w:lineRule="auto"/>
        <w:rPr>
          <w:rFonts w:ascii="Sylfaen" w:hAnsi="Sylfaen"/>
          <w:b/>
          <w:u w:val="single"/>
          <w:lang w:val="ka-GE"/>
        </w:rPr>
      </w:pPr>
      <w:r>
        <w:rPr>
          <w:rFonts w:ascii="Sylfaen" w:hAnsi="Sylfaen" w:cs="Sylfaen"/>
          <w:b/>
          <w:u w:val="single"/>
          <w:lang w:val="ka-GE"/>
        </w:rPr>
        <w:t>-</w:t>
      </w:r>
      <w:r w:rsidRPr="00835018">
        <w:rPr>
          <w:rFonts w:ascii="Sylfaen" w:hAnsi="Sylfaen" w:cs="Sylfaen"/>
          <w:b/>
          <w:u w:val="single"/>
          <w:lang w:val="ka-GE"/>
        </w:rPr>
        <w:t>ამასთან, შემსყიდველი იტოვებს უფლებას ხელშეკრულება გააფორმოს ერთ ან რამდენიმე მიმ</w:t>
      </w:r>
      <w:r>
        <w:rPr>
          <w:rFonts w:ascii="Sylfaen" w:hAnsi="Sylfaen" w:cs="Sylfaen"/>
          <w:b/>
          <w:u w:val="single"/>
          <w:lang w:val="ka-GE"/>
        </w:rPr>
        <w:t>წოდებელთან და  ტენდერით განსაზღვრული ჯამური რაოდენობა შესაბამისად გადანაწილდეს ერთ ან რამდენიმე მიმწოდებლზე.</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1CDF28D"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დანართი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w:t>
      </w:r>
      <w:r w:rsidR="00820874">
        <w:rPr>
          <w:rFonts w:ascii="Sylfaen" w:hAnsi="Sylfaen" w:cs="Sylfaen"/>
          <w:lang w:val="ka-GE"/>
        </w:rPr>
        <w:t xml:space="preserve">დანართი N2-ში </w:t>
      </w:r>
      <w:r w:rsidR="00BC7740">
        <w:rPr>
          <w:rFonts w:ascii="Sylfaen" w:hAnsi="Sylfaen" w:cs="Sylfaen"/>
          <w:lang w:val="ka-GE"/>
        </w:rPr>
        <w:t xml:space="preserve">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p w14:paraId="5EEE3362" w14:textId="1E6922AA" w:rsidR="00BC7740" w:rsidRPr="00820874" w:rsidRDefault="009E19D7" w:rsidP="000353F8">
      <w:pPr>
        <w:spacing w:after="0" w:line="240" w:lineRule="auto"/>
        <w:jc w:val="both"/>
        <w:rPr>
          <w:rFonts w:ascii="Sylfaen" w:hAnsi="Sylfaen" w:cs="Sylfaen"/>
          <w:b/>
          <w:bCs/>
        </w:rPr>
      </w:pPr>
      <w:r>
        <w:rPr>
          <w:rFonts w:ascii="Sylfaen" w:hAnsi="Sylfaen" w:cs="Sylfaen"/>
          <w:b/>
          <w:bCs/>
        </w:rPr>
        <w:object w:dxaOrig="1508" w:dyaOrig="983" w14:anchorId="4263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75.5pt;height:49pt" o:ole="">
            <v:imagedata r:id="rId9" o:title=""/>
          </v:shape>
          <o:OLEObject Type="Embed" ProgID="Excel.Sheet.12" ShapeID="_x0000_i1037" DrawAspect="Icon" ObjectID="_1684330644" r:id="rId10"/>
        </w:object>
      </w:r>
      <w:bookmarkStart w:id="0" w:name="_GoBack"/>
      <w:bookmarkEnd w:id="0"/>
    </w:p>
    <w:p w14:paraId="7AE48FE1" w14:textId="45FB4DE2"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B25D974" w14:textId="13D6BDD4" w:rsidR="00EC5124" w:rsidRDefault="00EC5124" w:rsidP="00EC5124">
      <w:pPr>
        <w:spacing w:after="0" w:line="240" w:lineRule="auto"/>
        <w:jc w:val="both"/>
        <w:rPr>
          <w:rFonts w:ascii="Sylfaen" w:hAnsi="Sylfaen"/>
          <w:lang w:val="ka-GE"/>
        </w:rPr>
      </w:pPr>
      <w:r>
        <w:rPr>
          <w:rFonts w:ascii="Sylfaen" w:hAnsi="Sylfaen" w:cs="Sylfaen"/>
          <w:bCs/>
          <w:lang w:val="ka-GE"/>
        </w:rPr>
        <w:t>-</w:t>
      </w:r>
      <w:r>
        <w:rPr>
          <w:rFonts w:ascii="Sylfaen" w:hAnsi="Sylfaen" w:cs="Sylfaen"/>
          <w:szCs w:val="18"/>
          <w:lang w:val="ka-GE"/>
        </w:rPr>
        <w:t>საკანალიზაციო</w:t>
      </w:r>
      <w:r w:rsidR="00E561FB">
        <w:rPr>
          <w:rFonts w:ascii="Sylfaen" w:hAnsi="Sylfaen" w:cs="Sylfaen"/>
          <w:szCs w:val="18"/>
          <w:lang w:val="ka-GE"/>
        </w:rPr>
        <w:t xml:space="preserve"> და წყალმომარაგების </w:t>
      </w:r>
      <w:r>
        <w:rPr>
          <w:rFonts w:ascii="Sylfaen" w:hAnsi="Sylfaen" w:cs="Sylfaen"/>
          <w:szCs w:val="18"/>
          <w:lang w:val="ka-GE"/>
        </w:rPr>
        <w:t xml:space="preserve">ჭების კონსტრუქციების </w:t>
      </w:r>
      <w:r>
        <w:rPr>
          <w:rFonts w:ascii="Sylfaen" w:hAnsi="Sylfaen"/>
          <w:lang w:val="ka-GE"/>
        </w:rPr>
        <w:t>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w:t>
      </w:r>
      <w:r>
        <w:rPr>
          <w:rFonts w:ascii="Sylfaen" w:hAnsi="Sylfaen"/>
        </w:rPr>
        <w:t xml:space="preserve"> </w:t>
      </w:r>
      <w:r>
        <w:rPr>
          <w:rFonts w:ascii="Sylfaen" w:hAnsi="Sylfaen"/>
          <w:lang w:val="ka-GE"/>
        </w:rPr>
        <w:t xml:space="preserve">რუსული სტანდარტის  </w:t>
      </w:r>
      <w:r w:rsidRPr="00147EA0">
        <w:rPr>
          <w:rFonts w:ascii="Tahoma" w:hAnsi="Tahoma" w:cs="Tahoma"/>
          <w:b/>
          <w:iCs/>
          <w:color w:val="000000"/>
          <w:u w:val="single"/>
          <w:shd w:val="clear" w:color="auto" w:fill="FFFFFF"/>
        </w:rPr>
        <w:t>ГОСТ 8020-90</w:t>
      </w:r>
      <w:r w:rsidR="00D439A1">
        <w:rPr>
          <w:rFonts w:ascii="Sylfaen" w:hAnsi="Sylfaen" w:cs="Tahoma"/>
          <w:b/>
          <w:iCs/>
          <w:color w:val="000000"/>
          <w:u w:val="single"/>
          <w:shd w:val="clear" w:color="auto" w:fill="FFFFFF"/>
          <w:lang w:val="ka-GE"/>
        </w:rPr>
        <w:t xml:space="preserve"> (ან ანალოგი)</w:t>
      </w:r>
      <w:r>
        <w:rPr>
          <w:rFonts w:ascii="Sylfaen" w:hAnsi="Sylfaen" w:cs="Tahoma"/>
          <w:i/>
          <w:iCs/>
          <w:color w:val="000000"/>
          <w:u w:val="single"/>
          <w:shd w:val="clear" w:color="auto" w:fill="FFFFFF"/>
          <w:lang w:val="ka-GE"/>
        </w:rPr>
        <w:t xml:space="preserve">  </w:t>
      </w:r>
      <w:r>
        <w:rPr>
          <w:rFonts w:ascii="Sylfaen" w:hAnsi="Sylfaen"/>
          <w:lang w:val="ka-GE"/>
        </w:rPr>
        <w:t>შესაბამისად;</w:t>
      </w: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73B0A441" w:rsidR="00082B03" w:rsidRDefault="00082B03" w:rsidP="000353F8">
      <w:pPr>
        <w:spacing w:after="0" w:line="240" w:lineRule="auto"/>
        <w:jc w:val="both"/>
        <w:rPr>
          <w:rFonts w:ascii="Sylfaen" w:hAnsi="Sylfaen" w:cs="Sylfaen"/>
          <w:bCs/>
          <w:lang w:val="ka-GE"/>
        </w:rPr>
      </w:pPr>
      <w:r w:rsidRPr="00335B04">
        <w:rPr>
          <w:rFonts w:ascii="Sylfaen" w:hAnsi="Sylfaen" w:cs="Sylfaen"/>
          <w:bCs/>
          <w:lang w:val="ka-GE"/>
        </w:rPr>
        <w:lastRenderedPageBreak/>
        <w:t>-</w:t>
      </w:r>
      <w:r w:rsidR="00B5546D">
        <w:rPr>
          <w:rFonts w:ascii="Sylfaen" w:hAnsi="Sylfaen" w:cs="Sylfaen"/>
          <w:bCs/>
          <w:lang w:val="ka-GE"/>
        </w:rPr>
        <w:t xml:space="preserve">ანაკრები </w:t>
      </w:r>
      <w:r w:rsidRPr="00335B04">
        <w:rPr>
          <w:rFonts w:ascii="Sylfaen" w:hAnsi="Sylfaen" w:cs="Sylfaen"/>
          <w:bCs/>
          <w:lang w:val="ka-GE"/>
        </w:rPr>
        <w:t>რკინა-ბეტონოს ჭის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54F083AD" w:rsidR="00DE7ADB" w:rsidRPr="00DE7ADB" w:rsidRDefault="00DE7ADB" w:rsidP="000353F8">
      <w:pPr>
        <w:spacing w:after="0" w:line="240" w:lineRule="auto"/>
        <w:jc w:val="both"/>
        <w:rPr>
          <w:rFonts w:ascii="Sylfaen" w:hAnsi="Sylfaen" w:cs="Sylfaen"/>
          <w:bCs/>
          <w:lang w:val="ka-GE"/>
        </w:rPr>
      </w:pPr>
      <w:r>
        <w:rPr>
          <w:rFonts w:ascii="Sylfaen" w:hAnsi="Sylfaen" w:cs="Sylfaen"/>
          <w:bCs/>
        </w:rPr>
        <w:t>-</w:t>
      </w:r>
      <w:r w:rsidR="00AC3F41">
        <w:rPr>
          <w:rFonts w:ascii="Sylfaen" w:hAnsi="Sylfaen" w:cs="Sylfaen"/>
          <w:bCs/>
          <w:lang w:val="ka-GE"/>
        </w:rPr>
        <w:t xml:space="preserve">ანაკრები </w:t>
      </w:r>
      <w:r>
        <w:rPr>
          <w:rFonts w:ascii="Sylfaen" w:hAnsi="Sylfaen" w:cs="Sylfaen"/>
          <w:bCs/>
          <w:lang w:val="ka-GE"/>
        </w:rPr>
        <w:t xml:space="preserve">რკინა-ბეტონის ჭის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7DC29C43" w:rsidR="001A7EBC" w:rsidRDefault="001A7EBC" w:rsidP="000353F8">
      <w:pPr>
        <w:spacing w:after="0" w:line="240" w:lineRule="auto"/>
        <w:jc w:val="both"/>
        <w:rPr>
          <w:rFonts w:ascii="Sylfaen" w:hAnsi="Sylfaen" w:cs="Sylfaen"/>
          <w:bCs/>
          <w:lang w:val="ka-GE"/>
        </w:rPr>
      </w:pPr>
      <w:r>
        <w:rPr>
          <w:rFonts w:ascii="Sylfaen" w:hAnsi="Sylfaen" w:cs="Sylfaen"/>
          <w:bCs/>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2824297F" w14:textId="4EE2E99E" w:rsidR="001A7EBC" w:rsidRDefault="001A7EBC" w:rsidP="000353F8">
      <w:pPr>
        <w:spacing w:after="0" w:line="240" w:lineRule="auto"/>
        <w:jc w:val="both"/>
        <w:rPr>
          <w:rFonts w:ascii="Sylfaen" w:hAnsi="Sylfaen" w:cs="Sylfaen"/>
          <w:bCs/>
          <w:lang w:val="ka-GE"/>
        </w:rPr>
      </w:pPr>
    </w:p>
    <w:p w14:paraId="127CDC55" w14:textId="14569864"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ვიბრირება მოახდინოს „ვიბრო მაგიდაზე“, ხოლო რგოლების დამზად</w:t>
      </w:r>
      <w:r w:rsidR="00173FB6">
        <w:rPr>
          <w:rFonts w:ascii="Sylfaen" w:hAnsi="Sylfaen" w:cs="Sylfaen"/>
          <w:bCs/>
          <w:lang w:val="ka-GE"/>
        </w:rPr>
        <w:t>ება უნდა მოხდეს პრესის აპარატით;</w:t>
      </w:r>
    </w:p>
    <w:p w14:paraId="3F92EDF9" w14:textId="77777777" w:rsidR="001A7EBC" w:rsidRDefault="001A7EBC" w:rsidP="000353F8">
      <w:pPr>
        <w:spacing w:after="0" w:line="240" w:lineRule="auto"/>
        <w:jc w:val="both"/>
        <w:rPr>
          <w:rFonts w:ascii="Sylfaen" w:hAnsi="Sylfaen" w:cs="Sylfaen"/>
          <w:bCs/>
          <w:lang w:val="ka-GE"/>
        </w:rPr>
      </w:pPr>
    </w:p>
    <w:p w14:paraId="722B0F1A" w14:textId="611EEADA"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9E19D7">
        <w:rPr>
          <w:rFonts w:ascii="Sylfaen" w:hAnsi="Sylfaen" w:cs="Sylfaen"/>
          <w:bCs/>
          <w:lang w:val="ka-GE"/>
        </w:rPr>
        <w:t xml:space="preserve"> მიერ დანართიN3</w:t>
      </w:r>
      <w:r w:rsidR="00147EA0">
        <w:rPr>
          <w:rFonts w:ascii="Sylfaen" w:hAnsi="Sylfaen" w:cs="Sylfaen"/>
          <w:bCs/>
          <w:lang w:val="ka-GE"/>
        </w:rPr>
        <w:t>-ში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464C52B9" w14:textId="6C36EDC8" w:rsidR="00D9619B" w:rsidRDefault="00D9619B" w:rsidP="000353F8">
      <w:pPr>
        <w:spacing w:after="0" w:line="240" w:lineRule="auto"/>
        <w:jc w:val="both"/>
        <w:rPr>
          <w:rFonts w:ascii="Sylfaen" w:hAnsi="Sylfaen" w:cs="Sylfaen"/>
          <w:bCs/>
          <w:lang w:val="ka-GE"/>
        </w:rPr>
      </w:pPr>
      <w:r>
        <w:rPr>
          <w:rFonts w:ascii="Sylfaen" w:hAnsi="Sylfaen" w:cs="Sylfaen"/>
          <w:bCs/>
          <w:lang w:val="ka-GE"/>
        </w:rPr>
        <w:t>-</w:t>
      </w:r>
      <w:r>
        <w:rPr>
          <w:rFonts w:ascii="Sylfaen" w:hAnsi="Sylfaen"/>
          <w:lang w:val="ka-GE"/>
        </w:rPr>
        <w:t>კ</w:t>
      </w:r>
      <w:r w:rsidRPr="00D9619B">
        <w:rPr>
          <w:rFonts w:ascii="Sylfaen" w:hAnsi="Sylfaen" w:cs="Sylfaen"/>
          <w:bCs/>
          <w:lang w:val="ka-GE"/>
        </w:rPr>
        <w:t>ბილიანი რგოლები გარედან დამუშავებული უნდა იყოს ბიტუმის მასტიკით</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6D1C32C3" w:rsidR="00440A96" w:rsidRDefault="009E19D7" w:rsidP="00F90B03">
      <w:pPr>
        <w:rPr>
          <w:rFonts w:ascii="Sylfaen" w:hAnsi="Sylfaen"/>
          <w:b/>
          <w:lang w:val="ka-GE"/>
        </w:rPr>
      </w:pPr>
      <w:r>
        <w:rPr>
          <w:rFonts w:ascii="Sylfaen" w:hAnsi="Sylfaen"/>
          <w:b/>
          <w:lang w:val="ka-GE"/>
        </w:rPr>
        <w:object w:dxaOrig="1508" w:dyaOrig="983" w14:anchorId="6DD45F25">
          <v:shape id="_x0000_i1035" type="#_x0000_t75" style="width:75.5pt;height:49pt" o:ole="">
            <v:imagedata r:id="rId11" o:title=""/>
          </v:shape>
          <o:OLEObject Type="Embed" ProgID="AcroExch.Document.DC" ShapeID="_x0000_i1035" DrawAspect="Icon" ObjectID="_1684330645"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39683D1" w14:textId="5712FBB8" w:rsidR="004A4BC7" w:rsidRPr="00820874"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7B5CA0CA" w:rsidR="001C6888"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2B91545A" w14:textId="74D0C561" w:rsidR="00820874" w:rsidRDefault="00820874" w:rsidP="00FB230D">
      <w:pPr>
        <w:rPr>
          <w:rFonts w:ascii="Sylfaen" w:hAnsi="Sylfaen" w:cs="Sylfaen"/>
        </w:rPr>
      </w:pPr>
    </w:p>
    <w:p w14:paraId="083115CC" w14:textId="77777777" w:rsidR="00820874" w:rsidRPr="009C56CF" w:rsidRDefault="00820874" w:rsidP="00FB230D">
      <w:pPr>
        <w:rPr>
          <w:rFonts w:ascii="Sylfaen" w:hAnsi="Sylfaen" w:cs="Sylfaen"/>
        </w:rPr>
      </w:pPr>
    </w:p>
    <w:p w14:paraId="5AAAF0F3" w14:textId="3CC9AB46" w:rsidR="00FD0815" w:rsidRDefault="00056A31" w:rsidP="00FD35B5">
      <w:pPr>
        <w:rPr>
          <w:rFonts w:ascii="Sylfaen" w:hAnsi="Sylfaen"/>
          <w:b/>
          <w:lang w:val="ka-GE"/>
        </w:rPr>
      </w:pPr>
      <w:r w:rsidRPr="00E90A78">
        <w:rPr>
          <w:rFonts w:ascii="Sylfaen" w:hAnsi="Sylfaen" w:cs="Sylfaen"/>
          <w:b/>
        </w:rPr>
        <w:lastRenderedPageBreak/>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517652C5" w:rsidR="00000015" w:rsidRPr="00820874" w:rsidRDefault="00820874" w:rsidP="00820874">
      <w:pPr>
        <w:spacing w:after="0" w:line="240" w:lineRule="auto"/>
        <w:jc w:val="both"/>
        <w:rPr>
          <w:rFonts w:ascii="Sylfaen" w:hAnsi="Sylfaen"/>
          <w:b/>
          <w:lang w:val="ka-GE"/>
        </w:rPr>
      </w:pPr>
      <w:r>
        <w:rPr>
          <w:rFonts w:ascii="Sylfaen" w:hAnsi="Sylfaen" w:cs="Sylfaen"/>
          <w:lang w:val="ka-GE"/>
        </w:rPr>
        <w:t>ა</w:t>
      </w:r>
      <w:r w:rsidR="00000015" w:rsidRPr="00820874">
        <w:rPr>
          <w:rFonts w:ascii="Sylfaen" w:hAnsi="Sylfaen" w:cs="Sylfaen"/>
          <w:lang w:val="ka-GE"/>
        </w:rPr>
        <w:t>ნგარიშსწორება</w:t>
      </w:r>
      <w:r w:rsidR="00000015" w:rsidRPr="00820874">
        <w:rPr>
          <w:rFonts w:ascii="Sylfaen" w:hAnsi="Sylfaen"/>
          <w:lang w:val="ka-GE"/>
        </w:rPr>
        <w:t xml:space="preserve"> </w:t>
      </w:r>
      <w:r w:rsidR="00000015" w:rsidRPr="00820874">
        <w:rPr>
          <w:rFonts w:ascii="Sylfaen" w:hAnsi="Sylfaen" w:cs="Sylfaen"/>
          <w:lang w:val="ka-GE"/>
        </w:rPr>
        <w:t>მოხდება</w:t>
      </w:r>
      <w:r w:rsidR="00000015" w:rsidRPr="00820874">
        <w:rPr>
          <w:rFonts w:ascii="Sylfaen" w:hAnsi="Sylfaen"/>
          <w:lang w:val="ka-GE"/>
        </w:rPr>
        <w:t xml:space="preserve"> </w:t>
      </w:r>
      <w:r w:rsidR="00000015" w:rsidRPr="00820874">
        <w:rPr>
          <w:rFonts w:ascii="Sylfaen" w:hAnsi="Sylfaen" w:cs="Sylfaen"/>
          <w:lang w:val="ka-GE"/>
        </w:rPr>
        <w:t>კონსიგნაციის</w:t>
      </w:r>
      <w:r w:rsidR="00000015" w:rsidRPr="00820874">
        <w:rPr>
          <w:rFonts w:ascii="Sylfaen" w:hAnsi="Sylfaen"/>
          <w:lang w:val="ka-GE"/>
        </w:rPr>
        <w:t xml:space="preserve"> </w:t>
      </w:r>
      <w:r w:rsidR="00000015" w:rsidRPr="00820874">
        <w:rPr>
          <w:rFonts w:ascii="Sylfaen" w:hAnsi="Sylfaen" w:cs="Sylfaen"/>
          <w:lang w:val="ka-GE"/>
        </w:rPr>
        <w:t>წესით</w:t>
      </w:r>
      <w:r w:rsidR="00000015" w:rsidRPr="00820874">
        <w:rPr>
          <w:rFonts w:ascii="Sylfaen" w:hAnsi="Sylfaen"/>
          <w:lang w:val="ka-GE"/>
        </w:rPr>
        <w:t xml:space="preserve">, </w:t>
      </w:r>
      <w:r w:rsidR="00000015" w:rsidRPr="00820874">
        <w:rPr>
          <w:rFonts w:ascii="Sylfaen" w:hAnsi="Sylfaen" w:cs="Sylfaen"/>
          <w:lang w:val="ka-GE"/>
        </w:rPr>
        <w:t>უნაღდო</w:t>
      </w:r>
      <w:r w:rsidR="00000015" w:rsidRPr="00820874">
        <w:rPr>
          <w:rFonts w:ascii="Sylfaen" w:hAnsi="Sylfaen"/>
          <w:lang w:val="ka-GE"/>
        </w:rPr>
        <w:t xml:space="preserve"> </w:t>
      </w:r>
      <w:r w:rsidR="00000015" w:rsidRPr="00820874">
        <w:rPr>
          <w:rFonts w:ascii="Sylfaen" w:hAnsi="Sylfaen" w:cs="Sylfaen"/>
          <w:lang w:val="ka-GE"/>
        </w:rPr>
        <w:t>ანგარიშსწორებით</w:t>
      </w:r>
      <w:r w:rsidR="00000015" w:rsidRPr="00820874">
        <w:rPr>
          <w:rFonts w:ascii="Sylfaen" w:hAnsi="Sylfaen"/>
          <w:lang w:val="ka-GE"/>
        </w:rPr>
        <w:t xml:space="preserve"> </w:t>
      </w:r>
      <w:r w:rsidR="00C86727" w:rsidRPr="00820874">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123ED3B0" w14:textId="1B495E79" w:rsidR="00AB2944" w:rsidRDefault="00AB2944" w:rsidP="00AB2944">
      <w:pPr>
        <w:spacing w:after="0" w:line="240" w:lineRule="auto"/>
        <w:rPr>
          <w:rFonts w:ascii="Sylfaen" w:hAnsi="Sylfaen"/>
          <w:b/>
          <w:lang w:val="ka-GE"/>
        </w:rPr>
      </w:pPr>
      <w:r>
        <w:rPr>
          <w:rFonts w:ascii="Sylfaen" w:hAnsi="Sylfaen" w:cs="Sylfaen"/>
          <w:b/>
          <w:lang w:val="ka-GE"/>
        </w:rPr>
        <w:t xml:space="preserve">1.8 </w:t>
      </w:r>
      <w:r>
        <w:rPr>
          <w:rFonts w:ascii="Sylfaen" w:hAnsi="Sylfaen"/>
          <w:b/>
          <w:lang w:val="ka-GE"/>
        </w:rPr>
        <w:t>ხელშეკრულების შესრულების უზრუნველყოფის გარანტია</w:t>
      </w:r>
    </w:p>
    <w:p w14:paraId="004EFF90" w14:textId="48F2CB49" w:rsidR="00142C37" w:rsidRPr="00142C37" w:rsidRDefault="00142C37" w:rsidP="00142C37">
      <w:pPr>
        <w:spacing w:after="0" w:line="240" w:lineRule="auto"/>
        <w:rPr>
          <w:rFonts w:ascii="Sylfaen" w:hAnsi="Sylfaen"/>
          <w:lang w:val="ka-GE"/>
        </w:rPr>
      </w:pPr>
      <w:r>
        <w:rPr>
          <w:rFonts w:ascii="Sylfaen" w:hAnsi="Sylfaen"/>
          <w:lang w:val="ka-GE"/>
        </w:rPr>
        <w:t>მ</w:t>
      </w:r>
      <w:r w:rsidRPr="00142C37">
        <w:rPr>
          <w:rFonts w:ascii="Sylfaen" w:hAnsi="Sylfaen"/>
          <w:lang w:val="ka-GE"/>
        </w:rPr>
        <w:t xml:space="preserve">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w:t>
      </w:r>
      <w:r>
        <w:rPr>
          <w:rFonts w:ascii="Sylfaen" w:hAnsi="Sylfaen"/>
          <w:lang w:val="ka-GE"/>
        </w:rPr>
        <w:t>ჯამური საკონტრაქტო ღირებულების 5%-ის</w:t>
      </w:r>
      <w:r w:rsidRPr="00142C37">
        <w:rPr>
          <w:rFonts w:ascii="Sylfaen" w:hAnsi="Sylfaen"/>
          <w:lang w:val="ka-GE"/>
        </w:rPr>
        <w:t xml:space="preserve">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97FB3DD" w14:textId="14E28B00" w:rsidR="008D04C5" w:rsidRPr="00E37C5C" w:rsidRDefault="00D455F0" w:rsidP="00AA511B">
      <w:pPr>
        <w:spacing w:before="240" w:after="160"/>
        <w:jc w:val="both"/>
        <w:rPr>
          <w:rFonts w:ascii="Sylfaen" w:hAnsi="Sylfaen"/>
          <w:b/>
          <w:lang w:val="ka-GE"/>
        </w:rPr>
      </w:pPr>
      <w:r>
        <w:rPr>
          <w:rFonts w:ascii="Sylfaen" w:hAnsi="Sylfaen"/>
          <w:b/>
          <w:lang w:val="ka-GE"/>
        </w:rPr>
        <w:t>1.9</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3D29D5FF" w:rsidR="008F194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508F7B7D" w14:textId="5E28FBF7" w:rsidR="00E711C6" w:rsidRDefault="009C56CF" w:rsidP="00E711C6">
      <w:pPr>
        <w:spacing w:before="240" w:after="160"/>
        <w:jc w:val="both"/>
        <w:rPr>
          <w:rFonts w:ascii="Sylfaen" w:hAnsi="Sylfaen"/>
          <w:lang w:val="ka-GE"/>
        </w:rPr>
      </w:pPr>
      <w:r>
        <w:rPr>
          <w:rFonts w:ascii="Sylfaen" w:hAnsi="Sylfaen"/>
        </w:rPr>
        <w:t xml:space="preserve">2. </w:t>
      </w:r>
      <w:r>
        <w:rPr>
          <w:rFonts w:ascii="Sylfaen" w:hAnsi="Sylfaen"/>
          <w:lang w:val="ka-GE"/>
        </w:rPr>
        <w:t>თანხმობა დანართი N1-ში დაფიქსირებული კვირის ჭრილში მოსაწოდებელი რაოდენობების შესაძლებლობაზე;</w:t>
      </w:r>
    </w:p>
    <w:p w14:paraId="0E7A961D" w14:textId="1A0276D1"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93A4961" w:rsidR="009F003A"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1A42E702" w:rsidR="000710CD" w:rsidRPr="00E45EB8" w:rsidRDefault="000710CD" w:rsidP="00E45EB8">
      <w:pPr>
        <w:spacing w:before="240" w:after="160"/>
        <w:jc w:val="both"/>
        <w:rPr>
          <w:rFonts w:ascii="Sylfaen" w:hAnsi="Sylfaen"/>
          <w:lang w:val="ka-GE"/>
        </w:rPr>
      </w:pPr>
      <w:r>
        <w:rPr>
          <w:rFonts w:ascii="Sylfaen" w:hAnsi="Sylfaen"/>
          <w:lang w:val="ka-GE"/>
        </w:rPr>
        <w:t>5.</w:t>
      </w:r>
      <w:r w:rsidRPr="000710CD">
        <w:rPr>
          <w:rFonts w:ascii="Sylfaen" w:hAnsi="Sylfaen"/>
          <w:lang w:val="ka-GE"/>
        </w:rPr>
        <w:t xml:space="preserve"> </w:t>
      </w:r>
      <w:r>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7635EC81" w:rsidR="00E45EB8" w:rsidRDefault="002D23F8" w:rsidP="00993D47">
      <w:pPr>
        <w:spacing w:after="0" w:line="360" w:lineRule="auto"/>
        <w:jc w:val="both"/>
        <w:rPr>
          <w:rFonts w:ascii="Sylfaen" w:hAnsi="Sylfaen"/>
          <w:b/>
          <w:lang w:val="ka-GE"/>
        </w:rPr>
      </w:pPr>
      <w:r>
        <w:rPr>
          <w:rFonts w:ascii="Sylfaen" w:hAnsi="Sylfaen" w:cs="Sylfaen"/>
          <w:b/>
          <w:lang w:val="ka-GE"/>
        </w:rPr>
        <w:t>1</w:t>
      </w:r>
      <w:r w:rsidR="00D455F0">
        <w:rPr>
          <w:rFonts w:ascii="Sylfaen" w:hAnsi="Sylfaen" w:cs="Sylfaen"/>
          <w:b/>
          <w:lang w:val="ka-GE"/>
        </w:rPr>
        <w:t>.10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w:t>
      </w:r>
      <w:r w:rsidR="00820874">
        <w:rPr>
          <w:rFonts w:ascii="Sylfaen" w:hAnsi="Sylfaen"/>
          <w:lang w:val="ka-GE"/>
        </w:rPr>
        <w:t xml:space="preserve"> წინამდებარე ტენდერზე თანდართული ხელშეკრულების პროექტის და </w:t>
      </w:r>
      <w:r w:rsidRPr="00E37C5C">
        <w:rPr>
          <w:rFonts w:ascii="Sylfaen" w:hAnsi="Sylfaen"/>
          <w:lang w:val="ka-GE"/>
        </w:rPr>
        <w:t>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3716D31B" w:rsidR="00CC4789" w:rsidRPr="00E90A78" w:rsidRDefault="00D455F0" w:rsidP="00E90A78">
      <w:pPr>
        <w:spacing w:after="0" w:line="360" w:lineRule="auto"/>
        <w:jc w:val="both"/>
        <w:rPr>
          <w:rFonts w:ascii="Sylfaen" w:hAnsi="Sylfaen"/>
          <w:b/>
          <w:lang w:val="ka-GE"/>
        </w:rPr>
      </w:pPr>
      <w:r>
        <w:rPr>
          <w:rFonts w:ascii="Sylfaen" w:hAnsi="Sylfaen"/>
          <w:b/>
          <w:lang w:val="ka-GE"/>
        </w:rPr>
        <w:t>1.11</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3DB1AB1C"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D455F0">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ACB9B35" w:rsidR="00CC4789" w:rsidRPr="00E90A78" w:rsidRDefault="00D455F0" w:rsidP="00E90A78">
      <w:pPr>
        <w:spacing w:after="0" w:line="36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589F751" w:rsidR="00CE7176" w:rsidRPr="00E90A78" w:rsidRDefault="00D455F0" w:rsidP="00E90A78">
      <w:pPr>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CBAA444" w:rsidR="00E90A78" w:rsidRPr="00BD74F8" w:rsidRDefault="00D455F0" w:rsidP="00BD74F8">
      <w:pPr>
        <w:jc w:val="both"/>
        <w:rPr>
          <w:lang w:val="es-MX"/>
        </w:rPr>
      </w:pPr>
      <w:r>
        <w:rPr>
          <w:rFonts w:ascii="Sylfaen" w:hAnsi="Sylfaen" w:cs="Sylfaen"/>
          <w:lang w:val="ka-GE"/>
        </w:rPr>
        <w:t>1.11</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lastRenderedPageBreak/>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BE8BFC5" w:rsidR="008246F4" w:rsidRPr="00E90A78" w:rsidRDefault="00D455F0"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7A68D63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D455F0">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A91CBFE"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61E3A9B0" w:rsidR="007E0304" w:rsidRPr="00E37C5C" w:rsidRDefault="00D455F0"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A3CA2D7" w:rsidR="00E90A78" w:rsidRDefault="00CE7176" w:rsidP="00CC4789">
      <w:pPr>
        <w:spacing w:after="0" w:line="360" w:lineRule="auto"/>
        <w:jc w:val="both"/>
        <w:rPr>
          <w:rFonts w:ascii="Sylfaen" w:hAnsi="Sylfaen"/>
        </w:rPr>
      </w:pPr>
      <w:r w:rsidRPr="00E37C5C">
        <w:rPr>
          <w:rFonts w:ascii="Sylfaen" w:hAnsi="Sylfaen"/>
        </w:rPr>
        <w:object w:dxaOrig="1508" w:dyaOrig="983" w14:anchorId="4EC986F1">
          <v:shape id="_x0000_i1027" type="#_x0000_t75" style="width:76pt;height:49pt" o:ole="">
            <v:imagedata r:id="rId14" o:title=""/>
          </v:shape>
          <o:OLEObject Type="Embed" ProgID="AcroExch.Document.DC" ShapeID="_x0000_i1027" DrawAspect="Icon" ObjectID="_1684330646" r:id="rId15"/>
        </w:object>
      </w:r>
    </w:p>
    <w:p w14:paraId="393F54F7" w14:textId="77777777" w:rsidR="000710CD" w:rsidRPr="00E41D48" w:rsidRDefault="000710CD" w:rsidP="000710CD">
      <w:pPr>
        <w:spacing w:after="0" w:line="360" w:lineRule="auto"/>
        <w:jc w:val="both"/>
        <w:rPr>
          <w:rFonts w:ascii="Sylfaen" w:hAnsi="Sylfaen"/>
          <w:b/>
          <w:lang w:val="ka-GE"/>
        </w:rPr>
      </w:pPr>
      <w:r w:rsidRPr="00E41D48">
        <w:rPr>
          <w:rFonts w:ascii="Sylfaen" w:hAnsi="Sylfaen"/>
          <w:b/>
          <w:lang w:val="ka-GE"/>
        </w:rPr>
        <w:t xml:space="preserve">გავეცანი </w:t>
      </w:r>
    </w:p>
    <w:p w14:paraId="4DAB525C" w14:textId="77777777" w:rsidR="000710CD" w:rsidRPr="00E41D48" w:rsidRDefault="000710CD" w:rsidP="000710CD">
      <w:pPr>
        <w:spacing w:after="0" w:line="360" w:lineRule="auto"/>
        <w:jc w:val="both"/>
        <w:rPr>
          <w:rFonts w:ascii="Sylfaen" w:hAnsi="Sylfaen"/>
          <w:lang w:val="ka-GE"/>
        </w:rPr>
      </w:pPr>
    </w:p>
    <w:p w14:paraId="408369F7" w14:textId="77777777" w:rsidR="000710CD" w:rsidRPr="00E41D48" w:rsidRDefault="000710CD" w:rsidP="000710CD">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CC4789">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lastRenderedPageBreak/>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0A834B"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710CD">
        <w:rPr>
          <w:rFonts w:ascii="Sylfaen" w:hAnsi="Sylfaen"/>
          <w:lang w:val="ka-GE"/>
        </w:rPr>
        <w:t>ზურაბ იმერლიშვილი</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165CF0FE"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710CD">
        <w:rPr>
          <w:rFonts w:ascii="Times New Roman" w:hAnsi="Times New Roman"/>
        </w:rPr>
        <w:t>zimerlihsivli</w:t>
      </w:r>
      <w:r w:rsidR="00090A8D">
        <w:rPr>
          <w:rFonts w:ascii="Times New Roman" w:hAnsi="Times New Roman"/>
        </w:rPr>
        <w:t>@gwp.ge</w:t>
      </w:r>
    </w:p>
    <w:p w14:paraId="683EC820" w14:textId="274973DE"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000710CD">
        <w:rPr>
          <w:rFonts w:cs="Arial"/>
          <w:lang w:val="ka-GE"/>
        </w:rPr>
        <w:t>+995 322 931111; 599</w:t>
      </w:r>
      <w:r w:rsidR="00090A8D">
        <w:rPr>
          <w:rFonts w:cs="Arial"/>
          <w:lang w:val="ka-GE"/>
        </w:rPr>
        <w:t xml:space="preserve"> </w:t>
      </w:r>
      <w:r w:rsidR="000710CD">
        <w:rPr>
          <w:rFonts w:cs="Arial"/>
        </w:rPr>
        <w:t>29 92</w:t>
      </w:r>
      <w:r w:rsidR="00090A8D">
        <w:rPr>
          <w:rFonts w:cs="Arial"/>
        </w:rPr>
        <w:t xml:space="preserve"> </w:t>
      </w:r>
      <w:r w:rsidR="000710CD">
        <w:rPr>
          <w:rFonts w:cs="Arial"/>
        </w:rPr>
        <w:t>19</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r w:rsidR="0067333F">
        <w:rPr>
          <w:rFonts w:ascii="Sylfaen" w:hAnsi="Sylfaen" w:cs="Sylfaen"/>
        </w:rPr>
        <w:t>საქართველო</w:t>
      </w:r>
      <w:r w:rsidR="0067333F">
        <w:t xml:space="preserve">, </w:t>
      </w:r>
      <w:r w:rsidR="0067333F">
        <w:rPr>
          <w:rFonts w:ascii="Sylfaen" w:hAnsi="Sylfaen" w:cs="Sylfaen"/>
        </w:rPr>
        <w:t>თბილისი</w:t>
      </w:r>
      <w:r w:rsidR="0067333F">
        <w:t xml:space="preserve">, </w:t>
      </w:r>
      <w:r w:rsidR="0067333F">
        <w:rPr>
          <w:rFonts w:ascii="Sylfaen" w:hAnsi="Sylfaen" w:cs="Sylfaen"/>
        </w:rPr>
        <w:t>მთაწმინდის</w:t>
      </w:r>
      <w:r w:rsidR="0067333F">
        <w:t xml:space="preserve"> </w:t>
      </w:r>
      <w:r w:rsidR="0067333F">
        <w:rPr>
          <w:rFonts w:ascii="Sylfaen" w:hAnsi="Sylfaen" w:cs="Sylfaen"/>
        </w:rPr>
        <w:t>რაიონი</w:t>
      </w:r>
      <w:r w:rsidR="0067333F">
        <w:t xml:space="preserve">, </w:t>
      </w:r>
      <w:r w:rsidR="0067333F">
        <w:rPr>
          <w:rFonts w:ascii="Sylfaen" w:hAnsi="Sylfaen" w:cs="Sylfaen"/>
        </w:rPr>
        <w:t>მედეა</w:t>
      </w:r>
      <w:r w:rsidR="0067333F">
        <w:t xml:space="preserve"> (</w:t>
      </w:r>
      <w:r w:rsidR="0067333F">
        <w:rPr>
          <w:rFonts w:ascii="Sylfaen" w:hAnsi="Sylfaen" w:cs="Sylfaen"/>
        </w:rPr>
        <w:t>მზია</w:t>
      </w:r>
      <w:r w:rsidR="0067333F">
        <w:t xml:space="preserve">) </w:t>
      </w:r>
      <w:r w:rsidR="0067333F">
        <w:rPr>
          <w:rFonts w:ascii="Sylfaen" w:hAnsi="Sylfaen" w:cs="Sylfaen"/>
        </w:rPr>
        <w:t>ჯუღელის</w:t>
      </w:r>
      <w:r w:rsidR="0067333F">
        <w:t xml:space="preserve"> </w:t>
      </w:r>
      <w:r w:rsidR="0067333F">
        <w:rPr>
          <w:rFonts w:ascii="Sylfaen" w:hAnsi="Sylfaen" w:cs="Sylfaen"/>
        </w:rPr>
        <w:t>ქუჩა</w:t>
      </w:r>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6F9122" w14:textId="77777777" w:rsidR="004D7698" w:rsidRDefault="004D7698" w:rsidP="007902EA">
      <w:pPr>
        <w:spacing w:after="0" w:line="240" w:lineRule="auto"/>
      </w:pPr>
      <w:r>
        <w:separator/>
      </w:r>
    </w:p>
  </w:endnote>
  <w:endnote w:type="continuationSeparator" w:id="0">
    <w:p w14:paraId="07682350" w14:textId="77777777" w:rsidR="004D7698" w:rsidRDefault="004D769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CEE7599" w:rsidR="00D269DA" w:rsidRDefault="00D269DA">
        <w:pPr>
          <w:pStyle w:val="Footer"/>
          <w:jc w:val="right"/>
        </w:pPr>
        <w:r>
          <w:fldChar w:fldCharType="begin"/>
        </w:r>
        <w:r>
          <w:instrText xml:space="preserve"> PAGE   \* MERGEFORMAT </w:instrText>
        </w:r>
        <w:r>
          <w:fldChar w:fldCharType="separate"/>
        </w:r>
        <w:r w:rsidR="009E19D7">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90C9D9" w14:textId="77777777" w:rsidR="004D7698" w:rsidRDefault="004D7698" w:rsidP="007902EA">
      <w:pPr>
        <w:spacing w:after="0" w:line="240" w:lineRule="auto"/>
      </w:pPr>
      <w:r>
        <w:separator/>
      </w:r>
    </w:p>
  </w:footnote>
  <w:footnote w:type="continuationSeparator" w:id="0">
    <w:p w14:paraId="244A35F5" w14:textId="77777777" w:rsidR="004D7698" w:rsidRDefault="004D769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D7698"/>
    <w:rsid w:val="004E70FC"/>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0874"/>
    <w:rsid w:val="008246F4"/>
    <w:rsid w:val="00824EDA"/>
    <w:rsid w:val="00831142"/>
    <w:rsid w:val="00833770"/>
    <w:rsid w:val="00835018"/>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C32F5"/>
    <w:rsid w:val="00AC394F"/>
    <w:rsid w:val="00AC3F41"/>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3E0D95-C191-47A8-85A1-CD3E8E5F5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7</Pages>
  <Words>1373</Words>
  <Characters>7828</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25</cp:revision>
  <cp:lastPrinted>2015-07-27T06:36:00Z</cp:lastPrinted>
  <dcterms:created xsi:type="dcterms:W3CDTF">2020-04-12T17:38:00Z</dcterms:created>
  <dcterms:modified xsi:type="dcterms:W3CDTF">2021-06-04T12:51:00Z</dcterms:modified>
</cp:coreProperties>
</file>